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C2B" w:rsidRDefault="00880C2B" w:rsidP="00880C2B">
      <w:pPr>
        <w:pStyle w:val="2-"/>
        <w:spacing w:before="0" w:after="0"/>
        <w:jc w:val="both"/>
        <w:rPr>
          <w:rFonts w:ascii="Arial" w:hAnsi="Arial" w:cs="Arial"/>
          <w:b w:val="0"/>
          <w:i w:val="0"/>
        </w:rPr>
      </w:pPr>
    </w:p>
    <w:p w:rsidR="00880C2B" w:rsidRDefault="00880C2B" w:rsidP="00880C2B">
      <w:pPr>
        <w:pStyle w:val="2-"/>
        <w:spacing w:before="0" w:after="0"/>
        <w:ind w:left="5529"/>
        <w:jc w:val="right"/>
        <w:rPr>
          <w:rFonts w:ascii="Arial" w:hAnsi="Arial" w:cs="Arial"/>
          <w:b w:val="0"/>
          <w:i w:val="0"/>
        </w:rPr>
      </w:pPr>
      <w:r>
        <w:rPr>
          <w:rFonts w:ascii="Arial" w:hAnsi="Arial" w:cs="Arial"/>
          <w:b w:val="0"/>
          <w:i w:val="0"/>
        </w:rPr>
        <w:t xml:space="preserve">Приложение к распоряжению Администрации муниципального образования городской округ Люберцы Московской области </w:t>
      </w:r>
    </w:p>
    <w:p w:rsidR="00880C2B" w:rsidRDefault="00880C2B" w:rsidP="00880C2B">
      <w:pPr>
        <w:pStyle w:val="2-"/>
        <w:spacing w:before="0" w:after="0"/>
        <w:ind w:left="5529"/>
        <w:jc w:val="right"/>
        <w:rPr>
          <w:rFonts w:ascii="Arial" w:hAnsi="Arial" w:cs="Arial"/>
          <w:b w:val="0"/>
          <w:i w:val="0"/>
        </w:rPr>
      </w:pPr>
      <w:r>
        <w:rPr>
          <w:rFonts w:ascii="Arial" w:hAnsi="Arial" w:cs="Arial"/>
          <w:b w:val="0"/>
          <w:i w:val="0"/>
        </w:rPr>
        <w:t>от  22.08.2019  № 3112-ПА</w:t>
      </w:r>
    </w:p>
    <w:p w:rsidR="00880C2B" w:rsidRDefault="00880C2B" w:rsidP="00880C2B">
      <w:pPr>
        <w:spacing w:after="0" w:line="240" w:lineRule="auto"/>
        <w:jc w:val="center"/>
        <w:outlineLvl w:val="1"/>
        <w:rPr>
          <w:rFonts w:ascii="Arial" w:eastAsia="Calibri" w:hAnsi="Arial" w:cs="Arial"/>
          <w:b/>
          <w:sz w:val="24"/>
          <w:szCs w:val="24"/>
        </w:rPr>
      </w:pPr>
    </w:p>
    <w:p w:rsidR="00880C2B" w:rsidRDefault="00880C2B" w:rsidP="00880C2B">
      <w:pPr>
        <w:spacing w:after="0" w:line="240" w:lineRule="auto"/>
        <w:jc w:val="center"/>
        <w:rPr>
          <w:rFonts w:ascii="Arial" w:eastAsia="Times New Roman" w:hAnsi="Arial" w:cs="Arial"/>
          <w:b/>
          <w:bCs/>
          <w:sz w:val="24"/>
          <w:szCs w:val="24"/>
          <w:lang w:eastAsia="zh-CN"/>
        </w:rPr>
      </w:pPr>
      <w:r>
        <w:rPr>
          <w:rFonts w:ascii="Arial" w:hAnsi="Arial" w:cs="Arial"/>
          <w:b/>
          <w:bCs/>
          <w:sz w:val="24"/>
          <w:szCs w:val="24"/>
        </w:rPr>
        <w:t xml:space="preserve">Административный регламент </w:t>
      </w:r>
    </w:p>
    <w:p w:rsidR="00880C2B" w:rsidRDefault="00880C2B" w:rsidP="00880C2B">
      <w:pPr>
        <w:spacing w:after="0" w:line="240" w:lineRule="auto"/>
        <w:jc w:val="center"/>
        <w:rPr>
          <w:rFonts w:ascii="Arial" w:hAnsi="Arial" w:cs="Arial"/>
          <w:b/>
          <w:bCs/>
          <w:sz w:val="24"/>
          <w:szCs w:val="24"/>
        </w:rPr>
      </w:pPr>
      <w:r>
        <w:rPr>
          <w:rFonts w:ascii="Arial" w:hAnsi="Arial" w:cs="Arial"/>
          <w:b/>
          <w:bCs/>
          <w:sz w:val="24"/>
          <w:szCs w:val="24"/>
        </w:rPr>
        <w:t xml:space="preserve">по осуществлению муниципального земельного контроля </w:t>
      </w:r>
    </w:p>
    <w:p w:rsidR="00880C2B" w:rsidRDefault="00880C2B" w:rsidP="00880C2B">
      <w:pPr>
        <w:spacing w:after="0" w:line="240" w:lineRule="auto"/>
        <w:jc w:val="center"/>
        <w:rPr>
          <w:rFonts w:ascii="Arial" w:hAnsi="Arial" w:cs="Arial"/>
          <w:b/>
          <w:bCs/>
          <w:sz w:val="24"/>
          <w:szCs w:val="24"/>
        </w:rPr>
      </w:pPr>
      <w:r>
        <w:rPr>
          <w:rFonts w:ascii="Arial" w:hAnsi="Arial" w:cs="Arial"/>
          <w:b/>
          <w:bCs/>
          <w:sz w:val="24"/>
          <w:szCs w:val="24"/>
        </w:rPr>
        <w:t>администрацией городского округа Люберцы Московской области</w:t>
      </w:r>
    </w:p>
    <w:p w:rsidR="00880C2B" w:rsidRDefault="00880C2B" w:rsidP="00880C2B">
      <w:pPr>
        <w:spacing w:after="0" w:line="240" w:lineRule="auto"/>
        <w:jc w:val="center"/>
        <w:rPr>
          <w:rFonts w:ascii="Arial" w:hAnsi="Arial" w:cs="Arial"/>
          <w:b/>
          <w:bCs/>
          <w:sz w:val="24"/>
          <w:szCs w:val="24"/>
        </w:rPr>
      </w:pPr>
    </w:p>
    <w:p w:rsidR="00880C2B" w:rsidRDefault="00880C2B" w:rsidP="00880C2B">
      <w:pPr>
        <w:pStyle w:val="2"/>
        <w:numPr>
          <w:ilvl w:val="1"/>
          <w:numId w:val="2"/>
        </w:numPr>
        <w:jc w:val="center"/>
        <w:rPr>
          <w:rFonts w:ascii="Arial" w:hAnsi="Arial" w:cs="Arial"/>
          <w:sz w:val="24"/>
          <w:szCs w:val="24"/>
        </w:rPr>
      </w:pPr>
      <w:r>
        <w:rPr>
          <w:rFonts w:ascii="Arial" w:hAnsi="Arial" w:cs="Arial"/>
          <w:bCs w:val="0"/>
          <w:sz w:val="24"/>
          <w:szCs w:val="24"/>
        </w:rPr>
        <w:t>I. Общие положения</w:t>
      </w:r>
    </w:p>
    <w:p w:rsidR="00880C2B" w:rsidRDefault="00880C2B" w:rsidP="00880C2B">
      <w:pPr>
        <w:autoSpaceDE w:val="0"/>
        <w:spacing w:after="0"/>
        <w:jc w:val="center"/>
        <w:rPr>
          <w:rFonts w:ascii="Arial" w:hAnsi="Arial" w:cs="Arial"/>
          <w:b/>
          <w:bCs/>
          <w:sz w:val="24"/>
          <w:szCs w:val="24"/>
        </w:rPr>
      </w:pPr>
    </w:p>
    <w:p w:rsidR="00880C2B" w:rsidRDefault="00880C2B" w:rsidP="00880C2B">
      <w:pPr>
        <w:autoSpaceDE w:val="0"/>
        <w:spacing w:after="0"/>
        <w:ind w:firstLine="567"/>
        <w:jc w:val="both"/>
        <w:rPr>
          <w:rFonts w:ascii="Arial" w:hAnsi="Arial" w:cs="Arial"/>
          <w:sz w:val="24"/>
          <w:szCs w:val="24"/>
        </w:rPr>
      </w:pPr>
      <w:r>
        <w:rPr>
          <w:rFonts w:ascii="Arial" w:hAnsi="Arial" w:cs="Arial"/>
          <w:sz w:val="24"/>
          <w:szCs w:val="24"/>
        </w:rPr>
        <w:t xml:space="preserve">1. Административный регламент исполнения администрацией муниципального образования городской округ Люберцы Московской области (далее – орган муниципального земельного контроля) муниципальной функции по осуществлению </w:t>
      </w:r>
      <w:r>
        <w:rPr>
          <w:rFonts w:ascii="Arial" w:hAnsi="Arial" w:cs="Arial"/>
          <w:color w:val="000000"/>
          <w:kern w:val="2"/>
          <w:sz w:val="24"/>
          <w:szCs w:val="24"/>
        </w:rPr>
        <w:t xml:space="preserve">муниципального земельного контроля </w:t>
      </w:r>
      <w:r>
        <w:rPr>
          <w:rFonts w:ascii="Arial" w:hAnsi="Arial" w:cs="Arial"/>
          <w:sz w:val="24"/>
          <w:szCs w:val="24"/>
        </w:rPr>
        <w:t>(далее - Регламент) определяет порядок, сроки и последовательность административных процедур (административных действий) при осуществлении муниципального земельного контроля.</w:t>
      </w:r>
    </w:p>
    <w:p w:rsidR="00880C2B" w:rsidRDefault="00880C2B" w:rsidP="00880C2B">
      <w:pPr>
        <w:autoSpaceDE w:val="0"/>
        <w:spacing w:after="0"/>
        <w:jc w:val="center"/>
        <w:rPr>
          <w:rFonts w:ascii="Arial" w:hAnsi="Arial" w:cs="Arial"/>
          <w:bCs/>
          <w:sz w:val="24"/>
          <w:szCs w:val="24"/>
        </w:rPr>
      </w:pPr>
    </w:p>
    <w:p w:rsidR="00880C2B" w:rsidRDefault="00880C2B" w:rsidP="00880C2B">
      <w:pPr>
        <w:autoSpaceDE w:val="0"/>
        <w:spacing w:after="0"/>
        <w:jc w:val="center"/>
        <w:rPr>
          <w:rFonts w:ascii="Arial" w:hAnsi="Arial" w:cs="Arial"/>
          <w:sz w:val="24"/>
          <w:szCs w:val="24"/>
        </w:rPr>
      </w:pPr>
      <w:r>
        <w:rPr>
          <w:rFonts w:ascii="Arial" w:hAnsi="Arial" w:cs="Arial"/>
          <w:bCs/>
          <w:sz w:val="24"/>
          <w:szCs w:val="24"/>
        </w:rPr>
        <w:t>Наименование функции: Осуществление муниципального земельного контроля на территории городского округа Люберцы Московской области</w:t>
      </w:r>
    </w:p>
    <w:p w:rsidR="00880C2B" w:rsidRDefault="00880C2B" w:rsidP="00880C2B">
      <w:pPr>
        <w:autoSpaceDE w:val="0"/>
        <w:spacing w:after="0"/>
        <w:jc w:val="center"/>
        <w:rPr>
          <w:rFonts w:ascii="Arial" w:hAnsi="Arial" w:cs="Arial"/>
          <w:b/>
          <w:bCs/>
          <w:sz w:val="24"/>
          <w:szCs w:val="24"/>
        </w:rPr>
      </w:pPr>
    </w:p>
    <w:p w:rsidR="00880C2B" w:rsidRDefault="00880C2B" w:rsidP="00880C2B">
      <w:pPr>
        <w:autoSpaceDE w:val="0"/>
        <w:spacing w:after="0"/>
        <w:ind w:firstLine="567"/>
        <w:jc w:val="both"/>
        <w:rPr>
          <w:rFonts w:ascii="Arial" w:hAnsi="Arial" w:cs="Arial"/>
          <w:sz w:val="24"/>
          <w:szCs w:val="24"/>
        </w:rPr>
      </w:pPr>
      <w:r>
        <w:rPr>
          <w:rFonts w:ascii="Arial" w:hAnsi="Arial" w:cs="Arial"/>
          <w:sz w:val="24"/>
          <w:szCs w:val="24"/>
        </w:rPr>
        <w:t xml:space="preserve">2. </w:t>
      </w:r>
      <w:proofErr w:type="gramStart"/>
      <w:r>
        <w:rPr>
          <w:rFonts w:ascii="Arial" w:hAnsi="Arial" w:cs="Arial"/>
          <w:sz w:val="24"/>
          <w:szCs w:val="24"/>
        </w:rPr>
        <w:t>Муниципальная функция по осуществлению органами местного самоуправления контроля за соблюдением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 (далее – муниципальный земельный контроль).</w:t>
      </w:r>
      <w:proofErr w:type="gramEnd"/>
    </w:p>
    <w:p w:rsidR="00880C2B" w:rsidRDefault="00880C2B" w:rsidP="00880C2B">
      <w:pPr>
        <w:tabs>
          <w:tab w:val="left" w:pos="567"/>
          <w:tab w:val="left" w:pos="1134"/>
        </w:tabs>
        <w:spacing w:after="0"/>
        <w:jc w:val="both"/>
        <w:rPr>
          <w:rFonts w:ascii="Arial" w:hAnsi="Arial" w:cs="Arial"/>
          <w:b/>
          <w:bCs/>
          <w:sz w:val="24"/>
          <w:szCs w:val="24"/>
        </w:rPr>
      </w:pPr>
    </w:p>
    <w:p w:rsidR="00880C2B" w:rsidRDefault="00880C2B" w:rsidP="00880C2B">
      <w:pPr>
        <w:autoSpaceDE w:val="0"/>
        <w:spacing w:after="0"/>
        <w:jc w:val="center"/>
        <w:rPr>
          <w:rFonts w:ascii="Arial" w:hAnsi="Arial" w:cs="Arial"/>
          <w:sz w:val="24"/>
          <w:szCs w:val="24"/>
        </w:rPr>
      </w:pPr>
      <w:r>
        <w:rPr>
          <w:rFonts w:ascii="Arial" w:hAnsi="Arial" w:cs="Arial"/>
          <w:sz w:val="24"/>
          <w:szCs w:val="24"/>
        </w:rPr>
        <w:t>Наименование органа, осуществляющего муниципальный земельный контроль</w:t>
      </w:r>
    </w:p>
    <w:p w:rsidR="00880C2B" w:rsidRDefault="00880C2B" w:rsidP="00880C2B">
      <w:pPr>
        <w:tabs>
          <w:tab w:val="left" w:pos="567"/>
          <w:tab w:val="left" w:pos="1134"/>
        </w:tabs>
        <w:spacing w:after="0"/>
        <w:ind w:firstLine="709"/>
        <w:jc w:val="both"/>
        <w:rPr>
          <w:rFonts w:ascii="Arial" w:hAnsi="Arial" w:cs="Arial"/>
          <w:sz w:val="24"/>
          <w:szCs w:val="24"/>
        </w:rPr>
      </w:pPr>
    </w:p>
    <w:p w:rsidR="00880C2B" w:rsidRDefault="00880C2B" w:rsidP="00880C2B">
      <w:pPr>
        <w:autoSpaceDE w:val="0"/>
        <w:spacing w:after="0"/>
        <w:ind w:firstLine="567"/>
        <w:jc w:val="both"/>
        <w:rPr>
          <w:rFonts w:ascii="Arial" w:hAnsi="Arial" w:cs="Arial"/>
          <w:sz w:val="24"/>
          <w:szCs w:val="24"/>
        </w:rPr>
      </w:pPr>
      <w:r>
        <w:rPr>
          <w:rFonts w:ascii="Arial" w:hAnsi="Arial" w:cs="Arial"/>
          <w:sz w:val="24"/>
          <w:szCs w:val="24"/>
        </w:rPr>
        <w:t xml:space="preserve">3. Муниципальный земельный контроль осуществляется органом муниципального земельного контроля. </w:t>
      </w:r>
    </w:p>
    <w:p w:rsidR="00880C2B" w:rsidRDefault="00880C2B" w:rsidP="00880C2B">
      <w:pPr>
        <w:tabs>
          <w:tab w:val="left" w:pos="567"/>
          <w:tab w:val="left" w:pos="1134"/>
        </w:tabs>
        <w:spacing w:after="0"/>
        <w:ind w:firstLine="709"/>
        <w:jc w:val="both"/>
        <w:rPr>
          <w:rFonts w:ascii="Arial" w:hAnsi="Arial" w:cs="Arial"/>
          <w:color w:val="5B9BD5"/>
          <w:sz w:val="24"/>
          <w:szCs w:val="24"/>
        </w:rPr>
      </w:pPr>
    </w:p>
    <w:p w:rsidR="00880C2B" w:rsidRDefault="00880C2B" w:rsidP="00880C2B">
      <w:pPr>
        <w:tabs>
          <w:tab w:val="left" w:pos="567"/>
          <w:tab w:val="left" w:pos="1134"/>
        </w:tabs>
        <w:spacing w:after="0"/>
        <w:jc w:val="center"/>
        <w:rPr>
          <w:rFonts w:ascii="Arial" w:hAnsi="Arial" w:cs="Arial"/>
          <w:sz w:val="24"/>
          <w:szCs w:val="24"/>
        </w:rPr>
      </w:pPr>
      <w:r>
        <w:rPr>
          <w:rFonts w:ascii="Arial" w:hAnsi="Arial" w:cs="Arial"/>
          <w:sz w:val="24"/>
          <w:szCs w:val="24"/>
        </w:rPr>
        <w:t xml:space="preserve">Нормативные правовые акты, регулирующие осуществление муниципального земельного контроля </w:t>
      </w:r>
    </w:p>
    <w:p w:rsidR="00880C2B" w:rsidRDefault="00880C2B" w:rsidP="00880C2B">
      <w:pPr>
        <w:tabs>
          <w:tab w:val="left" w:pos="567"/>
          <w:tab w:val="left" w:pos="1134"/>
        </w:tabs>
        <w:spacing w:after="0"/>
        <w:ind w:firstLine="709"/>
        <w:jc w:val="both"/>
        <w:rPr>
          <w:rFonts w:ascii="Arial" w:hAnsi="Arial" w:cs="Arial"/>
          <w:sz w:val="24"/>
          <w:szCs w:val="24"/>
        </w:rPr>
      </w:pP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4. Перечень нормативных правовых актов, регулирующих осуществление муниципального земельного контроля, размещен на официальном сайте https://люберцы</w:t>
      </w:r>
      <w:proofErr w:type="gramStart"/>
      <w:r>
        <w:rPr>
          <w:rFonts w:ascii="Arial" w:hAnsi="Arial" w:cs="Arial"/>
          <w:sz w:val="24"/>
          <w:szCs w:val="24"/>
        </w:rPr>
        <w:t>.р</w:t>
      </w:r>
      <w:proofErr w:type="gramEnd"/>
      <w:r>
        <w:rPr>
          <w:rFonts w:ascii="Arial" w:hAnsi="Arial" w:cs="Arial"/>
          <w:sz w:val="24"/>
          <w:szCs w:val="24"/>
        </w:rPr>
        <w:t>ф/ в сети «Интернет» в разделе «документы».</w:t>
      </w:r>
    </w:p>
    <w:p w:rsidR="00880C2B" w:rsidRDefault="00880C2B" w:rsidP="00880C2B">
      <w:pPr>
        <w:tabs>
          <w:tab w:val="left" w:pos="709"/>
          <w:tab w:val="left" w:pos="1134"/>
        </w:tabs>
        <w:spacing w:after="0"/>
        <w:ind w:firstLine="709"/>
        <w:jc w:val="both"/>
        <w:rPr>
          <w:rFonts w:ascii="Arial" w:hAnsi="Arial" w:cs="Arial"/>
          <w:sz w:val="24"/>
          <w:szCs w:val="24"/>
        </w:rPr>
      </w:pPr>
    </w:p>
    <w:p w:rsidR="00880C2B" w:rsidRDefault="00880C2B" w:rsidP="00880C2B">
      <w:pPr>
        <w:tabs>
          <w:tab w:val="left" w:pos="709"/>
          <w:tab w:val="left" w:pos="1134"/>
        </w:tabs>
        <w:spacing w:after="0"/>
        <w:ind w:firstLine="567"/>
        <w:jc w:val="both"/>
        <w:rPr>
          <w:rFonts w:ascii="Arial" w:hAnsi="Arial" w:cs="Arial"/>
          <w:sz w:val="24"/>
          <w:szCs w:val="24"/>
        </w:rPr>
      </w:pPr>
      <w:r>
        <w:rPr>
          <w:rFonts w:ascii="Arial" w:hAnsi="Arial" w:cs="Arial"/>
          <w:sz w:val="24"/>
          <w:szCs w:val="24"/>
        </w:rPr>
        <w:t xml:space="preserve">5. Орган муниципального земельного контроля обеспечивает размещение и актуализацию перечня нормативных правовых актов, регулирующих осуществление муниципального земельного контроля </w:t>
      </w:r>
      <w:r>
        <w:rPr>
          <w:rFonts w:ascii="Arial" w:hAnsi="Arial" w:cs="Arial"/>
          <w:sz w:val="24"/>
          <w:szCs w:val="24"/>
        </w:rPr>
        <w:br/>
      </w:r>
      <w:r>
        <w:rPr>
          <w:rFonts w:ascii="Arial" w:hAnsi="Arial" w:cs="Arial"/>
          <w:sz w:val="24"/>
          <w:szCs w:val="24"/>
        </w:rPr>
        <w:lastRenderedPageBreak/>
        <w:t>(с указанием их реквизитов и источников официального опубликования), на официальном сайте https://люберцы</w:t>
      </w:r>
      <w:proofErr w:type="gramStart"/>
      <w:r>
        <w:rPr>
          <w:rFonts w:ascii="Arial" w:hAnsi="Arial" w:cs="Arial"/>
          <w:sz w:val="24"/>
          <w:szCs w:val="24"/>
        </w:rPr>
        <w:t>.р</w:t>
      </w:r>
      <w:proofErr w:type="gramEnd"/>
      <w:r>
        <w:rPr>
          <w:rFonts w:ascii="Arial" w:hAnsi="Arial" w:cs="Arial"/>
          <w:sz w:val="24"/>
          <w:szCs w:val="24"/>
        </w:rPr>
        <w:t>ф/ в сети «Интернет» в разделе «документы», а также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w:t>
      </w:r>
    </w:p>
    <w:p w:rsidR="00880C2B" w:rsidRDefault="00880C2B" w:rsidP="00880C2B">
      <w:pPr>
        <w:tabs>
          <w:tab w:val="left" w:pos="709"/>
          <w:tab w:val="left" w:pos="1134"/>
        </w:tabs>
        <w:spacing w:after="0"/>
        <w:jc w:val="center"/>
        <w:rPr>
          <w:rFonts w:ascii="Arial" w:hAnsi="Arial" w:cs="Arial"/>
          <w:sz w:val="24"/>
          <w:szCs w:val="24"/>
        </w:rPr>
      </w:pPr>
    </w:p>
    <w:p w:rsidR="00880C2B" w:rsidRDefault="00880C2B" w:rsidP="00880C2B">
      <w:pPr>
        <w:tabs>
          <w:tab w:val="left" w:pos="709"/>
          <w:tab w:val="left" w:pos="1134"/>
        </w:tabs>
        <w:spacing w:after="0"/>
        <w:jc w:val="center"/>
        <w:rPr>
          <w:rFonts w:ascii="Arial" w:hAnsi="Arial" w:cs="Arial"/>
          <w:sz w:val="24"/>
          <w:szCs w:val="24"/>
        </w:rPr>
      </w:pPr>
      <w:r>
        <w:rPr>
          <w:rFonts w:ascii="Arial" w:hAnsi="Arial" w:cs="Arial"/>
          <w:sz w:val="24"/>
          <w:szCs w:val="24"/>
        </w:rPr>
        <w:t xml:space="preserve">Предмет муниципального земельного контроля </w:t>
      </w:r>
    </w:p>
    <w:p w:rsidR="00880C2B" w:rsidRDefault="00880C2B" w:rsidP="00880C2B">
      <w:pPr>
        <w:tabs>
          <w:tab w:val="left" w:pos="709"/>
          <w:tab w:val="left" w:pos="1134"/>
        </w:tabs>
        <w:spacing w:after="0"/>
        <w:ind w:firstLine="709"/>
        <w:jc w:val="center"/>
        <w:rPr>
          <w:rFonts w:ascii="Arial" w:hAnsi="Arial" w:cs="Arial"/>
          <w:sz w:val="24"/>
          <w:szCs w:val="24"/>
        </w:rPr>
      </w:pPr>
    </w:p>
    <w:p w:rsidR="00880C2B" w:rsidRDefault="00880C2B" w:rsidP="00880C2B">
      <w:pPr>
        <w:spacing w:after="0"/>
        <w:ind w:firstLine="567"/>
        <w:jc w:val="both"/>
        <w:rPr>
          <w:rFonts w:ascii="Arial" w:hAnsi="Arial" w:cs="Arial"/>
          <w:sz w:val="24"/>
          <w:szCs w:val="24"/>
        </w:rPr>
      </w:pPr>
      <w:r>
        <w:rPr>
          <w:rFonts w:ascii="Arial" w:hAnsi="Arial" w:cs="Arial"/>
          <w:sz w:val="24"/>
          <w:szCs w:val="24"/>
        </w:rPr>
        <w:t>6. Предметом муниципального земельного контроля является соблюдение лицами, в отношении которых исполняется муниципальная функция, следующих требований земельного законодательства, за нарушение которых законодательством Российской Федерации и Московской области        предусмотрена административная ответственность (далее – обязательные требования):</w:t>
      </w:r>
    </w:p>
    <w:p w:rsidR="00880C2B" w:rsidRDefault="00880C2B" w:rsidP="00880C2B">
      <w:pPr>
        <w:spacing w:after="0"/>
        <w:ind w:firstLine="709"/>
        <w:jc w:val="both"/>
        <w:rPr>
          <w:rFonts w:ascii="Arial" w:hAnsi="Arial" w:cs="Arial"/>
          <w:sz w:val="24"/>
          <w:szCs w:val="24"/>
        </w:rPr>
      </w:pPr>
      <w:proofErr w:type="gramStart"/>
      <w:r>
        <w:rPr>
          <w:rFonts w:ascii="Arial" w:hAnsi="Arial" w:cs="Arial"/>
          <w:sz w:val="24"/>
          <w:szCs w:val="24"/>
        </w:rPr>
        <w:t>1) требований законодательства о недопущении самовольного занятия земельного участка или части земельного участка, в том числе использования земельного участка лицом, не имеющим предусмотренных законодательством Российской Федерации прав на указанный земельный участок;</w:t>
      </w:r>
      <w:proofErr w:type="gramEnd"/>
    </w:p>
    <w:p w:rsidR="00880C2B" w:rsidRDefault="00880C2B" w:rsidP="00880C2B">
      <w:pPr>
        <w:spacing w:after="0"/>
        <w:ind w:firstLine="709"/>
        <w:jc w:val="both"/>
        <w:rPr>
          <w:rFonts w:ascii="Arial" w:hAnsi="Arial" w:cs="Arial"/>
          <w:sz w:val="24"/>
          <w:szCs w:val="24"/>
        </w:rPr>
      </w:pPr>
      <w:r>
        <w:rPr>
          <w:rFonts w:ascii="Arial" w:hAnsi="Arial" w:cs="Arial"/>
          <w:sz w:val="24"/>
          <w:szCs w:val="24"/>
        </w:rPr>
        <w:t>2) требований о переоформлении юридическими лицами в установленный федеральным законом срок права постоянного (бессрочного) пользования земельными участками на право аренды земельных участков или приобретении земельных участков в собственность;</w:t>
      </w:r>
    </w:p>
    <w:p w:rsidR="00880C2B" w:rsidRDefault="00880C2B" w:rsidP="00880C2B">
      <w:pPr>
        <w:spacing w:after="0"/>
        <w:ind w:firstLine="709"/>
        <w:jc w:val="both"/>
        <w:rPr>
          <w:rFonts w:ascii="Arial" w:hAnsi="Arial" w:cs="Arial"/>
          <w:sz w:val="24"/>
          <w:szCs w:val="24"/>
        </w:rPr>
      </w:pPr>
      <w:r>
        <w:rPr>
          <w:rFonts w:ascii="Arial" w:hAnsi="Arial" w:cs="Arial"/>
          <w:sz w:val="24"/>
          <w:szCs w:val="24"/>
        </w:rPr>
        <w:t>3) требований законодательства об использовании земельного участка по целевому назначению в соответствии с его принадлежностью к той или иной категории земель и (или) разрешенным использованием;</w:t>
      </w:r>
    </w:p>
    <w:p w:rsidR="00880C2B" w:rsidRDefault="00880C2B" w:rsidP="00880C2B">
      <w:pPr>
        <w:spacing w:after="0"/>
        <w:ind w:firstLine="709"/>
        <w:jc w:val="both"/>
        <w:rPr>
          <w:rFonts w:ascii="Arial" w:hAnsi="Arial" w:cs="Arial"/>
          <w:sz w:val="24"/>
          <w:szCs w:val="24"/>
        </w:rPr>
      </w:pPr>
      <w:r>
        <w:rPr>
          <w:rFonts w:ascii="Arial" w:hAnsi="Arial" w:cs="Arial"/>
          <w:sz w:val="24"/>
          <w:szCs w:val="24"/>
        </w:rPr>
        <w:t>4) требований законодательства, связанных с обязательным использованием в течение установленного срока земельного участка, предназначенного для жилищного или иного строительства, садоводства, огородничества, в указанных целях в случае, если обязанность по использованию такого земельного участка в течение установленного срока предусмотрена федеральным законом;</w:t>
      </w:r>
    </w:p>
    <w:p w:rsidR="00880C2B" w:rsidRDefault="00880C2B" w:rsidP="00880C2B">
      <w:pPr>
        <w:tabs>
          <w:tab w:val="left" w:pos="851"/>
        </w:tabs>
        <w:spacing w:after="0"/>
        <w:ind w:firstLine="709"/>
        <w:jc w:val="both"/>
        <w:rPr>
          <w:rFonts w:ascii="Arial" w:hAnsi="Arial" w:cs="Arial"/>
          <w:sz w:val="24"/>
          <w:szCs w:val="24"/>
        </w:rPr>
      </w:pPr>
      <w:r>
        <w:rPr>
          <w:rFonts w:ascii="Arial" w:hAnsi="Arial" w:cs="Arial"/>
          <w:sz w:val="24"/>
          <w:szCs w:val="24"/>
        </w:rPr>
        <w:t>5) требований законодательства, связанных с обязанностью по приведению земель в состояние, пригодное для использования по целевому назначению;</w:t>
      </w:r>
    </w:p>
    <w:p w:rsidR="00880C2B" w:rsidRDefault="00880C2B" w:rsidP="00880C2B">
      <w:pPr>
        <w:spacing w:after="0"/>
        <w:ind w:firstLine="709"/>
        <w:jc w:val="both"/>
        <w:rPr>
          <w:rFonts w:ascii="Arial" w:hAnsi="Arial" w:cs="Arial"/>
          <w:sz w:val="24"/>
          <w:szCs w:val="24"/>
        </w:rPr>
      </w:pPr>
      <w:proofErr w:type="gramStart"/>
      <w:r>
        <w:rPr>
          <w:rFonts w:ascii="Arial" w:hAnsi="Arial" w:cs="Arial"/>
          <w:sz w:val="24"/>
          <w:szCs w:val="24"/>
        </w:rPr>
        <w:t xml:space="preserve">6) требований о запрете самовольного снятия, перемещения и уничтожения плодородного слоя почвы, а также порчи земель в результате нарушения правил обращения с пестицидами, </w:t>
      </w:r>
      <w:proofErr w:type="spellStart"/>
      <w:r>
        <w:rPr>
          <w:rFonts w:ascii="Arial" w:hAnsi="Arial" w:cs="Arial"/>
          <w:sz w:val="24"/>
          <w:szCs w:val="24"/>
        </w:rPr>
        <w:t>агрохимикатами</w:t>
      </w:r>
      <w:proofErr w:type="spellEnd"/>
      <w:r>
        <w:rPr>
          <w:rFonts w:ascii="Arial" w:hAnsi="Arial" w:cs="Arial"/>
          <w:sz w:val="24"/>
          <w:szCs w:val="24"/>
        </w:rPr>
        <w:t xml:space="preserve"> или иными опасными для здоровья людей и окружающей среды веществами и отходами производства и потребления;</w:t>
      </w:r>
      <w:proofErr w:type="gramEnd"/>
    </w:p>
    <w:p w:rsidR="00880C2B" w:rsidRDefault="00880C2B" w:rsidP="00880C2B">
      <w:pPr>
        <w:spacing w:after="0"/>
        <w:ind w:firstLine="709"/>
        <w:jc w:val="both"/>
        <w:rPr>
          <w:rFonts w:ascii="Arial" w:hAnsi="Arial" w:cs="Arial"/>
          <w:sz w:val="24"/>
          <w:szCs w:val="24"/>
        </w:rPr>
      </w:pPr>
      <w:r>
        <w:rPr>
          <w:rFonts w:ascii="Arial" w:hAnsi="Arial" w:cs="Arial"/>
          <w:sz w:val="24"/>
          <w:szCs w:val="24"/>
        </w:rPr>
        <w:t>7) требований и обязательных мероприятий по улучшению земель и охране почв от ветровой, водной эрозии и предотвращению других процессов, ухудшающих качественное состояние земель;</w:t>
      </w:r>
    </w:p>
    <w:p w:rsidR="00880C2B" w:rsidRDefault="00880C2B" w:rsidP="00880C2B">
      <w:pPr>
        <w:spacing w:after="0"/>
        <w:ind w:firstLine="709"/>
        <w:jc w:val="both"/>
        <w:rPr>
          <w:rFonts w:ascii="Arial" w:hAnsi="Arial" w:cs="Arial"/>
          <w:sz w:val="24"/>
          <w:szCs w:val="24"/>
        </w:rPr>
      </w:pPr>
      <w:r>
        <w:rPr>
          <w:rFonts w:ascii="Arial" w:hAnsi="Arial" w:cs="Arial"/>
          <w:sz w:val="24"/>
          <w:szCs w:val="24"/>
        </w:rPr>
        <w:t>8) требований, связанных с обязательным использованием земельных участков из земель сельскохозяйственного назначения, оборот которых регулируется Федеральным законом от 24.07.2002 № 101- ФЗ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w:t>
      </w:r>
    </w:p>
    <w:p w:rsidR="00880C2B" w:rsidRDefault="00880C2B" w:rsidP="00880C2B">
      <w:pPr>
        <w:spacing w:after="0"/>
        <w:ind w:firstLine="709"/>
        <w:jc w:val="both"/>
        <w:rPr>
          <w:rFonts w:ascii="Arial" w:hAnsi="Arial" w:cs="Arial"/>
          <w:sz w:val="24"/>
          <w:szCs w:val="24"/>
        </w:rPr>
      </w:pPr>
      <w:proofErr w:type="gramStart"/>
      <w:r>
        <w:rPr>
          <w:rFonts w:ascii="Arial" w:hAnsi="Arial" w:cs="Arial"/>
          <w:sz w:val="24"/>
          <w:szCs w:val="24"/>
        </w:rPr>
        <w:t xml:space="preserve">9) требований, связанных с выполнением обязанностей по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w:t>
      </w:r>
      <w:r>
        <w:rPr>
          <w:rFonts w:ascii="Arial" w:hAnsi="Arial" w:cs="Arial"/>
          <w:sz w:val="24"/>
          <w:szCs w:val="24"/>
        </w:rPr>
        <w:lastRenderedPageBreak/>
        <w:t>для внутрихозяйственных или собственных надобностей, а также после завершения строительства, реконструкции и (или) эксплуатации объектов, не связанных с созданием лесной инфраструктуры, сноса объектов лесной инфраструктуры;</w:t>
      </w:r>
      <w:proofErr w:type="gramEnd"/>
    </w:p>
    <w:p w:rsidR="00880C2B" w:rsidRDefault="00880C2B" w:rsidP="00880C2B">
      <w:pPr>
        <w:spacing w:after="0"/>
        <w:ind w:firstLine="709"/>
        <w:jc w:val="both"/>
        <w:rPr>
          <w:rFonts w:ascii="Arial" w:hAnsi="Arial" w:cs="Arial"/>
          <w:sz w:val="24"/>
          <w:szCs w:val="24"/>
        </w:rPr>
      </w:pPr>
      <w:r>
        <w:rPr>
          <w:rFonts w:ascii="Arial" w:hAnsi="Arial" w:cs="Arial"/>
          <w:sz w:val="24"/>
          <w:szCs w:val="24"/>
        </w:rPr>
        <w:t>10) требований, связанных с проведением мероприятий по удалению борщевика Сосновского.</w:t>
      </w:r>
    </w:p>
    <w:p w:rsidR="00880C2B" w:rsidRDefault="00880C2B" w:rsidP="00880C2B">
      <w:pPr>
        <w:spacing w:after="0"/>
        <w:ind w:firstLine="709"/>
        <w:jc w:val="both"/>
        <w:rPr>
          <w:rFonts w:ascii="Arial" w:hAnsi="Arial" w:cs="Arial"/>
          <w:sz w:val="24"/>
          <w:szCs w:val="24"/>
        </w:rPr>
      </w:pPr>
    </w:p>
    <w:p w:rsidR="00880C2B" w:rsidRDefault="00880C2B" w:rsidP="00880C2B">
      <w:pPr>
        <w:autoSpaceDE w:val="0"/>
        <w:spacing w:after="0"/>
        <w:ind w:firstLine="540"/>
        <w:jc w:val="both"/>
        <w:rPr>
          <w:rFonts w:ascii="Arial" w:hAnsi="Arial" w:cs="Arial"/>
          <w:sz w:val="24"/>
          <w:szCs w:val="24"/>
        </w:rPr>
      </w:pPr>
      <w:r>
        <w:rPr>
          <w:rFonts w:ascii="Arial" w:hAnsi="Arial" w:cs="Arial"/>
          <w:sz w:val="24"/>
          <w:szCs w:val="24"/>
        </w:rPr>
        <w:t>7. Муниципальный земельный контроль осуществляется в отношении органов государственной власти, органов местного самоуправления, юридических лиц, индивидуальных предпринимателей, граждан</w:t>
      </w:r>
      <w:r>
        <w:rPr>
          <w:rFonts w:ascii="Arial" w:hAnsi="Arial" w:cs="Arial"/>
          <w:i/>
          <w:color w:val="5B9BD5"/>
          <w:sz w:val="24"/>
          <w:szCs w:val="24"/>
        </w:rPr>
        <w:t>.</w:t>
      </w:r>
    </w:p>
    <w:p w:rsidR="00880C2B" w:rsidRDefault="00880C2B" w:rsidP="00880C2B">
      <w:pPr>
        <w:tabs>
          <w:tab w:val="left" w:pos="709"/>
          <w:tab w:val="left" w:pos="1134"/>
        </w:tabs>
        <w:spacing w:after="0"/>
        <w:ind w:firstLine="709"/>
        <w:jc w:val="center"/>
        <w:rPr>
          <w:rFonts w:ascii="Arial" w:hAnsi="Arial" w:cs="Arial"/>
          <w:sz w:val="24"/>
          <w:szCs w:val="24"/>
        </w:rPr>
      </w:pPr>
    </w:p>
    <w:p w:rsidR="00880C2B" w:rsidRDefault="00880C2B" w:rsidP="00880C2B">
      <w:pPr>
        <w:tabs>
          <w:tab w:val="left" w:pos="709"/>
          <w:tab w:val="left" w:pos="1134"/>
        </w:tabs>
        <w:spacing w:after="0"/>
        <w:jc w:val="center"/>
        <w:rPr>
          <w:rFonts w:ascii="Arial" w:hAnsi="Arial" w:cs="Arial"/>
          <w:sz w:val="24"/>
          <w:szCs w:val="24"/>
        </w:rPr>
      </w:pPr>
      <w:r>
        <w:rPr>
          <w:rFonts w:ascii="Arial" w:hAnsi="Arial" w:cs="Arial"/>
          <w:sz w:val="24"/>
          <w:szCs w:val="24"/>
        </w:rPr>
        <w:t>Права и обязанности должностных лиц при осуществлении муниципального земельного контроля</w:t>
      </w:r>
    </w:p>
    <w:p w:rsidR="00880C2B" w:rsidRDefault="00880C2B" w:rsidP="00880C2B">
      <w:pPr>
        <w:tabs>
          <w:tab w:val="left" w:pos="709"/>
          <w:tab w:val="left" w:pos="1134"/>
        </w:tabs>
        <w:spacing w:after="0"/>
        <w:ind w:firstLine="709"/>
        <w:jc w:val="both"/>
        <w:rPr>
          <w:rFonts w:ascii="Arial" w:hAnsi="Arial" w:cs="Arial"/>
          <w:sz w:val="24"/>
          <w:szCs w:val="24"/>
        </w:rPr>
      </w:pPr>
    </w:p>
    <w:p w:rsidR="00880C2B" w:rsidRDefault="00880C2B" w:rsidP="00880C2B">
      <w:pPr>
        <w:spacing w:after="0"/>
        <w:ind w:firstLine="567"/>
        <w:jc w:val="both"/>
        <w:rPr>
          <w:rFonts w:ascii="Arial" w:hAnsi="Arial" w:cs="Arial"/>
          <w:sz w:val="24"/>
          <w:szCs w:val="24"/>
        </w:rPr>
      </w:pPr>
      <w:r>
        <w:rPr>
          <w:rFonts w:ascii="Arial" w:hAnsi="Arial" w:cs="Arial"/>
          <w:sz w:val="24"/>
          <w:szCs w:val="24"/>
        </w:rPr>
        <w:t xml:space="preserve">8. Перечень должностных лиц </w:t>
      </w:r>
      <w:r>
        <w:rPr>
          <w:rFonts w:ascii="Arial" w:hAnsi="Arial" w:cs="Arial"/>
          <w:color w:val="000000"/>
          <w:sz w:val="24"/>
          <w:szCs w:val="24"/>
        </w:rPr>
        <w:t>органа муниципального земельного контроля,</w:t>
      </w:r>
      <w:r>
        <w:rPr>
          <w:rFonts w:ascii="Arial" w:hAnsi="Arial" w:cs="Arial"/>
          <w:color w:val="1F497D"/>
          <w:sz w:val="24"/>
          <w:szCs w:val="24"/>
        </w:rPr>
        <w:t xml:space="preserve"> </w:t>
      </w:r>
      <w:r>
        <w:rPr>
          <w:rFonts w:ascii="Arial" w:hAnsi="Arial" w:cs="Arial"/>
          <w:sz w:val="24"/>
          <w:szCs w:val="24"/>
        </w:rPr>
        <w:t>осуществляющих муниципальный земельный контроль (далее – должностные лица), устанавливается в соответствии с уставом муниципального образования и иными муниципальными правовыми актами.</w:t>
      </w:r>
    </w:p>
    <w:p w:rsidR="00880C2B" w:rsidRDefault="00880C2B" w:rsidP="00880C2B">
      <w:pPr>
        <w:tabs>
          <w:tab w:val="left" w:pos="1134"/>
        </w:tabs>
        <w:spacing w:after="0"/>
        <w:ind w:firstLine="709"/>
        <w:jc w:val="both"/>
        <w:rPr>
          <w:rFonts w:ascii="Arial" w:hAnsi="Arial" w:cs="Arial"/>
          <w:sz w:val="24"/>
          <w:szCs w:val="24"/>
        </w:rPr>
      </w:pPr>
    </w:p>
    <w:p w:rsidR="00880C2B" w:rsidRDefault="00880C2B" w:rsidP="00880C2B">
      <w:pPr>
        <w:tabs>
          <w:tab w:val="left" w:pos="1134"/>
        </w:tabs>
        <w:spacing w:after="0"/>
        <w:ind w:firstLine="709"/>
        <w:jc w:val="both"/>
        <w:rPr>
          <w:rFonts w:ascii="Arial" w:hAnsi="Arial" w:cs="Arial"/>
          <w:sz w:val="24"/>
          <w:szCs w:val="24"/>
        </w:rPr>
      </w:pPr>
      <w:r>
        <w:rPr>
          <w:rFonts w:ascii="Arial" w:hAnsi="Arial" w:cs="Arial"/>
          <w:sz w:val="24"/>
          <w:szCs w:val="24"/>
        </w:rPr>
        <w:t>9. Должностные лица органа муниципального земельного контроля при осуществлении муниципального земельного контроля в пределах своих полномочий имеют право:</w:t>
      </w:r>
    </w:p>
    <w:p w:rsidR="00880C2B" w:rsidRDefault="00880C2B" w:rsidP="00880C2B">
      <w:pPr>
        <w:spacing w:after="0" w:line="240" w:lineRule="auto"/>
        <w:ind w:firstLine="540"/>
        <w:jc w:val="both"/>
        <w:rPr>
          <w:rFonts w:ascii="Arial" w:hAnsi="Arial" w:cs="Arial"/>
          <w:sz w:val="24"/>
          <w:szCs w:val="24"/>
        </w:rPr>
      </w:pPr>
      <w:r>
        <w:rPr>
          <w:rFonts w:ascii="Arial" w:hAnsi="Arial" w:cs="Arial"/>
          <w:sz w:val="24"/>
          <w:szCs w:val="24"/>
        </w:rPr>
        <w:t>1) беспрепятственно по предъявлении служебного удостоверения и копии распоряжения руководителя, заместителя руководителя органа муниципального земельного контроля получать доступ на земельные участки, посещать и обследовать земельные участки, находящиеся в собственности, владении, пользовании, аренде у органов государственной власти, органов местного самоуправления, юридических лиц, индивидуальных предпринимателей, граждан;</w:t>
      </w:r>
    </w:p>
    <w:p w:rsidR="00880C2B" w:rsidRDefault="00880C2B" w:rsidP="00880C2B">
      <w:pPr>
        <w:spacing w:after="0" w:line="240" w:lineRule="auto"/>
        <w:ind w:firstLine="540"/>
        <w:jc w:val="both"/>
        <w:rPr>
          <w:rFonts w:ascii="Arial" w:hAnsi="Arial" w:cs="Arial"/>
          <w:sz w:val="24"/>
          <w:szCs w:val="24"/>
        </w:rPr>
      </w:pPr>
      <w:r>
        <w:rPr>
          <w:rFonts w:ascii="Arial" w:hAnsi="Arial" w:cs="Arial"/>
          <w:sz w:val="24"/>
          <w:szCs w:val="24"/>
        </w:rPr>
        <w:t>2) привлекать специалистов, экспертов, переводчиков для проведения обследования земельных участков, экспертиз, проверок выполнения мероприятий по охране земель, а также для участия в мероприятиях по осуществлению муниципального земельного контроля;</w:t>
      </w:r>
    </w:p>
    <w:p w:rsidR="00880C2B" w:rsidRDefault="00880C2B" w:rsidP="00880C2B">
      <w:pPr>
        <w:spacing w:after="0" w:line="240" w:lineRule="auto"/>
        <w:ind w:firstLine="540"/>
        <w:jc w:val="both"/>
        <w:rPr>
          <w:rFonts w:ascii="Arial" w:hAnsi="Arial" w:cs="Arial"/>
          <w:sz w:val="24"/>
          <w:szCs w:val="24"/>
        </w:rPr>
      </w:pPr>
      <w:r>
        <w:rPr>
          <w:rFonts w:ascii="Arial" w:hAnsi="Arial" w:cs="Arial"/>
          <w:sz w:val="24"/>
          <w:szCs w:val="24"/>
        </w:rPr>
        <w:t>3) запрашивать и рассматривать от органов государственной власти, органов местного самоуправления, юридических лиц, индивидуальных предпринимателей, граждан информацию, материалы и документы на земельные участки и на объекты недвижимости, необходимые для осуществления муниципального земельного контроля.</w:t>
      </w:r>
    </w:p>
    <w:p w:rsidR="00880C2B" w:rsidRDefault="00880C2B" w:rsidP="00880C2B">
      <w:pPr>
        <w:tabs>
          <w:tab w:val="left" w:pos="1134"/>
          <w:tab w:val="left" w:pos="1276"/>
          <w:tab w:val="left" w:pos="1701"/>
        </w:tabs>
        <w:spacing w:after="0"/>
        <w:ind w:left="709"/>
        <w:jc w:val="both"/>
        <w:rPr>
          <w:rFonts w:ascii="Arial" w:hAnsi="Arial" w:cs="Arial"/>
          <w:sz w:val="24"/>
          <w:szCs w:val="24"/>
        </w:rPr>
      </w:pPr>
    </w:p>
    <w:p w:rsidR="00880C2B" w:rsidRDefault="00880C2B" w:rsidP="00880C2B">
      <w:pPr>
        <w:spacing w:after="0"/>
        <w:ind w:firstLine="709"/>
        <w:jc w:val="both"/>
        <w:rPr>
          <w:rFonts w:ascii="Arial" w:hAnsi="Arial" w:cs="Arial"/>
          <w:sz w:val="24"/>
          <w:szCs w:val="24"/>
        </w:rPr>
      </w:pPr>
      <w:r>
        <w:rPr>
          <w:rFonts w:ascii="Arial" w:hAnsi="Arial" w:cs="Arial"/>
          <w:sz w:val="24"/>
          <w:szCs w:val="24"/>
        </w:rPr>
        <w:t>10. Должностные лица органа муниципального земельного контроля, являющиеся инспекторами муниципального земельного контроля, при исполнении муниципальной функции обязаны:</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соблюдать законодательство Российской Федерации, права и законные интересы лиц, в отношении которых осуществляется муниципальный земельный контроль;</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проводить проверку на основании распоряжения руководителя, заместителя руководителя органа муниципального земельного контроля о проведении проверки в строгом соответствии с ее назначением, а также с использованием мобильного приложения информационной системы «Единая система назначения </w:t>
      </w:r>
      <w:r>
        <w:rPr>
          <w:rFonts w:ascii="Arial" w:hAnsi="Arial" w:cs="Arial"/>
          <w:sz w:val="24"/>
          <w:szCs w:val="24"/>
        </w:rPr>
        <w:lastRenderedPageBreak/>
        <w:t>заданий, учета и контроля их исполнения в рамках контрольно-надзорной деятельности и контроля исполнения государственных и муниципальных контрактов на базе мобильной диспетчерской платформы» (далее – Мобильное приложение) с применением фото</w:t>
      </w:r>
      <w:proofErr w:type="gramEnd"/>
      <w:r>
        <w:rPr>
          <w:rFonts w:ascii="Arial" w:hAnsi="Arial" w:cs="Arial"/>
          <w:sz w:val="24"/>
          <w:szCs w:val="24"/>
        </w:rPr>
        <w:t>- и видеозаписи в целях фиксации вещественных доказательств отсутствия или наличия нарушений обязательных требований;</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органа муниципального земельного контроля и в случае, предусмотренном ч. 5 ст. 10 Федерального закона </w:t>
      </w:r>
      <w:r>
        <w:rPr>
          <w:rFonts w:ascii="Arial" w:hAnsi="Arial" w:cs="Arial"/>
          <w:bCs/>
          <w:sz w:val="24"/>
          <w:szCs w:val="24"/>
        </w:rPr>
        <w:t>от 26.12.2008</w:t>
      </w:r>
      <w:r>
        <w:rPr>
          <w:rFonts w:ascii="Arial" w:hAnsi="Arial" w:cs="Arial"/>
          <w:sz w:val="24"/>
          <w:szCs w:val="24"/>
        </w:rPr>
        <w:t xml:space="preserve">№ 294-ФЗ </w:t>
      </w:r>
      <w:r>
        <w:rPr>
          <w:rFonts w:ascii="Arial" w:hAnsi="Arial" w:cs="Arial"/>
          <w:bCs/>
          <w:sz w:val="24"/>
          <w:szCs w:val="24"/>
        </w:rPr>
        <w:t xml:space="preserve">«О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w:t>
      </w:r>
      <w:r>
        <w:rPr>
          <w:rFonts w:ascii="Arial" w:hAnsi="Arial" w:cs="Arial"/>
          <w:sz w:val="24"/>
          <w:szCs w:val="24"/>
        </w:rPr>
        <w:t>Федеральный закон</w:t>
      </w:r>
      <w:r>
        <w:rPr>
          <w:rFonts w:ascii="Arial" w:hAnsi="Arial" w:cs="Arial"/>
          <w:bCs/>
          <w:sz w:val="24"/>
          <w:szCs w:val="24"/>
        </w:rPr>
        <w:t xml:space="preserve"> 294-ФЗ)</w:t>
      </w:r>
      <w:r>
        <w:rPr>
          <w:rFonts w:ascii="Arial" w:hAnsi="Arial" w:cs="Arial"/>
          <w:sz w:val="24"/>
          <w:szCs w:val="24"/>
        </w:rPr>
        <w:t>, копии документа о</w:t>
      </w:r>
      <w:proofErr w:type="gramEnd"/>
      <w:r>
        <w:rPr>
          <w:rFonts w:ascii="Arial" w:hAnsi="Arial" w:cs="Arial"/>
          <w:sz w:val="24"/>
          <w:szCs w:val="24"/>
        </w:rPr>
        <w:t xml:space="preserve"> </w:t>
      </w:r>
      <w:proofErr w:type="gramStart"/>
      <w:r>
        <w:rPr>
          <w:rFonts w:ascii="Arial" w:hAnsi="Arial" w:cs="Arial"/>
          <w:sz w:val="24"/>
          <w:szCs w:val="24"/>
        </w:rPr>
        <w:t>согласовании</w:t>
      </w:r>
      <w:proofErr w:type="gramEnd"/>
      <w:r>
        <w:rPr>
          <w:rFonts w:ascii="Arial" w:hAnsi="Arial" w:cs="Arial"/>
          <w:sz w:val="24"/>
          <w:szCs w:val="24"/>
        </w:rPr>
        <w:t xml:space="preserve"> проведения проверки;</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не препятствовать руководителю, иному должностному лицу, гражданину или уполномоченному представителю лица, в отношении которого осуществляется муниципальный земельный контроль, присутствовать при проведении проверки и давать разъяснения по вопросам, относящимся к предмету проверки;</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предоставлять руководителю, иному должностному лицу, гражданину или уполномоченному представителю лица, в отношении которого осуществляется муниципальный земельный контроль, присутствующим при проведении проверки, информацию и документы, относящиеся к предмету проверки;</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знакомить руководителя, иное должностное лицо, гражданина или уполномоченного представителя лица, в отношении которого осуществляется муниципальный земельный контроль, с результатами проверки;</w:t>
      </w:r>
    </w:p>
    <w:p w:rsidR="00880C2B" w:rsidRDefault="00880C2B" w:rsidP="00790272">
      <w:pPr>
        <w:numPr>
          <w:ilvl w:val="0"/>
          <w:numId w:val="3"/>
        </w:numPr>
        <w:tabs>
          <w:tab w:val="left" w:pos="0"/>
          <w:tab w:val="left" w:pos="993"/>
          <w:tab w:val="left" w:pos="1134"/>
          <w:tab w:val="left" w:pos="1276"/>
          <w:tab w:val="left" w:pos="1701"/>
        </w:tabs>
        <w:suppressAutoHyphens/>
        <w:spacing w:after="0"/>
        <w:ind w:left="0" w:firstLine="709"/>
        <w:jc w:val="both"/>
        <w:rPr>
          <w:rFonts w:ascii="Arial" w:hAnsi="Arial" w:cs="Arial"/>
          <w:sz w:val="24"/>
          <w:szCs w:val="24"/>
        </w:rPr>
      </w:pPr>
      <w:r>
        <w:rPr>
          <w:rFonts w:ascii="Arial" w:hAnsi="Arial" w:cs="Arial"/>
          <w:sz w:val="24"/>
          <w:szCs w:val="24"/>
        </w:rPr>
        <w:t xml:space="preserve"> составлять по результатам проверок акты и предоставлять их для ознакомления руководителю, иному должностному лицу, гражданину или уполномоченному представителю лица, в отношении которого осуществляется муниципальный земельный контроль;</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знакомить руководителя, иное должностное лицо, гражданина или уполномоченного представителя лица, в отношении которого осуществляется муниципальный земельный контроль, с документами и (или) информацией, полученными в рамках межведомственного информационного взаимодействия;</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доказывать обоснованность своих действий при их обжаловании лицами, в отношении которых осуществляется муниципальный земельный контроль, в порядке, установленном законодательством Российской Федерации;</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соблюдать сроки проведения проверки, установленные настоящим Административным регламентом;</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не требовать от лиц, в отношении которых осуществляется муниципальный земельный контроль, документы и иные сведения, представление которых не предусмотрено законодательством Российской Федерации;</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перед началом проведения выездной проверки по просьбе руководителя, иного должностного лица, гражданина или уполномоченного представителя лица, в отношении которого осуществляется муниципальный земельный контроль, ознакомить его с положениями настоящего Административного регламента;</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осуществлять запись о проведенной проверке в журнале учета проверок при его наличии у лица, в отношении которого осуществляется муниципальный земельный контроль;</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lastRenderedPageBreak/>
        <w:t xml:space="preserve"> не требовать от лица, в отношении которого осуществляется муниципальный земельный контроль,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предусмотренные Распоряжением Правительства Российской Федерации № 724-р;</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учитывать при определении мер административного воздействия,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 а также не допускать необоснованное ограничение прав и законных интересов лиц</w:t>
      </w:r>
      <w:proofErr w:type="gramEnd"/>
      <w:r>
        <w:rPr>
          <w:rFonts w:ascii="Arial" w:hAnsi="Arial" w:cs="Arial"/>
          <w:sz w:val="24"/>
          <w:szCs w:val="24"/>
        </w:rPr>
        <w:t xml:space="preserve">, в </w:t>
      </w:r>
      <w:proofErr w:type="gramStart"/>
      <w:r>
        <w:rPr>
          <w:rFonts w:ascii="Arial" w:hAnsi="Arial" w:cs="Arial"/>
          <w:sz w:val="24"/>
          <w:szCs w:val="24"/>
        </w:rPr>
        <w:t>отношении</w:t>
      </w:r>
      <w:proofErr w:type="gramEnd"/>
      <w:r>
        <w:rPr>
          <w:rFonts w:ascii="Arial" w:hAnsi="Arial" w:cs="Arial"/>
          <w:sz w:val="24"/>
          <w:szCs w:val="24"/>
        </w:rPr>
        <w:t xml:space="preserve"> которых осуществляется муниципальный земельный контроль;</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при проведении выездной проверки не требовать от лица, в отношении которого осуществляется муниципальный земельный контроль, представления документов и (или) информации, которая была представлена им в ходе проведения документарной проверки;</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рассматривать представленные руководителем, иным должностным лицом, гражданином или уполномоченным представителем лица, в отношении которого осуществляется муниципальный земельный контроль, пояснения и документы, подтверждающие достоверность ранее представленных документов;</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в случае выявления при проведении проверки нарушений лицом, в отношении которого осуществляется муниципальный земельный контроль, обязательных требований выдать ему предписание об устранении выявленных нарушений обязательных требований с указанием сроков их устранения и (или) о проведении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w:t>
      </w:r>
      <w:proofErr w:type="gramEnd"/>
      <w:r>
        <w:rPr>
          <w:rFonts w:ascii="Arial" w:hAnsi="Arial" w:cs="Arial"/>
          <w:sz w:val="24"/>
          <w:szCs w:val="24"/>
        </w:rPr>
        <w:t xml:space="preserve">, а также возникновения чрезвычайных ситуаций природного и техногенного характера и других мероприятий, предусмотренных федеральными законами, а также осуществить </w:t>
      </w:r>
      <w:proofErr w:type="gramStart"/>
      <w:r>
        <w:rPr>
          <w:rFonts w:ascii="Arial" w:hAnsi="Arial" w:cs="Arial"/>
          <w:sz w:val="24"/>
          <w:szCs w:val="24"/>
        </w:rPr>
        <w:t>контроль за</w:t>
      </w:r>
      <w:proofErr w:type="gramEnd"/>
      <w:r>
        <w:rPr>
          <w:rFonts w:ascii="Arial" w:hAnsi="Arial" w:cs="Arial"/>
          <w:sz w:val="24"/>
          <w:szCs w:val="24"/>
        </w:rPr>
        <w:t xml:space="preserve"> исполнением указанного предписания в установленные сроки;</w:t>
      </w:r>
    </w:p>
    <w:p w:rsidR="00880C2B" w:rsidRDefault="00880C2B" w:rsidP="00790272">
      <w:pPr>
        <w:numPr>
          <w:ilvl w:val="0"/>
          <w:numId w:val="3"/>
        </w:numPr>
        <w:tabs>
          <w:tab w:val="left" w:pos="0"/>
          <w:tab w:val="left" w:pos="1134"/>
          <w:tab w:val="left" w:pos="1276"/>
          <w:tab w:val="left" w:pos="1701"/>
        </w:tabs>
        <w:suppressAutoHyphens/>
        <w:spacing w:after="0"/>
        <w:ind w:left="0" w:firstLine="709"/>
        <w:jc w:val="both"/>
        <w:rPr>
          <w:rFonts w:ascii="Arial" w:hAnsi="Arial" w:cs="Arial"/>
          <w:sz w:val="24"/>
          <w:szCs w:val="24"/>
        </w:rPr>
      </w:pPr>
      <w:r>
        <w:rPr>
          <w:rFonts w:ascii="Arial" w:hAnsi="Arial" w:cs="Arial"/>
          <w:sz w:val="24"/>
          <w:szCs w:val="24"/>
        </w:rPr>
        <w:t xml:space="preserve"> в соответствии с Законом Московской области № 37/2016-ОЗ «Кодекс Московской области об административных правонарушениях» (далее – КоАП МО) составлять протоколы об административных правонарушениях, предусмотренных ч.1 ст. 19.4, ст. 19.4.1, ч. 1 ст. 19.5, ст. 19.7 Кодекса Российской Федерации об административных правонарушениях (далее – КоАП РФ), ч. 5 </w:t>
      </w:r>
      <w:r>
        <w:rPr>
          <w:rFonts w:ascii="Arial" w:hAnsi="Arial" w:cs="Arial"/>
          <w:sz w:val="24"/>
          <w:szCs w:val="24"/>
        </w:rPr>
        <w:br/>
        <w:t>ст. 6.11 КоАП МО;</w:t>
      </w:r>
    </w:p>
    <w:p w:rsidR="00880C2B" w:rsidRDefault="00880C2B" w:rsidP="00790272">
      <w:pPr>
        <w:numPr>
          <w:ilvl w:val="0"/>
          <w:numId w:val="3"/>
        </w:numPr>
        <w:tabs>
          <w:tab w:val="left" w:pos="0"/>
          <w:tab w:val="left" w:pos="1134"/>
          <w:tab w:val="left" w:pos="1276"/>
          <w:tab w:val="left" w:pos="1701"/>
        </w:tabs>
        <w:suppressAutoHyphens/>
        <w:spacing w:after="0"/>
        <w:ind w:left="0" w:firstLine="709"/>
        <w:jc w:val="both"/>
        <w:rPr>
          <w:rFonts w:ascii="Arial" w:hAnsi="Arial" w:cs="Arial"/>
          <w:sz w:val="24"/>
          <w:szCs w:val="24"/>
        </w:rPr>
      </w:pPr>
      <w:r>
        <w:rPr>
          <w:rFonts w:ascii="Arial" w:hAnsi="Arial" w:cs="Arial"/>
          <w:sz w:val="24"/>
          <w:szCs w:val="24"/>
        </w:rPr>
        <w:t xml:space="preserve"> направлять процессуальные документы и материалы, связанные </w:t>
      </w:r>
      <w:r>
        <w:rPr>
          <w:rFonts w:ascii="Arial" w:hAnsi="Arial" w:cs="Arial"/>
          <w:sz w:val="24"/>
          <w:szCs w:val="24"/>
        </w:rPr>
        <w:br/>
        <w:t xml:space="preserve">с нарушениями обязательных требований, ответственность за совершения которых предусмотрена ч.1 ст. 19.4, ст. 19.4.1, ч. 1 ст. 19.5, ст. 19.7 КоАП РФ, ч. 5 </w:t>
      </w:r>
      <w:r>
        <w:rPr>
          <w:rFonts w:ascii="Arial" w:hAnsi="Arial" w:cs="Arial"/>
          <w:sz w:val="24"/>
          <w:szCs w:val="24"/>
        </w:rPr>
        <w:br/>
        <w:t xml:space="preserve">ст. 6.11 КоАП МО, в суды, уполномоченные рассматривать дела </w:t>
      </w:r>
      <w:r>
        <w:rPr>
          <w:rFonts w:ascii="Arial" w:hAnsi="Arial" w:cs="Arial"/>
          <w:sz w:val="24"/>
          <w:szCs w:val="24"/>
        </w:rPr>
        <w:br/>
        <w:t>об административных правонарушениях;</w:t>
      </w:r>
    </w:p>
    <w:p w:rsidR="00880C2B" w:rsidRDefault="00880C2B" w:rsidP="00790272">
      <w:pPr>
        <w:numPr>
          <w:ilvl w:val="0"/>
          <w:numId w:val="3"/>
        </w:numPr>
        <w:tabs>
          <w:tab w:val="left" w:pos="0"/>
          <w:tab w:val="left" w:pos="1134"/>
          <w:tab w:val="left" w:pos="1276"/>
          <w:tab w:val="left" w:pos="1701"/>
        </w:tabs>
        <w:suppressAutoHyphens/>
        <w:spacing w:after="0"/>
        <w:ind w:left="0" w:firstLine="709"/>
        <w:jc w:val="both"/>
        <w:rPr>
          <w:rFonts w:ascii="Arial" w:hAnsi="Arial" w:cs="Arial"/>
          <w:sz w:val="24"/>
          <w:szCs w:val="24"/>
        </w:rPr>
      </w:pPr>
      <w:r>
        <w:rPr>
          <w:rFonts w:ascii="Arial" w:hAnsi="Arial" w:cs="Arial"/>
          <w:sz w:val="24"/>
          <w:szCs w:val="24"/>
        </w:rPr>
        <w:t xml:space="preserve"> направлять материалы, связанные с нарушениями обязательных требований, в органы государственного земельного надзора, уполномоченные рассматривать дела об административных правонарушениях;</w:t>
      </w:r>
    </w:p>
    <w:p w:rsidR="00880C2B" w:rsidRDefault="00880C2B" w:rsidP="00790272">
      <w:pPr>
        <w:numPr>
          <w:ilvl w:val="0"/>
          <w:numId w:val="3"/>
        </w:numPr>
        <w:tabs>
          <w:tab w:val="left" w:pos="0"/>
          <w:tab w:val="left" w:pos="1134"/>
          <w:tab w:val="left" w:pos="1276"/>
          <w:tab w:val="left" w:pos="1701"/>
        </w:tabs>
        <w:suppressAutoHyphens/>
        <w:spacing w:after="0"/>
        <w:ind w:left="0" w:firstLine="709"/>
        <w:jc w:val="both"/>
        <w:rPr>
          <w:rFonts w:ascii="Arial" w:hAnsi="Arial" w:cs="Arial"/>
          <w:sz w:val="24"/>
          <w:szCs w:val="24"/>
        </w:rPr>
      </w:pPr>
      <w:r>
        <w:rPr>
          <w:rFonts w:ascii="Arial" w:hAnsi="Arial" w:cs="Arial"/>
          <w:sz w:val="24"/>
          <w:szCs w:val="24"/>
        </w:rPr>
        <w:lastRenderedPageBreak/>
        <w:t>направлять в орган местного самоуправления поселения, городского округа по месту нахождения земельного участка или в случае нахождения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соответствующих документов;</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не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по требованию лица, в отношении которого осуществляется муниципальный земельный контроль, предоставлять информацию об экспертах, экспертных организациях в целях подтверждения их полномочий;</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уведомлять о проведении проверки лиц, в отношении которых осуществляется муниципальный земельный контроль, в сроки и способами, утвержденными настоящим Административном регламентом;</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вручать под роспись заверенную печатью копию распоряжения органа муниципального земельного контроля о проведении проверки руководителю, иному должностному лицу, гражданину или уполномоченному представителю лица, в отношении которых осуществляется муниципальный земельный контроль, одновременно с предъявлением служебных удостоверений;</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представлять информацию в Единый реестр проверок в соответствии с положениями постановления Правительства Российской Федерации от 28.04.2015 № 415 «О Правилах формирования и ведения единого реестра проверок» (далее – ЕРП);</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обеспечивать качественную подготовку материалов в целях их направления в органы государственного земельного надзора;</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обеспечивать направление в Министерство имущественных отношений Московской области (далее – </w:t>
      </w:r>
      <w:proofErr w:type="spellStart"/>
      <w:r>
        <w:rPr>
          <w:rFonts w:ascii="Arial" w:hAnsi="Arial" w:cs="Arial"/>
          <w:sz w:val="24"/>
          <w:szCs w:val="24"/>
        </w:rPr>
        <w:t>Минмособлимущество</w:t>
      </w:r>
      <w:proofErr w:type="spellEnd"/>
      <w:r>
        <w:rPr>
          <w:rFonts w:ascii="Arial" w:hAnsi="Arial" w:cs="Arial"/>
          <w:sz w:val="24"/>
          <w:szCs w:val="24"/>
        </w:rPr>
        <w:t>) сведений и подтверждающих документов о выявленных случаях неиспользования земельных участков для ведения сельскохозяйственного производства или осуществления иной связанной с сельскохозяйственным производством деятельности в течение трех и более лет подряд со дня возникновения у его собственника права собственности на земельный участок;</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направлять отчет об осуществлении муниципального земельного контроля в </w:t>
      </w:r>
      <w:proofErr w:type="spellStart"/>
      <w:r>
        <w:rPr>
          <w:rFonts w:ascii="Arial" w:hAnsi="Arial" w:cs="Arial"/>
          <w:sz w:val="24"/>
          <w:szCs w:val="24"/>
        </w:rPr>
        <w:t>Минмособлимущество</w:t>
      </w:r>
      <w:proofErr w:type="spellEnd"/>
      <w:r>
        <w:rPr>
          <w:rFonts w:ascii="Arial" w:hAnsi="Arial" w:cs="Arial"/>
          <w:sz w:val="24"/>
          <w:szCs w:val="24"/>
        </w:rPr>
        <w:t xml:space="preserve">; </w:t>
      </w:r>
    </w:p>
    <w:p w:rsidR="00880C2B" w:rsidRDefault="00880C2B" w:rsidP="00790272">
      <w:pPr>
        <w:numPr>
          <w:ilvl w:val="0"/>
          <w:numId w:val="3"/>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 xml:space="preserve"> ежегодно в порядке, установленном Правительством Российской Федерации, осуществлять подготовку докладов об осуществлении муниципального земельного контроля;</w:t>
      </w:r>
    </w:p>
    <w:p w:rsidR="00880C2B" w:rsidRDefault="00880C2B" w:rsidP="00880C2B">
      <w:pPr>
        <w:tabs>
          <w:tab w:val="left" w:pos="1134"/>
        </w:tabs>
        <w:spacing w:after="0"/>
        <w:jc w:val="both"/>
        <w:rPr>
          <w:rFonts w:ascii="Arial" w:hAnsi="Arial" w:cs="Arial"/>
          <w:sz w:val="24"/>
          <w:szCs w:val="24"/>
          <w:highlight w:val="green"/>
        </w:rPr>
      </w:pP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При проведении проверки должностные лица органа государственного контроля, органа муниципального контроля не вправе:</w:t>
      </w: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органа муниципального контроля, от имени которых действуют эти должностные лица;</w:t>
      </w: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 xml:space="preserve">1.1) проверять выполнение требований, установленных нормативными правовыми актами органов исполнительной власти СССР и РСФСР, а также </w:t>
      </w:r>
      <w:r>
        <w:rPr>
          <w:rFonts w:ascii="Arial" w:hAnsi="Arial" w:cs="Arial"/>
          <w:sz w:val="24"/>
          <w:szCs w:val="24"/>
        </w:rPr>
        <w:lastRenderedPageBreak/>
        <w:t>выполнение требований нормативных документов, обязательность применения которых не предусмотрена законодательством Российской Федерации;</w:t>
      </w: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880C2B" w:rsidRDefault="00880C2B" w:rsidP="00880C2B">
      <w:pPr>
        <w:tabs>
          <w:tab w:val="left" w:pos="709"/>
          <w:tab w:val="left" w:pos="1134"/>
        </w:tabs>
        <w:spacing w:after="0"/>
        <w:ind w:firstLine="709"/>
        <w:jc w:val="both"/>
        <w:rPr>
          <w:rFonts w:ascii="Arial" w:hAnsi="Arial" w:cs="Arial"/>
          <w:sz w:val="24"/>
          <w:szCs w:val="24"/>
        </w:rPr>
      </w:pPr>
      <w:proofErr w:type="gramStart"/>
      <w:r>
        <w:rPr>
          <w:rFonts w:ascii="Arial" w:hAnsi="Arial" w:cs="Arial"/>
          <w:sz w:val="24"/>
          <w:szCs w:val="24"/>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7" w:history="1">
        <w:r>
          <w:rPr>
            <w:rStyle w:val="a5"/>
            <w:rFonts w:ascii="Arial" w:hAnsi="Arial" w:cs="Arial"/>
            <w:sz w:val="24"/>
            <w:szCs w:val="24"/>
          </w:rPr>
          <w:t>подпунктом «б» пункта 2 части 2 статьи 10</w:t>
        </w:r>
      </w:hyperlink>
      <w:r>
        <w:rPr>
          <w:rFonts w:ascii="Arial" w:hAnsi="Arial" w:cs="Arial"/>
          <w:sz w:val="24"/>
          <w:szCs w:val="24"/>
        </w:rPr>
        <w:t xml:space="preserve"> Федерального закона 294-ФЗ, а также проверки соблюдения требований земельного законодательства в случаях надлежащего уведомления собственников земельных</w:t>
      </w:r>
      <w:proofErr w:type="gramEnd"/>
      <w:r>
        <w:rPr>
          <w:rFonts w:ascii="Arial" w:hAnsi="Arial" w:cs="Arial"/>
          <w:sz w:val="24"/>
          <w:szCs w:val="24"/>
        </w:rPr>
        <w:t xml:space="preserve"> участков, землепользователей, землевладельцев и арендаторов земельных участков;</w:t>
      </w: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3)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880C2B" w:rsidRDefault="00880C2B" w:rsidP="00880C2B">
      <w:pPr>
        <w:tabs>
          <w:tab w:val="left" w:pos="709"/>
          <w:tab w:val="left" w:pos="1134"/>
        </w:tabs>
        <w:spacing w:after="0"/>
        <w:ind w:firstLine="709"/>
        <w:jc w:val="both"/>
        <w:rPr>
          <w:rFonts w:ascii="Arial" w:hAnsi="Arial" w:cs="Arial"/>
          <w:sz w:val="24"/>
          <w:szCs w:val="24"/>
        </w:rPr>
      </w:pPr>
      <w:proofErr w:type="gramStart"/>
      <w:r>
        <w:rPr>
          <w:rFonts w:ascii="Arial" w:hAnsi="Arial" w:cs="Arial"/>
          <w:sz w:val="24"/>
          <w:szCs w:val="24"/>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Pr>
          <w:rFonts w:ascii="Arial" w:hAnsi="Arial" w:cs="Arial"/>
          <w:sz w:val="24"/>
          <w:szCs w:val="24"/>
        </w:rPr>
        <w:t xml:space="preserve"> техническими документами и правилами и методами исследований, испытаний, измерений;</w:t>
      </w: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8" w:history="1">
        <w:r>
          <w:rPr>
            <w:rStyle w:val="a5"/>
            <w:rFonts w:ascii="Arial" w:hAnsi="Arial" w:cs="Arial"/>
            <w:sz w:val="24"/>
            <w:szCs w:val="24"/>
          </w:rPr>
          <w:t>тайну</w:t>
        </w:r>
      </w:hyperlink>
      <w:r>
        <w:rPr>
          <w:rFonts w:ascii="Arial" w:hAnsi="Arial" w:cs="Arial"/>
          <w:sz w:val="24"/>
          <w:szCs w:val="24"/>
        </w:rPr>
        <w:t>, за исключением случаев, предусмотренных законодательством Российской Федерации;</w:t>
      </w: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6) превышать установленные сроки проведения проверки;</w:t>
      </w: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880C2B" w:rsidRDefault="00880C2B" w:rsidP="00880C2B">
      <w:pPr>
        <w:tabs>
          <w:tab w:val="left" w:pos="709"/>
          <w:tab w:val="left" w:pos="1134"/>
        </w:tabs>
        <w:spacing w:after="0"/>
        <w:ind w:firstLine="709"/>
        <w:jc w:val="both"/>
        <w:rPr>
          <w:rFonts w:ascii="Arial" w:hAnsi="Arial" w:cs="Arial"/>
          <w:sz w:val="24"/>
          <w:szCs w:val="24"/>
        </w:rPr>
      </w:pPr>
      <w:proofErr w:type="gramStart"/>
      <w:r>
        <w:rPr>
          <w:rFonts w:ascii="Arial" w:hAnsi="Arial" w:cs="Arial"/>
          <w:sz w:val="24"/>
          <w:szCs w:val="24"/>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r>
        <w:rPr>
          <w:rFonts w:ascii="Arial" w:hAnsi="Arial" w:cs="Arial"/>
          <w:sz w:val="24"/>
          <w:szCs w:val="24"/>
        </w:rPr>
        <w:tab/>
      </w:r>
    </w:p>
    <w:p w:rsidR="00880C2B" w:rsidRDefault="00880C2B" w:rsidP="00880C2B">
      <w:pPr>
        <w:tabs>
          <w:tab w:val="left" w:pos="709"/>
          <w:tab w:val="left" w:pos="1134"/>
        </w:tabs>
        <w:spacing w:after="0"/>
        <w:jc w:val="center"/>
        <w:rPr>
          <w:rFonts w:ascii="Arial" w:hAnsi="Arial" w:cs="Arial"/>
          <w:sz w:val="24"/>
          <w:szCs w:val="24"/>
        </w:rPr>
      </w:pPr>
    </w:p>
    <w:p w:rsidR="00880C2B" w:rsidRDefault="00880C2B" w:rsidP="00880C2B">
      <w:pPr>
        <w:tabs>
          <w:tab w:val="left" w:pos="709"/>
          <w:tab w:val="left" w:pos="1134"/>
        </w:tabs>
        <w:spacing w:after="0"/>
        <w:jc w:val="center"/>
        <w:rPr>
          <w:rFonts w:ascii="Arial" w:hAnsi="Arial" w:cs="Arial"/>
          <w:sz w:val="24"/>
          <w:szCs w:val="24"/>
        </w:rPr>
      </w:pPr>
      <w:r>
        <w:rPr>
          <w:rFonts w:ascii="Arial" w:hAnsi="Arial" w:cs="Arial"/>
          <w:sz w:val="24"/>
          <w:szCs w:val="24"/>
        </w:rPr>
        <w:t>Права и обязанности лиц, в отношении которых осуществляются мероприятия по муниципальному земельному контролю</w:t>
      </w:r>
    </w:p>
    <w:p w:rsidR="00880C2B" w:rsidRDefault="00880C2B" w:rsidP="00880C2B">
      <w:pPr>
        <w:tabs>
          <w:tab w:val="left" w:pos="709"/>
          <w:tab w:val="left" w:pos="1134"/>
        </w:tabs>
        <w:spacing w:after="0"/>
        <w:jc w:val="center"/>
        <w:rPr>
          <w:rFonts w:ascii="Arial" w:hAnsi="Arial" w:cs="Arial"/>
          <w:sz w:val="24"/>
          <w:szCs w:val="24"/>
        </w:rPr>
      </w:pP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lastRenderedPageBreak/>
        <w:t>11. Лица, в отношении которых осуществляется муниципальный земельный контроль, имеют право:</w:t>
      </w: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1)</w:t>
      </w:r>
      <w:r>
        <w:rPr>
          <w:rFonts w:ascii="Arial" w:hAnsi="Arial" w:cs="Arial"/>
          <w:sz w:val="24"/>
          <w:szCs w:val="24"/>
        </w:rPr>
        <w:tab/>
        <w:t>непосредственно присутствовать при осуществлении муниципального земельного контроля, давать пояснения по вопросам, относящимся к предмету осуществления муниципального земельного контроля;</w:t>
      </w: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2)</w:t>
      </w:r>
      <w:r>
        <w:rPr>
          <w:rFonts w:ascii="Arial" w:hAnsi="Arial" w:cs="Arial"/>
          <w:sz w:val="24"/>
          <w:szCs w:val="24"/>
        </w:rPr>
        <w:tab/>
        <w:t>получать от проводящих проверку должностных лиц органа муниципального земельного контроля, осуществляющих муниципальный земельный контроль, информацию, которая относится к предмету исполнения муниципального земельного контроля и предоставление которой предусмотрено настоящим Административным регламентом;</w:t>
      </w: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3)</w:t>
      </w:r>
      <w:r>
        <w:rPr>
          <w:rFonts w:ascii="Arial" w:hAnsi="Arial" w:cs="Arial"/>
          <w:sz w:val="24"/>
          <w:szCs w:val="24"/>
        </w:rPr>
        <w:tab/>
        <w:t>знакомиться с документами и (или) информацией, полученными органом муниципального земельного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4)</w:t>
      </w:r>
      <w:r>
        <w:rPr>
          <w:rFonts w:ascii="Arial" w:hAnsi="Arial" w:cs="Arial"/>
          <w:sz w:val="24"/>
          <w:szCs w:val="24"/>
        </w:rPr>
        <w:tab/>
        <w:t>знакомиться с результатами осуществления муниципального земельного контроля и указывать в акте проверки, протоколе об административном правонарушении, о своем ознакомлении с результатами осуществления муниципального земельного контроля, согласии или несогласии с ними, а также с отдельными действиями должностных лиц органа муниципального земельного контроля;</w:t>
      </w: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5)</w:t>
      </w:r>
      <w:r>
        <w:rPr>
          <w:rFonts w:ascii="Arial" w:hAnsi="Arial" w:cs="Arial"/>
          <w:sz w:val="24"/>
          <w:szCs w:val="24"/>
        </w:rPr>
        <w:tab/>
      </w:r>
      <w:proofErr w:type="gramStart"/>
      <w:r>
        <w:rPr>
          <w:rFonts w:ascii="Arial" w:hAnsi="Arial" w:cs="Arial"/>
          <w:sz w:val="24"/>
          <w:szCs w:val="24"/>
        </w:rPr>
        <w:t>предоставлять документы</w:t>
      </w:r>
      <w:proofErr w:type="gramEnd"/>
      <w:r>
        <w:rPr>
          <w:rFonts w:ascii="Arial" w:hAnsi="Arial" w:cs="Arial"/>
          <w:sz w:val="24"/>
          <w:szCs w:val="24"/>
        </w:rPr>
        <w:t xml:space="preserve"> и (или) информацию, запрашиваемые в рамках межведомственного информационного взаимодействия, в орган муниципального земельного контроля по собственной инициативе;</w:t>
      </w: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6) подавать возражения на предостережения о недопустимости нарушения обязательных требований, требований, установленных муниципальными правовыми актами;</w:t>
      </w: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7) обжаловать действия (бездействие) должностных лиц органа муниципального земельного контроля, повлекшие за собой нарушение их прав, при осуществлении муниципального земельного контроля в административном и (или) судебном порядке в соответствии с законодательством Российской Федерации;</w:t>
      </w:r>
    </w:p>
    <w:p w:rsidR="00880C2B" w:rsidRDefault="00880C2B" w:rsidP="00880C2B">
      <w:pPr>
        <w:tabs>
          <w:tab w:val="left" w:pos="709"/>
          <w:tab w:val="left" w:pos="1134"/>
        </w:tabs>
        <w:spacing w:after="0"/>
        <w:ind w:firstLine="709"/>
        <w:jc w:val="both"/>
        <w:rPr>
          <w:rFonts w:ascii="Arial" w:hAnsi="Arial" w:cs="Arial"/>
          <w:sz w:val="24"/>
          <w:szCs w:val="24"/>
        </w:rPr>
      </w:pPr>
      <w:proofErr w:type="gramStart"/>
      <w:r>
        <w:rPr>
          <w:rFonts w:ascii="Arial" w:hAnsi="Arial" w:cs="Arial"/>
          <w:sz w:val="24"/>
          <w:szCs w:val="24"/>
        </w:rPr>
        <w:t>8) на возмещение вреда, причиненного юридическим лицам, индивидуальным предпринимателям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 включая упущенную выгоду (неполученный доход), за счет средств соответствующих бюджетов в соответствии с гражданским законодательством;</w:t>
      </w:r>
      <w:proofErr w:type="gramEnd"/>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9)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Московской области к участию при проведении проверки;</w:t>
      </w:r>
    </w:p>
    <w:p w:rsidR="00880C2B" w:rsidRDefault="00880C2B" w:rsidP="00880C2B">
      <w:pPr>
        <w:tabs>
          <w:tab w:val="left" w:pos="709"/>
          <w:tab w:val="left" w:pos="1134"/>
        </w:tabs>
        <w:spacing w:after="0"/>
        <w:ind w:firstLine="709"/>
        <w:jc w:val="both"/>
        <w:rPr>
          <w:rFonts w:ascii="Arial" w:hAnsi="Arial" w:cs="Arial"/>
          <w:sz w:val="24"/>
          <w:szCs w:val="24"/>
        </w:rPr>
      </w:pPr>
      <w:r>
        <w:rPr>
          <w:rFonts w:ascii="Arial" w:hAnsi="Arial" w:cs="Arial"/>
          <w:sz w:val="24"/>
          <w:szCs w:val="24"/>
        </w:rPr>
        <w:t>10) направлять запрашиваемые органом муниципального земельного контроля документы и (или) информацию в электронном виде посредством системы межведомственного электронного документооборота (далее – МСЭД) и (или) Единой государственной информационной системы обеспечения контрольно-надзорной деятельности Московской области (далее - ЕГИС ОКНД);</w:t>
      </w:r>
    </w:p>
    <w:p w:rsidR="00880C2B" w:rsidRDefault="00880C2B" w:rsidP="00880C2B">
      <w:pPr>
        <w:tabs>
          <w:tab w:val="left" w:pos="709"/>
          <w:tab w:val="left" w:pos="1134"/>
        </w:tabs>
        <w:spacing w:after="0"/>
        <w:ind w:firstLine="709"/>
        <w:jc w:val="both"/>
        <w:rPr>
          <w:rFonts w:ascii="Arial" w:hAnsi="Arial" w:cs="Arial"/>
          <w:sz w:val="24"/>
          <w:szCs w:val="24"/>
        </w:rPr>
      </w:pPr>
    </w:p>
    <w:p w:rsidR="00880C2B" w:rsidRDefault="00880C2B" w:rsidP="00880C2B">
      <w:pPr>
        <w:tabs>
          <w:tab w:val="left" w:pos="709"/>
          <w:tab w:val="left" w:pos="851"/>
          <w:tab w:val="left" w:pos="1134"/>
        </w:tabs>
        <w:spacing w:after="0"/>
        <w:ind w:firstLine="567"/>
        <w:jc w:val="both"/>
        <w:rPr>
          <w:rFonts w:ascii="Arial" w:hAnsi="Arial" w:cs="Arial"/>
          <w:sz w:val="24"/>
          <w:szCs w:val="24"/>
        </w:rPr>
      </w:pPr>
      <w:r>
        <w:rPr>
          <w:rFonts w:ascii="Arial" w:hAnsi="Arial" w:cs="Arial"/>
          <w:sz w:val="24"/>
          <w:szCs w:val="24"/>
        </w:rPr>
        <w:t>12. Лица, в отношении которых исполняется муниципальная функция, обязаны:</w:t>
      </w:r>
    </w:p>
    <w:p w:rsidR="00880C2B" w:rsidRDefault="00880C2B" w:rsidP="00880C2B">
      <w:pPr>
        <w:tabs>
          <w:tab w:val="left" w:pos="1276"/>
          <w:tab w:val="left" w:pos="1418"/>
          <w:tab w:val="left" w:pos="2700"/>
          <w:tab w:val="left" w:pos="4253"/>
        </w:tabs>
        <w:spacing w:after="0"/>
        <w:ind w:firstLine="709"/>
        <w:jc w:val="both"/>
        <w:rPr>
          <w:rFonts w:ascii="Arial" w:hAnsi="Arial" w:cs="Arial"/>
          <w:sz w:val="24"/>
          <w:szCs w:val="24"/>
        </w:rPr>
      </w:pPr>
      <w:r>
        <w:rPr>
          <w:rFonts w:ascii="Arial" w:hAnsi="Arial" w:cs="Arial"/>
          <w:sz w:val="24"/>
          <w:szCs w:val="24"/>
        </w:rPr>
        <w:lastRenderedPageBreak/>
        <w:t>1) при проведении проверки предоставлять должностным лицам органа муниципального земельного контроля, проводящим проверку, доступ к документам и (или) информации, запрашиваемых должностными лицами и необходимых для достижения целей и задач проверки;</w:t>
      </w:r>
    </w:p>
    <w:p w:rsidR="00880C2B" w:rsidRDefault="00880C2B" w:rsidP="00880C2B">
      <w:pPr>
        <w:tabs>
          <w:tab w:val="left" w:pos="1276"/>
          <w:tab w:val="left" w:pos="1418"/>
          <w:tab w:val="left" w:pos="2700"/>
          <w:tab w:val="left" w:pos="4253"/>
        </w:tabs>
        <w:spacing w:after="0"/>
        <w:ind w:firstLine="709"/>
        <w:jc w:val="both"/>
        <w:rPr>
          <w:rFonts w:ascii="Arial" w:hAnsi="Arial" w:cs="Arial"/>
          <w:sz w:val="24"/>
          <w:szCs w:val="24"/>
        </w:rPr>
      </w:pPr>
      <w:r>
        <w:rPr>
          <w:rFonts w:ascii="Arial" w:hAnsi="Arial" w:cs="Arial"/>
          <w:sz w:val="24"/>
          <w:szCs w:val="24"/>
        </w:rPr>
        <w:t>2) обеспечить доступ должностных лиц и участвующих в выездной проверке экспертов, представителей экспертных организаций на территорию, используемую лицами, в отношении которых осуществляется муниципальный земельный контроль, в используемые здания, строения, сооружения, помещения;</w:t>
      </w:r>
    </w:p>
    <w:p w:rsidR="00880C2B" w:rsidRDefault="00880C2B" w:rsidP="00880C2B">
      <w:pPr>
        <w:tabs>
          <w:tab w:val="left" w:pos="1276"/>
          <w:tab w:val="left" w:pos="1418"/>
          <w:tab w:val="left" w:pos="2700"/>
          <w:tab w:val="left" w:pos="4253"/>
        </w:tabs>
        <w:spacing w:after="0"/>
        <w:ind w:firstLine="709"/>
        <w:jc w:val="both"/>
        <w:rPr>
          <w:rFonts w:ascii="Arial" w:hAnsi="Arial" w:cs="Arial"/>
          <w:sz w:val="24"/>
          <w:szCs w:val="24"/>
        </w:rPr>
      </w:pPr>
      <w:r>
        <w:rPr>
          <w:rFonts w:ascii="Arial" w:hAnsi="Arial" w:cs="Arial"/>
          <w:sz w:val="24"/>
          <w:szCs w:val="24"/>
        </w:rPr>
        <w:t>3) присутствовать или обеспечить присутствие руководителей, иных должностных лиц, граждан или уполномоченных представителей, ответственных за организацию и проведение мероприятий по выполнению обязательных требований при проведении проверок, а также при составлении актов проверок, протоколов об административных правонарушениях;</w:t>
      </w:r>
    </w:p>
    <w:p w:rsidR="00880C2B" w:rsidRDefault="00880C2B" w:rsidP="00880C2B">
      <w:pPr>
        <w:spacing w:after="0" w:line="240" w:lineRule="auto"/>
        <w:ind w:firstLine="709"/>
        <w:jc w:val="both"/>
        <w:rPr>
          <w:rFonts w:ascii="Arial" w:hAnsi="Arial" w:cs="Arial"/>
          <w:sz w:val="24"/>
          <w:szCs w:val="24"/>
        </w:rPr>
      </w:pPr>
      <w:r>
        <w:rPr>
          <w:rFonts w:ascii="Arial" w:hAnsi="Arial" w:cs="Arial"/>
          <w:sz w:val="24"/>
          <w:szCs w:val="24"/>
        </w:rPr>
        <w:t>4) в течение десяти рабочих дней со дня получения мотивированного запроса направить в орган муниципального земельного контроля указанные в запросе документы;</w:t>
      </w:r>
    </w:p>
    <w:p w:rsidR="00880C2B" w:rsidRDefault="00880C2B" w:rsidP="00880C2B">
      <w:pPr>
        <w:spacing w:after="0" w:line="240" w:lineRule="auto"/>
        <w:ind w:firstLine="709"/>
        <w:jc w:val="both"/>
        <w:rPr>
          <w:rFonts w:ascii="Arial" w:hAnsi="Arial" w:cs="Arial"/>
          <w:sz w:val="24"/>
          <w:szCs w:val="24"/>
        </w:rPr>
      </w:pPr>
      <w:r>
        <w:rPr>
          <w:rFonts w:ascii="Arial" w:hAnsi="Arial" w:cs="Arial"/>
          <w:sz w:val="24"/>
          <w:szCs w:val="24"/>
        </w:rPr>
        <w:t>5) не препятствовать проведению проверки.</w:t>
      </w:r>
    </w:p>
    <w:p w:rsidR="00880C2B" w:rsidRDefault="00880C2B" w:rsidP="00880C2B">
      <w:pPr>
        <w:tabs>
          <w:tab w:val="left" w:pos="709"/>
          <w:tab w:val="left" w:pos="1134"/>
        </w:tabs>
        <w:spacing w:after="0"/>
        <w:jc w:val="center"/>
        <w:rPr>
          <w:rFonts w:ascii="Arial" w:hAnsi="Arial" w:cs="Arial"/>
          <w:sz w:val="24"/>
          <w:szCs w:val="24"/>
        </w:rPr>
      </w:pPr>
    </w:p>
    <w:p w:rsidR="00880C2B" w:rsidRDefault="00880C2B" w:rsidP="00880C2B">
      <w:pPr>
        <w:tabs>
          <w:tab w:val="left" w:pos="709"/>
          <w:tab w:val="left" w:pos="1134"/>
        </w:tabs>
        <w:spacing w:after="0"/>
        <w:jc w:val="center"/>
        <w:rPr>
          <w:rFonts w:ascii="Arial" w:hAnsi="Arial" w:cs="Arial"/>
          <w:sz w:val="24"/>
          <w:szCs w:val="24"/>
        </w:rPr>
      </w:pPr>
      <w:r>
        <w:rPr>
          <w:rFonts w:ascii="Arial" w:hAnsi="Arial" w:cs="Arial"/>
          <w:sz w:val="24"/>
          <w:szCs w:val="24"/>
        </w:rPr>
        <w:t>Описание результата осуществления муниципального земельного контроля</w:t>
      </w:r>
    </w:p>
    <w:p w:rsidR="00880C2B" w:rsidRDefault="00880C2B" w:rsidP="00880C2B">
      <w:pPr>
        <w:tabs>
          <w:tab w:val="left" w:pos="709"/>
          <w:tab w:val="left" w:pos="1134"/>
        </w:tabs>
        <w:spacing w:after="0"/>
        <w:ind w:firstLine="709"/>
        <w:jc w:val="both"/>
        <w:rPr>
          <w:rFonts w:ascii="Arial" w:hAnsi="Arial" w:cs="Arial"/>
          <w:sz w:val="24"/>
          <w:szCs w:val="24"/>
        </w:rPr>
      </w:pPr>
    </w:p>
    <w:p w:rsidR="00880C2B" w:rsidRDefault="00880C2B" w:rsidP="00880C2B">
      <w:pPr>
        <w:spacing w:after="0"/>
        <w:ind w:firstLine="709"/>
        <w:jc w:val="both"/>
        <w:rPr>
          <w:rFonts w:ascii="Arial" w:hAnsi="Arial" w:cs="Arial"/>
          <w:sz w:val="24"/>
          <w:szCs w:val="24"/>
        </w:rPr>
      </w:pPr>
      <w:r>
        <w:rPr>
          <w:rFonts w:ascii="Arial" w:hAnsi="Arial" w:cs="Arial"/>
          <w:sz w:val="24"/>
          <w:szCs w:val="24"/>
        </w:rPr>
        <w:t>13. По результатам планирования мероприятий, осуществляемых в целях обеспечения осуществления муниципального земельного контроля:</w:t>
      </w:r>
    </w:p>
    <w:p w:rsidR="00880C2B" w:rsidRDefault="00880C2B" w:rsidP="00880C2B">
      <w:pPr>
        <w:spacing w:after="0"/>
        <w:ind w:firstLine="709"/>
        <w:jc w:val="both"/>
        <w:rPr>
          <w:rFonts w:ascii="Arial" w:hAnsi="Arial" w:cs="Arial"/>
          <w:sz w:val="24"/>
          <w:szCs w:val="24"/>
        </w:rPr>
      </w:pPr>
      <w:r>
        <w:rPr>
          <w:rFonts w:ascii="Arial" w:hAnsi="Arial" w:cs="Arial"/>
          <w:sz w:val="24"/>
          <w:szCs w:val="24"/>
        </w:rPr>
        <w:t>1) распоряжением руководителя органа муниципального земельного контроля утверждается программа профилактики нарушений обязательных требований, а также размещается на официальном сайте органа муниципального земельного контроля в информационно-телекоммуникационной сети «Интернет» (далее – сети «Интернет») в разделе «Профилактика правонарушений»;</w:t>
      </w:r>
    </w:p>
    <w:p w:rsidR="00880C2B" w:rsidRDefault="00880C2B" w:rsidP="00880C2B">
      <w:pPr>
        <w:spacing w:after="0"/>
        <w:ind w:firstLine="709"/>
        <w:jc w:val="both"/>
        <w:rPr>
          <w:rFonts w:ascii="Arial" w:hAnsi="Arial" w:cs="Arial"/>
          <w:sz w:val="24"/>
          <w:szCs w:val="24"/>
        </w:rPr>
      </w:pPr>
      <w:r>
        <w:rPr>
          <w:rFonts w:ascii="Arial" w:hAnsi="Arial" w:cs="Arial"/>
          <w:sz w:val="24"/>
          <w:szCs w:val="24"/>
        </w:rPr>
        <w:t>2) распоряжением руководителя органа муниципального земельного контроля утверждается задание на проведение плановых (рейдовых) осмотров, которое также размещается в ЕГИС ОКНД;</w:t>
      </w:r>
    </w:p>
    <w:p w:rsidR="00880C2B" w:rsidRDefault="00880C2B" w:rsidP="00880C2B">
      <w:pPr>
        <w:spacing w:after="0"/>
        <w:ind w:firstLine="709"/>
        <w:jc w:val="both"/>
        <w:rPr>
          <w:rFonts w:ascii="Arial" w:hAnsi="Arial" w:cs="Arial"/>
          <w:sz w:val="24"/>
          <w:szCs w:val="24"/>
        </w:rPr>
      </w:pPr>
      <w:r>
        <w:rPr>
          <w:rFonts w:ascii="Arial" w:hAnsi="Arial" w:cs="Arial"/>
          <w:sz w:val="24"/>
          <w:szCs w:val="24"/>
        </w:rPr>
        <w:t>3) распоряжением руководителя органа муниципального земельного контроля утверждается ежегодный план проведения плановых проверок, который размещается на официальном сайте органа муниципального земельного контроля в сети «Интернет» в разделе «Документы» и в ЕГИС ОКНД.</w:t>
      </w:r>
    </w:p>
    <w:p w:rsidR="00880C2B" w:rsidRDefault="00880C2B" w:rsidP="00880C2B">
      <w:pPr>
        <w:spacing w:after="0"/>
        <w:ind w:firstLine="709"/>
        <w:jc w:val="both"/>
        <w:rPr>
          <w:rFonts w:ascii="Arial" w:hAnsi="Arial" w:cs="Arial"/>
          <w:sz w:val="24"/>
          <w:szCs w:val="24"/>
        </w:rPr>
      </w:pPr>
    </w:p>
    <w:p w:rsidR="00880C2B" w:rsidRDefault="00880C2B" w:rsidP="00880C2B">
      <w:pPr>
        <w:spacing w:after="0"/>
        <w:ind w:firstLine="709"/>
        <w:jc w:val="both"/>
        <w:rPr>
          <w:rFonts w:ascii="Arial" w:hAnsi="Arial" w:cs="Arial"/>
          <w:sz w:val="24"/>
          <w:szCs w:val="24"/>
        </w:rPr>
      </w:pPr>
      <w:r>
        <w:rPr>
          <w:rFonts w:ascii="Arial" w:hAnsi="Arial" w:cs="Arial"/>
          <w:sz w:val="24"/>
          <w:szCs w:val="24"/>
        </w:rPr>
        <w:t>14. По результатам проведения мероприятий, направленных на профилактику нарушений обязательных требований должностные лица органа муниципального земельного контроля:</w:t>
      </w:r>
    </w:p>
    <w:p w:rsidR="00880C2B" w:rsidRDefault="00880C2B" w:rsidP="00880C2B">
      <w:pPr>
        <w:spacing w:after="0"/>
        <w:ind w:firstLine="709"/>
        <w:jc w:val="both"/>
        <w:rPr>
          <w:rFonts w:ascii="Arial" w:hAnsi="Arial" w:cs="Arial"/>
          <w:sz w:val="24"/>
          <w:szCs w:val="24"/>
        </w:rPr>
      </w:pPr>
      <w:r>
        <w:rPr>
          <w:rFonts w:ascii="Arial" w:hAnsi="Arial" w:cs="Arial"/>
          <w:sz w:val="24"/>
          <w:szCs w:val="24"/>
        </w:rPr>
        <w:t>1)</w:t>
      </w:r>
      <w:r>
        <w:rPr>
          <w:rFonts w:ascii="Arial" w:hAnsi="Arial" w:cs="Arial"/>
          <w:sz w:val="24"/>
          <w:szCs w:val="24"/>
        </w:rPr>
        <w:tab/>
        <w:t xml:space="preserve">обеспечивают размещение на официальных сайтах в сети "Интернет" </w:t>
      </w:r>
      <w:hyperlink r:id="rId9" w:history="1">
        <w:r>
          <w:rPr>
            <w:rStyle w:val="a5"/>
            <w:rFonts w:ascii="Arial" w:hAnsi="Arial" w:cs="Arial"/>
            <w:sz w:val="24"/>
            <w:szCs w:val="24"/>
          </w:rPr>
          <w:t>перечней</w:t>
        </w:r>
      </w:hyperlink>
      <w:r>
        <w:rPr>
          <w:rFonts w:ascii="Arial" w:hAnsi="Arial" w:cs="Arial"/>
          <w:sz w:val="24"/>
          <w:szCs w:val="24"/>
        </w:rP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880C2B" w:rsidRDefault="00880C2B" w:rsidP="00880C2B">
      <w:pPr>
        <w:spacing w:after="0"/>
        <w:ind w:firstLine="709"/>
        <w:jc w:val="both"/>
        <w:rPr>
          <w:rFonts w:ascii="Arial" w:hAnsi="Arial" w:cs="Arial"/>
          <w:sz w:val="24"/>
          <w:szCs w:val="24"/>
        </w:rPr>
      </w:pPr>
      <w:r>
        <w:rPr>
          <w:rFonts w:ascii="Arial" w:hAnsi="Arial" w:cs="Arial"/>
          <w:sz w:val="24"/>
          <w:szCs w:val="24"/>
        </w:rPr>
        <w:t>2)</w:t>
      </w:r>
      <w:r>
        <w:rPr>
          <w:rFonts w:ascii="Arial" w:hAnsi="Arial" w:cs="Arial"/>
          <w:sz w:val="24"/>
          <w:szCs w:val="24"/>
        </w:rPr>
        <w:tab/>
        <w:t xml:space="preserve">осуществляют информирование юридических лиц, индивидуальных предпринимателей, граждан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w:t>
      </w:r>
      <w:hyperlink r:id="rId10" w:tooltip="&lt;div class=&quot;head&quot;&gt;Ссылка на список документов:&#10;&lt;/div&gt;&lt;div&gt;&lt;div class=&quot;doc&quot;&gt;&quot;Доклад ФАС России с руководством по соблюдению обязательных требований, дающим разъяснение, какое поведение является правомерным&quot;&#10;(утв. ФАС России)&lt;/div&gt;&lt;div class=&quot;doc&quot;&gt;&quot;Доклад с" w:history="1">
        <w:r>
          <w:rPr>
            <w:rStyle w:val="a5"/>
            <w:rFonts w:ascii="Arial" w:hAnsi="Arial" w:cs="Arial"/>
            <w:sz w:val="24"/>
            <w:szCs w:val="24"/>
          </w:rPr>
          <w:t>руководств</w:t>
        </w:r>
      </w:hyperlink>
      <w:r>
        <w:rPr>
          <w:rFonts w:ascii="Arial" w:hAnsi="Arial" w:cs="Arial"/>
          <w:sz w:val="24"/>
          <w:szCs w:val="24"/>
        </w:rPr>
        <w:t xml:space="preserve">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w:t>
      </w:r>
      <w:r>
        <w:rPr>
          <w:rFonts w:ascii="Arial" w:hAnsi="Arial" w:cs="Arial"/>
          <w:sz w:val="24"/>
          <w:szCs w:val="24"/>
        </w:rPr>
        <w:lastRenderedPageBreak/>
        <w:t xml:space="preserve">массовой информации и иными способами. </w:t>
      </w:r>
      <w:proofErr w:type="gramStart"/>
      <w:r>
        <w:rPr>
          <w:rFonts w:ascii="Arial" w:hAnsi="Arial" w:cs="Arial"/>
          <w:sz w:val="24"/>
          <w:szCs w:val="24"/>
        </w:rPr>
        <w:t>В случае изменения обязательных требований, требований, установленных муниципальными правовыми актами,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w:t>
      </w:r>
      <w:proofErr w:type="gramEnd"/>
      <w:r>
        <w:rPr>
          <w:rFonts w:ascii="Arial" w:hAnsi="Arial" w:cs="Arial"/>
          <w:sz w:val="24"/>
          <w:szCs w:val="24"/>
        </w:rPr>
        <w:t xml:space="preserve"> правовыми актами;</w:t>
      </w:r>
    </w:p>
    <w:p w:rsidR="00880C2B" w:rsidRDefault="00880C2B" w:rsidP="00880C2B">
      <w:pPr>
        <w:spacing w:after="0"/>
        <w:ind w:firstLine="709"/>
        <w:jc w:val="both"/>
        <w:rPr>
          <w:rFonts w:ascii="Arial" w:hAnsi="Arial" w:cs="Arial"/>
          <w:sz w:val="24"/>
          <w:szCs w:val="24"/>
        </w:rPr>
      </w:pPr>
      <w:proofErr w:type="gramStart"/>
      <w:r>
        <w:rPr>
          <w:rFonts w:ascii="Arial" w:hAnsi="Arial" w:cs="Arial"/>
          <w:sz w:val="24"/>
          <w:szCs w:val="24"/>
        </w:rPr>
        <w:t>3) обеспечивают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гражданами в целях</w:t>
      </w:r>
      <w:proofErr w:type="gramEnd"/>
      <w:r>
        <w:rPr>
          <w:rFonts w:ascii="Arial" w:hAnsi="Arial" w:cs="Arial"/>
          <w:sz w:val="24"/>
          <w:szCs w:val="24"/>
        </w:rPr>
        <w:t xml:space="preserve"> недопущения таких нарушений;</w:t>
      </w:r>
    </w:p>
    <w:p w:rsidR="00880C2B" w:rsidRDefault="00880C2B" w:rsidP="00880C2B">
      <w:pPr>
        <w:spacing w:after="0"/>
        <w:ind w:firstLine="709"/>
        <w:jc w:val="both"/>
        <w:rPr>
          <w:rFonts w:ascii="Arial" w:hAnsi="Arial" w:cs="Arial"/>
          <w:sz w:val="24"/>
          <w:szCs w:val="24"/>
        </w:rPr>
      </w:pPr>
      <w:r>
        <w:rPr>
          <w:rFonts w:ascii="Arial" w:hAnsi="Arial" w:cs="Arial"/>
          <w:sz w:val="24"/>
          <w:szCs w:val="24"/>
        </w:rPr>
        <w:t>4) выдают предостережения о недопустимости нарушения обязательных требований, требований, установленных муниципальными правовыми актами.</w:t>
      </w:r>
    </w:p>
    <w:p w:rsidR="00880C2B" w:rsidRDefault="00880C2B" w:rsidP="00880C2B">
      <w:pPr>
        <w:spacing w:after="0"/>
        <w:ind w:firstLine="709"/>
        <w:jc w:val="both"/>
        <w:rPr>
          <w:rFonts w:ascii="Arial" w:hAnsi="Arial" w:cs="Arial"/>
          <w:sz w:val="24"/>
          <w:szCs w:val="24"/>
        </w:rPr>
      </w:pPr>
    </w:p>
    <w:p w:rsidR="00880C2B" w:rsidRDefault="00880C2B" w:rsidP="00880C2B">
      <w:pPr>
        <w:spacing w:after="0"/>
        <w:ind w:firstLine="709"/>
        <w:jc w:val="both"/>
        <w:rPr>
          <w:rFonts w:ascii="Arial" w:hAnsi="Arial" w:cs="Arial"/>
          <w:sz w:val="24"/>
          <w:szCs w:val="24"/>
        </w:rPr>
      </w:pPr>
      <w:r>
        <w:rPr>
          <w:rFonts w:ascii="Arial" w:hAnsi="Arial" w:cs="Arial"/>
          <w:sz w:val="24"/>
          <w:szCs w:val="24"/>
        </w:rPr>
        <w:t>15. По результатам проведения плановых (рейдовых) осмотров, обследований:</w:t>
      </w:r>
    </w:p>
    <w:p w:rsidR="00880C2B" w:rsidRDefault="00880C2B" w:rsidP="00880C2B">
      <w:pPr>
        <w:spacing w:after="0"/>
        <w:ind w:firstLine="709"/>
        <w:jc w:val="both"/>
        <w:rPr>
          <w:rFonts w:ascii="Arial" w:hAnsi="Arial" w:cs="Arial"/>
          <w:sz w:val="24"/>
          <w:szCs w:val="24"/>
        </w:rPr>
      </w:pPr>
      <w:r>
        <w:rPr>
          <w:rFonts w:ascii="Arial" w:hAnsi="Arial" w:cs="Arial"/>
          <w:sz w:val="24"/>
          <w:szCs w:val="24"/>
        </w:rPr>
        <w:t>1) составляется акт планового (рейдового) осмотра земельного участка по форме, представленной в приложении 8 к Регламенту;</w:t>
      </w:r>
    </w:p>
    <w:p w:rsidR="00880C2B" w:rsidRDefault="00880C2B" w:rsidP="00880C2B">
      <w:pPr>
        <w:spacing w:after="0"/>
        <w:ind w:firstLine="709"/>
        <w:jc w:val="both"/>
        <w:rPr>
          <w:rFonts w:ascii="Arial" w:hAnsi="Arial" w:cs="Arial"/>
          <w:sz w:val="24"/>
          <w:szCs w:val="24"/>
        </w:rPr>
      </w:pPr>
      <w:proofErr w:type="gramStart"/>
      <w:r>
        <w:rPr>
          <w:rFonts w:ascii="Arial" w:hAnsi="Arial" w:cs="Arial"/>
          <w:sz w:val="24"/>
          <w:szCs w:val="24"/>
        </w:rPr>
        <w:t>2) в случае выявления признаков нарушений обязательных требований, должностные лица органа муниципального земельного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муниципального земельного контроля мотивированное представление по форме, представленной в приложении 3 к Регламенту с информацией о выявленных нарушениях для принятия при необходимости решения о назначении</w:t>
      </w:r>
      <w:proofErr w:type="gramEnd"/>
      <w:r>
        <w:rPr>
          <w:rFonts w:ascii="Arial" w:hAnsi="Arial" w:cs="Arial"/>
          <w:sz w:val="24"/>
          <w:szCs w:val="24"/>
        </w:rPr>
        <w:t xml:space="preserve"> внеплановой проверки.</w:t>
      </w:r>
    </w:p>
    <w:p w:rsidR="00880C2B" w:rsidRDefault="00880C2B" w:rsidP="00880C2B">
      <w:pPr>
        <w:spacing w:after="0"/>
        <w:jc w:val="both"/>
        <w:rPr>
          <w:rFonts w:ascii="Arial" w:hAnsi="Arial" w:cs="Arial"/>
          <w:sz w:val="24"/>
          <w:szCs w:val="24"/>
        </w:rPr>
      </w:pPr>
    </w:p>
    <w:p w:rsidR="00880C2B" w:rsidRDefault="00880C2B" w:rsidP="00880C2B">
      <w:pPr>
        <w:spacing w:after="0"/>
        <w:ind w:firstLine="709"/>
        <w:jc w:val="both"/>
        <w:rPr>
          <w:rFonts w:ascii="Arial" w:hAnsi="Arial" w:cs="Arial"/>
          <w:sz w:val="24"/>
          <w:szCs w:val="24"/>
        </w:rPr>
      </w:pPr>
      <w:r>
        <w:rPr>
          <w:rFonts w:ascii="Arial" w:hAnsi="Arial" w:cs="Arial"/>
          <w:sz w:val="24"/>
          <w:szCs w:val="24"/>
        </w:rPr>
        <w:t>16. Результатами осуществления проверки являются:</w:t>
      </w:r>
    </w:p>
    <w:p w:rsidR="00880C2B" w:rsidRDefault="00880C2B" w:rsidP="00880C2B">
      <w:pPr>
        <w:spacing w:after="0"/>
        <w:ind w:firstLine="709"/>
        <w:jc w:val="both"/>
        <w:rPr>
          <w:rFonts w:ascii="Arial" w:hAnsi="Arial" w:cs="Arial"/>
          <w:sz w:val="24"/>
          <w:szCs w:val="24"/>
        </w:rPr>
      </w:pPr>
      <w:r>
        <w:rPr>
          <w:rFonts w:ascii="Arial" w:hAnsi="Arial" w:cs="Arial"/>
          <w:sz w:val="24"/>
          <w:szCs w:val="24"/>
        </w:rPr>
        <w:t>1) акт проверки в двух экземплярах, представленный в приложении 16 к Регламенту, один из которых с копиями приложений вручается или направляется лицу, в отношении которого исполняется муниципальная функция;</w:t>
      </w:r>
    </w:p>
    <w:p w:rsidR="00880C2B" w:rsidRDefault="00880C2B" w:rsidP="00880C2B">
      <w:pPr>
        <w:spacing w:after="0"/>
        <w:ind w:firstLine="709"/>
        <w:jc w:val="both"/>
        <w:rPr>
          <w:rFonts w:ascii="Arial" w:hAnsi="Arial" w:cs="Arial"/>
          <w:sz w:val="24"/>
          <w:szCs w:val="24"/>
        </w:rPr>
      </w:pPr>
      <w:r>
        <w:rPr>
          <w:rFonts w:ascii="Arial" w:hAnsi="Arial" w:cs="Arial"/>
          <w:sz w:val="24"/>
          <w:szCs w:val="24"/>
        </w:rPr>
        <w:t>2) в случае выявления нарушений обязательных требований:</w:t>
      </w:r>
    </w:p>
    <w:p w:rsidR="00880C2B" w:rsidRDefault="00880C2B" w:rsidP="00880C2B">
      <w:pPr>
        <w:spacing w:after="0"/>
        <w:ind w:firstLine="709"/>
        <w:jc w:val="both"/>
        <w:rPr>
          <w:rFonts w:ascii="Arial" w:hAnsi="Arial" w:cs="Arial"/>
          <w:sz w:val="24"/>
          <w:szCs w:val="24"/>
        </w:rPr>
      </w:pPr>
      <w:r>
        <w:rPr>
          <w:rFonts w:ascii="Arial" w:hAnsi="Arial" w:cs="Arial"/>
          <w:sz w:val="24"/>
          <w:szCs w:val="24"/>
        </w:rPr>
        <w:t>а) выдача или направление лицу, в отношении которого осуществляется муниципальная функция, предписания об устранении выявленных нарушений обязательных требований по форме, приведенной в приложении 4 к Регламенту;</w:t>
      </w:r>
    </w:p>
    <w:p w:rsidR="00880C2B" w:rsidRDefault="00880C2B" w:rsidP="00880C2B">
      <w:pPr>
        <w:spacing w:after="0"/>
        <w:ind w:firstLine="709"/>
        <w:jc w:val="both"/>
        <w:rPr>
          <w:rFonts w:ascii="Arial" w:hAnsi="Arial" w:cs="Arial"/>
          <w:sz w:val="24"/>
          <w:szCs w:val="24"/>
        </w:rPr>
      </w:pPr>
      <w:r>
        <w:rPr>
          <w:rFonts w:ascii="Arial" w:hAnsi="Arial" w:cs="Arial"/>
          <w:sz w:val="24"/>
          <w:szCs w:val="24"/>
        </w:rPr>
        <w:t>б) направление перечня документов, представленного в приложении 20 к Регламенту, в орган государственного земельного надзора в течени</w:t>
      </w:r>
      <w:proofErr w:type="gramStart"/>
      <w:r>
        <w:rPr>
          <w:rFonts w:ascii="Arial" w:hAnsi="Arial" w:cs="Arial"/>
          <w:sz w:val="24"/>
          <w:szCs w:val="24"/>
        </w:rPr>
        <w:t>и</w:t>
      </w:r>
      <w:proofErr w:type="gramEnd"/>
      <w:r>
        <w:rPr>
          <w:rFonts w:ascii="Arial" w:hAnsi="Arial" w:cs="Arial"/>
          <w:sz w:val="24"/>
          <w:szCs w:val="24"/>
        </w:rPr>
        <w:t xml:space="preserve"> 3 рабочих дней со дня составления акта проверки;</w:t>
      </w:r>
    </w:p>
    <w:p w:rsidR="00880C2B" w:rsidRDefault="00880C2B" w:rsidP="00880C2B">
      <w:pPr>
        <w:spacing w:after="0"/>
        <w:ind w:firstLine="709"/>
        <w:jc w:val="both"/>
        <w:rPr>
          <w:rFonts w:ascii="Arial" w:hAnsi="Arial" w:cs="Arial"/>
          <w:sz w:val="24"/>
          <w:szCs w:val="24"/>
        </w:rPr>
      </w:pPr>
      <w:proofErr w:type="gramStart"/>
      <w:r>
        <w:rPr>
          <w:rFonts w:ascii="Arial" w:hAnsi="Arial" w:cs="Arial"/>
          <w:sz w:val="24"/>
          <w:szCs w:val="24"/>
        </w:rPr>
        <w:t xml:space="preserve">3) в случае выявления должностным лицом органа местного самоуправления факта размещения объекта капитального строительства </w:t>
      </w:r>
      <w:r>
        <w:rPr>
          <w:rFonts w:ascii="Arial" w:hAnsi="Arial" w:cs="Arial"/>
          <w:sz w:val="24"/>
          <w:szCs w:val="24"/>
        </w:rPr>
        <w:br/>
        <w:t xml:space="preserve">на земельном участке, на котором не допускается размещение такого объекта </w:t>
      </w:r>
      <w:r>
        <w:rPr>
          <w:rFonts w:ascii="Arial" w:hAnsi="Arial" w:cs="Arial"/>
          <w:sz w:val="24"/>
          <w:szCs w:val="24"/>
        </w:rPr>
        <w:br/>
        <w:t xml:space="preserve">в соответствии с разрешенным использованием земельного участка и (или) установленными ограничениями использования земельных участков, указанное лицо в </w:t>
      </w:r>
      <w:r>
        <w:rPr>
          <w:rFonts w:ascii="Arial" w:hAnsi="Arial" w:cs="Arial"/>
          <w:sz w:val="24"/>
          <w:szCs w:val="24"/>
        </w:rPr>
        <w:lastRenderedPageBreak/>
        <w:t>срок не позднее пяти рабочих дней со дня окончания проверки направляет в орган местного самоуправления поселения, городского округа по</w:t>
      </w:r>
      <w:proofErr w:type="gramEnd"/>
      <w:r>
        <w:rPr>
          <w:rFonts w:ascii="Arial" w:hAnsi="Arial" w:cs="Arial"/>
          <w:sz w:val="24"/>
          <w:szCs w:val="24"/>
        </w:rPr>
        <w:t xml:space="preserve"> месту нахождения данного земельного участка или </w:t>
      </w:r>
      <w:proofErr w:type="gramStart"/>
      <w:r>
        <w:rPr>
          <w:rFonts w:ascii="Arial" w:hAnsi="Arial" w:cs="Arial"/>
          <w:sz w:val="24"/>
          <w:szCs w:val="24"/>
        </w:rPr>
        <w:t>в случае нахождения данного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w:t>
      </w:r>
      <w:proofErr w:type="gramEnd"/>
      <w:r>
        <w:rPr>
          <w:rFonts w:ascii="Arial" w:hAnsi="Arial" w:cs="Arial"/>
          <w:sz w:val="24"/>
          <w:szCs w:val="24"/>
        </w:rPr>
        <w:t xml:space="preserve"> документов, подтверждающих указанный факт. </w:t>
      </w:r>
    </w:p>
    <w:p w:rsidR="00880C2B" w:rsidRDefault="00880C2B" w:rsidP="00880C2B">
      <w:pPr>
        <w:spacing w:after="0"/>
        <w:ind w:firstLine="709"/>
        <w:jc w:val="both"/>
        <w:rPr>
          <w:rFonts w:ascii="Arial" w:hAnsi="Arial" w:cs="Arial"/>
          <w:sz w:val="24"/>
          <w:szCs w:val="24"/>
        </w:rPr>
      </w:pPr>
    </w:p>
    <w:p w:rsidR="00880C2B" w:rsidRDefault="00880C2B" w:rsidP="00880C2B">
      <w:pPr>
        <w:spacing w:after="0"/>
        <w:ind w:firstLine="709"/>
        <w:jc w:val="both"/>
        <w:rPr>
          <w:rFonts w:ascii="Arial" w:hAnsi="Arial" w:cs="Arial"/>
          <w:sz w:val="24"/>
          <w:szCs w:val="24"/>
        </w:rPr>
      </w:pPr>
      <w:r>
        <w:rPr>
          <w:rFonts w:ascii="Arial" w:hAnsi="Arial" w:cs="Arial"/>
          <w:sz w:val="24"/>
          <w:szCs w:val="24"/>
        </w:rPr>
        <w:t xml:space="preserve">17. В случае выявления административного правонарушения при осуществлении муниципального земельного контроля результатами являются: </w:t>
      </w:r>
    </w:p>
    <w:p w:rsidR="00880C2B" w:rsidRDefault="00880C2B" w:rsidP="00880C2B">
      <w:pPr>
        <w:spacing w:after="0"/>
        <w:ind w:firstLine="709"/>
        <w:jc w:val="both"/>
        <w:rPr>
          <w:rFonts w:ascii="Arial" w:hAnsi="Arial" w:cs="Arial"/>
          <w:sz w:val="24"/>
          <w:szCs w:val="24"/>
        </w:rPr>
      </w:pPr>
      <w:r>
        <w:rPr>
          <w:rFonts w:ascii="Arial" w:hAnsi="Arial" w:cs="Arial"/>
          <w:sz w:val="24"/>
          <w:szCs w:val="24"/>
        </w:rPr>
        <w:t xml:space="preserve">1) составление протокола об административном правонарушении по ч.1 </w:t>
      </w:r>
      <w:r>
        <w:rPr>
          <w:rFonts w:ascii="Arial" w:hAnsi="Arial" w:cs="Arial"/>
          <w:sz w:val="24"/>
          <w:szCs w:val="24"/>
        </w:rPr>
        <w:br/>
        <w:t>ст. 19.4, ст. 19.4.1, ч.1 ст.19.5, ст. 19.7 КоАП РФ, ч. 5 ст. 6.11 КоАП МО по форме, приведенной в приложении 5 к Регламенту, органом муниципального земельного контроля;</w:t>
      </w:r>
    </w:p>
    <w:p w:rsidR="00880C2B" w:rsidRDefault="00880C2B" w:rsidP="00880C2B">
      <w:pPr>
        <w:spacing w:after="0"/>
        <w:ind w:firstLine="709"/>
        <w:jc w:val="both"/>
        <w:rPr>
          <w:rFonts w:ascii="Arial" w:hAnsi="Arial" w:cs="Arial"/>
          <w:sz w:val="24"/>
          <w:szCs w:val="24"/>
        </w:rPr>
      </w:pPr>
      <w:r>
        <w:rPr>
          <w:rFonts w:ascii="Arial" w:hAnsi="Arial" w:cs="Arial"/>
          <w:sz w:val="24"/>
          <w:szCs w:val="24"/>
        </w:rPr>
        <w:t xml:space="preserve">2) возбуждение дела об административном правонарушении и принятие                  мер по привлечению к административной ответственности субъекта проверки,           в случаях, предусмотренных КоАП РФ, органом государственного земельного надзора. </w:t>
      </w:r>
    </w:p>
    <w:p w:rsidR="00880C2B" w:rsidRDefault="00880C2B" w:rsidP="00880C2B">
      <w:pPr>
        <w:spacing w:after="0"/>
        <w:ind w:firstLine="709"/>
        <w:jc w:val="both"/>
        <w:rPr>
          <w:rFonts w:ascii="Arial" w:hAnsi="Arial" w:cs="Arial"/>
          <w:sz w:val="24"/>
          <w:szCs w:val="24"/>
        </w:rPr>
      </w:pPr>
    </w:p>
    <w:p w:rsidR="00880C2B" w:rsidRDefault="00880C2B" w:rsidP="00880C2B">
      <w:pPr>
        <w:tabs>
          <w:tab w:val="left" w:pos="709"/>
          <w:tab w:val="left" w:pos="1134"/>
        </w:tabs>
        <w:overflowPunct w:val="0"/>
        <w:spacing w:after="0" w:line="240" w:lineRule="auto"/>
        <w:rPr>
          <w:rFonts w:ascii="Arial" w:eastAsia="Noto Sans CJK SC Regular" w:hAnsi="Arial" w:cs="Arial"/>
          <w:strike/>
          <w:kern w:val="2"/>
          <w:sz w:val="24"/>
          <w:szCs w:val="24"/>
          <w:lang w:bidi="hi-IN"/>
        </w:rPr>
      </w:pPr>
    </w:p>
    <w:p w:rsidR="00880C2B" w:rsidRDefault="00880C2B" w:rsidP="00880C2B">
      <w:pPr>
        <w:tabs>
          <w:tab w:val="left" w:pos="709"/>
          <w:tab w:val="left" w:pos="1134"/>
        </w:tabs>
        <w:overflowPunct w:val="0"/>
        <w:spacing w:after="0" w:line="240" w:lineRule="auto"/>
        <w:jc w:val="center"/>
        <w:rPr>
          <w:rFonts w:ascii="Arial" w:eastAsia="Times New Roman" w:hAnsi="Arial" w:cs="Arial"/>
          <w:sz w:val="24"/>
          <w:szCs w:val="24"/>
        </w:rPr>
      </w:pPr>
      <w:r>
        <w:rPr>
          <w:rFonts w:ascii="Arial" w:eastAsia="Noto Sans CJK SC Regular" w:hAnsi="Arial" w:cs="Arial"/>
          <w:kern w:val="2"/>
          <w:sz w:val="24"/>
          <w:szCs w:val="24"/>
          <w:lang w:bidi="hi-IN"/>
        </w:rPr>
        <w:t>Исчерпывающий перечень документов и (или) информации, необходимых для осуществления муниципального земельного контроля и достижения целей и задач проведения проверки</w:t>
      </w:r>
    </w:p>
    <w:p w:rsidR="00880C2B" w:rsidRDefault="00880C2B" w:rsidP="00880C2B">
      <w:pPr>
        <w:spacing w:after="0"/>
        <w:ind w:firstLine="709"/>
        <w:jc w:val="center"/>
        <w:rPr>
          <w:rFonts w:ascii="Arial" w:hAnsi="Arial" w:cs="Arial"/>
          <w:sz w:val="24"/>
          <w:szCs w:val="24"/>
        </w:rPr>
      </w:pPr>
    </w:p>
    <w:p w:rsidR="00880C2B" w:rsidRDefault="00880C2B" w:rsidP="00880C2B">
      <w:pPr>
        <w:spacing w:after="0"/>
        <w:ind w:firstLine="709"/>
        <w:jc w:val="both"/>
        <w:rPr>
          <w:rFonts w:ascii="Arial" w:hAnsi="Arial" w:cs="Arial"/>
          <w:sz w:val="24"/>
          <w:szCs w:val="24"/>
        </w:rPr>
      </w:pPr>
      <w:r>
        <w:rPr>
          <w:rFonts w:ascii="Arial" w:hAnsi="Arial" w:cs="Arial"/>
          <w:sz w:val="24"/>
          <w:szCs w:val="24"/>
        </w:rPr>
        <w:t>18.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880C2B" w:rsidRDefault="00880C2B" w:rsidP="00880C2B">
      <w:pPr>
        <w:tabs>
          <w:tab w:val="left" w:pos="0"/>
        </w:tabs>
        <w:spacing w:after="0"/>
        <w:ind w:firstLine="709"/>
        <w:jc w:val="both"/>
        <w:rPr>
          <w:rFonts w:ascii="Arial" w:hAnsi="Arial" w:cs="Arial"/>
          <w:sz w:val="24"/>
          <w:szCs w:val="24"/>
        </w:rPr>
      </w:pPr>
      <w:r>
        <w:rPr>
          <w:rFonts w:ascii="Arial" w:hAnsi="Arial" w:cs="Arial"/>
          <w:sz w:val="24"/>
          <w:szCs w:val="24"/>
        </w:rPr>
        <w:t>1. Федеральная налоговая служба:</w:t>
      </w:r>
    </w:p>
    <w:p w:rsidR="00880C2B" w:rsidRDefault="00880C2B" w:rsidP="00790272">
      <w:pPr>
        <w:pStyle w:val="18"/>
        <w:numPr>
          <w:ilvl w:val="0"/>
          <w:numId w:val="4"/>
        </w:numPr>
        <w:tabs>
          <w:tab w:val="left" w:pos="0"/>
          <w:tab w:val="left" w:pos="1134"/>
        </w:tabs>
        <w:spacing w:after="0"/>
        <w:ind w:left="0" w:firstLine="709"/>
        <w:jc w:val="both"/>
        <w:rPr>
          <w:rFonts w:ascii="Arial" w:hAnsi="Arial" w:cs="Arial"/>
          <w:sz w:val="24"/>
          <w:szCs w:val="24"/>
        </w:rPr>
      </w:pPr>
      <w:r>
        <w:rPr>
          <w:rFonts w:ascii="Arial" w:hAnsi="Arial" w:cs="Arial"/>
          <w:sz w:val="24"/>
          <w:szCs w:val="24"/>
        </w:rPr>
        <w:t>сведения из Единого государственного реестра налогоплательщиков;</w:t>
      </w:r>
    </w:p>
    <w:p w:rsidR="00880C2B" w:rsidRDefault="00880C2B" w:rsidP="00790272">
      <w:pPr>
        <w:pStyle w:val="18"/>
        <w:numPr>
          <w:ilvl w:val="0"/>
          <w:numId w:val="4"/>
        </w:numPr>
        <w:tabs>
          <w:tab w:val="left" w:pos="0"/>
          <w:tab w:val="left" w:pos="1134"/>
        </w:tabs>
        <w:spacing w:after="0"/>
        <w:ind w:left="0" w:firstLine="709"/>
        <w:jc w:val="both"/>
        <w:rPr>
          <w:rFonts w:ascii="Arial" w:hAnsi="Arial" w:cs="Arial"/>
          <w:sz w:val="24"/>
          <w:szCs w:val="24"/>
        </w:rPr>
      </w:pPr>
      <w:r>
        <w:rPr>
          <w:rFonts w:ascii="Arial" w:hAnsi="Arial" w:cs="Arial"/>
          <w:sz w:val="24"/>
          <w:szCs w:val="24"/>
        </w:rPr>
        <w:t>сведения из Единого государственного реестра юридических лиц;</w:t>
      </w:r>
    </w:p>
    <w:p w:rsidR="00880C2B" w:rsidRDefault="00880C2B" w:rsidP="00790272">
      <w:pPr>
        <w:pStyle w:val="18"/>
        <w:numPr>
          <w:ilvl w:val="0"/>
          <w:numId w:val="4"/>
        </w:numPr>
        <w:tabs>
          <w:tab w:val="left" w:pos="0"/>
          <w:tab w:val="left" w:pos="1134"/>
        </w:tabs>
        <w:spacing w:after="0"/>
        <w:ind w:left="0" w:firstLine="709"/>
        <w:jc w:val="both"/>
        <w:rPr>
          <w:rFonts w:ascii="Arial" w:hAnsi="Arial" w:cs="Arial"/>
          <w:sz w:val="24"/>
          <w:szCs w:val="24"/>
        </w:rPr>
      </w:pPr>
      <w:r>
        <w:rPr>
          <w:rFonts w:ascii="Arial" w:hAnsi="Arial" w:cs="Arial"/>
          <w:sz w:val="24"/>
          <w:szCs w:val="24"/>
        </w:rPr>
        <w:t>сведения из реестра дисквалифицированных лиц;</w:t>
      </w:r>
    </w:p>
    <w:p w:rsidR="00880C2B" w:rsidRDefault="00880C2B" w:rsidP="00790272">
      <w:pPr>
        <w:pStyle w:val="18"/>
        <w:numPr>
          <w:ilvl w:val="0"/>
          <w:numId w:val="4"/>
        </w:numPr>
        <w:tabs>
          <w:tab w:val="left" w:pos="0"/>
          <w:tab w:val="left" w:pos="1134"/>
        </w:tabs>
        <w:spacing w:after="0"/>
        <w:ind w:left="0" w:firstLine="709"/>
        <w:jc w:val="both"/>
        <w:rPr>
          <w:rFonts w:ascii="Arial" w:hAnsi="Arial" w:cs="Arial"/>
          <w:sz w:val="24"/>
          <w:szCs w:val="24"/>
        </w:rPr>
      </w:pPr>
      <w:r>
        <w:rPr>
          <w:rFonts w:ascii="Arial" w:hAnsi="Arial" w:cs="Arial"/>
          <w:sz w:val="24"/>
          <w:szCs w:val="24"/>
        </w:rPr>
        <w:t>сведения из Единого государственного реестра индивидуальных предпринимателей;</w:t>
      </w:r>
    </w:p>
    <w:p w:rsidR="00880C2B" w:rsidRDefault="00880C2B" w:rsidP="00790272">
      <w:pPr>
        <w:pStyle w:val="18"/>
        <w:numPr>
          <w:ilvl w:val="0"/>
          <w:numId w:val="4"/>
        </w:numPr>
        <w:tabs>
          <w:tab w:val="left" w:pos="0"/>
        </w:tabs>
        <w:suppressAutoHyphens w:val="0"/>
        <w:spacing w:after="0" w:line="240" w:lineRule="auto"/>
        <w:ind w:left="0" w:firstLine="709"/>
        <w:jc w:val="both"/>
        <w:rPr>
          <w:rFonts w:ascii="Arial" w:hAnsi="Arial" w:cs="Arial"/>
          <w:sz w:val="24"/>
          <w:szCs w:val="24"/>
        </w:rPr>
      </w:pPr>
      <w:r>
        <w:rPr>
          <w:rFonts w:ascii="Arial" w:hAnsi="Arial" w:cs="Arial"/>
          <w:bCs/>
          <w:sz w:val="24"/>
          <w:szCs w:val="24"/>
          <w:lang w:eastAsia="ru-RU"/>
        </w:rPr>
        <w:t>сведения из Единого реестра субъектов малого и среднего предпринимательства.</w:t>
      </w:r>
    </w:p>
    <w:p w:rsidR="00880C2B" w:rsidRDefault="00880C2B" w:rsidP="00880C2B">
      <w:pPr>
        <w:tabs>
          <w:tab w:val="left" w:pos="0"/>
        </w:tabs>
        <w:spacing w:after="0"/>
        <w:ind w:firstLine="709"/>
        <w:jc w:val="both"/>
        <w:rPr>
          <w:rFonts w:ascii="Arial" w:hAnsi="Arial" w:cs="Arial"/>
          <w:sz w:val="24"/>
          <w:szCs w:val="24"/>
        </w:rPr>
      </w:pPr>
      <w:r>
        <w:rPr>
          <w:rFonts w:ascii="Arial" w:hAnsi="Arial" w:cs="Arial"/>
          <w:bCs/>
          <w:sz w:val="24"/>
          <w:szCs w:val="24"/>
        </w:rPr>
        <w:t>2. Федеральная служба государственной регистрации, кадастра и картографии:</w:t>
      </w:r>
    </w:p>
    <w:p w:rsidR="00880C2B" w:rsidRDefault="00880C2B" w:rsidP="00880C2B">
      <w:pPr>
        <w:tabs>
          <w:tab w:val="left" w:pos="0"/>
        </w:tabs>
        <w:spacing w:after="0"/>
        <w:ind w:firstLine="709"/>
        <w:jc w:val="both"/>
        <w:rPr>
          <w:rFonts w:ascii="Arial" w:hAnsi="Arial" w:cs="Arial"/>
          <w:sz w:val="24"/>
          <w:szCs w:val="24"/>
        </w:rPr>
      </w:pPr>
      <w:r>
        <w:rPr>
          <w:rFonts w:ascii="Arial" w:hAnsi="Arial" w:cs="Arial"/>
          <w:bCs/>
          <w:sz w:val="24"/>
          <w:szCs w:val="24"/>
        </w:rPr>
        <w:t>1) выписка из Единого государственного реестра недвижимости об объекте недвижимости;</w:t>
      </w:r>
    </w:p>
    <w:p w:rsidR="00880C2B" w:rsidRDefault="00880C2B" w:rsidP="00880C2B">
      <w:pPr>
        <w:tabs>
          <w:tab w:val="left" w:pos="0"/>
        </w:tabs>
        <w:spacing w:after="0"/>
        <w:ind w:firstLine="709"/>
        <w:jc w:val="both"/>
        <w:rPr>
          <w:rFonts w:ascii="Arial" w:hAnsi="Arial" w:cs="Arial"/>
          <w:sz w:val="24"/>
          <w:szCs w:val="24"/>
        </w:rPr>
      </w:pPr>
      <w:r>
        <w:rPr>
          <w:rFonts w:ascii="Arial" w:hAnsi="Arial" w:cs="Arial"/>
          <w:bCs/>
          <w:sz w:val="24"/>
          <w:szCs w:val="24"/>
        </w:rPr>
        <w:t>2) выписка из Единого государственного реестра недвижимости о переходе прав на объект недвижимости;</w:t>
      </w:r>
    </w:p>
    <w:p w:rsidR="00880C2B" w:rsidRDefault="00880C2B" w:rsidP="00880C2B">
      <w:pPr>
        <w:tabs>
          <w:tab w:val="left" w:pos="0"/>
        </w:tabs>
        <w:spacing w:after="0"/>
        <w:ind w:firstLine="709"/>
        <w:jc w:val="both"/>
        <w:rPr>
          <w:rFonts w:ascii="Arial" w:hAnsi="Arial" w:cs="Arial"/>
          <w:sz w:val="24"/>
          <w:szCs w:val="24"/>
        </w:rPr>
      </w:pPr>
      <w:r>
        <w:rPr>
          <w:rFonts w:ascii="Arial" w:hAnsi="Arial" w:cs="Arial"/>
          <w:bCs/>
          <w:sz w:val="24"/>
          <w:szCs w:val="24"/>
        </w:rPr>
        <w:t>3) выписка из Единого государственного реестра недвижимости о правах отдельного лица на имевшиеся (имеющиеся) у него объекты недвижимости;</w:t>
      </w:r>
    </w:p>
    <w:p w:rsidR="00880C2B" w:rsidRDefault="00880C2B" w:rsidP="00880C2B">
      <w:pPr>
        <w:tabs>
          <w:tab w:val="left" w:pos="0"/>
        </w:tabs>
        <w:spacing w:after="0" w:line="240" w:lineRule="auto"/>
        <w:ind w:firstLine="709"/>
        <w:jc w:val="both"/>
        <w:rPr>
          <w:rFonts w:ascii="Arial" w:hAnsi="Arial" w:cs="Arial"/>
          <w:sz w:val="24"/>
          <w:szCs w:val="24"/>
        </w:rPr>
      </w:pPr>
      <w:r>
        <w:rPr>
          <w:rFonts w:ascii="Arial" w:hAnsi="Arial" w:cs="Arial"/>
          <w:sz w:val="24"/>
          <w:szCs w:val="24"/>
          <w:lang w:eastAsia="ru-RU"/>
        </w:rPr>
        <w:t>4) выписка из Единого государственного реестра недвижимости о кадастровой стоимости объекта недвижимости;</w:t>
      </w:r>
    </w:p>
    <w:p w:rsidR="00880C2B" w:rsidRDefault="00880C2B" w:rsidP="00880C2B">
      <w:pPr>
        <w:tabs>
          <w:tab w:val="left" w:pos="0"/>
        </w:tabs>
        <w:spacing w:after="0"/>
        <w:ind w:firstLine="709"/>
        <w:jc w:val="both"/>
        <w:rPr>
          <w:rFonts w:ascii="Arial" w:hAnsi="Arial" w:cs="Arial"/>
          <w:sz w:val="24"/>
          <w:szCs w:val="24"/>
        </w:rPr>
      </w:pPr>
      <w:r>
        <w:rPr>
          <w:rFonts w:ascii="Arial" w:hAnsi="Arial" w:cs="Arial"/>
          <w:bCs/>
          <w:sz w:val="24"/>
          <w:szCs w:val="24"/>
        </w:rPr>
        <w:t>5) кадастровый план территории.</w:t>
      </w:r>
    </w:p>
    <w:p w:rsidR="00880C2B" w:rsidRDefault="00880C2B" w:rsidP="00880C2B">
      <w:pPr>
        <w:tabs>
          <w:tab w:val="left" w:pos="0"/>
        </w:tabs>
        <w:spacing w:after="0"/>
        <w:ind w:firstLine="709"/>
        <w:jc w:val="both"/>
        <w:rPr>
          <w:rFonts w:ascii="Arial" w:hAnsi="Arial" w:cs="Arial"/>
          <w:bCs/>
          <w:sz w:val="24"/>
          <w:szCs w:val="24"/>
        </w:rPr>
      </w:pPr>
      <w:r>
        <w:rPr>
          <w:rFonts w:ascii="Arial" w:hAnsi="Arial" w:cs="Arial"/>
          <w:bCs/>
          <w:sz w:val="24"/>
          <w:szCs w:val="24"/>
        </w:rPr>
        <w:t>3. Министерство внутренних дел Российской Федерации:</w:t>
      </w:r>
    </w:p>
    <w:p w:rsidR="00880C2B" w:rsidRDefault="00880C2B" w:rsidP="00880C2B">
      <w:pPr>
        <w:tabs>
          <w:tab w:val="left" w:pos="0"/>
        </w:tabs>
        <w:spacing w:after="0"/>
        <w:ind w:firstLine="709"/>
        <w:jc w:val="both"/>
        <w:rPr>
          <w:rFonts w:ascii="Arial" w:hAnsi="Arial" w:cs="Arial"/>
          <w:sz w:val="24"/>
          <w:szCs w:val="24"/>
        </w:rPr>
      </w:pPr>
      <w:r>
        <w:rPr>
          <w:rFonts w:ascii="Arial" w:hAnsi="Arial" w:cs="Arial"/>
          <w:bCs/>
          <w:sz w:val="24"/>
          <w:szCs w:val="24"/>
        </w:rPr>
        <w:t>1) сведения о регистрации по месту жительства гражданина Российской Федерации;</w:t>
      </w:r>
    </w:p>
    <w:p w:rsidR="00880C2B" w:rsidRDefault="00880C2B" w:rsidP="00880C2B">
      <w:pPr>
        <w:tabs>
          <w:tab w:val="left" w:pos="0"/>
        </w:tabs>
        <w:spacing w:after="0"/>
        <w:ind w:firstLine="709"/>
        <w:jc w:val="both"/>
        <w:rPr>
          <w:rFonts w:ascii="Arial" w:hAnsi="Arial" w:cs="Arial"/>
          <w:bCs/>
          <w:sz w:val="24"/>
          <w:szCs w:val="24"/>
        </w:rPr>
      </w:pPr>
      <w:r>
        <w:rPr>
          <w:rFonts w:ascii="Arial" w:hAnsi="Arial" w:cs="Arial"/>
          <w:bCs/>
          <w:sz w:val="24"/>
          <w:szCs w:val="24"/>
        </w:rPr>
        <w:lastRenderedPageBreak/>
        <w:t>2) сведения о регистрации по месту пребывания гражданина Российской Федерации.</w:t>
      </w:r>
    </w:p>
    <w:p w:rsidR="00880C2B" w:rsidRDefault="00880C2B" w:rsidP="00880C2B">
      <w:pPr>
        <w:tabs>
          <w:tab w:val="left" w:pos="0"/>
        </w:tabs>
        <w:spacing w:after="0"/>
        <w:ind w:firstLine="709"/>
        <w:jc w:val="both"/>
        <w:rPr>
          <w:rFonts w:ascii="Arial" w:hAnsi="Arial" w:cs="Arial"/>
          <w:bCs/>
          <w:sz w:val="24"/>
          <w:szCs w:val="24"/>
        </w:rPr>
      </w:pPr>
      <w:r>
        <w:rPr>
          <w:rFonts w:ascii="Arial" w:hAnsi="Arial" w:cs="Arial"/>
          <w:bCs/>
          <w:sz w:val="24"/>
          <w:szCs w:val="24"/>
        </w:rPr>
        <w:t>4. Иные ведомства, располагающие документами и (или) информацией, необходимых для достижения целей и задач проверки.</w:t>
      </w:r>
    </w:p>
    <w:p w:rsidR="00880C2B" w:rsidRDefault="00880C2B" w:rsidP="00880C2B">
      <w:pPr>
        <w:tabs>
          <w:tab w:val="left" w:pos="0"/>
        </w:tabs>
        <w:spacing w:after="0"/>
        <w:ind w:firstLine="709"/>
        <w:jc w:val="both"/>
        <w:rPr>
          <w:rFonts w:ascii="Arial" w:hAnsi="Arial" w:cs="Arial"/>
          <w:b/>
          <w:sz w:val="24"/>
          <w:szCs w:val="24"/>
        </w:rPr>
      </w:pPr>
    </w:p>
    <w:p w:rsidR="00880C2B" w:rsidRDefault="00880C2B" w:rsidP="00880C2B">
      <w:pPr>
        <w:spacing w:after="0"/>
        <w:jc w:val="center"/>
        <w:rPr>
          <w:rFonts w:ascii="Arial" w:hAnsi="Arial" w:cs="Arial"/>
          <w:sz w:val="24"/>
          <w:szCs w:val="24"/>
        </w:rPr>
      </w:pPr>
      <w:r>
        <w:rPr>
          <w:rFonts w:ascii="Arial" w:hAnsi="Arial" w:cs="Arial"/>
          <w:b/>
          <w:sz w:val="24"/>
          <w:szCs w:val="24"/>
        </w:rPr>
        <w:t xml:space="preserve">II. Требования к порядку осуществления муниципального земельного контроля </w:t>
      </w:r>
    </w:p>
    <w:p w:rsidR="00880C2B" w:rsidRDefault="00880C2B" w:rsidP="00880C2B">
      <w:pPr>
        <w:spacing w:after="0"/>
        <w:jc w:val="center"/>
        <w:rPr>
          <w:rFonts w:ascii="Arial" w:hAnsi="Arial" w:cs="Arial"/>
          <w:b/>
          <w:sz w:val="24"/>
          <w:szCs w:val="24"/>
        </w:rPr>
      </w:pPr>
    </w:p>
    <w:p w:rsidR="00880C2B" w:rsidRDefault="00880C2B" w:rsidP="00880C2B">
      <w:pPr>
        <w:autoSpaceDE w:val="0"/>
        <w:spacing w:after="0"/>
        <w:jc w:val="center"/>
        <w:rPr>
          <w:rFonts w:ascii="Arial" w:hAnsi="Arial" w:cs="Arial"/>
          <w:sz w:val="24"/>
          <w:szCs w:val="24"/>
        </w:rPr>
      </w:pPr>
      <w:r>
        <w:rPr>
          <w:rFonts w:ascii="Arial" w:hAnsi="Arial" w:cs="Arial"/>
          <w:sz w:val="24"/>
          <w:szCs w:val="24"/>
        </w:rPr>
        <w:t>Порядок информирования об осуществлении муниципального земельного контроля</w:t>
      </w:r>
    </w:p>
    <w:p w:rsidR="00880C2B" w:rsidRDefault="00880C2B" w:rsidP="00880C2B">
      <w:pPr>
        <w:autoSpaceDE w:val="0"/>
        <w:spacing w:after="0"/>
        <w:ind w:firstLine="540"/>
        <w:jc w:val="both"/>
        <w:rPr>
          <w:rFonts w:ascii="Arial" w:hAnsi="Arial" w:cs="Arial"/>
          <w:sz w:val="24"/>
          <w:szCs w:val="24"/>
        </w:rPr>
      </w:pPr>
    </w:p>
    <w:p w:rsidR="00880C2B" w:rsidRDefault="00880C2B" w:rsidP="00880C2B">
      <w:pPr>
        <w:tabs>
          <w:tab w:val="left" w:pos="567"/>
        </w:tabs>
        <w:autoSpaceDE w:val="0"/>
        <w:spacing w:after="0"/>
        <w:ind w:firstLine="567"/>
        <w:jc w:val="both"/>
        <w:rPr>
          <w:rFonts w:ascii="Arial" w:hAnsi="Arial" w:cs="Arial"/>
          <w:sz w:val="24"/>
          <w:szCs w:val="24"/>
        </w:rPr>
      </w:pPr>
      <w:r>
        <w:rPr>
          <w:rFonts w:ascii="Arial" w:hAnsi="Arial" w:cs="Arial"/>
          <w:sz w:val="24"/>
          <w:szCs w:val="24"/>
        </w:rPr>
        <w:t>19. Источники получения информации заинтересованными лицами по вопросам осуществления муниципального земельного контроля, сведений о ходе осуществления муниципального земельного контроля:</w:t>
      </w:r>
    </w:p>
    <w:p w:rsidR="00880C2B" w:rsidRDefault="00880C2B" w:rsidP="00880C2B">
      <w:pPr>
        <w:tabs>
          <w:tab w:val="left" w:pos="567"/>
          <w:tab w:val="left" w:pos="993"/>
        </w:tabs>
        <w:spacing w:after="0"/>
        <w:ind w:firstLine="567"/>
        <w:jc w:val="both"/>
        <w:rPr>
          <w:rFonts w:ascii="Arial" w:hAnsi="Arial" w:cs="Arial"/>
          <w:sz w:val="24"/>
          <w:szCs w:val="24"/>
        </w:rPr>
      </w:pPr>
      <w:r>
        <w:rPr>
          <w:rFonts w:ascii="Arial" w:hAnsi="Arial" w:cs="Arial"/>
          <w:sz w:val="24"/>
          <w:szCs w:val="24"/>
        </w:rPr>
        <w:t>1)</w:t>
      </w:r>
      <w:r>
        <w:rPr>
          <w:rFonts w:ascii="Arial" w:hAnsi="Arial" w:cs="Arial"/>
          <w:sz w:val="24"/>
          <w:szCs w:val="24"/>
        </w:rPr>
        <w:tab/>
        <w:t>официальный сайт https://люберцы</w:t>
      </w:r>
      <w:proofErr w:type="gramStart"/>
      <w:r>
        <w:rPr>
          <w:rFonts w:ascii="Arial" w:hAnsi="Arial" w:cs="Arial"/>
          <w:sz w:val="24"/>
          <w:szCs w:val="24"/>
        </w:rPr>
        <w:t>.р</w:t>
      </w:r>
      <w:proofErr w:type="gramEnd"/>
      <w:r>
        <w:rPr>
          <w:rFonts w:ascii="Arial" w:hAnsi="Arial" w:cs="Arial"/>
          <w:sz w:val="24"/>
          <w:szCs w:val="24"/>
        </w:rPr>
        <w:t>ф/ органа муниципального земельного контроля в информационно-телекоммуникационной сети «Интернет» размещается нижеследующая информация:</w:t>
      </w:r>
    </w:p>
    <w:p w:rsidR="00880C2B" w:rsidRDefault="00880C2B" w:rsidP="00880C2B">
      <w:pPr>
        <w:tabs>
          <w:tab w:val="left" w:pos="567"/>
          <w:tab w:val="left" w:pos="993"/>
        </w:tabs>
        <w:spacing w:after="0"/>
        <w:ind w:firstLine="567"/>
        <w:jc w:val="both"/>
        <w:rPr>
          <w:rFonts w:ascii="Arial" w:hAnsi="Arial" w:cs="Arial"/>
          <w:sz w:val="24"/>
          <w:szCs w:val="24"/>
        </w:rPr>
      </w:pPr>
      <w:r>
        <w:rPr>
          <w:rFonts w:ascii="Arial" w:hAnsi="Arial" w:cs="Arial"/>
          <w:sz w:val="24"/>
          <w:szCs w:val="24"/>
        </w:rPr>
        <w:t>а)</w:t>
      </w:r>
      <w:r>
        <w:rPr>
          <w:rFonts w:ascii="Arial" w:hAnsi="Arial" w:cs="Arial"/>
          <w:sz w:val="24"/>
          <w:szCs w:val="24"/>
        </w:rPr>
        <w:tab/>
        <w:t>справочная информация;</w:t>
      </w:r>
    </w:p>
    <w:p w:rsidR="00880C2B" w:rsidRDefault="00880C2B" w:rsidP="00880C2B">
      <w:pPr>
        <w:tabs>
          <w:tab w:val="left" w:pos="567"/>
          <w:tab w:val="left" w:pos="993"/>
        </w:tabs>
        <w:spacing w:after="0"/>
        <w:ind w:firstLine="567"/>
        <w:jc w:val="both"/>
        <w:rPr>
          <w:rFonts w:ascii="Arial" w:hAnsi="Arial" w:cs="Arial"/>
          <w:sz w:val="24"/>
          <w:szCs w:val="24"/>
        </w:rPr>
      </w:pPr>
      <w:r>
        <w:rPr>
          <w:rFonts w:ascii="Arial" w:hAnsi="Arial" w:cs="Arial"/>
          <w:sz w:val="24"/>
          <w:szCs w:val="24"/>
        </w:rPr>
        <w:t>б)</w:t>
      </w:r>
      <w:r>
        <w:rPr>
          <w:rFonts w:ascii="Arial" w:hAnsi="Arial" w:cs="Arial"/>
          <w:sz w:val="24"/>
          <w:szCs w:val="24"/>
        </w:rPr>
        <w:tab/>
        <w:t>перечень нормативных правовых актов или их отдельных частей, содержащих обязательные требования, оценка соблюдения которых является предметом муниципального земельного контроля, а также текстов соответствующих нормативных правовых актов;</w:t>
      </w:r>
    </w:p>
    <w:p w:rsidR="00880C2B" w:rsidRDefault="00880C2B" w:rsidP="00880C2B">
      <w:pPr>
        <w:tabs>
          <w:tab w:val="left" w:pos="567"/>
          <w:tab w:val="left" w:pos="993"/>
        </w:tabs>
        <w:spacing w:after="0"/>
        <w:ind w:firstLine="567"/>
        <w:jc w:val="both"/>
        <w:rPr>
          <w:rFonts w:ascii="Arial" w:hAnsi="Arial" w:cs="Arial"/>
          <w:sz w:val="24"/>
          <w:szCs w:val="24"/>
        </w:rPr>
      </w:pPr>
      <w:r>
        <w:rPr>
          <w:rFonts w:ascii="Arial" w:hAnsi="Arial" w:cs="Arial"/>
          <w:sz w:val="24"/>
          <w:szCs w:val="24"/>
        </w:rPr>
        <w:t>в)</w:t>
      </w:r>
      <w:r>
        <w:rPr>
          <w:rFonts w:ascii="Arial" w:hAnsi="Arial" w:cs="Arial"/>
          <w:sz w:val="24"/>
          <w:szCs w:val="24"/>
        </w:rPr>
        <w:tab/>
        <w:t>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880C2B" w:rsidRDefault="00880C2B" w:rsidP="00880C2B">
      <w:pPr>
        <w:tabs>
          <w:tab w:val="left" w:pos="567"/>
          <w:tab w:val="left" w:pos="993"/>
        </w:tabs>
        <w:spacing w:after="0"/>
        <w:ind w:firstLine="567"/>
        <w:jc w:val="both"/>
        <w:rPr>
          <w:rFonts w:ascii="Arial" w:hAnsi="Arial" w:cs="Arial"/>
          <w:sz w:val="24"/>
          <w:szCs w:val="24"/>
        </w:rPr>
      </w:pPr>
      <w:r>
        <w:rPr>
          <w:rFonts w:ascii="Arial" w:hAnsi="Arial" w:cs="Arial"/>
          <w:sz w:val="24"/>
          <w:szCs w:val="24"/>
        </w:rPr>
        <w:t>г)</w:t>
      </w:r>
      <w:r>
        <w:rPr>
          <w:rFonts w:ascii="Arial" w:hAnsi="Arial" w:cs="Arial"/>
          <w:sz w:val="24"/>
          <w:szCs w:val="24"/>
        </w:rPr>
        <w:tab/>
        <w:t xml:space="preserve">обобщения практики муниципального земельного </w:t>
      </w:r>
      <w:proofErr w:type="gramStart"/>
      <w:r>
        <w:rPr>
          <w:rFonts w:ascii="Arial" w:hAnsi="Arial" w:cs="Arial"/>
          <w:sz w:val="24"/>
          <w:szCs w:val="24"/>
        </w:rPr>
        <w:t>контроля за</w:t>
      </w:r>
      <w:proofErr w:type="gramEnd"/>
      <w:r>
        <w:rPr>
          <w:rFonts w:ascii="Arial" w:hAnsi="Arial" w:cs="Arial"/>
          <w:sz w:val="24"/>
          <w:szCs w:val="24"/>
        </w:rPr>
        <w:t xml:space="preserve"> соблюдением обязательных требований субъектами проверки с рекомендациями в отношении мер, которые должны приниматься в целях недопущения таких нарушений;</w:t>
      </w:r>
    </w:p>
    <w:p w:rsidR="00880C2B" w:rsidRDefault="00880C2B" w:rsidP="00880C2B">
      <w:pPr>
        <w:tabs>
          <w:tab w:val="left" w:pos="567"/>
          <w:tab w:val="left" w:pos="993"/>
        </w:tabs>
        <w:spacing w:after="0"/>
        <w:ind w:firstLine="567"/>
        <w:jc w:val="both"/>
        <w:rPr>
          <w:rFonts w:ascii="Arial" w:hAnsi="Arial" w:cs="Arial"/>
          <w:sz w:val="24"/>
          <w:szCs w:val="24"/>
        </w:rPr>
      </w:pPr>
      <w:r>
        <w:rPr>
          <w:rFonts w:ascii="Arial" w:hAnsi="Arial" w:cs="Arial"/>
          <w:sz w:val="24"/>
          <w:szCs w:val="24"/>
        </w:rPr>
        <w:t>д)</w:t>
      </w:r>
      <w:r>
        <w:rPr>
          <w:rFonts w:ascii="Arial" w:hAnsi="Arial" w:cs="Arial"/>
          <w:sz w:val="24"/>
          <w:szCs w:val="24"/>
        </w:rPr>
        <w:tab/>
        <w:t>порядок обжалования решений, действий (бездействия) должностных лиц органа муниципального земельного контроля при осуществлении муниципального земельного контроля;</w:t>
      </w:r>
    </w:p>
    <w:p w:rsidR="00880C2B" w:rsidRDefault="00880C2B" w:rsidP="00880C2B">
      <w:pPr>
        <w:tabs>
          <w:tab w:val="left" w:pos="567"/>
          <w:tab w:val="left" w:pos="993"/>
        </w:tabs>
        <w:spacing w:after="0"/>
        <w:ind w:firstLine="567"/>
        <w:jc w:val="both"/>
        <w:rPr>
          <w:rFonts w:ascii="Arial" w:hAnsi="Arial" w:cs="Arial"/>
          <w:sz w:val="24"/>
          <w:szCs w:val="24"/>
        </w:rPr>
      </w:pPr>
      <w:r>
        <w:rPr>
          <w:rFonts w:ascii="Arial" w:hAnsi="Arial" w:cs="Arial"/>
          <w:sz w:val="24"/>
          <w:szCs w:val="24"/>
        </w:rPr>
        <w:t>и)</w:t>
      </w:r>
      <w:r>
        <w:rPr>
          <w:rFonts w:ascii="Arial" w:hAnsi="Arial" w:cs="Arial"/>
          <w:sz w:val="24"/>
          <w:szCs w:val="24"/>
        </w:rPr>
        <w:tab/>
        <w:t>утвержденный план проведения плановых проверок;</w:t>
      </w:r>
    </w:p>
    <w:p w:rsidR="00880C2B" w:rsidRDefault="00880C2B" w:rsidP="00880C2B">
      <w:pPr>
        <w:tabs>
          <w:tab w:val="left" w:pos="567"/>
          <w:tab w:val="left" w:pos="993"/>
        </w:tabs>
        <w:spacing w:after="0"/>
        <w:ind w:firstLine="567"/>
        <w:jc w:val="both"/>
        <w:rPr>
          <w:rFonts w:ascii="Arial" w:hAnsi="Arial" w:cs="Arial"/>
          <w:sz w:val="24"/>
          <w:szCs w:val="24"/>
        </w:rPr>
      </w:pPr>
      <w:r>
        <w:rPr>
          <w:rFonts w:ascii="Arial" w:hAnsi="Arial" w:cs="Arial"/>
          <w:sz w:val="24"/>
          <w:szCs w:val="24"/>
        </w:rPr>
        <w:t>й)</w:t>
      </w:r>
      <w:r>
        <w:rPr>
          <w:rFonts w:ascii="Arial" w:hAnsi="Arial" w:cs="Arial"/>
          <w:sz w:val="24"/>
          <w:szCs w:val="24"/>
        </w:rPr>
        <w:tab/>
        <w:t>утвержденная программа профилактики нарушений обязательных требований;</w:t>
      </w:r>
    </w:p>
    <w:p w:rsidR="00880C2B" w:rsidRDefault="00880C2B" w:rsidP="00880C2B">
      <w:pPr>
        <w:tabs>
          <w:tab w:val="left" w:pos="567"/>
          <w:tab w:val="left" w:pos="993"/>
        </w:tabs>
        <w:spacing w:after="0"/>
        <w:ind w:firstLine="567"/>
        <w:jc w:val="both"/>
        <w:rPr>
          <w:rFonts w:ascii="Arial" w:hAnsi="Arial" w:cs="Arial"/>
          <w:sz w:val="24"/>
          <w:szCs w:val="24"/>
        </w:rPr>
      </w:pPr>
      <w:r>
        <w:rPr>
          <w:rFonts w:ascii="Arial" w:hAnsi="Arial" w:cs="Arial"/>
          <w:sz w:val="24"/>
          <w:szCs w:val="24"/>
        </w:rPr>
        <w:t>к)</w:t>
      </w:r>
      <w:r>
        <w:rPr>
          <w:rFonts w:ascii="Arial" w:hAnsi="Arial" w:cs="Arial"/>
          <w:sz w:val="24"/>
          <w:szCs w:val="24"/>
        </w:rPr>
        <w:tab/>
        <w:t>информация о результатах проведения проверок и о принятых мерах по пресечению и (или) устранению последствий выявленных нарушений;</w:t>
      </w:r>
    </w:p>
    <w:p w:rsidR="00880C2B" w:rsidRDefault="00880C2B" w:rsidP="00880C2B">
      <w:pPr>
        <w:tabs>
          <w:tab w:val="left" w:pos="567"/>
          <w:tab w:val="left" w:pos="993"/>
        </w:tabs>
        <w:spacing w:after="0"/>
        <w:ind w:firstLine="567"/>
        <w:jc w:val="both"/>
        <w:rPr>
          <w:rFonts w:ascii="Arial" w:hAnsi="Arial" w:cs="Arial"/>
          <w:sz w:val="24"/>
          <w:szCs w:val="24"/>
        </w:rPr>
      </w:pPr>
      <w:r>
        <w:rPr>
          <w:rFonts w:ascii="Arial" w:hAnsi="Arial" w:cs="Arial"/>
          <w:sz w:val="24"/>
          <w:szCs w:val="24"/>
        </w:rPr>
        <w:t>л)</w:t>
      </w:r>
      <w:r>
        <w:rPr>
          <w:rFonts w:ascii="Arial" w:hAnsi="Arial" w:cs="Arial"/>
          <w:sz w:val="24"/>
          <w:szCs w:val="24"/>
        </w:rPr>
        <w:tab/>
        <w:t>текст настоящего Регламента;</w:t>
      </w:r>
    </w:p>
    <w:p w:rsidR="00880C2B" w:rsidRDefault="00880C2B" w:rsidP="00880C2B">
      <w:pPr>
        <w:tabs>
          <w:tab w:val="left" w:pos="567"/>
          <w:tab w:val="left" w:pos="993"/>
        </w:tabs>
        <w:spacing w:after="0"/>
        <w:ind w:firstLine="567"/>
        <w:jc w:val="both"/>
        <w:rPr>
          <w:rFonts w:ascii="Arial" w:hAnsi="Arial" w:cs="Arial"/>
          <w:sz w:val="24"/>
          <w:szCs w:val="24"/>
        </w:rPr>
      </w:pPr>
      <w:r>
        <w:rPr>
          <w:rFonts w:ascii="Arial" w:hAnsi="Arial" w:cs="Arial"/>
          <w:sz w:val="24"/>
          <w:szCs w:val="24"/>
        </w:rPr>
        <w:t>2)</w:t>
      </w:r>
      <w:r>
        <w:rPr>
          <w:rFonts w:ascii="Arial" w:hAnsi="Arial" w:cs="Arial"/>
          <w:sz w:val="24"/>
          <w:szCs w:val="24"/>
        </w:rPr>
        <w:tab/>
        <w:t>публикации в средствах массовой информации;</w:t>
      </w:r>
    </w:p>
    <w:p w:rsidR="00880C2B" w:rsidRDefault="00880C2B" w:rsidP="00880C2B">
      <w:pPr>
        <w:tabs>
          <w:tab w:val="left" w:pos="567"/>
          <w:tab w:val="left" w:pos="993"/>
        </w:tabs>
        <w:spacing w:after="0"/>
        <w:ind w:firstLine="567"/>
        <w:jc w:val="both"/>
        <w:rPr>
          <w:rFonts w:ascii="Arial" w:hAnsi="Arial" w:cs="Arial"/>
          <w:sz w:val="24"/>
          <w:szCs w:val="24"/>
        </w:rPr>
      </w:pPr>
      <w:r>
        <w:rPr>
          <w:rFonts w:ascii="Arial" w:hAnsi="Arial" w:cs="Arial"/>
          <w:sz w:val="24"/>
          <w:szCs w:val="24"/>
        </w:rPr>
        <w:t>3)</w:t>
      </w:r>
      <w:r>
        <w:rPr>
          <w:rFonts w:ascii="Arial" w:hAnsi="Arial" w:cs="Arial"/>
          <w:sz w:val="24"/>
          <w:szCs w:val="24"/>
        </w:rPr>
        <w:tab/>
        <w:t>личное обращение в орган муниципального земельного контроля;</w:t>
      </w:r>
    </w:p>
    <w:p w:rsidR="00880C2B" w:rsidRDefault="00880C2B" w:rsidP="00880C2B">
      <w:pPr>
        <w:tabs>
          <w:tab w:val="left" w:pos="567"/>
          <w:tab w:val="left" w:pos="993"/>
        </w:tabs>
        <w:spacing w:after="0"/>
        <w:ind w:firstLine="567"/>
        <w:jc w:val="both"/>
        <w:rPr>
          <w:rFonts w:ascii="Arial" w:hAnsi="Arial" w:cs="Arial"/>
          <w:sz w:val="24"/>
          <w:szCs w:val="24"/>
        </w:rPr>
      </w:pPr>
      <w:r>
        <w:rPr>
          <w:rFonts w:ascii="Arial" w:hAnsi="Arial" w:cs="Arial"/>
          <w:sz w:val="24"/>
          <w:szCs w:val="24"/>
        </w:rPr>
        <w:t>4)</w:t>
      </w:r>
      <w:r>
        <w:rPr>
          <w:rFonts w:ascii="Arial" w:hAnsi="Arial" w:cs="Arial"/>
          <w:sz w:val="24"/>
          <w:szCs w:val="24"/>
        </w:rPr>
        <w:tab/>
        <w:t>информация, размещенная на специальных информационных стендах в местах, предназначенных для приема документов;</w:t>
      </w:r>
    </w:p>
    <w:p w:rsidR="00880C2B" w:rsidRDefault="00880C2B" w:rsidP="00880C2B">
      <w:pPr>
        <w:tabs>
          <w:tab w:val="left" w:pos="567"/>
          <w:tab w:val="left" w:pos="993"/>
        </w:tabs>
        <w:spacing w:after="0"/>
        <w:ind w:firstLine="567"/>
        <w:jc w:val="both"/>
        <w:rPr>
          <w:rFonts w:ascii="Arial" w:hAnsi="Arial" w:cs="Arial"/>
          <w:sz w:val="24"/>
          <w:szCs w:val="24"/>
        </w:rPr>
      </w:pPr>
      <w:r>
        <w:rPr>
          <w:rFonts w:ascii="Arial" w:hAnsi="Arial" w:cs="Arial"/>
          <w:sz w:val="24"/>
          <w:szCs w:val="24"/>
        </w:rPr>
        <w:t>5)</w:t>
      </w:r>
      <w:r>
        <w:rPr>
          <w:rFonts w:ascii="Arial" w:hAnsi="Arial" w:cs="Arial"/>
          <w:sz w:val="24"/>
          <w:szCs w:val="24"/>
        </w:rPr>
        <w:tab/>
        <w:t>письменные обращения (заявления) в орган муниципального земельного контроля;</w:t>
      </w:r>
    </w:p>
    <w:p w:rsidR="00880C2B" w:rsidRDefault="00880C2B" w:rsidP="00880C2B">
      <w:pPr>
        <w:tabs>
          <w:tab w:val="left" w:pos="567"/>
          <w:tab w:val="left" w:pos="993"/>
        </w:tabs>
        <w:spacing w:after="0"/>
        <w:ind w:firstLine="567"/>
        <w:jc w:val="both"/>
        <w:rPr>
          <w:rFonts w:ascii="Arial" w:hAnsi="Arial" w:cs="Arial"/>
          <w:sz w:val="24"/>
          <w:szCs w:val="24"/>
        </w:rPr>
      </w:pPr>
      <w:r>
        <w:rPr>
          <w:rFonts w:ascii="Arial" w:hAnsi="Arial" w:cs="Arial"/>
          <w:sz w:val="24"/>
          <w:szCs w:val="24"/>
        </w:rPr>
        <w:t>6)</w:t>
      </w:r>
      <w:r>
        <w:rPr>
          <w:rFonts w:ascii="Arial" w:hAnsi="Arial" w:cs="Arial"/>
          <w:sz w:val="24"/>
          <w:szCs w:val="24"/>
        </w:rPr>
        <w:tab/>
        <w:t>Единый портал государственных услуг (ЕПГУ) http://gosuslugi.ru;</w:t>
      </w:r>
    </w:p>
    <w:p w:rsidR="00880C2B" w:rsidRDefault="00880C2B" w:rsidP="00880C2B">
      <w:pPr>
        <w:tabs>
          <w:tab w:val="left" w:pos="567"/>
          <w:tab w:val="left" w:pos="993"/>
        </w:tabs>
        <w:spacing w:after="0"/>
        <w:ind w:firstLine="567"/>
        <w:jc w:val="both"/>
        <w:rPr>
          <w:rFonts w:ascii="Arial" w:hAnsi="Arial" w:cs="Arial"/>
          <w:sz w:val="24"/>
          <w:szCs w:val="24"/>
        </w:rPr>
      </w:pPr>
      <w:r>
        <w:rPr>
          <w:rFonts w:ascii="Arial" w:hAnsi="Arial" w:cs="Arial"/>
          <w:sz w:val="24"/>
          <w:szCs w:val="24"/>
        </w:rPr>
        <w:t>7)</w:t>
      </w:r>
      <w:r>
        <w:rPr>
          <w:rFonts w:ascii="Arial" w:hAnsi="Arial" w:cs="Arial"/>
          <w:sz w:val="24"/>
          <w:szCs w:val="24"/>
        </w:rPr>
        <w:tab/>
        <w:t>ЕГИС ОКНД.</w:t>
      </w:r>
    </w:p>
    <w:p w:rsidR="00880C2B" w:rsidRDefault="00880C2B" w:rsidP="00880C2B">
      <w:pPr>
        <w:tabs>
          <w:tab w:val="left" w:pos="567"/>
          <w:tab w:val="left" w:pos="993"/>
        </w:tabs>
        <w:spacing w:after="0"/>
        <w:ind w:firstLine="567"/>
        <w:jc w:val="both"/>
        <w:rPr>
          <w:rFonts w:ascii="Arial" w:hAnsi="Arial" w:cs="Arial"/>
          <w:sz w:val="24"/>
          <w:szCs w:val="24"/>
        </w:rPr>
      </w:pPr>
      <w:r>
        <w:rPr>
          <w:rFonts w:ascii="Arial" w:hAnsi="Arial" w:cs="Arial"/>
          <w:sz w:val="24"/>
          <w:szCs w:val="24"/>
        </w:rPr>
        <w:t xml:space="preserve">8) Региональная географическая информационная система для обеспечения деятельности центральных исполнительных органов государственной власти </w:t>
      </w:r>
      <w:r>
        <w:rPr>
          <w:rFonts w:ascii="Arial" w:hAnsi="Arial" w:cs="Arial"/>
          <w:sz w:val="24"/>
          <w:szCs w:val="24"/>
        </w:rPr>
        <w:lastRenderedPageBreak/>
        <w:t>Московской области, государственных органов Московской области, органов местного самоуправления муниципальных образований Московской области (далее – РГИС).</w:t>
      </w:r>
    </w:p>
    <w:p w:rsidR="00880C2B" w:rsidRDefault="00880C2B" w:rsidP="00880C2B">
      <w:pPr>
        <w:tabs>
          <w:tab w:val="left" w:pos="567"/>
          <w:tab w:val="left" w:pos="993"/>
        </w:tabs>
        <w:spacing w:after="0"/>
        <w:ind w:firstLine="567"/>
        <w:jc w:val="both"/>
        <w:rPr>
          <w:rFonts w:ascii="Arial" w:hAnsi="Arial" w:cs="Arial"/>
          <w:sz w:val="24"/>
          <w:szCs w:val="24"/>
        </w:rPr>
      </w:pPr>
    </w:p>
    <w:p w:rsidR="00880C2B" w:rsidRDefault="00880C2B" w:rsidP="00880C2B">
      <w:pPr>
        <w:autoSpaceDE w:val="0"/>
        <w:spacing w:after="0"/>
        <w:ind w:firstLine="567"/>
        <w:jc w:val="both"/>
        <w:rPr>
          <w:rFonts w:ascii="Arial" w:hAnsi="Arial" w:cs="Arial"/>
          <w:sz w:val="24"/>
          <w:szCs w:val="24"/>
        </w:rPr>
      </w:pPr>
      <w:r>
        <w:rPr>
          <w:rFonts w:ascii="Arial" w:hAnsi="Arial" w:cs="Arial"/>
          <w:sz w:val="24"/>
          <w:szCs w:val="24"/>
        </w:rPr>
        <w:t>20. К справочной относится информация о:</w:t>
      </w:r>
    </w:p>
    <w:p w:rsidR="00880C2B" w:rsidRDefault="00880C2B" w:rsidP="00880C2B">
      <w:pPr>
        <w:autoSpaceDE w:val="0"/>
        <w:spacing w:after="0"/>
        <w:ind w:firstLine="567"/>
        <w:jc w:val="both"/>
        <w:rPr>
          <w:rFonts w:ascii="Arial" w:hAnsi="Arial" w:cs="Arial"/>
          <w:sz w:val="24"/>
          <w:szCs w:val="24"/>
        </w:rPr>
      </w:pPr>
      <w:proofErr w:type="gramStart"/>
      <w:r>
        <w:rPr>
          <w:rFonts w:ascii="Arial" w:hAnsi="Arial" w:cs="Arial"/>
          <w:sz w:val="24"/>
          <w:szCs w:val="24"/>
        </w:rPr>
        <w:t xml:space="preserve">1) месте нахождения и графике работы </w:t>
      </w:r>
      <w:r>
        <w:rPr>
          <w:rFonts w:ascii="Arial" w:hAnsi="Arial" w:cs="Arial"/>
          <w:color w:val="000000"/>
          <w:sz w:val="24"/>
          <w:szCs w:val="24"/>
        </w:rPr>
        <w:t>органа муниципального земельного контроля;</w:t>
      </w:r>
      <w:proofErr w:type="gramEnd"/>
    </w:p>
    <w:p w:rsidR="00880C2B" w:rsidRDefault="00880C2B" w:rsidP="00880C2B">
      <w:pPr>
        <w:autoSpaceDE w:val="0"/>
        <w:spacing w:after="0"/>
        <w:ind w:firstLine="567"/>
        <w:jc w:val="both"/>
        <w:rPr>
          <w:rFonts w:ascii="Arial" w:hAnsi="Arial" w:cs="Arial"/>
          <w:sz w:val="24"/>
          <w:szCs w:val="24"/>
        </w:rPr>
      </w:pPr>
      <w:r>
        <w:rPr>
          <w:rFonts w:ascii="Arial" w:hAnsi="Arial" w:cs="Arial"/>
          <w:sz w:val="24"/>
          <w:szCs w:val="24"/>
        </w:rPr>
        <w:t xml:space="preserve">2) справочных телефонах структурного подразделения </w:t>
      </w:r>
      <w:r>
        <w:rPr>
          <w:rFonts w:ascii="Arial" w:hAnsi="Arial" w:cs="Arial"/>
          <w:color w:val="000000"/>
          <w:sz w:val="24"/>
          <w:szCs w:val="24"/>
        </w:rPr>
        <w:t>органа муниципального земельного контроля</w:t>
      </w:r>
      <w:r>
        <w:rPr>
          <w:rFonts w:ascii="Arial" w:hAnsi="Arial" w:cs="Arial"/>
          <w:sz w:val="24"/>
          <w:szCs w:val="24"/>
        </w:rPr>
        <w:t>, осуществляющего муниципальный земельный контроль, и организаций, участвующих в осуществлении муниципального земельного контроля, в том числе номере телефона-автоинформатора;</w:t>
      </w:r>
    </w:p>
    <w:p w:rsidR="00880C2B" w:rsidRDefault="00880C2B" w:rsidP="00880C2B">
      <w:pPr>
        <w:autoSpaceDE w:val="0"/>
        <w:spacing w:after="0"/>
        <w:ind w:firstLine="567"/>
        <w:jc w:val="both"/>
        <w:rPr>
          <w:rFonts w:ascii="Arial" w:hAnsi="Arial" w:cs="Arial"/>
          <w:color w:val="000000"/>
          <w:sz w:val="24"/>
          <w:szCs w:val="24"/>
        </w:rPr>
      </w:pPr>
      <w:r>
        <w:rPr>
          <w:rFonts w:ascii="Arial" w:hAnsi="Arial" w:cs="Arial"/>
          <w:sz w:val="24"/>
          <w:szCs w:val="24"/>
        </w:rPr>
        <w:t xml:space="preserve">3) адресах официального сайта, а также электронной почты и (или) формы обратной связи </w:t>
      </w:r>
      <w:r>
        <w:rPr>
          <w:rFonts w:ascii="Arial" w:hAnsi="Arial" w:cs="Arial"/>
          <w:color w:val="000000"/>
          <w:sz w:val="24"/>
          <w:szCs w:val="24"/>
        </w:rPr>
        <w:t>органа муниципального земельного контроля</w:t>
      </w:r>
      <w:r>
        <w:rPr>
          <w:rFonts w:ascii="Arial" w:hAnsi="Arial" w:cs="Arial"/>
          <w:sz w:val="24"/>
          <w:szCs w:val="24"/>
        </w:rPr>
        <w:t>, в сети «Интернет» размещается и актуализации по мере необходимости на официальном сайте https://люберцы</w:t>
      </w:r>
      <w:proofErr w:type="gramStart"/>
      <w:r>
        <w:rPr>
          <w:rFonts w:ascii="Arial" w:hAnsi="Arial" w:cs="Arial"/>
          <w:sz w:val="24"/>
          <w:szCs w:val="24"/>
        </w:rPr>
        <w:t>.р</w:t>
      </w:r>
      <w:proofErr w:type="gramEnd"/>
      <w:r>
        <w:rPr>
          <w:rFonts w:ascii="Arial" w:hAnsi="Arial" w:cs="Arial"/>
          <w:sz w:val="24"/>
          <w:szCs w:val="24"/>
        </w:rPr>
        <w:t xml:space="preserve">ф/ </w:t>
      </w:r>
      <w:r>
        <w:rPr>
          <w:rFonts w:ascii="Arial" w:hAnsi="Arial" w:cs="Arial"/>
          <w:color w:val="000000"/>
          <w:sz w:val="24"/>
          <w:szCs w:val="24"/>
        </w:rPr>
        <w:t xml:space="preserve">органа муниципального земельного контроля </w:t>
      </w:r>
      <w:r>
        <w:rPr>
          <w:rFonts w:ascii="Arial" w:hAnsi="Arial" w:cs="Arial"/>
          <w:sz w:val="24"/>
          <w:szCs w:val="24"/>
        </w:rPr>
        <w:t xml:space="preserve">в сети "Интернет" в разделе «Документы» и на Едином портале государственных и муниципальных услуг (функций), ЕГИС ОКНД, а также на стендах в местах нахождения </w:t>
      </w:r>
      <w:r>
        <w:rPr>
          <w:rFonts w:ascii="Arial" w:hAnsi="Arial" w:cs="Arial"/>
          <w:color w:val="000000"/>
          <w:sz w:val="24"/>
          <w:szCs w:val="24"/>
        </w:rPr>
        <w:t>органа муниципального земельного контроля.</w:t>
      </w:r>
    </w:p>
    <w:p w:rsidR="00880C2B" w:rsidRDefault="00880C2B" w:rsidP="00880C2B">
      <w:pPr>
        <w:autoSpaceDE w:val="0"/>
        <w:spacing w:after="0"/>
        <w:ind w:firstLine="567"/>
        <w:jc w:val="both"/>
        <w:rPr>
          <w:rFonts w:ascii="Arial" w:hAnsi="Arial" w:cs="Arial"/>
          <w:sz w:val="24"/>
          <w:szCs w:val="24"/>
        </w:rPr>
      </w:pPr>
    </w:p>
    <w:p w:rsidR="00880C2B" w:rsidRDefault="00880C2B" w:rsidP="00880C2B">
      <w:pPr>
        <w:pStyle w:val="af5"/>
        <w:tabs>
          <w:tab w:val="left" w:pos="993"/>
          <w:tab w:val="left" w:pos="1134"/>
          <w:tab w:val="left" w:pos="1276"/>
        </w:tabs>
        <w:spacing w:after="0"/>
        <w:ind w:left="0"/>
        <w:jc w:val="center"/>
        <w:rPr>
          <w:rFonts w:ascii="Arial" w:hAnsi="Arial" w:cs="Arial"/>
          <w:sz w:val="24"/>
          <w:szCs w:val="24"/>
        </w:rPr>
      </w:pPr>
      <w:r>
        <w:rPr>
          <w:rFonts w:ascii="Arial" w:hAnsi="Arial" w:cs="Arial"/>
          <w:sz w:val="24"/>
          <w:szCs w:val="24"/>
        </w:rPr>
        <w:t xml:space="preserve">Сведения о размере платы, взимаемой с лиц, в отношении которых осуществляется </w:t>
      </w:r>
      <w:r>
        <w:rPr>
          <w:rFonts w:ascii="Arial" w:hAnsi="Arial" w:cs="Arial"/>
          <w:sz w:val="24"/>
          <w:szCs w:val="24"/>
          <w:lang w:val="ru-RU"/>
        </w:rPr>
        <w:t>муниципальный</w:t>
      </w:r>
      <w:r>
        <w:rPr>
          <w:rFonts w:ascii="Arial" w:hAnsi="Arial" w:cs="Arial"/>
          <w:sz w:val="24"/>
          <w:szCs w:val="24"/>
        </w:rPr>
        <w:t xml:space="preserve"> </w:t>
      </w:r>
      <w:r>
        <w:rPr>
          <w:rFonts w:ascii="Arial" w:hAnsi="Arial" w:cs="Arial"/>
          <w:sz w:val="24"/>
          <w:szCs w:val="24"/>
          <w:lang w:val="ru-RU"/>
        </w:rPr>
        <w:t xml:space="preserve">земельный </w:t>
      </w:r>
      <w:r>
        <w:rPr>
          <w:rFonts w:ascii="Arial" w:hAnsi="Arial" w:cs="Arial"/>
          <w:sz w:val="24"/>
          <w:szCs w:val="24"/>
        </w:rPr>
        <w:t xml:space="preserve">контроль, при осуществлении </w:t>
      </w:r>
      <w:r>
        <w:rPr>
          <w:rFonts w:ascii="Arial" w:hAnsi="Arial" w:cs="Arial"/>
          <w:sz w:val="24"/>
          <w:szCs w:val="24"/>
          <w:lang w:val="ru-RU"/>
        </w:rPr>
        <w:t xml:space="preserve">муниципального земельного </w:t>
      </w:r>
      <w:r>
        <w:rPr>
          <w:rFonts w:ascii="Arial" w:hAnsi="Arial" w:cs="Arial"/>
          <w:sz w:val="24"/>
          <w:szCs w:val="24"/>
        </w:rPr>
        <w:t xml:space="preserve">контроля </w:t>
      </w:r>
    </w:p>
    <w:p w:rsidR="00880C2B" w:rsidRDefault="00880C2B" w:rsidP="00880C2B">
      <w:pPr>
        <w:pStyle w:val="af5"/>
        <w:tabs>
          <w:tab w:val="left" w:pos="993"/>
          <w:tab w:val="left" w:pos="1134"/>
          <w:tab w:val="left" w:pos="1276"/>
        </w:tabs>
        <w:spacing w:after="0"/>
        <w:ind w:left="0" w:firstLine="709"/>
        <w:jc w:val="center"/>
        <w:rPr>
          <w:rFonts w:ascii="Arial" w:hAnsi="Arial" w:cs="Arial"/>
          <w:sz w:val="24"/>
          <w:szCs w:val="24"/>
        </w:rPr>
      </w:pPr>
    </w:p>
    <w:p w:rsidR="00880C2B" w:rsidRDefault="00880C2B" w:rsidP="00880C2B">
      <w:pPr>
        <w:autoSpaceDE w:val="0"/>
        <w:spacing w:after="0"/>
        <w:ind w:firstLine="567"/>
        <w:jc w:val="both"/>
        <w:rPr>
          <w:rFonts w:ascii="Arial" w:hAnsi="Arial" w:cs="Arial"/>
          <w:sz w:val="24"/>
          <w:szCs w:val="24"/>
        </w:rPr>
      </w:pPr>
      <w:r>
        <w:rPr>
          <w:rFonts w:ascii="Arial" w:hAnsi="Arial" w:cs="Arial"/>
          <w:sz w:val="24"/>
          <w:szCs w:val="24"/>
        </w:rPr>
        <w:t>21. Осуществление муниципального земельного контроля осуществляется на безвозмездной основе.</w:t>
      </w:r>
    </w:p>
    <w:p w:rsidR="00880C2B" w:rsidRDefault="00880C2B" w:rsidP="00880C2B">
      <w:pPr>
        <w:pStyle w:val="2"/>
        <w:numPr>
          <w:ilvl w:val="0"/>
          <w:numId w:val="0"/>
        </w:numPr>
        <w:tabs>
          <w:tab w:val="left" w:pos="708"/>
        </w:tabs>
        <w:spacing w:before="0" w:after="0" w:line="276" w:lineRule="auto"/>
        <w:ind w:left="1001" w:hanging="576"/>
        <w:jc w:val="center"/>
        <w:rPr>
          <w:rFonts w:ascii="Arial" w:hAnsi="Arial" w:cs="Arial"/>
          <w:color w:val="000000"/>
          <w:sz w:val="24"/>
          <w:szCs w:val="24"/>
          <w:highlight w:val="green"/>
        </w:rPr>
      </w:pPr>
    </w:p>
    <w:p w:rsidR="00880C2B" w:rsidRDefault="00880C2B" w:rsidP="00880C2B">
      <w:pPr>
        <w:pStyle w:val="2"/>
        <w:numPr>
          <w:ilvl w:val="1"/>
          <w:numId w:val="2"/>
        </w:numPr>
        <w:spacing w:before="0" w:after="0" w:line="276" w:lineRule="auto"/>
        <w:jc w:val="center"/>
        <w:rPr>
          <w:rFonts w:ascii="Arial" w:hAnsi="Arial" w:cs="Arial"/>
          <w:sz w:val="24"/>
          <w:szCs w:val="24"/>
        </w:rPr>
      </w:pPr>
      <w:r>
        <w:rPr>
          <w:rFonts w:ascii="Arial" w:hAnsi="Arial" w:cs="Arial"/>
          <w:b w:val="0"/>
          <w:sz w:val="24"/>
          <w:szCs w:val="24"/>
        </w:rPr>
        <w:t>Сроки осуществления муниципального земельного контроля</w:t>
      </w:r>
    </w:p>
    <w:p w:rsidR="00880C2B" w:rsidRDefault="00880C2B" w:rsidP="00880C2B">
      <w:pPr>
        <w:pStyle w:val="af5"/>
        <w:widowControl w:val="0"/>
        <w:tabs>
          <w:tab w:val="left" w:pos="1134"/>
          <w:tab w:val="left" w:pos="1276"/>
        </w:tabs>
        <w:autoSpaceDE w:val="0"/>
        <w:spacing w:after="0"/>
        <w:ind w:left="0"/>
        <w:jc w:val="both"/>
        <w:rPr>
          <w:rFonts w:ascii="Arial" w:hAnsi="Arial" w:cs="Arial"/>
          <w:color w:val="000000"/>
          <w:sz w:val="24"/>
          <w:szCs w:val="24"/>
          <w:highlight w:val="green"/>
        </w:rPr>
      </w:pPr>
    </w:p>
    <w:p w:rsidR="00880C2B" w:rsidRDefault="00880C2B" w:rsidP="00790272">
      <w:pPr>
        <w:pStyle w:val="18"/>
        <w:widowControl w:val="0"/>
        <w:numPr>
          <w:ilvl w:val="0"/>
          <w:numId w:val="5"/>
        </w:numPr>
        <w:tabs>
          <w:tab w:val="left" w:pos="1276"/>
        </w:tabs>
        <w:spacing w:after="0"/>
        <w:ind w:left="0" w:firstLine="709"/>
        <w:jc w:val="both"/>
        <w:rPr>
          <w:rFonts w:ascii="Arial" w:hAnsi="Arial" w:cs="Arial"/>
          <w:sz w:val="24"/>
          <w:szCs w:val="24"/>
        </w:rPr>
      </w:pPr>
      <w:proofErr w:type="gramStart"/>
      <w:r>
        <w:rPr>
          <w:rFonts w:ascii="Arial" w:hAnsi="Arial" w:cs="Arial"/>
          <w:sz w:val="24"/>
          <w:szCs w:val="24"/>
        </w:rPr>
        <w:t>Срок проведения плановых и внеплановых проверок, предусмотренных ст. 11 и 12 Федерального закона 294-ФЗ, п. 3.11 Постановления Правительства Московской области от 26.05.2016 № 400/17 «Об утверждении Порядка осуществления муниципального земельного контроля на территории Московской области» (далее - Постановление Правительства МО № 400/17) не должен превышать двадцати рабочих дней за исключением случая, предусмотренного пунктом 3.17 Постановления Правительства МО № 400/17.</w:t>
      </w:r>
      <w:proofErr w:type="gramEnd"/>
    </w:p>
    <w:p w:rsidR="00880C2B" w:rsidRDefault="00880C2B" w:rsidP="00880C2B">
      <w:pPr>
        <w:pStyle w:val="18"/>
        <w:widowControl w:val="0"/>
        <w:tabs>
          <w:tab w:val="left" w:pos="1276"/>
        </w:tabs>
        <w:spacing w:after="0"/>
        <w:ind w:left="567"/>
        <w:jc w:val="both"/>
        <w:rPr>
          <w:rFonts w:ascii="Arial" w:hAnsi="Arial" w:cs="Arial"/>
          <w:sz w:val="24"/>
          <w:szCs w:val="24"/>
        </w:rPr>
      </w:pPr>
    </w:p>
    <w:p w:rsidR="00880C2B" w:rsidRDefault="00880C2B" w:rsidP="00790272">
      <w:pPr>
        <w:pStyle w:val="18"/>
        <w:widowControl w:val="0"/>
        <w:numPr>
          <w:ilvl w:val="0"/>
          <w:numId w:val="5"/>
        </w:numPr>
        <w:tabs>
          <w:tab w:val="left" w:pos="0"/>
          <w:tab w:val="left" w:pos="1276"/>
        </w:tabs>
        <w:spacing w:after="0"/>
        <w:ind w:left="0" w:firstLine="709"/>
        <w:jc w:val="both"/>
        <w:rPr>
          <w:rFonts w:ascii="Arial" w:hAnsi="Arial" w:cs="Arial"/>
          <w:sz w:val="24"/>
          <w:szCs w:val="24"/>
        </w:rPr>
      </w:pPr>
      <w:r>
        <w:rPr>
          <w:rFonts w:ascii="Arial" w:hAnsi="Arial" w:cs="Arial"/>
          <w:sz w:val="24"/>
          <w:szCs w:val="24"/>
        </w:rPr>
        <w:t>Срок проведения плановой выездной проверки в отношении одного гражданина не может превышать пятнадцати часов в год.</w:t>
      </w:r>
    </w:p>
    <w:p w:rsidR="00880C2B" w:rsidRDefault="00880C2B" w:rsidP="00880C2B">
      <w:pPr>
        <w:pStyle w:val="af5"/>
        <w:spacing w:after="0"/>
        <w:rPr>
          <w:rFonts w:ascii="Arial" w:hAnsi="Arial" w:cs="Arial"/>
          <w:sz w:val="24"/>
          <w:szCs w:val="24"/>
        </w:rPr>
      </w:pPr>
    </w:p>
    <w:p w:rsidR="00880C2B" w:rsidRDefault="00880C2B" w:rsidP="00790272">
      <w:pPr>
        <w:pStyle w:val="18"/>
        <w:widowControl w:val="0"/>
        <w:numPr>
          <w:ilvl w:val="0"/>
          <w:numId w:val="5"/>
        </w:numPr>
        <w:tabs>
          <w:tab w:val="left" w:pos="1276"/>
        </w:tabs>
        <w:spacing w:after="0"/>
        <w:ind w:left="0" w:firstLine="709"/>
        <w:jc w:val="both"/>
        <w:rPr>
          <w:rFonts w:ascii="Arial" w:hAnsi="Arial" w:cs="Arial"/>
          <w:sz w:val="24"/>
          <w:szCs w:val="24"/>
        </w:rPr>
      </w:pPr>
      <w:proofErr w:type="gramStart"/>
      <w:r>
        <w:rPr>
          <w:rFonts w:ascii="Arial" w:hAnsi="Arial" w:cs="Arial"/>
          <w:sz w:val="24"/>
          <w:szCs w:val="24"/>
        </w:rPr>
        <w:t>При проведении плановых выездных проверок в отношение</w:t>
      </w:r>
      <w:r>
        <w:rPr>
          <w:rFonts w:ascii="Arial" w:hAnsi="Arial" w:cs="Arial"/>
          <w:sz w:val="24"/>
          <w:szCs w:val="24"/>
          <w:shd w:val="clear" w:color="auto" w:fill="FFFFFF"/>
        </w:rPr>
        <w:t xml:space="preserve"> субъектов малого и среднего предпринимательства, зарегистрированных в соответствии с законодательством Российской Федерации и соответствующие условиям, установленным</w:t>
      </w:r>
      <w:r>
        <w:rPr>
          <w:rStyle w:val="35"/>
          <w:rFonts w:ascii="Arial" w:hAnsi="Arial" w:cs="Arial"/>
          <w:sz w:val="24"/>
          <w:szCs w:val="24"/>
          <w:shd w:val="clear" w:color="auto" w:fill="FFFFFF"/>
        </w:rPr>
        <w:t xml:space="preserve"> ст. 4 </w:t>
      </w:r>
      <w:r>
        <w:rPr>
          <w:rFonts w:ascii="Arial" w:hAnsi="Arial" w:cs="Arial"/>
          <w:sz w:val="24"/>
          <w:szCs w:val="24"/>
        </w:rPr>
        <w:t>Федерального закона от 24.07.2007 № 209-ФЗ «О развитии малого и среднего предпринимательства в Российской Федерации»</w:t>
      </w:r>
      <w:r>
        <w:rPr>
          <w:rFonts w:ascii="Arial" w:hAnsi="Arial" w:cs="Arial"/>
          <w:sz w:val="24"/>
          <w:szCs w:val="24"/>
          <w:shd w:val="clear" w:color="auto" w:fill="FFFFFF"/>
        </w:rPr>
        <w:t xml:space="preserve"> (далее – субъекты малого и среднего предпринимательства) </w:t>
      </w:r>
      <w:r>
        <w:rPr>
          <w:rFonts w:ascii="Arial" w:hAnsi="Arial" w:cs="Arial"/>
          <w:sz w:val="24"/>
          <w:szCs w:val="24"/>
        </w:rPr>
        <w:t>общий срок проведения не может превышать:</w:t>
      </w:r>
      <w:proofErr w:type="gramEnd"/>
    </w:p>
    <w:p w:rsidR="00880C2B" w:rsidRDefault="00880C2B" w:rsidP="00790272">
      <w:pPr>
        <w:pStyle w:val="18"/>
        <w:numPr>
          <w:ilvl w:val="0"/>
          <w:numId w:val="6"/>
        </w:numPr>
        <w:tabs>
          <w:tab w:val="left" w:pos="567"/>
          <w:tab w:val="left" w:pos="1276"/>
        </w:tabs>
        <w:spacing w:after="0"/>
        <w:ind w:left="0" w:firstLine="709"/>
        <w:jc w:val="both"/>
        <w:rPr>
          <w:rFonts w:ascii="Arial" w:hAnsi="Arial" w:cs="Arial"/>
          <w:sz w:val="24"/>
          <w:szCs w:val="24"/>
        </w:rPr>
      </w:pPr>
      <w:r>
        <w:rPr>
          <w:rFonts w:ascii="Arial" w:hAnsi="Arial" w:cs="Arial"/>
          <w:sz w:val="24"/>
          <w:szCs w:val="24"/>
        </w:rPr>
        <w:t>для малого предприятия (</w:t>
      </w:r>
      <w:hyperlink r:id="rId11" w:anchor="dst100040" w:history="1">
        <w:r>
          <w:rPr>
            <w:rStyle w:val="af"/>
            <w:rFonts w:ascii="Arial" w:hAnsi="Arial" w:cs="Arial"/>
            <w:color w:val="00000A"/>
            <w:sz w:val="24"/>
            <w:szCs w:val="24"/>
          </w:rPr>
          <w:t>среднесписочная</w:t>
        </w:r>
      </w:hyperlink>
      <w:r>
        <w:rPr>
          <w:rStyle w:val="35"/>
          <w:rFonts w:ascii="Arial" w:hAnsi="Arial" w:cs="Arial"/>
          <w:sz w:val="24"/>
          <w:szCs w:val="24"/>
        </w:rPr>
        <w:t> </w:t>
      </w:r>
      <w:r>
        <w:rPr>
          <w:rStyle w:val="10"/>
          <w:rFonts w:ascii="Arial" w:eastAsia="Noto Sans CJK SC Regular" w:hAnsi="Arial" w:cs="Arial"/>
          <w:sz w:val="24"/>
          <w:szCs w:val="24"/>
        </w:rPr>
        <w:t xml:space="preserve">численность </w:t>
      </w:r>
      <w:proofErr w:type="gramStart"/>
      <w:r>
        <w:rPr>
          <w:rStyle w:val="10"/>
          <w:rFonts w:ascii="Arial" w:eastAsia="Noto Sans CJK SC Regular" w:hAnsi="Arial" w:cs="Arial"/>
          <w:sz w:val="24"/>
          <w:szCs w:val="24"/>
        </w:rPr>
        <w:t>работников</w:t>
      </w:r>
      <w:proofErr w:type="gramEnd"/>
      <w:r>
        <w:rPr>
          <w:rStyle w:val="10"/>
          <w:rFonts w:ascii="Arial" w:eastAsia="Noto Sans CJK SC Regular" w:hAnsi="Arial" w:cs="Arial"/>
          <w:sz w:val="24"/>
          <w:szCs w:val="24"/>
        </w:rPr>
        <w:t xml:space="preserve"> за предшествующий календарный год которых составляет до ста человек)</w:t>
      </w:r>
      <w:r>
        <w:rPr>
          <w:rFonts w:ascii="Arial" w:hAnsi="Arial" w:cs="Arial"/>
          <w:sz w:val="24"/>
          <w:szCs w:val="24"/>
        </w:rPr>
        <w:t xml:space="preserve"> - пятьдесят часов в год; </w:t>
      </w:r>
    </w:p>
    <w:p w:rsidR="00880C2B" w:rsidRDefault="00880C2B" w:rsidP="00790272">
      <w:pPr>
        <w:pStyle w:val="18"/>
        <w:numPr>
          <w:ilvl w:val="0"/>
          <w:numId w:val="6"/>
        </w:numPr>
        <w:tabs>
          <w:tab w:val="left" w:pos="1276"/>
        </w:tabs>
        <w:spacing w:after="0"/>
        <w:ind w:left="0" w:firstLine="709"/>
        <w:jc w:val="both"/>
        <w:rPr>
          <w:rFonts w:ascii="Arial" w:hAnsi="Arial" w:cs="Arial"/>
          <w:sz w:val="24"/>
          <w:szCs w:val="24"/>
        </w:rPr>
      </w:pPr>
      <w:r>
        <w:rPr>
          <w:rFonts w:ascii="Arial" w:hAnsi="Arial" w:cs="Arial"/>
          <w:sz w:val="24"/>
          <w:szCs w:val="24"/>
        </w:rPr>
        <w:lastRenderedPageBreak/>
        <w:t xml:space="preserve">для </w:t>
      </w:r>
      <w:proofErr w:type="spellStart"/>
      <w:r>
        <w:rPr>
          <w:rFonts w:ascii="Arial" w:hAnsi="Arial" w:cs="Arial"/>
          <w:sz w:val="24"/>
          <w:szCs w:val="24"/>
        </w:rPr>
        <w:t>микропредприятия</w:t>
      </w:r>
      <w:proofErr w:type="spellEnd"/>
      <w:r>
        <w:rPr>
          <w:rFonts w:ascii="Arial" w:hAnsi="Arial" w:cs="Arial"/>
          <w:sz w:val="24"/>
          <w:szCs w:val="24"/>
        </w:rPr>
        <w:t xml:space="preserve"> - предприятия (</w:t>
      </w:r>
      <w:hyperlink r:id="rId12" w:anchor="dst100040" w:history="1">
        <w:r>
          <w:rPr>
            <w:rStyle w:val="af"/>
            <w:rFonts w:ascii="Arial" w:hAnsi="Arial" w:cs="Arial"/>
            <w:color w:val="00000A"/>
            <w:sz w:val="24"/>
            <w:szCs w:val="24"/>
          </w:rPr>
          <w:t>среднесписочная</w:t>
        </w:r>
      </w:hyperlink>
      <w:r>
        <w:rPr>
          <w:rStyle w:val="35"/>
          <w:rFonts w:ascii="Arial" w:hAnsi="Arial" w:cs="Arial"/>
          <w:sz w:val="24"/>
          <w:szCs w:val="24"/>
        </w:rPr>
        <w:t> </w:t>
      </w:r>
      <w:r>
        <w:rPr>
          <w:rStyle w:val="10"/>
          <w:rFonts w:ascii="Arial" w:eastAsia="Noto Sans CJK SC Regular" w:hAnsi="Arial" w:cs="Arial"/>
          <w:sz w:val="24"/>
          <w:szCs w:val="24"/>
        </w:rPr>
        <w:t xml:space="preserve">численность </w:t>
      </w:r>
      <w:proofErr w:type="gramStart"/>
      <w:r>
        <w:rPr>
          <w:rStyle w:val="10"/>
          <w:rFonts w:ascii="Arial" w:eastAsia="Noto Sans CJK SC Regular" w:hAnsi="Arial" w:cs="Arial"/>
          <w:sz w:val="24"/>
          <w:szCs w:val="24"/>
        </w:rPr>
        <w:t>работников</w:t>
      </w:r>
      <w:proofErr w:type="gramEnd"/>
      <w:r>
        <w:rPr>
          <w:rStyle w:val="10"/>
          <w:rFonts w:ascii="Arial" w:eastAsia="Noto Sans CJK SC Regular" w:hAnsi="Arial" w:cs="Arial"/>
          <w:sz w:val="24"/>
          <w:szCs w:val="24"/>
        </w:rPr>
        <w:t xml:space="preserve"> за предшествующий календарный год которых составляет до пятнадцати человек)</w:t>
      </w:r>
      <w:r>
        <w:rPr>
          <w:rFonts w:ascii="Arial" w:hAnsi="Arial" w:cs="Arial"/>
          <w:b/>
          <w:sz w:val="24"/>
          <w:szCs w:val="24"/>
        </w:rPr>
        <w:t xml:space="preserve"> - </w:t>
      </w:r>
      <w:r>
        <w:rPr>
          <w:rFonts w:ascii="Arial" w:hAnsi="Arial" w:cs="Arial"/>
          <w:sz w:val="24"/>
          <w:szCs w:val="24"/>
        </w:rPr>
        <w:t xml:space="preserve">пятнадцать часов в год. </w:t>
      </w:r>
    </w:p>
    <w:p w:rsidR="00880C2B" w:rsidRDefault="00880C2B" w:rsidP="00880C2B">
      <w:pPr>
        <w:pStyle w:val="18"/>
        <w:tabs>
          <w:tab w:val="left" w:pos="1276"/>
        </w:tabs>
        <w:spacing w:after="0"/>
        <w:ind w:left="709"/>
        <w:jc w:val="both"/>
        <w:rPr>
          <w:rFonts w:ascii="Arial" w:hAnsi="Arial" w:cs="Arial"/>
          <w:sz w:val="24"/>
          <w:szCs w:val="24"/>
        </w:rPr>
      </w:pPr>
    </w:p>
    <w:p w:rsidR="00880C2B" w:rsidRDefault="00880C2B" w:rsidP="00790272">
      <w:pPr>
        <w:pStyle w:val="18"/>
        <w:numPr>
          <w:ilvl w:val="0"/>
          <w:numId w:val="5"/>
        </w:numPr>
        <w:tabs>
          <w:tab w:val="left" w:pos="1276"/>
        </w:tabs>
        <w:spacing w:after="0"/>
        <w:ind w:left="0" w:firstLine="709"/>
        <w:jc w:val="both"/>
        <w:rPr>
          <w:rFonts w:ascii="Arial" w:hAnsi="Arial" w:cs="Arial"/>
          <w:sz w:val="24"/>
          <w:szCs w:val="24"/>
        </w:rPr>
      </w:pPr>
      <w:proofErr w:type="gramStart"/>
      <w:r>
        <w:rPr>
          <w:rFonts w:ascii="Arial" w:hAnsi="Arial" w:cs="Arial"/>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проверки может быть продлен руководителем органа муниципального земельного контроля, но не более чем на 20 рабочих дней, в отношении малых предприятий – не более чем на 50 часов, </w:t>
      </w:r>
      <w:proofErr w:type="spellStart"/>
      <w:r>
        <w:rPr>
          <w:rFonts w:ascii="Arial" w:hAnsi="Arial" w:cs="Arial"/>
          <w:sz w:val="24"/>
          <w:szCs w:val="24"/>
        </w:rPr>
        <w:t>микропредприятий</w:t>
      </w:r>
      <w:proofErr w:type="spellEnd"/>
      <w:r>
        <w:rPr>
          <w:rFonts w:ascii="Arial" w:hAnsi="Arial" w:cs="Arial"/>
          <w:sz w:val="24"/>
          <w:szCs w:val="24"/>
        </w:rPr>
        <w:t xml:space="preserve"> – не более чем</w:t>
      </w:r>
      <w:proofErr w:type="gramEnd"/>
      <w:r>
        <w:rPr>
          <w:rFonts w:ascii="Arial" w:hAnsi="Arial" w:cs="Arial"/>
          <w:sz w:val="24"/>
          <w:szCs w:val="24"/>
        </w:rPr>
        <w:t xml:space="preserve"> на 15 часов.</w:t>
      </w:r>
    </w:p>
    <w:p w:rsidR="00880C2B" w:rsidRDefault="00880C2B" w:rsidP="00880C2B">
      <w:pPr>
        <w:pStyle w:val="18"/>
        <w:tabs>
          <w:tab w:val="left" w:pos="1276"/>
        </w:tabs>
        <w:spacing w:after="0"/>
        <w:ind w:left="709"/>
        <w:jc w:val="both"/>
        <w:rPr>
          <w:rFonts w:ascii="Arial" w:hAnsi="Arial" w:cs="Arial"/>
          <w:sz w:val="24"/>
          <w:szCs w:val="24"/>
        </w:rPr>
      </w:pPr>
    </w:p>
    <w:p w:rsidR="00880C2B" w:rsidRDefault="00880C2B" w:rsidP="00790272">
      <w:pPr>
        <w:pStyle w:val="18"/>
        <w:numPr>
          <w:ilvl w:val="0"/>
          <w:numId w:val="5"/>
        </w:numPr>
        <w:tabs>
          <w:tab w:val="left" w:pos="1276"/>
        </w:tabs>
        <w:spacing w:after="0"/>
        <w:ind w:left="0" w:firstLine="709"/>
        <w:jc w:val="both"/>
        <w:rPr>
          <w:rFonts w:ascii="Arial" w:hAnsi="Arial" w:cs="Arial"/>
          <w:sz w:val="24"/>
          <w:szCs w:val="24"/>
        </w:rPr>
      </w:pPr>
      <w:proofErr w:type="gramStart"/>
      <w:r>
        <w:rPr>
          <w:rFonts w:ascii="Arial" w:hAnsi="Arial" w:cs="Arial"/>
          <w:sz w:val="24"/>
          <w:szCs w:val="24"/>
        </w:rPr>
        <w:t xml:space="preserve">В случае необходимости при проведении проверки, указанной в ч. 2 ст. 13 Федерального закона № 294-ФЗ, для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земельного контроля на срок, необходимый для осуществления межведомственного информационного взаимодействия, но не более чем на десять рабочих дней. </w:t>
      </w:r>
      <w:proofErr w:type="gramEnd"/>
    </w:p>
    <w:p w:rsidR="00880C2B" w:rsidRDefault="00880C2B" w:rsidP="00880C2B">
      <w:pPr>
        <w:spacing w:after="0"/>
        <w:ind w:firstLine="709"/>
        <w:contextualSpacing/>
        <w:jc w:val="both"/>
        <w:rPr>
          <w:rFonts w:ascii="Arial" w:hAnsi="Arial" w:cs="Arial"/>
          <w:sz w:val="24"/>
          <w:szCs w:val="24"/>
        </w:rPr>
      </w:pPr>
      <w:r>
        <w:rPr>
          <w:rFonts w:ascii="Arial" w:hAnsi="Arial" w:cs="Arial"/>
          <w:sz w:val="24"/>
          <w:szCs w:val="24"/>
        </w:rPr>
        <w:t xml:space="preserve">На период </w:t>
      </w:r>
      <w:proofErr w:type="gramStart"/>
      <w:r>
        <w:rPr>
          <w:rFonts w:ascii="Arial" w:hAnsi="Arial" w:cs="Arial"/>
          <w:sz w:val="24"/>
          <w:szCs w:val="24"/>
        </w:rPr>
        <w:t>действия срока приостановления проведения проверки</w:t>
      </w:r>
      <w:proofErr w:type="gramEnd"/>
      <w:r>
        <w:rPr>
          <w:rFonts w:ascii="Arial" w:hAnsi="Arial" w:cs="Arial"/>
          <w:sz w:val="24"/>
          <w:szCs w:val="24"/>
        </w:rPr>
        <w:t xml:space="preserve"> приостанавливаются связанные с указанной проверкой действия органа муниципального земельного контроля на территории, в зданиях, строениях, сооружениях, помещениях, на иных объектах субъекта малого предпринимательства.</w:t>
      </w:r>
    </w:p>
    <w:p w:rsidR="00880C2B" w:rsidRDefault="00880C2B" w:rsidP="00880C2B">
      <w:pPr>
        <w:spacing w:after="0" w:line="240" w:lineRule="auto"/>
        <w:ind w:firstLine="709"/>
        <w:contextualSpacing/>
        <w:jc w:val="both"/>
        <w:rPr>
          <w:rFonts w:ascii="Arial" w:hAnsi="Arial" w:cs="Arial"/>
          <w:sz w:val="24"/>
          <w:szCs w:val="24"/>
        </w:rPr>
      </w:pPr>
    </w:p>
    <w:p w:rsidR="00880C2B" w:rsidRDefault="00880C2B" w:rsidP="00790272">
      <w:pPr>
        <w:pStyle w:val="18"/>
        <w:numPr>
          <w:ilvl w:val="0"/>
          <w:numId w:val="5"/>
        </w:numPr>
        <w:tabs>
          <w:tab w:val="left" w:pos="993"/>
          <w:tab w:val="left" w:pos="1134"/>
        </w:tabs>
        <w:spacing w:after="0"/>
        <w:ind w:left="0" w:firstLine="709"/>
        <w:jc w:val="both"/>
        <w:rPr>
          <w:rFonts w:ascii="Arial" w:hAnsi="Arial" w:cs="Arial"/>
          <w:sz w:val="24"/>
          <w:szCs w:val="24"/>
        </w:rPr>
      </w:pPr>
      <w:r>
        <w:rPr>
          <w:rFonts w:ascii="Arial" w:hAnsi="Arial" w:cs="Arial"/>
          <w:sz w:val="24"/>
          <w:szCs w:val="24"/>
        </w:rPr>
        <w:t xml:space="preserve">Повторное приостановление проведения проверки не допускается. </w:t>
      </w:r>
    </w:p>
    <w:p w:rsidR="00880C2B" w:rsidRDefault="00880C2B" w:rsidP="00880C2B">
      <w:pPr>
        <w:pStyle w:val="18"/>
        <w:tabs>
          <w:tab w:val="left" w:pos="993"/>
          <w:tab w:val="left" w:pos="1134"/>
        </w:tabs>
        <w:spacing w:after="0"/>
        <w:ind w:left="709"/>
        <w:jc w:val="both"/>
        <w:rPr>
          <w:rFonts w:ascii="Arial" w:hAnsi="Arial" w:cs="Arial"/>
          <w:sz w:val="24"/>
          <w:szCs w:val="24"/>
        </w:rPr>
      </w:pPr>
    </w:p>
    <w:p w:rsidR="00880C2B" w:rsidRDefault="00880C2B" w:rsidP="00790272">
      <w:pPr>
        <w:pStyle w:val="18"/>
        <w:numPr>
          <w:ilvl w:val="0"/>
          <w:numId w:val="5"/>
        </w:numPr>
        <w:tabs>
          <w:tab w:val="left" w:pos="993"/>
          <w:tab w:val="left" w:pos="1134"/>
        </w:tabs>
        <w:spacing w:after="0"/>
        <w:ind w:left="0" w:firstLine="709"/>
        <w:jc w:val="both"/>
        <w:rPr>
          <w:rFonts w:ascii="Arial" w:hAnsi="Arial" w:cs="Arial"/>
          <w:sz w:val="24"/>
          <w:szCs w:val="24"/>
        </w:rPr>
      </w:pPr>
      <w:r>
        <w:rPr>
          <w:rFonts w:ascii="Arial" w:hAnsi="Arial" w:cs="Arial"/>
          <w:sz w:val="24"/>
          <w:szCs w:val="24"/>
        </w:rPr>
        <w:t xml:space="preserve"> Срок подготовки и подписания акта проверки не должен превышать срока проведения проверки, указанного в распоряжении руководителя органа муниципального земельного контроля.</w:t>
      </w:r>
    </w:p>
    <w:p w:rsidR="00880C2B" w:rsidRDefault="00880C2B" w:rsidP="00880C2B">
      <w:pPr>
        <w:pStyle w:val="af5"/>
        <w:spacing w:after="0"/>
        <w:rPr>
          <w:rFonts w:ascii="Arial" w:hAnsi="Arial" w:cs="Arial"/>
          <w:sz w:val="24"/>
          <w:szCs w:val="24"/>
        </w:rPr>
      </w:pPr>
    </w:p>
    <w:p w:rsidR="00880C2B" w:rsidRDefault="00880C2B" w:rsidP="00790272">
      <w:pPr>
        <w:pStyle w:val="18"/>
        <w:numPr>
          <w:ilvl w:val="0"/>
          <w:numId w:val="5"/>
        </w:numPr>
        <w:tabs>
          <w:tab w:val="left" w:pos="993"/>
          <w:tab w:val="left" w:pos="1134"/>
        </w:tabs>
        <w:spacing w:after="0"/>
        <w:ind w:left="0" w:firstLine="709"/>
        <w:jc w:val="both"/>
        <w:rPr>
          <w:rFonts w:ascii="Arial" w:hAnsi="Arial" w:cs="Arial"/>
          <w:sz w:val="24"/>
          <w:szCs w:val="24"/>
        </w:rPr>
      </w:pPr>
      <w:r>
        <w:rPr>
          <w:rFonts w:ascii="Arial" w:hAnsi="Arial" w:cs="Arial"/>
          <w:sz w:val="24"/>
          <w:szCs w:val="24"/>
        </w:rPr>
        <w:t xml:space="preserve"> Срок подготовки и подписания предписания не должен превышать срока проведения проверки, указанного в распоряжении руководителя органа муниципального земельного контроля.</w:t>
      </w:r>
    </w:p>
    <w:p w:rsidR="00880C2B" w:rsidRDefault="00880C2B" w:rsidP="00880C2B">
      <w:pPr>
        <w:pStyle w:val="af5"/>
        <w:spacing w:after="0"/>
        <w:rPr>
          <w:rFonts w:ascii="Arial" w:hAnsi="Arial" w:cs="Arial"/>
          <w:sz w:val="24"/>
          <w:szCs w:val="24"/>
        </w:rPr>
      </w:pPr>
    </w:p>
    <w:p w:rsidR="00880C2B" w:rsidRDefault="00880C2B" w:rsidP="00790272">
      <w:pPr>
        <w:pStyle w:val="18"/>
        <w:numPr>
          <w:ilvl w:val="0"/>
          <w:numId w:val="5"/>
        </w:numPr>
        <w:tabs>
          <w:tab w:val="left" w:pos="1276"/>
        </w:tabs>
        <w:spacing w:after="0"/>
        <w:ind w:left="0" w:firstLine="709"/>
        <w:jc w:val="both"/>
        <w:rPr>
          <w:rFonts w:ascii="Arial" w:hAnsi="Arial" w:cs="Arial"/>
          <w:sz w:val="24"/>
          <w:szCs w:val="24"/>
        </w:rPr>
      </w:pPr>
      <w:proofErr w:type="gramStart"/>
      <w:r>
        <w:rPr>
          <w:rFonts w:ascii="Arial" w:hAnsi="Arial" w:cs="Arial"/>
          <w:sz w:val="24"/>
          <w:szCs w:val="24"/>
        </w:rPr>
        <w:t>Срок проведения каждой из предусмотренных ст. 11 и 12 Федерального закона № 294-ФЗ проверок в отношении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лица, в отношении которого исполняется муниципальная функция, при этом общий срок проведения проверки не может превышать 60 рабочих дней.</w:t>
      </w:r>
      <w:proofErr w:type="gramEnd"/>
    </w:p>
    <w:p w:rsidR="00880C2B" w:rsidRDefault="00880C2B" w:rsidP="00880C2B">
      <w:pPr>
        <w:pStyle w:val="af5"/>
        <w:spacing w:after="0"/>
        <w:rPr>
          <w:rFonts w:ascii="Arial" w:hAnsi="Arial" w:cs="Arial"/>
          <w:sz w:val="24"/>
          <w:szCs w:val="24"/>
        </w:rPr>
      </w:pPr>
    </w:p>
    <w:p w:rsidR="00880C2B" w:rsidRDefault="00880C2B" w:rsidP="00790272">
      <w:pPr>
        <w:numPr>
          <w:ilvl w:val="0"/>
          <w:numId w:val="5"/>
        </w:numPr>
        <w:suppressAutoHyphens/>
        <w:spacing w:after="0"/>
        <w:ind w:left="0" w:firstLine="709"/>
        <w:contextualSpacing/>
        <w:jc w:val="both"/>
        <w:rPr>
          <w:rFonts w:ascii="Arial" w:hAnsi="Arial" w:cs="Arial"/>
          <w:sz w:val="24"/>
          <w:szCs w:val="24"/>
        </w:rPr>
      </w:pPr>
      <w:bookmarkStart w:id="0" w:name="_Ref521679899"/>
      <w:r>
        <w:rPr>
          <w:rFonts w:ascii="Arial" w:hAnsi="Arial" w:cs="Arial"/>
          <w:color w:val="FF0000"/>
          <w:sz w:val="24"/>
          <w:szCs w:val="24"/>
          <w:lang w:val="x-none"/>
        </w:rPr>
        <w:t xml:space="preserve"> </w:t>
      </w:r>
      <w:r>
        <w:rPr>
          <w:rFonts w:ascii="Arial" w:hAnsi="Arial" w:cs="Arial"/>
          <w:sz w:val="24"/>
          <w:szCs w:val="24"/>
        </w:rPr>
        <w:t xml:space="preserve">Проведение внеплановой проверки по исполнению предписания </w:t>
      </w:r>
      <w:r>
        <w:rPr>
          <w:rFonts w:ascii="Arial" w:hAnsi="Arial" w:cs="Arial"/>
          <w:sz w:val="24"/>
          <w:szCs w:val="24"/>
        </w:rPr>
        <w:br/>
        <w:t xml:space="preserve">об устранении выявленных нарушений обязательных требований </w:t>
      </w:r>
      <w:bookmarkEnd w:id="0"/>
      <w:r>
        <w:rPr>
          <w:rFonts w:ascii="Arial" w:hAnsi="Arial" w:cs="Arial"/>
          <w:sz w:val="24"/>
          <w:szCs w:val="24"/>
        </w:rPr>
        <w:t>осуществляется в течение 5 рабочих дней со дня истечения срока такого предписания.</w:t>
      </w:r>
    </w:p>
    <w:p w:rsidR="00880C2B" w:rsidRDefault="00880C2B" w:rsidP="00880C2B">
      <w:pPr>
        <w:spacing w:after="0"/>
        <w:ind w:left="709"/>
        <w:contextualSpacing/>
        <w:jc w:val="both"/>
        <w:rPr>
          <w:rFonts w:ascii="Arial" w:hAnsi="Arial" w:cs="Arial"/>
          <w:sz w:val="24"/>
          <w:szCs w:val="24"/>
        </w:rPr>
      </w:pPr>
    </w:p>
    <w:p w:rsidR="00880C2B" w:rsidRDefault="00880C2B" w:rsidP="00790272">
      <w:pPr>
        <w:pStyle w:val="18"/>
        <w:numPr>
          <w:ilvl w:val="0"/>
          <w:numId w:val="5"/>
        </w:numPr>
        <w:tabs>
          <w:tab w:val="left" w:pos="1276"/>
        </w:tabs>
        <w:spacing w:after="0"/>
        <w:ind w:left="0" w:firstLine="709"/>
        <w:jc w:val="both"/>
        <w:rPr>
          <w:rFonts w:ascii="Arial" w:hAnsi="Arial" w:cs="Arial"/>
          <w:sz w:val="24"/>
          <w:szCs w:val="24"/>
        </w:rPr>
      </w:pPr>
      <w:proofErr w:type="gramStart"/>
      <w:r>
        <w:rPr>
          <w:rFonts w:ascii="Arial" w:hAnsi="Arial" w:cs="Arial"/>
          <w:sz w:val="24"/>
          <w:szCs w:val="24"/>
        </w:rPr>
        <w:lastRenderedPageBreak/>
        <w:t>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в течение трех рабочих дней со дня составления акта проверки материалы проверки направляются 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для рассмотрения и принятия решения о возбуждении дела об административном правонарушении.</w:t>
      </w:r>
      <w:proofErr w:type="gramEnd"/>
    </w:p>
    <w:p w:rsidR="00880C2B" w:rsidRDefault="00880C2B" w:rsidP="00880C2B">
      <w:pPr>
        <w:pStyle w:val="18"/>
        <w:tabs>
          <w:tab w:val="left" w:pos="1276"/>
        </w:tabs>
        <w:spacing w:after="0"/>
        <w:ind w:left="709"/>
        <w:jc w:val="both"/>
        <w:rPr>
          <w:rFonts w:ascii="Arial" w:hAnsi="Arial" w:cs="Arial"/>
          <w:sz w:val="24"/>
          <w:szCs w:val="24"/>
        </w:rPr>
      </w:pPr>
    </w:p>
    <w:p w:rsidR="00880C2B" w:rsidRDefault="00880C2B" w:rsidP="00790272">
      <w:pPr>
        <w:pStyle w:val="18"/>
        <w:numPr>
          <w:ilvl w:val="0"/>
          <w:numId w:val="5"/>
        </w:numPr>
        <w:tabs>
          <w:tab w:val="left" w:pos="1276"/>
        </w:tabs>
        <w:spacing w:after="0"/>
        <w:ind w:left="0" w:firstLine="709"/>
        <w:jc w:val="both"/>
        <w:rPr>
          <w:rFonts w:ascii="Arial" w:hAnsi="Arial" w:cs="Arial"/>
          <w:sz w:val="24"/>
          <w:szCs w:val="24"/>
        </w:rPr>
      </w:pPr>
      <w:proofErr w:type="gramStart"/>
      <w:r>
        <w:rPr>
          <w:rFonts w:ascii="Arial" w:hAnsi="Arial" w:cs="Arial"/>
          <w:sz w:val="24"/>
          <w:szCs w:val="24"/>
        </w:rPr>
        <w:t>В срок не позднее 5 рабочих дней со дня поступления от органа муниципального земельного контроля копии акта проверки, структурное подразделение территориального органа федерального органа государственного земельного надзора в пределах своей компетенции рассматривает материалы муниципального земельного контроля, принимает решение о возбуждении дела об административном правонарушении либо об отказе в возбуждении дела                      об административном правонарушении и направлять копию принятого решения             в орган</w:t>
      </w:r>
      <w:proofErr w:type="gramEnd"/>
      <w:r>
        <w:rPr>
          <w:rFonts w:ascii="Arial" w:hAnsi="Arial" w:cs="Arial"/>
          <w:sz w:val="24"/>
          <w:szCs w:val="24"/>
        </w:rPr>
        <w:t xml:space="preserve"> муниципального земельного контроля.</w:t>
      </w:r>
    </w:p>
    <w:p w:rsidR="00880C2B" w:rsidRDefault="00880C2B" w:rsidP="00880C2B">
      <w:pPr>
        <w:spacing w:after="0"/>
        <w:ind w:left="943"/>
        <w:contextualSpacing/>
        <w:jc w:val="both"/>
        <w:rPr>
          <w:rFonts w:ascii="Arial" w:hAnsi="Arial" w:cs="Arial"/>
          <w:sz w:val="24"/>
          <w:szCs w:val="24"/>
        </w:rPr>
      </w:pPr>
    </w:p>
    <w:p w:rsidR="00880C2B" w:rsidRDefault="00880C2B" w:rsidP="00790272">
      <w:pPr>
        <w:pStyle w:val="18"/>
        <w:numPr>
          <w:ilvl w:val="0"/>
          <w:numId w:val="5"/>
        </w:numPr>
        <w:tabs>
          <w:tab w:val="left" w:pos="1276"/>
        </w:tabs>
        <w:spacing w:after="0"/>
        <w:ind w:left="0" w:firstLine="709"/>
        <w:jc w:val="both"/>
        <w:rPr>
          <w:rFonts w:ascii="Arial" w:hAnsi="Arial" w:cs="Arial"/>
          <w:sz w:val="24"/>
          <w:szCs w:val="24"/>
        </w:rPr>
      </w:pPr>
      <w:r>
        <w:rPr>
          <w:rFonts w:ascii="Arial" w:hAnsi="Arial" w:cs="Arial"/>
          <w:sz w:val="24"/>
          <w:szCs w:val="24"/>
        </w:rPr>
        <w:t xml:space="preserve">В случае установления факта административного правонарушения, ответственность за совершение которого предусмотрена ч. 1 ст. 19.4, ст. 19.4.1, </w:t>
      </w:r>
      <w:r>
        <w:rPr>
          <w:rFonts w:ascii="Arial" w:hAnsi="Arial" w:cs="Arial"/>
          <w:sz w:val="24"/>
          <w:szCs w:val="24"/>
        </w:rPr>
        <w:br/>
        <w:t>ч. 1 ст. 19.5, ст. 19.7 КоАП, ч. 5 ст. 6.11 КоАП МО, протокол об административном правонарушении составляется немедленно после выявления совершения административного правонарушения.</w:t>
      </w:r>
    </w:p>
    <w:p w:rsidR="00880C2B" w:rsidRDefault="00880C2B" w:rsidP="00880C2B">
      <w:pPr>
        <w:pStyle w:val="18"/>
        <w:tabs>
          <w:tab w:val="left" w:pos="1276"/>
        </w:tabs>
        <w:spacing w:after="0"/>
        <w:ind w:left="0" w:firstLine="709"/>
        <w:jc w:val="both"/>
        <w:rPr>
          <w:rFonts w:ascii="Arial" w:hAnsi="Arial" w:cs="Arial"/>
          <w:sz w:val="24"/>
          <w:szCs w:val="24"/>
        </w:rPr>
      </w:pPr>
      <w:bookmarkStart w:id="1" w:name="dst102692"/>
      <w:bookmarkEnd w:id="1"/>
      <w:r>
        <w:rPr>
          <w:rFonts w:ascii="Arial" w:hAnsi="Arial" w:cs="Arial"/>
          <w:sz w:val="24"/>
          <w:szCs w:val="24"/>
        </w:rPr>
        <w:t>В случае</w:t>
      </w:r>
      <w:proofErr w:type="gramStart"/>
      <w:r>
        <w:rPr>
          <w:rFonts w:ascii="Arial" w:hAnsi="Arial" w:cs="Arial"/>
          <w:sz w:val="24"/>
          <w:szCs w:val="24"/>
        </w:rPr>
        <w:t>,</w:t>
      </w:r>
      <w:proofErr w:type="gramEnd"/>
      <w:r>
        <w:rPr>
          <w:rFonts w:ascii="Arial" w:hAnsi="Arial" w:cs="Arial"/>
          <w:sz w:val="24"/>
          <w:szCs w:val="24"/>
        </w:rPr>
        <w:t xml:space="preserve"> если требуется дополнительное выяснение обстоятельств дела либо данных о физическом лице или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w:t>
      </w:r>
    </w:p>
    <w:p w:rsidR="00880C2B" w:rsidRDefault="00880C2B" w:rsidP="00880C2B">
      <w:pPr>
        <w:pStyle w:val="18"/>
        <w:tabs>
          <w:tab w:val="left" w:pos="1276"/>
        </w:tabs>
        <w:spacing w:after="0"/>
        <w:ind w:left="0" w:firstLine="709"/>
        <w:jc w:val="both"/>
        <w:rPr>
          <w:rFonts w:ascii="Arial" w:hAnsi="Arial" w:cs="Arial"/>
          <w:sz w:val="24"/>
          <w:szCs w:val="24"/>
        </w:rPr>
      </w:pPr>
    </w:p>
    <w:p w:rsidR="00880C2B" w:rsidRDefault="00880C2B" w:rsidP="00790272">
      <w:pPr>
        <w:pStyle w:val="18"/>
        <w:numPr>
          <w:ilvl w:val="0"/>
          <w:numId w:val="5"/>
        </w:numPr>
        <w:tabs>
          <w:tab w:val="left" w:pos="1276"/>
        </w:tabs>
        <w:spacing w:after="0"/>
        <w:ind w:left="0" w:firstLine="709"/>
        <w:jc w:val="both"/>
        <w:rPr>
          <w:rFonts w:ascii="Arial" w:hAnsi="Arial" w:cs="Arial"/>
          <w:sz w:val="24"/>
          <w:szCs w:val="24"/>
        </w:rPr>
      </w:pPr>
      <w:r>
        <w:rPr>
          <w:rFonts w:ascii="Arial" w:hAnsi="Arial" w:cs="Arial"/>
          <w:sz w:val="24"/>
          <w:szCs w:val="24"/>
        </w:rPr>
        <w:t xml:space="preserve"> Срок проведения мероприятий, направленных на профилактику нарушений обязательных требований, определяется программой профилактики нарушений обязательных требований.</w:t>
      </w:r>
    </w:p>
    <w:p w:rsidR="00880C2B" w:rsidRDefault="00880C2B" w:rsidP="00880C2B">
      <w:pPr>
        <w:pStyle w:val="18"/>
        <w:tabs>
          <w:tab w:val="left" w:pos="1276"/>
        </w:tabs>
        <w:spacing w:after="0"/>
        <w:jc w:val="both"/>
        <w:rPr>
          <w:rFonts w:ascii="Arial" w:hAnsi="Arial" w:cs="Arial"/>
          <w:color w:val="000000"/>
          <w:sz w:val="24"/>
          <w:szCs w:val="24"/>
        </w:rPr>
      </w:pPr>
      <w:bookmarkStart w:id="2" w:name="bookmark10"/>
      <w:bookmarkEnd w:id="2"/>
    </w:p>
    <w:p w:rsidR="00880C2B" w:rsidRDefault="00880C2B" w:rsidP="00790272">
      <w:pPr>
        <w:pStyle w:val="18"/>
        <w:numPr>
          <w:ilvl w:val="0"/>
          <w:numId w:val="5"/>
        </w:numPr>
        <w:tabs>
          <w:tab w:val="left" w:pos="1276"/>
        </w:tabs>
        <w:spacing w:after="0"/>
        <w:ind w:left="0" w:firstLine="709"/>
        <w:jc w:val="both"/>
        <w:rPr>
          <w:rFonts w:ascii="Arial" w:hAnsi="Arial" w:cs="Arial"/>
          <w:sz w:val="24"/>
          <w:szCs w:val="24"/>
        </w:rPr>
      </w:pPr>
      <w:r>
        <w:rPr>
          <w:rFonts w:ascii="Arial" w:hAnsi="Arial" w:cs="Arial"/>
          <w:sz w:val="24"/>
          <w:szCs w:val="24"/>
        </w:rPr>
        <w:t xml:space="preserve">Срок проведения </w:t>
      </w:r>
      <w:r>
        <w:rPr>
          <w:rFonts w:ascii="Arial" w:hAnsi="Arial" w:cs="Arial"/>
          <w:spacing w:val="-1"/>
          <w:sz w:val="24"/>
          <w:szCs w:val="24"/>
        </w:rPr>
        <w:t xml:space="preserve">плановых (рейдовых) осмотров </w:t>
      </w:r>
      <w:r>
        <w:rPr>
          <w:rFonts w:ascii="Arial" w:hAnsi="Arial" w:cs="Arial"/>
          <w:sz w:val="24"/>
          <w:szCs w:val="24"/>
        </w:rPr>
        <w:t>определяется заданием на проведение таких мероприятий.</w:t>
      </w:r>
    </w:p>
    <w:p w:rsidR="00880C2B" w:rsidRDefault="00880C2B" w:rsidP="00880C2B">
      <w:pPr>
        <w:tabs>
          <w:tab w:val="left" w:pos="1134"/>
        </w:tabs>
        <w:spacing w:after="0"/>
        <w:jc w:val="both"/>
        <w:rPr>
          <w:rFonts w:ascii="Arial" w:hAnsi="Arial" w:cs="Arial"/>
          <w:color w:val="000000"/>
          <w:sz w:val="24"/>
          <w:szCs w:val="24"/>
          <w:highlight w:val="green"/>
        </w:rPr>
      </w:pPr>
    </w:p>
    <w:p w:rsidR="00880C2B" w:rsidRDefault="00880C2B" w:rsidP="00880C2B">
      <w:pPr>
        <w:tabs>
          <w:tab w:val="left" w:pos="1134"/>
        </w:tabs>
        <w:spacing w:after="0"/>
        <w:jc w:val="both"/>
        <w:rPr>
          <w:rFonts w:ascii="Arial" w:hAnsi="Arial" w:cs="Arial"/>
          <w:color w:val="000000"/>
          <w:sz w:val="24"/>
          <w:szCs w:val="24"/>
          <w:highlight w:val="green"/>
        </w:rPr>
      </w:pPr>
    </w:p>
    <w:p w:rsidR="00880C2B" w:rsidRDefault="00880C2B" w:rsidP="00880C2B">
      <w:pPr>
        <w:spacing w:after="0"/>
        <w:jc w:val="center"/>
        <w:rPr>
          <w:rFonts w:ascii="Arial" w:hAnsi="Arial" w:cs="Arial"/>
          <w:b/>
          <w:sz w:val="24"/>
          <w:szCs w:val="24"/>
        </w:rPr>
      </w:pPr>
      <w:r>
        <w:rPr>
          <w:rFonts w:ascii="Arial" w:hAnsi="Arial" w:cs="Arial"/>
          <w:b/>
          <w:sz w:val="24"/>
          <w:szCs w:val="24"/>
        </w:rPr>
        <w:t xml:space="preserve">III. Состав, последовательность, действующие и планируемые сроки выполнения административных процедур (действий), </w:t>
      </w:r>
    </w:p>
    <w:p w:rsidR="00880C2B" w:rsidRDefault="00880C2B" w:rsidP="00880C2B">
      <w:pPr>
        <w:spacing w:after="0"/>
        <w:jc w:val="center"/>
        <w:rPr>
          <w:rFonts w:ascii="Arial" w:hAnsi="Arial" w:cs="Arial"/>
          <w:b/>
          <w:sz w:val="24"/>
          <w:szCs w:val="24"/>
        </w:rPr>
      </w:pPr>
      <w:r>
        <w:rPr>
          <w:rFonts w:ascii="Arial" w:hAnsi="Arial" w:cs="Arial"/>
          <w:b/>
          <w:sz w:val="24"/>
          <w:szCs w:val="24"/>
        </w:rPr>
        <w:t>требования к порядку их исполнения, в том числе особенности выполнения административных процедур (действий) в электронной форме</w:t>
      </w:r>
    </w:p>
    <w:p w:rsidR="00880C2B" w:rsidRDefault="00880C2B" w:rsidP="00880C2B">
      <w:pPr>
        <w:spacing w:after="0"/>
        <w:ind w:firstLine="709"/>
        <w:jc w:val="both"/>
        <w:rPr>
          <w:rFonts w:ascii="Arial" w:hAnsi="Arial" w:cs="Arial"/>
          <w:b/>
          <w:sz w:val="24"/>
          <w:szCs w:val="24"/>
        </w:rPr>
      </w:pPr>
    </w:p>
    <w:p w:rsidR="00880C2B" w:rsidRDefault="00880C2B" w:rsidP="00880C2B">
      <w:pPr>
        <w:tabs>
          <w:tab w:val="left" w:pos="709"/>
        </w:tabs>
        <w:spacing w:after="0"/>
        <w:ind w:left="1069"/>
        <w:jc w:val="center"/>
        <w:rPr>
          <w:rFonts w:ascii="Arial" w:hAnsi="Arial" w:cs="Arial"/>
          <w:sz w:val="24"/>
          <w:szCs w:val="24"/>
        </w:rPr>
      </w:pPr>
      <w:r>
        <w:rPr>
          <w:rFonts w:ascii="Arial" w:hAnsi="Arial" w:cs="Arial"/>
          <w:color w:val="000000"/>
          <w:sz w:val="24"/>
          <w:szCs w:val="24"/>
        </w:rPr>
        <w:t>Исчерпывающий перечень административных процедур</w:t>
      </w:r>
    </w:p>
    <w:p w:rsidR="00880C2B" w:rsidRDefault="00880C2B" w:rsidP="00880C2B">
      <w:pPr>
        <w:tabs>
          <w:tab w:val="left" w:pos="1134"/>
        </w:tabs>
        <w:spacing w:after="0"/>
        <w:ind w:left="1069"/>
        <w:jc w:val="both"/>
        <w:rPr>
          <w:rFonts w:ascii="Arial" w:hAnsi="Arial" w:cs="Arial"/>
          <w:color w:val="000000"/>
          <w:sz w:val="24"/>
          <w:szCs w:val="24"/>
          <w:highlight w:val="green"/>
        </w:rPr>
      </w:pPr>
    </w:p>
    <w:p w:rsidR="00880C2B" w:rsidRDefault="00880C2B" w:rsidP="00880C2B">
      <w:pPr>
        <w:widowControl w:val="0"/>
        <w:tabs>
          <w:tab w:val="left" w:pos="567"/>
          <w:tab w:val="left" w:pos="993"/>
          <w:tab w:val="left" w:pos="1134"/>
        </w:tabs>
        <w:spacing w:after="0"/>
        <w:ind w:firstLine="709"/>
        <w:jc w:val="both"/>
        <w:rPr>
          <w:rFonts w:ascii="Arial" w:hAnsi="Arial" w:cs="Arial"/>
          <w:sz w:val="24"/>
          <w:szCs w:val="24"/>
        </w:rPr>
      </w:pPr>
      <w:r>
        <w:rPr>
          <w:rFonts w:ascii="Arial" w:hAnsi="Arial" w:cs="Arial"/>
          <w:sz w:val="24"/>
          <w:szCs w:val="24"/>
        </w:rPr>
        <w:t>37. Осуществление муниципального земельного контроля включает в себя выполнение следующих административных процедур:</w:t>
      </w:r>
    </w:p>
    <w:p w:rsidR="00880C2B" w:rsidRDefault="00880C2B" w:rsidP="00790272">
      <w:pPr>
        <w:widowControl w:val="0"/>
        <w:numPr>
          <w:ilvl w:val="0"/>
          <w:numId w:val="7"/>
        </w:numPr>
        <w:tabs>
          <w:tab w:val="left" w:pos="1134"/>
        </w:tabs>
        <w:suppressAutoHyphens/>
        <w:spacing w:after="0"/>
        <w:ind w:left="709"/>
        <w:jc w:val="both"/>
        <w:rPr>
          <w:rFonts w:ascii="Arial" w:hAnsi="Arial" w:cs="Arial"/>
          <w:sz w:val="24"/>
          <w:szCs w:val="24"/>
        </w:rPr>
      </w:pPr>
      <w:r>
        <w:rPr>
          <w:rFonts w:ascii="Arial" w:hAnsi="Arial" w:cs="Arial"/>
          <w:sz w:val="24"/>
          <w:szCs w:val="24"/>
        </w:rPr>
        <w:t>ведение реестра подконтрольных субъектов (объектов) при осуществлении муниципального земельного контроля;</w:t>
      </w:r>
    </w:p>
    <w:p w:rsidR="00880C2B" w:rsidRDefault="00880C2B" w:rsidP="00790272">
      <w:pPr>
        <w:widowControl w:val="0"/>
        <w:numPr>
          <w:ilvl w:val="0"/>
          <w:numId w:val="7"/>
        </w:numPr>
        <w:tabs>
          <w:tab w:val="left" w:pos="1134"/>
        </w:tabs>
        <w:suppressAutoHyphens/>
        <w:spacing w:after="0"/>
        <w:ind w:firstLine="709"/>
        <w:jc w:val="both"/>
        <w:rPr>
          <w:rFonts w:ascii="Arial" w:hAnsi="Arial" w:cs="Arial"/>
          <w:sz w:val="24"/>
          <w:szCs w:val="24"/>
        </w:rPr>
      </w:pPr>
      <w:r>
        <w:rPr>
          <w:rFonts w:ascii="Arial" w:hAnsi="Arial" w:cs="Arial"/>
          <w:sz w:val="24"/>
          <w:szCs w:val="24"/>
        </w:rPr>
        <w:lastRenderedPageBreak/>
        <w:t>планирование мероприятий, осуществляемых в целях обеспечения осуществления муниципального земельного контроля;</w:t>
      </w:r>
    </w:p>
    <w:p w:rsidR="00880C2B" w:rsidRDefault="00880C2B" w:rsidP="00790272">
      <w:pPr>
        <w:widowControl w:val="0"/>
        <w:numPr>
          <w:ilvl w:val="0"/>
          <w:numId w:val="7"/>
        </w:numPr>
        <w:tabs>
          <w:tab w:val="left" w:pos="1134"/>
        </w:tabs>
        <w:suppressAutoHyphens/>
        <w:spacing w:after="0"/>
        <w:ind w:firstLine="709"/>
        <w:jc w:val="both"/>
        <w:rPr>
          <w:rFonts w:ascii="Arial" w:hAnsi="Arial" w:cs="Arial"/>
          <w:sz w:val="24"/>
          <w:szCs w:val="24"/>
        </w:rPr>
      </w:pPr>
      <w:r>
        <w:rPr>
          <w:rFonts w:ascii="Arial" w:hAnsi="Arial" w:cs="Arial"/>
          <w:sz w:val="24"/>
          <w:szCs w:val="24"/>
        </w:rPr>
        <w:t>организация и проведение мероприятий, направленных на профилактику нарушений обязательных требований;</w:t>
      </w:r>
    </w:p>
    <w:p w:rsidR="00880C2B" w:rsidRDefault="00880C2B" w:rsidP="00790272">
      <w:pPr>
        <w:numPr>
          <w:ilvl w:val="0"/>
          <w:numId w:val="7"/>
        </w:numPr>
        <w:tabs>
          <w:tab w:val="left" w:pos="1134"/>
        </w:tabs>
        <w:suppressAutoHyphens/>
        <w:spacing w:after="0"/>
        <w:ind w:firstLine="709"/>
        <w:jc w:val="both"/>
        <w:rPr>
          <w:rFonts w:ascii="Arial" w:hAnsi="Arial" w:cs="Arial"/>
          <w:sz w:val="24"/>
          <w:szCs w:val="24"/>
        </w:rPr>
      </w:pPr>
      <w:r>
        <w:rPr>
          <w:rFonts w:ascii="Arial" w:hAnsi="Arial" w:cs="Arial"/>
          <w:sz w:val="24"/>
          <w:szCs w:val="24"/>
        </w:rPr>
        <w:t>организация и проведение плановых (рейдовых) осмотров, обследований;</w:t>
      </w:r>
    </w:p>
    <w:p w:rsidR="00880C2B" w:rsidRDefault="00880C2B" w:rsidP="00790272">
      <w:pPr>
        <w:widowControl w:val="0"/>
        <w:numPr>
          <w:ilvl w:val="0"/>
          <w:numId w:val="7"/>
        </w:numPr>
        <w:tabs>
          <w:tab w:val="left" w:pos="1134"/>
        </w:tabs>
        <w:suppressAutoHyphens/>
        <w:spacing w:after="0"/>
        <w:ind w:firstLine="709"/>
        <w:jc w:val="both"/>
        <w:rPr>
          <w:rFonts w:ascii="Arial" w:hAnsi="Arial" w:cs="Arial"/>
          <w:sz w:val="24"/>
          <w:szCs w:val="24"/>
        </w:rPr>
      </w:pPr>
      <w:r>
        <w:rPr>
          <w:rFonts w:ascii="Arial" w:hAnsi="Arial" w:cs="Arial"/>
          <w:sz w:val="24"/>
          <w:szCs w:val="24"/>
        </w:rPr>
        <w:t>организация плановых проверок:</w:t>
      </w:r>
    </w:p>
    <w:p w:rsidR="00880C2B" w:rsidRDefault="00880C2B" w:rsidP="00790272">
      <w:pPr>
        <w:widowControl w:val="0"/>
        <w:numPr>
          <w:ilvl w:val="0"/>
          <w:numId w:val="7"/>
        </w:numPr>
        <w:tabs>
          <w:tab w:val="left" w:pos="1134"/>
        </w:tabs>
        <w:suppressAutoHyphens/>
        <w:spacing w:after="0"/>
        <w:ind w:firstLine="709"/>
        <w:jc w:val="both"/>
        <w:rPr>
          <w:rFonts w:ascii="Arial" w:hAnsi="Arial" w:cs="Arial"/>
          <w:sz w:val="24"/>
          <w:szCs w:val="24"/>
        </w:rPr>
      </w:pPr>
      <w:r>
        <w:rPr>
          <w:rFonts w:ascii="Arial" w:hAnsi="Arial" w:cs="Arial"/>
          <w:sz w:val="24"/>
          <w:szCs w:val="24"/>
        </w:rPr>
        <w:t>организация внеплановых проверок;</w:t>
      </w:r>
    </w:p>
    <w:p w:rsidR="00880C2B" w:rsidRDefault="00880C2B" w:rsidP="00790272">
      <w:pPr>
        <w:widowControl w:val="0"/>
        <w:numPr>
          <w:ilvl w:val="0"/>
          <w:numId w:val="7"/>
        </w:numPr>
        <w:tabs>
          <w:tab w:val="left" w:pos="1134"/>
        </w:tabs>
        <w:suppressAutoHyphens/>
        <w:spacing w:after="0"/>
        <w:ind w:firstLine="709"/>
        <w:jc w:val="both"/>
        <w:rPr>
          <w:rFonts w:ascii="Arial" w:hAnsi="Arial" w:cs="Arial"/>
          <w:sz w:val="24"/>
          <w:szCs w:val="24"/>
        </w:rPr>
      </w:pPr>
      <w:r>
        <w:rPr>
          <w:rFonts w:ascii="Arial" w:hAnsi="Arial" w:cs="Arial"/>
          <w:sz w:val="24"/>
          <w:szCs w:val="24"/>
        </w:rPr>
        <w:t>документарная проверка;</w:t>
      </w:r>
    </w:p>
    <w:p w:rsidR="00880C2B" w:rsidRDefault="00880C2B" w:rsidP="00790272">
      <w:pPr>
        <w:widowControl w:val="0"/>
        <w:numPr>
          <w:ilvl w:val="0"/>
          <w:numId w:val="7"/>
        </w:numPr>
        <w:tabs>
          <w:tab w:val="left" w:pos="1134"/>
        </w:tabs>
        <w:suppressAutoHyphens/>
        <w:spacing w:after="0"/>
        <w:ind w:firstLine="709"/>
        <w:jc w:val="both"/>
        <w:rPr>
          <w:rFonts w:ascii="Arial" w:hAnsi="Arial" w:cs="Arial"/>
          <w:sz w:val="24"/>
          <w:szCs w:val="24"/>
        </w:rPr>
      </w:pPr>
      <w:r>
        <w:rPr>
          <w:rFonts w:ascii="Arial" w:hAnsi="Arial" w:cs="Arial"/>
          <w:sz w:val="24"/>
          <w:szCs w:val="24"/>
        </w:rPr>
        <w:t>выездная проверка;</w:t>
      </w:r>
    </w:p>
    <w:p w:rsidR="00880C2B" w:rsidRDefault="00880C2B" w:rsidP="00790272">
      <w:pPr>
        <w:widowControl w:val="0"/>
        <w:numPr>
          <w:ilvl w:val="0"/>
          <w:numId w:val="7"/>
        </w:numPr>
        <w:tabs>
          <w:tab w:val="left" w:pos="1134"/>
        </w:tabs>
        <w:suppressAutoHyphens/>
        <w:spacing w:after="0"/>
        <w:ind w:left="709"/>
        <w:jc w:val="both"/>
        <w:rPr>
          <w:rFonts w:ascii="Arial" w:hAnsi="Arial" w:cs="Arial"/>
          <w:sz w:val="24"/>
          <w:szCs w:val="24"/>
        </w:rPr>
      </w:pPr>
      <w:r>
        <w:rPr>
          <w:rFonts w:ascii="Arial" w:hAnsi="Arial" w:cs="Arial"/>
          <w:sz w:val="24"/>
          <w:szCs w:val="24"/>
        </w:rPr>
        <w:t>предоставление отчетности по результатам проведения муниципального земельного контроля;</w:t>
      </w:r>
    </w:p>
    <w:p w:rsidR="00880C2B" w:rsidRDefault="00880C2B" w:rsidP="00790272">
      <w:pPr>
        <w:widowControl w:val="0"/>
        <w:numPr>
          <w:ilvl w:val="0"/>
          <w:numId w:val="7"/>
        </w:numPr>
        <w:tabs>
          <w:tab w:val="left" w:pos="1134"/>
        </w:tabs>
        <w:suppressAutoHyphens/>
        <w:spacing w:after="0"/>
        <w:ind w:firstLine="709"/>
        <w:jc w:val="both"/>
        <w:rPr>
          <w:rFonts w:ascii="Arial" w:hAnsi="Arial" w:cs="Arial"/>
          <w:sz w:val="24"/>
          <w:szCs w:val="24"/>
        </w:rPr>
      </w:pPr>
      <w:r>
        <w:rPr>
          <w:rFonts w:ascii="Arial" w:hAnsi="Arial" w:cs="Arial"/>
          <w:sz w:val="24"/>
          <w:szCs w:val="24"/>
        </w:rPr>
        <w:t>меры, принимаемые в отношении фактов нарушений, выявленных при проведении проверки.</w:t>
      </w:r>
    </w:p>
    <w:p w:rsidR="00880C2B" w:rsidRDefault="00880C2B" w:rsidP="00790272">
      <w:pPr>
        <w:widowControl w:val="0"/>
        <w:numPr>
          <w:ilvl w:val="0"/>
          <w:numId w:val="7"/>
        </w:numPr>
        <w:tabs>
          <w:tab w:val="left" w:pos="1276"/>
          <w:tab w:val="left" w:pos="1588"/>
          <w:tab w:val="left" w:pos="1701"/>
        </w:tabs>
        <w:suppressAutoHyphens/>
        <w:spacing w:after="0"/>
        <w:ind w:firstLine="709"/>
        <w:jc w:val="both"/>
        <w:rPr>
          <w:rFonts w:ascii="Arial" w:hAnsi="Arial" w:cs="Arial"/>
          <w:sz w:val="24"/>
          <w:szCs w:val="24"/>
        </w:rPr>
      </w:pPr>
      <w:r>
        <w:rPr>
          <w:rFonts w:ascii="Arial" w:hAnsi="Arial" w:cs="Arial"/>
          <w:sz w:val="24"/>
          <w:szCs w:val="24"/>
        </w:rPr>
        <w:t>рассмотрение обращений граждан и организаций по вопросам соблюдения обязательных требований.</w:t>
      </w:r>
    </w:p>
    <w:p w:rsidR="00880C2B" w:rsidRDefault="00880C2B" w:rsidP="00880C2B">
      <w:pPr>
        <w:tabs>
          <w:tab w:val="left" w:pos="1134"/>
        </w:tabs>
        <w:spacing w:after="0"/>
        <w:ind w:firstLine="709"/>
        <w:jc w:val="center"/>
        <w:rPr>
          <w:rFonts w:ascii="Arial" w:hAnsi="Arial" w:cs="Arial"/>
          <w:sz w:val="24"/>
          <w:szCs w:val="24"/>
        </w:rPr>
      </w:pPr>
    </w:p>
    <w:p w:rsidR="00880C2B" w:rsidRDefault="00880C2B" w:rsidP="00880C2B">
      <w:pPr>
        <w:tabs>
          <w:tab w:val="left" w:pos="1134"/>
        </w:tabs>
        <w:spacing w:after="0"/>
        <w:ind w:firstLine="709"/>
        <w:jc w:val="center"/>
        <w:rPr>
          <w:rFonts w:ascii="Arial" w:hAnsi="Arial" w:cs="Arial"/>
          <w:sz w:val="24"/>
          <w:szCs w:val="24"/>
        </w:rPr>
      </w:pPr>
      <w:r>
        <w:rPr>
          <w:rFonts w:ascii="Arial" w:hAnsi="Arial" w:cs="Arial"/>
          <w:bCs/>
          <w:sz w:val="24"/>
          <w:szCs w:val="24"/>
        </w:rPr>
        <w:t>Ведение реестра подконтрольных объектов при осуществлении муниципального земельного контроля</w:t>
      </w:r>
    </w:p>
    <w:p w:rsidR="00880C2B" w:rsidRDefault="00880C2B" w:rsidP="00880C2B">
      <w:pPr>
        <w:pStyle w:val="18"/>
        <w:tabs>
          <w:tab w:val="left" w:pos="1276"/>
        </w:tabs>
        <w:spacing w:after="0"/>
        <w:ind w:left="0"/>
        <w:jc w:val="both"/>
        <w:rPr>
          <w:rFonts w:ascii="Arial" w:hAnsi="Arial" w:cs="Arial"/>
          <w:sz w:val="24"/>
          <w:szCs w:val="24"/>
        </w:rPr>
      </w:pPr>
    </w:p>
    <w:p w:rsidR="00880C2B" w:rsidRDefault="00880C2B" w:rsidP="00790272">
      <w:pPr>
        <w:pStyle w:val="18"/>
        <w:numPr>
          <w:ilvl w:val="0"/>
          <w:numId w:val="8"/>
        </w:numPr>
        <w:tabs>
          <w:tab w:val="left" w:pos="1276"/>
        </w:tabs>
        <w:spacing w:after="0"/>
        <w:ind w:left="0" w:firstLine="709"/>
        <w:jc w:val="both"/>
        <w:rPr>
          <w:rFonts w:ascii="Arial" w:hAnsi="Arial" w:cs="Arial"/>
          <w:sz w:val="24"/>
          <w:szCs w:val="24"/>
        </w:rPr>
      </w:pPr>
      <w:r>
        <w:rPr>
          <w:rFonts w:ascii="Arial" w:hAnsi="Arial" w:cs="Arial"/>
          <w:sz w:val="24"/>
          <w:szCs w:val="24"/>
        </w:rPr>
        <w:t>Началом административной процедуры является получение сведений о подконтрольных объектах из Единого государственного реестра недвижимости (далее – ЕГРН) в рамках заключенного Соглашения о взаимодействии и взаимном информационном обмене между Федеральной службой государственной регистрации, кадастра и картографии и Правительством Московской области от 04.07.2017 № 5-20/007/17/120 (далее - Соглашение) в РГИС.</w:t>
      </w:r>
    </w:p>
    <w:p w:rsidR="00880C2B" w:rsidRDefault="00880C2B" w:rsidP="00880C2B">
      <w:pPr>
        <w:pStyle w:val="18"/>
        <w:tabs>
          <w:tab w:val="left" w:pos="1276"/>
        </w:tabs>
        <w:spacing w:after="0"/>
        <w:ind w:left="0" w:firstLine="709"/>
        <w:jc w:val="both"/>
        <w:rPr>
          <w:rFonts w:ascii="Arial" w:hAnsi="Arial" w:cs="Arial"/>
          <w:sz w:val="24"/>
          <w:szCs w:val="24"/>
        </w:rPr>
      </w:pPr>
    </w:p>
    <w:p w:rsidR="00880C2B" w:rsidRDefault="00880C2B" w:rsidP="00880C2B">
      <w:pPr>
        <w:pStyle w:val="18"/>
        <w:tabs>
          <w:tab w:val="left" w:pos="1276"/>
        </w:tabs>
        <w:spacing w:after="0"/>
        <w:ind w:left="0" w:firstLine="709"/>
        <w:jc w:val="both"/>
        <w:rPr>
          <w:rFonts w:ascii="Arial" w:hAnsi="Arial" w:cs="Arial"/>
          <w:sz w:val="24"/>
          <w:szCs w:val="24"/>
        </w:rPr>
      </w:pPr>
    </w:p>
    <w:p w:rsidR="00880C2B" w:rsidRDefault="00880C2B" w:rsidP="00790272">
      <w:pPr>
        <w:pStyle w:val="18"/>
        <w:numPr>
          <w:ilvl w:val="0"/>
          <w:numId w:val="8"/>
        </w:numPr>
        <w:tabs>
          <w:tab w:val="left" w:pos="1276"/>
        </w:tabs>
        <w:spacing w:after="0"/>
        <w:ind w:left="0" w:firstLine="709"/>
        <w:jc w:val="both"/>
        <w:rPr>
          <w:rFonts w:ascii="Arial" w:hAnsi="Arial" w:cs="Arial"/>
          <w:sz w:val="24"/>
          <w:szCs w:val="24"/>
        </w:rPr>
      </w:pPr>
      <w:r>
        <w:rPr>
          <w:rFonts w:ascii="Arial" w:hAnsi="Arial" w:cs="Arial"/>
          <w:sz w:val="24"/>
          <w:szCs w:val="24"/>
        </w:rPr>
        <w:t>Сведения о подконтрольных объектах поступают в сроки, установленные Соглашением.</w:t>
      </w:r>
    </w:p>
    <w:p w:rsidR="00880C2B" w:rsidRDefault="00880C2B" w:rsidP="00880C2B">
      <w:pPr>
        <w:pStyle w:val="18"/>
        <w:tabs>
          <w:tab w:val="left" w:pos="1276"/>
        </w:tabs>
        <w:spacing w:after="0"/>
        <w:ind w:left="0" w:firstLine="709"/>
        <w:jc w:val="both"/>
        <w:rPr>
          <w:rFonts w:ascii="Arial" w:hAnsi="Arial" w:cs="Arial"/>
          <w:sz w:val="24"/>
          <w:szCs w:val="24"/>
        </w:rPr>
      </w:pPr>
    </w:p>
    <w:p w:rsidR="00880C2B" w:rsidRDefault="00880C2B" w:rsidP="00790272">
      <w:pPr>
        <w:pStyle w:val="18"/>
        <w:numPr>
          <w:ilvl w:val="0"/>
          <w:numId w:val="8"/>
        </w:numPr>
        <w:tabs>
          <w:tab w:val="left" w:pos="1276"/>
        </w:tabs>
        <w:spacing w:after="0"/>
        <w:ind w:left="0" w:firstLine="709"/>
        <w:jc w:val="both"/>
        <w:rPr>
          <w:rFonts w:ascii="Arial" w:hAnsi="Arial" w:cs="Arial"/>
          <w:sz w:val="24"/>
          <w:szCs w:val="24"/>
        </w:rPr>
      </w:pPr>
      <w:r>
        <w:rPr>
          <w:rFonts w:ascii="Arial" w:hAnsi="Arial" w:cs="Arial"/>
          <w:sz w:val="24"/>
          <w:szCs w:val="24"/>
        </w:rPr>
        <w:t>Результатом административной процедуры является наличие актуальных данных о подконтрольных объектах.</w:t>
      </w:r>
    </w:p>
    <w:p w:rsidR="00880C2B" w:rsidRDefault="00880C2B" w:rsidP="00880C2B">
      <w:pPr>
        <w:pStyle w:val="18"/>
        <w:tabs>
          <w:tab w:val="left" w:pos="1276"/>
        </w:tabs>
        <w:spacing w:after="0"/>
        <w:ind w:left="709"/>
        <w:jc w:val="both"/>
        <w:rPr>
          <w:rFonts w:ascii="Arial" w:hAnsi="Arial" w:cs="Arial"/>
          <w:sz w:val="24"/>
          <w:szCs w:val="24"/>
        </w:rPr>
      </w:pPr>
    </w:p>
    <w:p w:rsidR="00880C2B" w:rsidRDefault="00880C2B" w:rsidP="00880C2B">
      <w:pPr>
        <w:tabs>
          <w:tab w:val="left" w:pos="142"/>
          <w:tab w:val="left" w:pos="567"/>
          <w:tab w:val="left" w:pos="1276"/>
        </w:tabs>
        <w:spacing w:after="0"/>
        <w:ind w:firstLine="709"/>
        <w:jc w:val="center"/>
        <w:rPr>
          <w:rFonts w:ascii="Arial" w:hAnsi="Arial" w:cs="Arial"/>
          <w:sz w:val="24"/>
          <w:szCs w:val="24"/>
        </w:rPr>
      </w:pPr>
      <w:r>
        <w:rPr>
          <w:rFonts w:ascii="Arial" w:hAnsi="Arial" w:cs="Arial"/>
          <w:sz w:val="24"/>
          <w:szCs w:val="24"/>
        </w:rPr>
        <w:t>Планирование мероприятий, осуществляемых в целях обеспечения осуществления муниципального земельного контроля</w:t>
      </w:r>
    </w:p>
    <w:p w:rsidR="00880C2B" w:rsidRDefault="00880C2B" w:rsidP="00880C2B">
      <w:pPr>
        <w:tabs>
          <w:tab w:val="left" w:pos="142"/>
          <w:tab w:val="left" w:pos="567"/>
          <w:tab w:val="left" w:pos="1276"/>
        </w:tabs>
        <w:spacing w:after="0"/>
        <w:ind w:firstLine="709"/>
        <w:jc w:val="center"/>
        <w:rPr>
          <w:rFonts w:ascii="Arial" w:hAnsi="Arial" w:cs="Arial"/>
          <w:sz w:val="24"/>
          <w:szCs w:val="24"/>
        </w:rPr>
      </w:pPr>
    </w:p>
    <w:p w:rsidR="00880C2B" w:rsidRDefault="00880C2B" w:rsidP="00790272">
      <w:pPr>
        <w:pStyle w:val="18"/>
        <w:numPr>
          <w:ilvl w:val="0"/>
          <w:numId w:val="8"/>
        </w:numPr>
        <w:tabs>
          <w:tab w:val="left" w:pos="1276"/>
        </w:tabs>
        <w:spacing w:after="0"/>
        <w:ind w:left="0" w:firstLine="709"/>
        <w:jc w:val="both"/>
        <w:rPr>
          <w:rFonts w:ascii="Arial" w:hAnsi="Arial" w:cs="Arial"/>
          <w:sz w:val="24"/>
          <w:szCs w:val="24"/>
        </w:rPr>
      </w:pPr>
      <w:r>
        <w:rPr>
          <w:rFonts w:ascii="Arial" w:hAnsi="Arial" w:cs="Arial"/>
          <w:sz w:val="24"/>
          <w:szCs w:val="24"/>
        </w:rPr>
        <w:t xml:space="preserve">Подготовка и утверждение руководителем органа муниципального земельного </w:t>
      </w:r>
      <w:proofErr w:type="gramStart"/>
      <w:r>
        <w:rPr>
          <w:rFonts w:ascii="Arial" w:hAnsi="Arial" w:cs="Arial"/>
          <w:sz w:val="24"/>
          <w:szCs w:val="24"/>
        </w:rPr>
        <w:t>контроля программы профилактики нарушений обязательных требований</w:t>
      </w:r>
      <w:proofErr w:type="gramEnd"/>
      <w:r>
        <w:rPr>
          <w:rFonts w:ascii="Arial" w:hAnsi="Arial" w:cs="Arial"/>
          <w:sz w:val="24"/>
          <w:szCs w:val="24"/>
        </w:rPr>
        <w:t xml:space="preserve"> включают в себя следующие административные действия:</w:t>
      </w:r>
    </w:p>
    <w:p w:rsidR="00880C2B" w:rsidRDefault="00880C2B" w:rsidP="00880C2B">
      <w:pPr>
        <w:tabs>
          <w:tab w:val="left" w:pos="142"/>
          <w:tab w:val="left" w:pos="567"/>
          <w:tab w:val="left" w:pos="1276"/>
        </w:tabs>
        <w:spacing w:after="0"/>
        <w:ind w:firstLine="709"/>
        <w:jc w:val="both"/>
        <w:rPr>
          <w:rFonts w:ascii="Arial" w:hAnsi="Arial" w:cs="Arial"/>
          <w:sz w:val="24"/>
          <w:szCs w:val="24"/>
        </w:rPr>
      </w:pPr>
      <w:r>
        <w:rPr>
          <w:rFonts w:ascii="Arial" w:hAnsi="Arial" w:cs="Arial"/>
          <w:sz w:val="24"/>
          <w:szCs w:val="24"/>
        </w:rPr>
        <w:t xml:space="preserve">1) разработка отделом земельного контроля </w:t>
      </w:r>
      <w:proofErr w:type="gramStart"/>
      <w:r>
        <w:rPr>
          <w:rFonts w:ascii="Arial" w:hAnsi="Arial" w:cs="Arial"/>
          <w:sz w:val="24"/>
          <w:szCs w:val="24"/>
        </w:rPr>
        <w:t>органа муниципального земельного контроля программы профилактики нарушений обязательных требований</w:t>
      </w:r>
      <w:proofErr w:type="gramEnd"/>
      <w:r>
        <w:rPr>
          <w:rFonts w:ascii="Arial" w:hAnsi="Arial" w:cs="Arial"/>
          <w:sz w:val="24"/>
          <w:szCs w:val="24"/>
        </w:rPr>
        <w:t xml:space="preserve"> в срок до 20 декабря года, предшествующего году реализации указанной программы;</w:t>
      </w:r>
    </w:p>
    <w:p w:rsidR="00880C2B" w:rsidRDefault="00880C2B" w:rsidP="00880C2B">
      <w:pPr>
        <w:tabs>
          <w:tab w:val="left" w:pos="142"/>
          <w:tab w:val="left" w:pos="567"/>
          <w:tab w:val="left" w:pos="1276"/>
        </w:tabs>
        <w:spacing w:after="0"/>
        <w:ind w:firstLine="709"/>
        <w:jc w:val="both"/>
        <w:rPr>
          <w:rFonts w:ascii="Arial" w:hAnsi="Arial" w:cs="Arial"/>
          <w:sz w:val="24"/>
          <w:szCs w:val="24"/>
        </w:rPr>
      </w:pPr>
      <w:r>
        <w:rPr>
          <w:rFonts w:ascii="Arial" w:hAnsi="Arial" w:cs="Arial"/>
          <w:sz w:val="24"/>
          <w:szCs w:val="24"/>
        </w:rPr>
        <w:t>2)</w:t>
      </w:r>
      <w:r>
        <w:rPr>
          <w:rFonts w:ascii="Arial" w:hAnsi="Arial" w:cs="Arial"/>
          <w:sz w:val="24"/>
          <w:szCs w:val="24"/>
        </w:rPr>
        <w:tab/>
        <w:t xml:space="preserve">утверждение постановлением/распоряжением </w:t>
      </w:r>
      <w:proofErr w:type="gramStart"/>
      <w:r>
        <w:rPr>
          <w:rFonts w:ascii="Arial" w:hAnsi="Arial" w:cs="Arial"/>
          <w:sz w:val="24"/>
          <w:szCs w:val="24"/>
        </w:rPr>
        <w:t>руководителя органа муниципального земельного контроля программы профилактики нарушений обязательных требований</w:t>
      </w:r>
      <w:proofErr w:type="gramEnd"/>
      <w:r>
        <w:rPr>
          <w:rFonts w:ascii="Arial" w:hAnsi="Arial" w:cs="Arial"/>
          <w:sz w:val="24"/>
          <w:szCs w:val="24"/>
        </w:rPr>
        <w:t>.</w:t>
      </w:r>
    </w:p>
    <w:p w:rsidR="00880C2B" w:rsidRDefault="00880C2B" w:rsidP="00880C2B">
      <w:pPr>
        <w:tabs>
          <w:tab w:val="left" w:pos="142"/>
          <w:tab w:val="left" w:pos="567"/>
          <w:tab w:val="left" w:pos="1276"/>
        </w:tabs>
        <w:spacing w:after="0"/>
        <w:ind w:firstLine="709"/>
        <w:jc w:val="both"/>
        <w:rPr>
          <w:rFonts w:ascii="Arial" w:hAnsi="Arial" w:cs="Arial"/>
          <w:sz w:val="24"/>
          <w:szCs w:val="24"/>
        </w:rPr>
      </w:pPr>
    </w:p>
    <w:p w:rsidR="00880C2B" w:rsidRDefault="00880C2B" w:rsidP="00790272">
      <w:pPr>
        <w:pStyle w:val="18"/>
        <w:numPr>
          <w:ilvl w:val="0"/>
          <w:numId w:val="8"/>
        </w:numPr>
        <w:tabs>
          <w:tab w:val="left" w:pos="1276"/>
        </w:tabs>
        <w:spacing w:after="0"/>
        <w:ind w:left="0" w:firstLine="568"/>
        <w:jc w:val="both"/>
        <w:rPr>
          <w:rFonts w:ascii="Arial" w:hAnsi="Arial" w:cs="Arial"/>
          <w:sz w:val="24"/>
          <w:szCs w:val="24"/>
        </w:rPr>
      </w:pPr>
      <w:r>
        <w:rPr>
          <w:rFonts w:ascii="Arial" w:hAnsi="Arial" w:cs="Arial"/>
          <w:sz w:val="24"/>
          <w:szCs w:val="24"/>
        </w:rPr>
        <w:lastRenderedPageBreak/>
        <w:t>Результатом административной процедуры является утверждение распоряжением руководителя органа муниципального земельного контроля программы профилактики нарушений обязательных требований и ее размещение на официальном сайте https://люберцы</w:t>
      </w:r>
      <w:proofErr w:type="gramStart"/>
      <w:r>
        <w:rPr>
          <w:rFonts w:ascii="Arial" w:hAnsi="Arial" w:cs="Arial"/>
          <w:sz w:val="24"/>
          <w:szCs w:val="24"/>
        </w:rPr>
        <w:t>.р</w:t>
      </w:r>
      <w:proofErr w:type="gramEnd"/>
      <w:r>
        <w:rPr>
          <w:rFonts w:ascii="Arial" w:hAnsi="Arial" w:cs="Arial"/>
          <w:sz w:val="24"/>
          <w:szCs w:val="24"/>
        </w:rPr>
        <w:t>ф/ органа муниципального земельного контроля в сети «Интернет» в разделе «Профилактика правонарушений».</w:t>
      </w:r>
    </w:p>
    <w:p w:rsidR="00880C2B" w:rsidRDefault="00880C2B" w:rsidP="00880C2B">
      <w:pPr>
        <w:pStyle w:val="18"/>
        <w:tabs>
          <w:tab w:val="left" w:pos="1276"/>
        </w:tabs>
        <w:spacing w:after="0"/>
        <w:jc w:val="both"/>
        <w:rPr>
          <w:rFonts w:ascii="Arial" w:hAnsi="Arial" w:cs="Arial"/>
          <w:sz w:val="24"/>
          <w:szCs w:val="24"/>
        </w:rPr>
      </w:pPr>
    </w:p>
    <w:p w:rsidR="00880C2B" w:rsidRDefault="00880C2B" w:rsidP="00880C2B">
      <w:pPr>
        <w:pStyle w:val="aa"/>
        <w:ind w:firstLine="709"/>
        <w:jc w:val="both"/>
        <w:rPr>
          <w:rFonts w:ascii="Arial" w:hAnsi="Arial" w:cs="Arial"/>
          <w:sz w:val="24"/>
          <w:szCs w:val="24"/>
        </w:rPr>
      </w:pPr>
      <w:r>
        <w:rPr>
          <w:rFonts w:ascii="Arial" w:hAnsi="Arial" w:cs="Arial"/>
          <w:sz w:val="24"/>
          <w:szCs w:val="24"/>
        </w:rPr>
        <w:t>43. Подготовка и утверждение задания на проведение плановых (рейдовых) осмотров, обследований включает в себя следующие административные действия:</w:t>
      </w:r>
    </w:p>
    <w:p w:rsidR="00880C2B" w:rsidRDefault="00880C2B" w:rsidP="00880C2B">
      <w:pPr>
        <w:pStyle w:val="aa"/>
        <w:ind w:firstLine="709"/>
        <w:jc w:val="both"/>
        <w:rPr>
          <w:rFonts w:ascii="Arial" w:hAnsi="Arial" w:cs="Arial"/>
          <w:sz w:val="24"/>
          <w:szCs w:val="24"/>
        </w:rPr>
      </w:pPr>
      <w:r>
        <w:rPr>
          <w:rFonts w:ascii="Arial" w:hAnsi="Arial" w:cs="Arial"/>
          <w:sz w:val="24"/>
          <w:szCs w:val="24"/>
        </w:rPr>
        <w:t>1) источником исходных данных для планирования плановых (рейдовых) осмотров являются:</w:t>
      </w:r>
    </w:p>
    <w:p w:rsidR="00880C2B" w:rsidRDefault="00880C2B" w:rsidP="00880C2B">
      <w:pPr>
        <w:pStyle w:val="aa"/>
        <w:ind w:firstLine="709"/>
        <w:jc w:val="both"/>
        <w:rPr>
          <w:rFonts w:ascii="Arial" w:hAnsi="Arial" w:cs="Arial"/>
          <w:sz w:val="24"/>
          <w:szCs w:val="24"/>
        </w:rPr>
      </w:pPr>
      <w:r>
        <w:rPr>
          <w:rFonts w:ascii="Arial" w:hAnsi="Arial" w:cs="Arial"/>
          <w:sz w:val="24"/>
          <w:szCs w:val="24"/>
        </w:rPr>
        <w:t xml:space="preserve">а) результаты </w:t>
      </w:r>
      <w:proofErr w:type="spellStart"/>
      <w:r>
        <w:rPr>
          <w:rFonts w:ascii="Arial" w:hAnsi="Arial" w:cs="Arial"/>
          <w:sz w:val="24"/>
          <w:szCs w:val="24"/>
        </w:rPr>
        <w:t>рейтингования</w:t>
      </w:r>
      <w:proofErr w:type="spellEnd"/>
      <w:r>
        <w:rPr>
          <w:rFonts w:ascii="Arial" w:hAnsi="Arial" w:cs="Arial"/>
          <w:sz w:val="24"/>
          <w:szCs w:val="24"/>
        </w:rPr>
        <w:t xml:space="preserve"> земельных участков, формируемые в РГИС на основе критериев </w:t>
      </w:r>
      <w:proofErr w:type="spellStart"/>
      <w:r>
        <w:rPr>
          <w:rFonts w:ascii="Arial" w:hAnsi="Arial" w:cs="Arial"/>
          <w:sz w:val="24"/>
          <w:szCs w:val="24"/>
        </w:rPr>
        <w:t>приоритизации</w:t>
      </w:r>
      <w:proofErr w:type="spellEnd"/>
      <w:r>
        <w:rPr>
          <w:rFonts w:ascii="Arial" w:hAnsi="Arial" w:cs="Arial"/>
          <w:sz w:val="24"/>
          <w:szCs w:val="24"/>
        </w:rPr>
        <w:t xml:space="preserve"> земельных участков, утверждаемых </w:t>
      </w:r>
      <w:proofErr w:type="spellStart"/>
      <w:r>
        <w:rPr>
          <w:rFonts w:ascii="Arial" w:hAnsi="Arial" w:cs="Arial"/>
          <w:sz w:val="24"/>
          <w:szCs w:val="24"/>
        </w:rPr>
        <w:t>Минмособлимуществом</w:t>
      </w:r>
      <w:proofErr w:type="spellEnd"/>
      <w:r>
        <w:rPr>
          <w:rFonts w:ascii="Arial" w:hAnsi="Arial" w:cs="Arial"/>
          <w:sz w:val="24"/>
          <w:szCs w:val="24"/>
        </w:rPr>
        <w:t>;</w:t>
      </w:r>
    </w:p>
    <w:p w:rsidR="00880C2B" w:rsidRDefault="00880C2B" w:rsidP="00880C2B">
      <w:pPr>
        <w:pStyle w:val="aa"/>
        <w:ind w:firstLine="709"/>
        <w:jc w:val="both"/>
        <w:rPr>
          <w:rFonts w:ascii="Arial" w:hAnsi="Arial" w:cs="Arial"/>
          <w:sz w:val="24"/>
          <w:szCs w:val="24"/>
        </w:rPr>
      </w:pPr>
      <w:r>
        <w:rPr>
          <w:rFonts w:ascii="Arial" w:hAnsi="Arial" w:cs="Arial"/>
          <w:sz w:val="24"/>
          <w:szCs w:val="24"/>
        </w:rPr>
        <w:t xml:space="preserve">б) </w:t>
      </w:r>
      <w:r>
        <w:rPr>
          <w:rFonts w:ascii="Arial" w:hAnsi="Arial" w:cs="Arial"/>
          <w:bCs/>
          <w:iCs/>
          <w:sz w:val="24"/>
          <w:szCs w:val="24"/>
        </w:rPr>
        <w:t>обращения и заявления граждан, индивидуальных предпринимателей, юридических лиц</w:t>
      </w:r>
      <w:r>
        <w:rPr>
          <w:rFonts w:ascii="Arial" w:hAnsi="Arial" w:cs="Arial"/>
          <w:sz w:val="24"/>
          <w:szCs w:val="24"/>
        </w:rPr>
        <w:t>;</w:t>
      </w:r>
    </w:p>
    <w:p w:rsidR="00880C2B" w:rsidRDefault="00880C2B" w:rsidP="00880C2B">
      <w:pPr>
        <w:pStyle w:val="aa"/>
        <w:ind w:firstLine="709"/>
        <w:jc w:val="both"/>
        <w:rPr>
          <w:rFonts w:ascii="Arial" w:hAnsi="Arial" w:cs="Arial"/>
          <w:sz w:val="24"/>
          <w:szCs w:val="24"/>
        </w:rPr>
      </w:pPr>
      <w:r>
        <w:rPr>
          <w:rFonts w:ascii="Arial" w:hAnsi="Arial" w:cs="Arial"/>
          <w:sz w:val="24"/>
          <w:szCs w:val="24"/>
        </w:rPr>
        <w:t xml:space="preserve">в) </w:t>
      </w:r>
      <w:r>
        <w:rPr>
          <w:rFonts w:ascii="Arial" w:hAnsi="Arial" w:cs="Arial"/>
          <w:bCs/>
          <w:iCs/>
          <w:sz w:val="24"/>
          <w:szCs w:val="24"/>
        </w:rPr>
        <w:t>информация от органов государственной власти, органов местного самоуправления</w:t>
      </w:r>
      <w:r>
        <w:rPr>
          <w:rFonts w:ascii="Arial" w:hAnsi="Arial" w:cs="Arial"/>
          <w:sz w:val="24"/>
          <w:szCs w:val="24"/>
        </w:rPr>
        <w:t>;</w:t>
      </w:r>
    </w:p>
    <w:p w:rsidR="00880C2B" w:rsidRDefault="00880C2B" w:rsidP="00880C2B">
      <w:pPr>
        <w:pStyle w:val="aa"/>
        <w:ind w:firstLine="709"/>
        <w:jc w:val="both"/>
        <w:rPr>
          <w:rFonts w:ascii="Arial" w:hAnsi="Arial" w:cs="Arial"/>
          <w:sz w:val="24"/>
          <w:szCs w:val="24"/>
        </w:rPr>
      </w:pPr>
      <w:r>
        <w:rPr>
          <w:rFonts w:ascii="Arial" w:hAnsi="Arial" w:cs="Arial"/>
          <w:sz w:val="24"/>
          <w:szCs w:val="24"/>
        </w:rPr>
        <w:t>2) разработка отделом земельного контроля органа муниципального земельного контроля задания на проведение плановых (рейдовых) осмотров, обследований;</w:t>
      </w:r>
    </w:p>
    <w:p w:rsidR="00880C2B" w:rsidRDefault="00880C2B" w:rsidP="00880C2B">
      <w:pPr>
        <w:pStyle w:val="aa"/>
        <w:ind w:firstLine="709"/>
        <w:jc w:val="both"/>
        <w:rPr>
          <w:rFonts w:ascii="Arial" w:hAnsi="Arial" w:cs="Arial"/>
          <w:sz w:val="24"/>
          <w:szCs w:val="24"/>
        </w:rPr>
      </w:pPr>
      <w:r>
        <w:rPr>
          <w:rFonts w:ascii="Arial" w:hAnsi="Arial" w:cs="Arial"/>
          <w:sz w:val="24"/>
          <w:szCs w:val="24"/>
        </w:rPr>
        <w:t>3) утверждение распоряжением руководителя органа муниципального земельного контроля задания на проведение плановых (рейдовых) осмотров, обследований.</w:t>
      </w:r>
    </w:p>
    <w:p w:rsidR="00880C2B" w:rsidRDefault="00880C2B" w:rsidP="00880C2B">
      <w:pPr>
        <w:pStyle w:val="aa"/>
        <w:ind w:firstLine="709"/>
        <w:jc w:val="both"/>
        <w:rPr>
          <w:rFonts w:ascii="Arial" w:hAnsi="Arial" w:cs="Arial"/>
          <w:sz w:val="24"/>
          <w:szCs w:val="24"/>
        </w:rPr>
      </w:pPr>
      <w:r>
        <w:rPr>
          <w:rFonts w:ascii="Arial" w:hAnsi="Arial" w:cs="Arial"/>
          <w:sz w:val="24"/>
          <w:szCs w:val="24"/>
        </w:rPr>
        <w:t xml:space="preserve">Форма задания на проведение плановых (рейдовых) осмотров, обследований представлена в приложении 6 к Регламенту. </w:t>
      </w:r>
    </w:p>
    <w:p w:rsidR="00880C2B" w:rsidRDefault="00880C2B" w:rsidP="00880C2B">
      <w:pPr>
        <w:pStyle w:val="aa"/>
        <w:ind w:firstLine="709"/>
        <w:jc w:val="both"/>
        <w:rPr>
          <w:rFonts w:ascii="Arial" w:hAnsi="Arial" w:cs="Arial"/>
          <w:sz w:val="24"/>
          <w:szCs w:val="24"/>
        </w:rPr>
      </w:pPr>
      <w:r>
        <w:rPr>
          <w:rFonts w:ascii="Arial" w:hAnsi="Arial" w:cs="Arial"/>
          <w:sz w:val="24"/>
          <w:szCs w:val="24"/>
        </w:rPr>
        <w:t xml:space="preserve">Критерии </w:t>
      </w:r>
      <w:proofErr w:type="spellStart"/>
      <w:r>
        <w:rPr>
          <w:rFonts w:ascii="Arial" w:hAnsi="Arial" w:cs="Arial"/>
          <w:sz w:val="24"/>
          <w:szCs w:val="24"/>
        </w:rPr>
        <w:t>приоритизации</w:t>
      </w:r>
      <w:proofErr w:type="spellEnd"/>
      <w:r>
        <w:rPr>
          <w:rFonts w:ascii="Arial" w:hAnsi="Arial" w:cs="Arial"/>
          <w:sz w:val="24"/>
          <w:szCs w:val="24"/>
        </w:rPr>
        <w:t xml:space="preserve"> при планировании плановых (рейдовых) осмотров земельных участков определяются </w:t>
      </w:r>
      <w:proofErr w:type="spellStart"/>
      <w:r>
        <w:rPr>
          <w:rFonts w:ascii="Arial" w:hAnsi="Arial" w:cs="Arial"/>
          <w:sz w:val="24"/>
          <w:szCs w:val="24"/>
        </w:rPr>
        <w:t>Минмособлимуществом</w:t>
      </w:r>
      <w:proofErr w:type="spellEnd"/>
      <w:r>
        <w:rPr>
          <w:rFonts w:ascii="Arial" w:hAnsi="Arial" w:cs="Arial"/>
          <w:sz w:val="24"/>
          <w:szCs w:val="24"/>
        </w:rPr>
        <w:t xml:space="preserve">. </w:t>
      </w:r>
    </w:p>
    <w:p w:rsidR="00880C2B" w:rsidRDefault="00880C2B" w:rsidP="00880C2B">
      <w:pPr>
        <w:pStyle w:val="aa"/>
        <w:ind w:firstLine="709"/>
        <w:jc w:val="both"/>
        <w:rPr>
          <w:rFonts w:ascii="Arial" w:hAnsi="Arial" w:cs="Arial"/>
          <w:sz w:val="24"/>
          <w:szCs w:val="24"/>
        </w:rPr>
      </w:pPr>
      <w:r>
        <w:rPr>
          <w:rFonts w:ascii="Arial" w:hAnsi="Arial" w:cs="Arial"/>
          <w:sz w:val="24"/>
          <w:szCs w:val="24"/>
        </w:rPr>
        <w:t>Правила отнесения земельных участков к категории риска для  дальнейшего проведения мероприятий в порядке муниципального земельного контроля представлены в приложении 23 к Регламенту.</w:t>
      </w:r>
    </w:p>
    <w:p w:rsidR="00880C2B" w:rsidRDefault="00880C2B" w:rsidP="00880C2B">
      <w:pPr>
        <w:pStyle w:val="aa"/>
        <w:ind w:firstLine="709"/>
        <w:jc w:val="both"/>
        <w:rPr>
          <w:rFonts w:ascii="Arial" w:hAnsi="Arial" w:cs="Arial"/>
          <w:sz w:val="24"/>
          <w:szCs w:val="24"/>
        </w:rPr>
      </w:pPr>
      <w:r>
        <w:rPr>
          <w:rFonts w:ascii="Arial" w:hAnsi="Arial" w:cs="Arial"/>
          <w:sz w:val="24"/>
          <w:szCs w:val="24"/>
        </w:rPr>
        <w:t xml:space="preserve">Критерии </w:t>
      </w:r>
      <w:proofErr w:type="spellStart"/>
      <w:r>
        <w:rPr>
          <w:rFonts w:ascii="Arial" w:hAnsi="Arial" w:cs="Arial"/>
          <w:sz w:val="24"/>
          <w:szCs w:val="24"/>
        </w:rPr>
        <w:t>приоритизации</w:t>
      </w:r>
      <w:proofErr w:type="spellEnd"/>
      <w:r>
        <w:rPr>
          <w:rFonts w:ascii="Arial" w:hAnsi="Arial" w:cs="Arial"/>
          <w:b/>
          <w:sz w:val="24"/>
          <w:szCs w:val="24"/>
        </w:rPr>
        <w:t xml:space="preserve"> </w:t>
      </w:r>
      <w:r>
        <w:rPr>
          <w:rFonts w:ascii="Arial" w:hAnsi="Arial" w:cs="Arial"/>
          <w:sz w:val="24"/>
          <w:szCs w:val="24"/>
        </w:rPr>
        <w:t xml:space="preserve">служат для анализа параметров каждого земельного участка из земельного фонда Московской области. Сумма всех критериев определяет риск нахождения нарушения на земельном участке. По результатам расчета общего веса каждого земельного участка составляется рейтинг земельных участков от большего веса к </w:t>
      </w:r>
      <w:proofErr w:type="gramStart"/>
      <w:r>
        <w:rPr>
          <w:rFonts w:ascii="Arial" w:hAnsi="Arial" w:cs="Arial"/>
          <w:sz w:val="24"/>
          <w:szCs w:val="24"/>
        </w:rPr>
        <w:t>меньшему</w:t>
      </w:r>
      <w:proofErr w:type="gramEnd"/>
      <w:r>
        <w:rPr>
          <w:rFonts w:ascii="Arial" w:hAnsi="Arial" w:cs="Arial"/>
          <w:sz w:val="24"/>
          <w:szCs w:val="24"/>
        </w:rPr>
        <w:t>.</w:t>
      </w:r>
    </w:p>
    <w:p w:rsidR="00880C2B" w:rsidRDefault="00880C2B" w:rsidP="00880C2B">
      <w:pPr>
        <w:pStyle w:val="aa"/>
        <w:ind w:firstLine="709"/>
        <w:jc w:val="both"/>
        <w:rPr>
          <w:rFonts w:ascii="Arial" w:hAnsi="Arial" w:cs="Arial"/>
          <w:sz w:val="24"/>
          <w:szCs w:val="24"/>
        </w:rPr>
      </w:pPr>
      <w:r>
        <w:rPr>
          <w:rFonts w:ascii="Arial" w:hAnsi="Arial" w:cs="Arial"/>
          <w:sz w:val="24"/>
          <w:szCs w:val="24"/>
        </w:rPr>
        <w:t>В результате выборки формируется перечень земельных участков, подлежащих первоочередным плановым (рейдовым) осмотрам, которые имеют отображение в РГИС и поступают в качестве задания для исполнения в отделе земельного контроля органа муниципального земельного контроля, посредством ЕГИС ОКНД.</w:t>
      </w:r>
    </w:p>
    <w:p w:rsidR="00880C2B" w:rsidRDefault="00880C2B" w:rsidP="00880C2B">
      <w:pPr>
        <w:pStyle w:val="aa"/>
        <w:ind w:firstLine="709"/>
        <w:jc w:val="both"/>
        <w:rPr>
          <w:rFonts w:ascii="Arial" w:hAnsi="Arial" w:cs="Arial"/>
          <w:sz w:val="24"/>
          <w:szCs w:val="24"/>
        </w:rPr>
      </w:pPr>
    </w:p>
    <w:p w:rsidR="00880C2B" w:rsidRDefault="00880C2B" w:rsidP="00880C2B">
      <w:pPr>
        <w:pStyle w:val="aa"/>
        <w:spacing w:after="0"/>
        <w:ind w:firstLine="709"/>
        <w:contextualSpacing/>
        <w:jc w:val="both"/>
        <w:rPr>
          <w:rFonts w:ascii="Arial" w:hAnsi="Arial" w:cs="Arial"/>
          <w:sz w:val="24"/>
          <w:szCs w:val="24"/>
        </w:rPr>
      </w:pPr>
      <w:r>
        <w:rPr>
          <w:rFonts w:ascii="Arial" w:hAnsi="Arial" w:cs="Arial"/>
          <w:sz w:val="24"/>
          <w:szCs w:val="24"/>
        </w:rPr>
        <w:t>44. Результатом административной процедуры является утверждение руководителем органа муниципального земельного контроля задания на проведение плановых (рейдовых) осмотров, обследований и размещение его в ЕГИС ОКНД.</w:t>
      </w:r>
    </w:p>
    <w:p w:rsidR="00880C2B" w:rsidRDefault="00880C2B" w:rsidP="00880C2B">
      <w:pPr>
        <w:pStyle w:val="aa"/>
        <w:spacing w:after="0"/>
        <w:ind w:firstLine="709"/>
        <w:contextualSpacing/>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proofErr w:type="gramStart"/>
      <w:r>
        <w:rPr>
          <w:rFonts w:ascii="Arial" w:hAnsi="Arial" w:cs="Arial"/>
          <w:sz w:val="24"/>
          <w:szCs w:val="24"/>
        </w:rPr>
        <w:t xml:space="preserve">Порядок подготовки ежегодного плана проведения проверок в отношении юридических лиц и индивидуальных предпринимателей, его представления в органы </w:t>
      </w:r>
      <w:r>
        <w:rPr>
          <w:rFonts w:ascii="Arial" w:hAnsi="Arial" w:cs="Arial"/>
          <w:sz w:val="24"/>
          <w:szCs w:val="24"/>
        </w:rPr>
        <w:lastRenderedPageBreak/>
        <w:t>прокуратуры и согласования, а также типовая форма ежегодного плана проведения плановых проверок установлены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(далее</w:t>
      </w:r>
      <w:proofErr w:type="gramEnd"/>
      <w:r>
        <w:rPr>
          <w:rFonts w:ascii="Arial" w:hAnsi="Arial" w:cs="Arial"/>
          <w:sz w:val="24"/>
          <w:szCs w:val="24"/>
        </w:rPr>
        <w:t xml:space="preserve"> – </w:t>
      </w:r>
      <w:proofErr w:type="gramStart"/>
      <w:r>
        <w:rPr>
          <w:rFonts w:ascii="Arial" w:hAnsi="Arial" w:cs="Arial"/>
          <w:sz w:val="24"/>
          <w:szCs w:val="24"/>
        </w:rPr>
        <w:t>Правила).</w:t>
      </w:r>
      <w:proofErr w:type="gramEnd"/>
    </w:p>
    <w:p w:rsidR="00880C2B" w:rsidRDefault="00880C2B" w:rsidP="00880C2B">
      <w:pPr>
        <w:pStyle w:val="18"/>
        <w:tabs>
          <w:tab w:val="left" w:pos="1276"/>
        </w:tabs>
        <w:spacing w:after="0"/>
        <w:ind w:left="0" w:firstLine="709"/>
        <w:jc w:val="both"/>
        <w:rPr>
          <w:rFonts w:ascii="Arial" w:hAnsi="Arial" w:cs="Arial"/>
          <w:sz w:val="24"/>
          <w:szCs w:val="24"/>
        </w:rPr>
      </w:pPr>
      <w:r>
        <w:rPr>
          <w:rFonts w:ascii="Arial" w:hAnsi="Arial" w:cs="Arial"/>
          <w:sz w:val="24"/>
          <w:szCs w:val="24"/>
        </w:rPr>
        <w:t>Подготовка и утверждение плана проведения проверок в отношении юридических лиц и индивидуальных предпринимателей включает в себя следующие административные действия:</w:t>
      </w:r>
    </w:p>
    <w:p w:rsidR="00880C2B" w:rsidRDefault="00880C2B" w:rsidP="00880C2B">
      <w:pPr>
        <w:pStyle w:val="18"/>
        <w:tabs>
          <w:tab w:val="left" w:pos="1276"/>
        </w:tabs>
        <w:spacing w:after="0"/>
        <w:ind w:left="0" w:firstLine="709"/>
        <w:jc w:val="both"/>
        <w:rPr>
          <w:rFonts w:ascii="Arial" w:hAnsi="Arial" w:cs="Arial"/>
          <w:sz w:val="24"/>
          <w:szCs w:val="24"/>
        </w:rPr>
      </w:pPr>
    </w:p>
    <w:p w:rsidR="00880C2B" w:rsidRDefault="00880C2B" w:rsidP="00880C2B">
      <w:pPr>
        <w:widowControl w:val="0"/>
        <w:tabs>
          <w:tab w:val="left" w:pos="142"/>
          <w:tab w:val="left" w:pos="567"/>
          <w:tab w:val="left" w:pos="1276"/>
        </w:tabs>
        <w:spacing w:after="0"/>
        <w:ind w:firstLine="709"/>
        <w:jc w:val="both"/>
        <w:rPr>
          <w:rFonts w:ascii="Arial" w:hAnsi="Arial" w:cs="Arial"/>
          <w:sz w:val="24"/>
          <w:szCs w:val="24"/>
        </w:rPr>
      </w:pPr>
      <w:r>
        <w:rPr>
          <w:rFonts w:ascii="Arial" w:hAnsi="Arial" w:cs="Arial"/>
          <w:sz w:val="24"/>
          <w:szCs w:val="24"/>
        </w:rPr>
        <w:t>1) включение плановых проверок юридических лиц (их филиалов, представительств, обособленных структурных подразделений) и индивидуальных предпринимателей в проект ежегодного плана по основаниям и на условиях, которые установлены ч. 8 - 9 ст. 9, ст. 26 Федерального закона 294-ФЗ, федеральными законами, определяющими особенности организации и проведения плановых проверок в сфере муниципального земельного контроля;</w:t>
      </w:r>
    </w:p>
    <w:p w:rsidR="00880C2B" w:rsidRDefault="00880C2B" w:rsidP="00880C2B">
      <w:pPr>
        <w:widowControl w:val="0"/>
        <w:tabs>
          <w:tab w:val="left" w:pos="142"/>
          <w:tab w:val="left" w:pos="567"/>
          <w:tab w:val="left" w:pos="1276"/>
        </w:tabs>
        <w:spacing w:after="0"/>
        <w:ind w:firstLine="709"/>
        <w:jc w:val="both"/>
        <w:rPr>
          <w:rFonts w:ascii="Arial" w:hAnsi="Arial" w:cs="Arial"/>
          <w:sz w:val="24"/>
          <w:szCs w:val="24"/>
        </w:rPr>
      </w:pPr>
      <w:proofErr w:type="gramStart"/>
      <w:r>
        <w:rPr>
          <w:rFonts w:ascii="Arial" w:hAnsi="Arial" w:cs="Arial"/>
          <w:sz w:val="24"/>
          <w:szCs w:val="24"/>
        </w:rPr>
        <w:t>2) определение юридических лиц (их филиалов, представительств, обособленных структурных подразделений) и индивидуальных предпринимателей, плановые проверки которых включаются в проект ежегодного плана, с учетом оценки результатов проводимых за последние 3 года внеплановых проверок указанных лиц, анализа состояния соблюдения ими обязательных требований, а также оценки потенциального риска причинения вреда, связанного с осуществляемой юридическим лицом или индивидуальным предпринимателем деятельности;</w:t>
      </w:r>
      <w:proofErr w:type="gramEnd"/>
    </w:p>
    <w:p w:rsidR="00880C2B" w:rsidRDefault="00880C2B" w:rsidP="00880C2B">
      <w:pPr>
        <w:widowControl w:val="0"/>
        <w:tabs>
          <w:tab w:val="left" w:pos="142"/>
          <w:tab w:val="left" w:pos="567"/>
          <w:tab w:val="left" w:pos="1276"/>
        </w:tabs>
        <w:spacing w:after="0"/>
        <w:ind w:firstLine="709"/>
        <w:jc w:val="both"/>
        <w:rPr>
          <w:rFonts w:ascii="Arial" w:hAnsi="Arial" w:cs="Arial"/>
          <w:sz w:val="24"/>
          <w:szCs w:val="24"/>
        </w:rPr>
      </w:pPr>
      <w:r>
        <w:rPr>
          <w:rFonts w:ascii="Arial" w:hAnsi="Arial" w:cs="Arial"/>
          <w:sz w:val="24"/>
          <w:szCs w:val="24"/>
        </w:rPr>
        <w:t>3) составление проекта ежегодного плана по форме, предусмотренной приложением к Правилам;</w:t>
      </w:r>
    </w:p>
    <w:p w:rsidR="00880C2B" w:rsidRDefault="00880C2B" w:rsidP="00880C2B">
      <w:pPr>
        <w:widowControl w:val="0"/>
        <w:tabs>
          <w:tab w:val="left" w:pos="142"/>
          <w:tab w:val="left" w:pos="567"/>
          <w:tab w:val="left" w:pos="1276"/>
        </w:tabs>
        <w:spacing w:after="0"/>
        <w:ind w:firstLine="709"/>
        <w:jc w:val="both"/>
        <w:rPr>
          <w:rFonts w:ascii="Arial" w:hAnsi="Arial" w:cs="Arial"/>
          <w:sz w:val="24"/>
          <w:szCs w:val="24"/>
        </w:rPr>
      </w:pPr>
      <w:r>
        <w:rPr>
          <w:rFonts w:ascii="Arial" w:hAnsi="Arial" w:cs="Arial"/>
          <w:sz w:val="24"/>
          <w:szCs w:val="24"/>
        </w:rPr>
        <w:t>4) проекты ежегодных планов муниципальных проверок до их утверждения направляются органами муниципального земельного контроля на согласование                 в территориальные органы федеральных органов государственного земельного надзора до 1 июня года, предшествующего году проведения соответствующих проверок;</w:t>
      </w:r>
    </w:p>
    <w:p w:rsidR="00880C2B" w:rsidRDefault="00880C2B" w:rsidP="00880C2B">
      <w:pPr>
        <w:spacing w:after="0"/>
        <w:ind w:firstLine="709"/>
        <w:jc w:val="both"/>
        <w:rPr>
          <w:rFonts w:ascii="Arial" w:hAnsi="Arial" w:cs="Arial"/>
          <w:sz w:val="24"/>
          <w:szCs w:val="24"/>
        </w:rPr>
      </w:pPr>
      <w:r>
        <w:rPr>
          <w:rFonts w:ascii="Arial" w:hAnsi="Arial" w:cs="Arial"/>
          <w:sz w:val="24"/>
          <w:szCs w:val="24"/>
        </w:rPr>
        <w:t>5) согласование с другими заинтересованными органами, указанными в п. 2 Правил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в случае, если осуществление плановых проверок намечается совместно с указанными органами;</w:t>
      </w:r>
    </w:p>
    <w:p w:rsidR="00880C2B" w:rsidRDefault="00880C2B" w:rsidP="00880C2B">
      <w:pPr>
        <w:widowControl w:val="0"/>
        <w:tabs>
          <w:tab w:val="left" w:pos="142"/>
          <w:tab w:val="left" w:pos="567"/>
          <w:tab w:val="left" w:pos="1276"/>
        </w:tabs>
        <w:spacing w:after="0"/>
        <w:ind w:firstLine="709"/>
        <w:jc w:val="both"/>
        <w:rPr>
          <w:rFonts w:ascii="Arial" w:hAnsi="Arial" w:cs="Arial"/>
          <w:sz w:val="24"/>
          <w:szCs w:val="24"/>
        </w:rPr>
      </w:pPr>
      <w:r>
        <w:rPr>
          <w:rFonts w:ascii="Arial" w:hAnsi="Arial" w:cs="Arial"/>
          <w:sz w:val="24"/>
          <w:szCs w:val="24"/>
        </w:rPr>
        <w:t>6) направление проекта ежегодного плана проведения плановых проверок до 1 сентября года, предшествующего году проведения плановых проверок, в орган прокуратуры;</w:t>
      </w:r>
    </w:p>
    <w:p w:rsidR="00880C2B" w:rsidRDefault="00880C2B" w:rsidP="00880C2B">
      <w:pPr>
        <w:widowControl w:val="0"/>
        <w:tabs>
          <w:tab w:val="left" w:pos="142"/>
          <w:tab w:val="left" w:pos="567"/>
          <w:tab w:val="left" w:pos="1276"/>
        </w:tabs>
        <w:spacing w:after="0"/>
        <w:ind w:firstLine="709"/>
        <w:jc w:val="both"/>
        <w:rPr>
          <w:rFonts w:ascii="Arial" w:hAnsi="Arial" w:cs="Arial"/>
          <w:sz w:val="24"/>
          <w:szCs w:val="24"/>
        </w:rPr>
      </w:pPr>
      <w:r>
        <w:rPr>
          <w:rFonts w:ascii="Arial" w:hAnsi="Arial" w:cs="Arial"/>
          <w:sz w:val="24"/>
          <w:szCs w:val="24"/>
        </w:rPr>
        <w:t>7) доработка проекта ежегодного плана с учетом предложений органа прокуратуры, поступивших по результатам рассмотрения указанного проекта в соответствии с ч. 6.1 ст. 9 Федерального закона 294-ФЗ;</w:t>
      </w:r>
    </w:p>
    <w:p w:rsidR="00880C2B" w:rsidRDefault="00880C2B" w:rsidP="00880C2B">
      <w:pPr>
        <w:widowControl w:val="0"/>
        <w:tabs>
          <w:tab w:val="left" w:pos="142"/>
          <w:tab w:val="left" w:pos="1276"/>
        </w:tabs>
        <w:spacing w:after="0"/>
        <w:ind w:firstLine="709"/>
        <w:jc w:val="both"/>
        <w:rPr>
          <w:rFonts w:ascii="Arial" w:hAnsi="Arial" w:cs="Arial"/>
          <w:sz w:val="24"/>
          <w:szCs w:val="24"/>
        </w:rPr>
      </w:pPr>
      <w:proofErr w:type="gramStart"/>
      <w:r>
        <w:rPr>
          <w:rFonts w:ascii="Arial" w:hAnsi="Arial" w:cs="Arial"/>
          <w:sz w:val="24"/>
          <w:szCs w:val="24"/>
        </w:rPr>
        <w:t>8)</w:t>
      </w:r>
      <w:r>
        <w:rPr>
          <w:rFonts w:ascii="Arial" w:hAnsi="Arial" w:cs="Arial"/>
          <w:sz w:val="24"/>
          <w:szCs w:val="24"/>
        </w:rPr>
        <w:tab/>
        <w:t>доработанный ежегодный план проведения плановых проверок юридических лиц и индивидуальных предпринимателей с учетом предложений органа прокуратуры, поступивших по результатам рассмотрения указанного плана, и утвержденный распоряжением/постановлением руководителя органа муниципального земельного контроля направляется в органы прокуратуры в срок до 1 ноября года, предшествующего году проведения плановых проверок;</w:t>
      </w:r>
      <w:proofErr w:type="gramEnd"/>
    </w:p>
    <w:p w:rsidR="00880C2B" w:rsidRDefault="00880C2B" w:rsidP="00880C2B">
      <w:pPr>
        <w:widowControl w:val="0"/>
        <w:tabs>
          <w:tab w:val="left" w:pos="142"/>
          <w:tab w:val="left" w:pos="1276"/>
        </w:tabs>
        <w:spacing w:after="0"/>
        <w:ind w:firstLine="709"/>
        <w:jc w:val="both"/>
        <w:rPr>
          <w:rFonts w:ascii="Arial" w:hAnsi="Arial" w:cs="Arial"/>
          <w:sz w:val="24"/>
          <w:szCs w:val="24"/>
        </w:rPr>
      </w:pPr>
      <w:r>
        <w:rPr>
          <w:rFonts w:ascii="Arial" w:hAnsi="Arial" w:cs="Arial"/>
          <w:sz w:val="24"/>
          <w:szCs w:val="24"/>
        </w:rPr>
        <w:t xml:space="preserve">9) доведение до сведения заинтересованных лиц ежегодного плана проведения </w:t>
      </w:r>
      <w:r>
        <w:rPr>
          <w:rFonts w:ascii="Arial" w:hAnsi="Arial" w:cs="Arial"/>
          <w:sz w:val="24"/>
          <w:szCs w:val="24"/>
        </w:rPr>
        <w:lastRenderedPageBreak/>
        <w:t xml:space="preserve">плановых проверок посредством его размещения на официальном сайте органа муниципального земельного контроля в сети «Интернет», а также в ЕГИС ОКНД в срок не позднее 31 декабря года, предшествующего году проведения плановых проверок, в соответствии с Правилами. </w:t>
      </w:r>
    </w:p>
    <w:p w:rsidR="00880C2B" w:rsidRDefault="00880C2B" w:rsidP="00880C2B">
      <w:pPr>
        <w:widowControl w:val="0"/>
        <w:tabs>
          <w:tab w:val="left" w:pos="142"/>
          <w:tab w:val="left" w:pos="1276"/>
        </w:tabs>
        <w:spacing w:after="0"/>
        <w:ind w:firstLine="709"/>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sz w:val="24"/>
          <w:szCs w:val="24"/>
        </w:rPr>
        <w:t>Основанием для включения плановой проверки в ежегодный план проведения плановых проверок в отношении юридических лиц и индивидуальных предпринимателей является истечение трех лет со дня:</w:t>
      </w:r>
    </w:p>
    <w:p w:rsidR="00880C2B" w:rsidRDefault="00880C2B" w:rsidP="00790272">
      <w:pPr>
        <w:numPr>
          <w:ilvl w:val="0"/>
          <w:numId w:val="10"/>
        </w:numPr>
        <w:tabs>
          <w:tab w:val="left" w:pos="142"/>
          <w:tab w:val="left" w:pos="709"/>
          <w:tab w:val="left" w:pos="1276"/>
        </w:tabs>
        <w:suppressAutoHyphens/>
        <w:spacing w:after="0"/>
        <w:ind w:left="0" w:firstLine="709"/>
        <w:jc w:val="both"/>
        <w:rPr>
          <w:rFonts w:ascii="Arial" w:hAnsi="Arial" w:cs="Arial"/>
          <w:sz w:val="24"/>
          <w:szCs w:val="24"/>
        </w:rPr>
      </w:pPr>
      <w:r>
        <w:rPr>
          <w:rFonts w:ascii="Arial" w:hAnsi="Arial" w:cs="Arial"/>
          <w:sz w:val="24"/>
          <w:szCs w:val="24"/>
        </w:rPr>
        <w:t>государственной регистрации юридического лица, индивидуального предпринимателя;</w:t>
      </w:r>
    </w:p>
    <w:p w:rsidR="00880C2B" w:rsidRDefault="00880C2B" w:rsidP="00790272">
      <w:pPr>
        <w:widowControl w:val="0"/>
        <w:numPr>
          <w:ilvl w:val="0"/>
          <w:numId w:val="10"/>
        </w:numPr>
        <w:tabs>
          <w:tab w:val="left" w:pos="142"/>
          <w:tab w:val="left" w:pos="709"/>
          <w:tab w:val="left" w:pos="1276"/>
        </w:tabs>
        <w:suppressAutoHyphens/>
        <w:spacing w:after="0"/>
        <w:ind w:left="0" w:firstLine="709"/>
        <w:jc w:val="both"/>
        <w:rPr>
          <w:rFonts w:ascii="Arial" w:hAnsi="Arial" w:cs="Arial"/>
          <w:sz w:val="24"/>
          <w:szCs w:val="24"/>
        </w:rPr>
      </w:pPr>
      <w:r>
        <w:rPr>
          <w:rFonts w:ascii="Arial" w:hAnsi="Arial" w:cs="Arial"/>
          <w:sz w:val="24"/>
          <w:szCs w:val="24"/>
        </w:rPr>
        <w:t>окончания проведения последней плановой проверки юридического лица, индивидуального предпринимателя;</w:t>
      </w:r>
    </w:p>
    <w:p w:rsidR="00880C2B" w:rsidRDefault="00880C2B" w:rsidP="00790272">
      <w:pPr>
        <w:widowControl w:val="0"/>
        <w:numPr>
          <w:ilvl w:val="0"/>
          <w:numId w:val="10"/>
        </w:numPr>
        <w:tabs>
          <w:tab w:val="left" w:pos="142"/>
          <w:tab w:val="left" w:pos="709"/>
          <w:tab w:val="left" w:pos="1276"/>
        </w:tabs>
        <w:suppressAutoHyphens/>
        <w:spacing w:after="0"/>
        <w:ind w:left="0" w:firstLine="709"/>
        <w:jc w:val="both"/>
        <w:rPr>
          <w:rFonts w:ascii="Arial" w:hAnsi="Arial" w:cs="Arial"/>
          <w:sz w:val="24"/>
          <w:szCs w:val="24"/>
        </w:rPr>
      </w:pPr>
      <w:proofErr w:type="gramStart"/>
      <w:r>
        <w:rPr>
          <w:rFonts w:ascii="Arial" w:hAnsi="Arial" w:cs="Arial"/>
          <w:sz w:val="24"/>
          <w:szCs w:val="24"/>
        </w:rPr>
        <w:t>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880C2B" w:rsidRDefault="00880C2B" w:rsidP="00790272">
      <w:pPr>
        <w:widowControl w:val="0"/>
        <w:numPr>
          <w:ilvl w:val="0"/>
          <w:numId w:val="10"/>
        </w:numPr>
        <w:tabs>
          <w:tab w:val="left" w:pos="142"/>
          <w:tab w:val="left" w:pos="709"/>
          <w:tab w:val="left" w:pos="1276"/>
        </w:tabs>
        <w:suppressAutoHyphens/>
        <w:spacing w:after="0"/>
        <w:ind w:left="0" w:firstLine="709"/>
        <w:jc w:val="both"/>
        <w:rPr>
          <w:rFonts w:ascii="Arial" w:hAnsi="Arial" w:cs="Arial"/>
          <w:sz w:val="24"/>
          <w:szCs w:val="24"/>
        </w:rPr>
      </w:pPr>
      <w:r>
        <w:rPr>
          <w:rFonts w:ascii="Arial" w:hAnsi="Arial" w:cs="Arial"/>
          <w:sz w:val="24"/>
          <w:szCs w:val="24"/>
        </w:rPr>
        <w:t xml:space="preserve">отнесение юридических лиц и индивидуальных предпринимателей к определенной категории </w:t>
      </w:r>
      <w:proofErr w:type="spellStart"/>
      <w:r>
        <w:rPr>
          <w:rFonts w:ascii="Arial" w:hAnsi="Arial" w:cs="Arial"/>
          <w:sz w:val="24"/>
          <w:szCs w:val="24"/>
        </w:rPr>
        <w:t>проблемности</w:t>
      </w:r>
      <w:proofErr w:type="spellEnd"/>
      <w:r>
        <w:rPr>
          <w:rFonts w:ascii="Arial" w:hAnsi="Arial" w:cs="Arial"/>
          <w:sz w:val="24"/>
          <w:szCs w:val="24"/>
        </w:rPr>
        <w:t>.</w:t>
      </w:r>
    </w:p>
    <w:p w:rsidR="00880C2B" w:rsidRDefault="00880C2B" w:rsidP="00880C2B">
      <w:pPr>
        <w:widowControl w:val="0"/>
        <w:tabs>
          <w:tab w:val="left" w:pos="142"/>
          <w:tab w:val="left" w:pos="709"/>
          <w:tab w:val="left" w:pos="1276"/>
        </w:tabs>
        <w:spacing w:after="0"/>
        <w:ind w:left="709"/>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sz w:val="24"/>
          <w:szCs w:val="24"/>
        </w:rPr>
        <w:t xml:space="preserve">При осуществлении </w:t>
      </w:r>
      <w:proofErr w:type="gramStart"/>
      <w:r>
        <w:rPr>
          <w:rFonts w:ascii="Arial" w:hAnsi="Arial" w:cs="Arial"/>
          <w:sz w:val="24"/>
          <w:szCs w:val="24"/>
        </w:rPr>
        <w:t>подготовки проекта плана проведения проверок юридических лиц</w:t>
      </w:r>
      <w:proofErr w:type="gramEnd"/>
      <w:r>
        <w:rPr>
          <w:rFonts w:ascii="Arial" w:hAnsi="Arial" w:cs="Arial"/>
          <w:sz w:val="24"/>
          <w:szCs w:val="24"/>
        </w:rPr>
        <w:t xml:space="preserve"> и индивидуальных предпринимателей, осуществляемых в целях обеспечения исполнения муниципальной функции, применяются критерии </w:t>
      </w:r>
      <w:proofErr w:type="spellStart"/>
      <w:r>
        <w:rPr>
          <w:rFonts w:ascii="Arial" w:hAnsi="Arial" w:cs="Arial"/>
          <w:sz w:val="24"/>
          <w:szCs w:val="24"/>
        </w:rPr>
        <w:t>проблемности</w:t>
      </w:r>
      <w:proofErr w:type="spellEnd"/>
      <w:r>
        <w:rPr>
          <w:rFonts w:ascii="Arial" w:hAnsi="Arial" w:cs="Arial"/>
          <w:sz w:val="24"/>
          <w:szCs w:val="24"/>
        </w:rPr>
        <w:t xml:space="preserve">, в соответствии с присвоенным уровнем </w:t>
      </w:r>
      <w:proofErr w:type="spellStart"/>
      <w:r>
        <w:rPr>
          <w:rFonts w:ascii="Arial" w:hAnsi="Arial" w:cs="Arial"/>
          <w:sz w:val="24"/>
          <w:szCs w:val="24"/>
        </w:rPr>
        <w:t>проблемности</w:t>
      </w:r>
      <w:proofErr w:type="spellEnd"/>
      <w:r>
        <w:rPr>
          <w:rFonts w:ascii="Arial" w:hAnsi="Arial" w:cs="Arial"/>
          <w:sz w:val="24"/>
          <w:szCs w:val="24"/>
        </w:rPr>
        <w:t xml:space="preserve"> согласно классификации, приведенной в приложении 11 к Регламенту.</w:t>
      </w:r>
    </w:p>
    <w:p w:rsidR="00880C2B" w:rsidRDefault="00880C2B" w:rsidP="00880C2B">
      <w:pPr>
        <w:widowControl w:val="0"/>
        <w:tabs>
          <w:tab w:val="left" w:pos="142"/>
          <w:tab w:val="left" w:pos="851"/>
          <w:tab w:val="left" w:pos="1276"/>
        </w:tabs>
        <w:spacing w:after="0"/>
        <w:ind w:left="709"/>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sz w:val="24"/>
          <w:szCs w:val="24"/>
        </w:rPr>
        <w:t xml:space="preserve">Результатом административной процедуры является утверждение распоряжением органа муниципального земельного </w:t>
      </w:r>
      <w:proofErr w:type="gramStart"/>
      <w:r>
        <w:rPr>
          <w:rFonts w:ascii="Arial" w:hAnsi="Arial" w:cs="Arial"/>
          <w:sz w:val="24"/>
          <w:szCs w:val="24"/>
        </w:rPr>
        <w:t>контроля ежегодного плана проведения плановых проверок юридических лиц</w:t>
      </w:r>
      <w:proofErr w:type="gramEnd"/>
      <w:r>
        <w:rPr>
          <w:rFonts w:ascii="Arial" w:hAnsi="Arial" w:cs="Arial"/>
          <w:sz w:val="24"/>
          <w:szCs w:val="24"/>
        </w:rPr>
        <w:t xml:space="preserve"> и индивидуальных предпринимателей и его размещение на официальном сайте органа муниципального земельного контроля в сети «Интернет» в разделе «Документы», а также в ЕГИС ОКНД.</w:t>
      </w:r>
    </w:p>
    <w:p w:rsidR="00880C2B" w:rsidRDefault="00880C2B" w:rsidP="00880C2B">
      <w:pPr>
        <w:widowControl w:val="0"/>
        <w:tabs>
          <w:tab w:val="left" w:pos="142"/>
          <w:tab w:val="left" w:pos="851"/>
          <w:tab w:val="left" w:pos="1276"/>
        </w:tabs>
        <w:spacing w:after="0"/>
        <w:ind w:left="709"/>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proofErr w:type="gramStart"/>
      <w:r>
        <w:rPr>
          <w:rFonts w:ascii="Arial" w:hAnsi="Arial" w:cs="Arial"/>
          <w:sz w:val="24"/>
          <w:szCs w:val="24"/>
        </w:rPr>
        <w:t>Правила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утверждены Постановлением Правительства Российской Федерации от 26.11.2015 № 1268 «Об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w:t>
      </w:r>
      <w:proofErr w:type="gramEnd"/>
      <w:r>
        <w:rPr>
          <w:rFonts w:ascii="Arial" w:hAnsi="Arial" w:cs="Arial"/>
          <w:sz w:val="24"/>
          <w:szCs w:val="24"/>
        </w:rPr>
        <w:t xml:space="preserve"> 2010 г. № 489».</w:t>
      </w:r>
    </w:p>
    <w:p w:rsidR="00880C2B" w:rsidRDefault="00880C2B" w:rsidP="00880C2B">
      <w:pPr>
        <w:widowControl w:val="0"/>
        <w:tabs>
          <w:tab w:val="left" w:pos="142"/>
          <w:tab w:val="left" w:pos="851"/>
          <w:tab w:val="left" w:pos="1276"/>
        </w:tabs>
        <w:spacing w:after="0"/>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sz w:val="24"/>
          <w:szCs w:val="24"/>
        </w:rPr>
        <w:t>Плановые проверки в отношении граждан проводятся не чаще одного раза в два года.</w:t>
      </w:r>
    </w:p>
    <w:p w:rsidR="00880C2B" w:rsidRDefault="00880C2B" w:rsidP="00880C2B">
      <w:pPr>
        <w:widowControl w:val="0"/>
        <w:tabs>
          <w:tab w:val="left" w:pos="142"/>
          <w:tab w:val="left" w:pos="851"/>
          <w:tab w:val="left" w:pos="1276"/>
        </w:tabs>
        <w:spacing w:after="0"/>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sz w:val="24"/>
          <w:szCs w:val="24"/>
        </w:rPr>
        <w:lastRenderedPageBreak/>
        <w:t xml:space="preserve"> Ежегодные планы проведения плановых проверок в отношении граждан формируются в срок до 10 декабря года, предшествующего году проведения плановых проверок, и утверждаются руководителем органа муниципального земельного контроля.</w:t>
      </w:r>
    </w:p>
    <w:p w:rsidR="00880C2B" w:rsidRDefault="00880C2B" w:rsidP="00880C2B">
      <w:pPr>
        <w:widowControl w:val="0"/>
        <w:tabs>
          <w:tab w:val="left" w:pos="142"/>
          <w:tab w:val="left" w:pos="1134"/>
        </w:tabs>
        <w:spacing w:after="0" w:line="240" w:lineRule="auto"/>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sz w:val="24"/>
          <w:szCs w:val="24"/>
        </w:rPr>
        <w:t xml:space="preserve">Разработка ежегодного плана проведения проверок в отношении граждан осуществляется в соответствии с Постановлением Правительства МО </w:t>
      </w:r>
      <w:r>
        <w:rPr>
          <w:rFonts w:ascii="Arial" w:hAnsi="Arial" w:cs="Arial"/>
          <w:sz w:val="24"/>
          <w:szCs w:val="24"/>
        </w:rPr>
        <w:br/>
        <w:t>№ 400/17 и включает в себя следующие административные действия:</w:t>
      </w:r>
    </w:p>
    <w:p w:rsidR="00880C2B" w:rsidRDefault="00880C2B" w:rsidP="00790272">
      <w:pPr>
        <w:widowControl w:val="0"/>
        <w:numPr>
          <w:ilvl w:val="0"/>
          <w:numId w:val="11"/>
        </w:numPr>
        <w:tabs>
          <w:tab w:val="left" w:pos="142"/>
          <w:tab w:val="left" w:pos="851"/>
          <w:tab w:val="left" w:pos="993"/>
        </w:tabs>
        <w:suppressAutoHyphens/>
        <w:spacing w:after="0"/>
        <w:ind w:left="0" w:firstLine="709"/>
        <w:jc w:val="both"/>
        <w:rPr>
          <w:rFonts w:ascii="Arial" w:hAnsi="Arial" w:cs="Arial"/>
          <w:sz w:val="24"/>
          <w:szCs w:val="24"/>
        </w:rPr>
      </w:pPr>
      <w:r>
        <w:rPr>
          <w:rFonts w:ascii="Arial" w:hAnsi="Arial" w:cs="Arial"/>
          <w:sz w:val="24"/>
          <w:szCs w:val="24"/>
        </w:rPr>
        <w:t xml:space="preserve"> составление проекта ежегодного плана;</w:t>
      </w:r>
    </w:p>
    <w:p w:rsidR="00880C2B" w:rsidRDefault="00880C2B" w:rsidP="00880C2B">
      <w:pPr>
        <w:widowControl w:val="0"/>
        <w:tabs>
          <w:tab w:val="left" w:pos="142"/>
          <w:tab w:val="left" w:pos="851"/>
          <w:tab w:val="left" w:pos="993"/>
        </w:tabs>
        <w:spacing w:after="0"/>
        <w:ind w:firstLine="709"/>
        <w:jc w:val="both"/>
        <w:rPr>
          <w:rFonts w:ascii="Arial" w:hAnsi="Arial" w:cs="Arial"/>
          <w:sz w:val="24"/>
          <w:szCs w:val="24"/>
        </w:rPr>
      </w:pPr>
      <w:r>
        <w:rPr>
          <w:rFonts w:ascii="Arial" w:hAnsi="Arial" w:cs="Arial"/>
          <w:sz w:val="24"/>
          <w:szCs w:val="24"/>
        </w:rPr>
        <w:t xml:space="preserve">2) в ежегодных планах проведения плановых проверок в отношении граждан указываются следующие сведения: </w:t>
      </w:r>
    </w:p>
    <w:p w:rsidR="00880C2B" w:rsidRDefault="00880C2B" w:rsidP="00880C2B">
      <w:pPr>
        <w:widowControl w:val="0"/>
        <w:tabs>
          <w:tab w:val="left" w:pos="142"/>
          <w:tab w:val="left" w:pos="851"/>
          <w:tab w:val="left" w:pos="993"/>
        </w:tabs>
        <w:spacing w:after="0"/>
        <w:ind w:firstLine="709"/>
        <w:jc w:val="both"/>
        <w:rPr>
          <w:rFonts w:ascii="Arial" w:hAnsi="Arial" w:cs="Arial"/>
          <w:sz w:val="24"/>
          <w:szCs w:val="24"/>
        </w:rPr>
      </w:pPr>
      <w:r>
        <w:rPr>
          <w:rFonts w:ascii="Arial" w:hAnsi="Arial" w:cs="Arial"/>
          <w:sz w:val="24"/>
          <w:szCs w:val="24"/>
        </w:rPr>
        <w:t>дата начала проведения каждой плановой проверки;</w:t>
      </w:r>
    </w:p>
    <w:p w:rsidR="00880C2B" w:rsidRDefault="00880C2B" w:rsidP="00880C2B">
      <w:pPr>
        <w:widowControl w:val="0"/>
        <w:tabs>
          <w:tab w:val="left" w:pos="142"/>
          <w:tab w:val="left" w:pos="851"/>
          <w:tab w:val="left" w:pos="993"/>
        </w:tabs>
        <w:spacing w:after="0"/>
        <w:ind w:firstLine="709"/>
        <w:jc w:val="both"/>
        <w:rPr>
          <w:rFonts w:ascii="Arial" w:hAnsi="Arial" w:cs="Arial"/>
          <w:sz w:val="24"/>
          <w:szCs w:val="24"/>
        </w:rPr>
      </w:pPr>
      <w:r>
        <w:rPr>
          <w:rFonts w:ascii="Arial" w:hAnsi="Arial" w:cs="Arial"/>
          <w:sz w:val="24"/>
          <w:szCs w:val="24"/>
        </w:rPr>
        <w:t>предмет, цель и основание проведения каждой плановой проверки;</w:t>
      </w:r>
    </w:p>
    <w:p w:rsidR="00880C2B" w:rsidRDefault="00880C2B" w:rsidP="00880C2B">
      <w:pPr>
        <w:widowControl w:val="0"/>
        <w:tabs>
          <w:tab w:val="left" w:pos="142"/>
          <w:tab w:val="left" w:pos="851"/>
          <w:tab w:val="left" w:pos="993"/>
        </w:tabs>
        <w:spacing w:after="0"/>
        <w:ind w:firstLine="709"/>
        <w:jc w:val="both"/>
        <w:rPr>
          <w:rFonts w:ascii="Arial" w:hAnsi="Arial" w:cs="Arial"/>
          <w:sz w:val="24"/>
          <w:szCs w:val="24"/>
        </w:rPr>
      </w:pPr>
      <w:r>
        <w:rPr>
          <w:rFonts w:ascii="Arial" w:hAnsi="Arial" w:cs="Arial"/>
          <w:sz w:val="24"/>
          <w:szCs w:val="24"/>
        </w:rPr>
        <w:t xml:space="preserve">3) доведение до сведения заинтересованных лиц ежегодного плана проведения плановых проверок посредством его размещения на официальном сайте органа муниципального земельного контроля в сети «Интернет», а также в ЕГИС ОКНД в срок не позднее 10 декабря года, предшествующего году проведения плановых проверок. </w:t>
      </w:r>
    </w:p>
    <w:p w:rsidR="00880C2B" w:rsidRDefault="00880C2B" w:rsidP="00880C2B">
      <w:pPr>
        <w:widowControl w:val="0"/>
        <w:tabs>
          <w:tab w:val="left" w:pos="142"/>
          <w:tab w:val="left" w:pos="851"/>
          <w:tab w:val="left" w:pos="993"/>
        </w:tabs>
        <w:spacing w:after="0"/>
        <w:ind w:firstLine="709"/>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sz w:val="24"/>
          <w:szCs w:val="24"/>
        </w:rPr>
        <w:t xml:space="preserve"> План проведения плановых проверок в отношении граждан с органами прокуратуры не согласовывается.</w:t>
      </w:r>
    </w:p>
    <w:p w:rsidR="00880C2B" w:rsidRDefault="00880C2B" w:rsidP="00880C2B">
      <w:pPr>
        <w:widowControl w:val="0"/>
        <w:tabs>
          <w:tab w:val="left" w:pos="142"/>
          <w:tab w:val="left" w:pos="1134"/>
        </w:tabs>
        <w:spacing w:after="0" w:line="240" w:lineRule="auto"/>
        <w:ind w:left="709"/>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sz w:val="24"/>
          <w:szCs w:val="24"/>
        </w:rPr>
        <w:t xml:space="preserve">Результатом административной процедуры является утверждение распоряжением органа муниципального земельного </w:t>
      </w:r>
      <w:proofErr w:type="gramStart"/>
      <w:r>
        <w:rPr>
          <w:rFonts w:ascii="Arial" w:hAnsi="Arial" w:cs="Arial"/>
          <w:sz w:val="24"/>
          <w:szCs w:val="24"/>
        </w:rPr>
        <w:t>контроля ежегодного плана проведения плановых проверок граждан</w:t>
      </w:r>
      <w:proofErr w:type="gramEnd"/>
      <w:r>
        <w:rPr>
          <w:rFonts w:ascii="Arial" w:hAnsi="Arial" w:cs="Arial"/>
          <w:sz w:val="24"/>
          <w:szCs w:val="24"/>
        </w:rPr>
        <w:t xml:space="preserve"> и его размещение на официальном сайте органа муниципального земельного контроля в сети «Интернет» в разделе «Документы», а также в ЕГИС ОКНД. </w:t>
      </w:r>
    </w:p>
    <w:p w:rsidR="00880C2B" w:rsidRDefault="00880C2B" w:rsidP="00880C2B">
      <w:pPr>
        <w:widowControl w:val="0"/>
        <w:tabs>
          <w:tab w:val="left" w:pos="142"/>
          <w:tab w:val="left" w:pos="851"/>
          <w:tab w:val="left" w:pos="1276"/>
        </w:tabs>
        <w:autoSpaceDE w:val="0"/>
        <w:spacing w:after="0"/>
        <w:jc w:val="both"/>
        <w:rPr>
          <w:rFonts w:ascii="Arial" w:hAnsi="Arial" w:cs="Arial"/>
          <w:sz w:val="24"/>
          <w:szCs w:val="24"/>
        </w:rPr>
      </w:pPr>
    </w:p>
    <w:p w:rsidR="00880C2B" w:rsidRDefault="00880C2B" w:rsidP="00880C2B">
      <w:pPr>
        <w:tabs>
          <w:tab w:val="left" w:pos="142"/>
          <w:tab w:val="left" w:pos="709"/>
          <w:tab w:val="left" w:pos="851"/>
          <w:tab w:val="left" w:pos="1276"/>
        </w:tabs>
        <w:spacing w:after="0"/>
        <w:ind w:firstLine="709"/>
        <w:jc w:val="center"/>
        <w:rPr>
          <w:rFonts w:ascii="Arial" w:hAnsi="Arial" w:cs="Arial"/>
          <w:sz w:val="24"/>
          <w:szCs w:val="24"/>
        </w:rPr>
      </w:pPr>
    </w:p>
    <w:p w:rsidR="00880C2B" w:rsidRDefault="00880C2B" w:rsidP="00880C2B">
      <w:pPr>
        <w:tabs>
          <w:tab w:val="left" w:pos="142"/>
          <w:tab w:val="left" w:pos="709"/>
          <w:tab w:val="left" w:pos="851"/>
          <w:tab w:val="left" w:pos="1276"/>
        </w:tabs>
        <w:spacing w:after="0"/>
        <w:ind w:firstLine="709"/>
        <w:jc w:val="center"/>
        <w:rPr>
          <w:rFonts w:ascii="Arial" w:hAnsi="Arial" w:cs="Arial"/>
          <w:sz w:val="24"/>
          <w:szCs w:val="24"/>
        </w:rPr>
      </w:pPr>
    </w:p>
    <w:p w:rsidR="00880C2B" w:rsidRDefault="00880C2B" w:rsidP="00880C2B">
      <w:pPr>
        <w:tabs>
          <w:tab w:val="left" w:pos="142"/>
          <w:tab w:val="left" w:pos="709"/>
          <w:tab w:val="left" w:pos="851"/>
          <w:tab w:val="left" w:pos="1276"/>
        </w:tabs>
        <w:spacing w:after="0"/>
        <w:ind w:firstLine="709"/>
        <w:jc w:val="center"/>
        <w:rPr>
          <w:rFonts w:ascii="Arial" w:hAnsi="Arial" w:cs="Arial"/>
          <w:sz w:val="24"/>
          <w:szCs w:val="24"/>
        </w:rPr>
      </w:pPr>
      <w:r>
        <w:rPr>
          <w:rFonts w:ascii="Arial" w:hAnsi="Arial" w:cs="Arial"/>
          <w:sz w:val="24"/>
          <w:szCs w:val="24"/>
        </w:rPr>
        <w:t>Организация и проведение мероприятий, направленных на профилактику нарушений обязательных требований</w:t>
      </w:r>
    </w:p>
    <w:p w:rsidR="00880C2B" w:rsidRDefault="00880C2B" w:rsidP="00880C2B">
      <w:pPr>
        <w:tabs>
          <w:tab w:val="left" w:pos="142"/>
          <w:tab w:val="left" w:pos="709"/>
          <w:tab w:val="left" w:pos="851"/>
          <w:tab w:val="left" w:pos="1276"/>
        </w:tabs>
        <w:spacing w:after="0"/>
        <w:ind w:firstLine="709"/>
        <w:jc w:val="center"/>
        <w:rPr>
          <w:rFonts w:ascii="Arial" w:hAnsi="Arial" w:cs="Arial"/>
          <w:b/>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proofErr w:type="gramStart"/>
      <w:r>
        <w:rPr>
          <w:rFonts w:ascii="Arial" w:hAnsi="Arial" w:cs="Arial"/>
          <w:sz w:val="24"/>
          <w:szCs w:val="24"/>
        </w:rPr>
        <w:t>В целях предупреждения нарушений юридическими лицами и индивидуальными предпринимателями, гражданами, в отношении которых исполняется муниципальная функция, обязательных требований, устранения причин, факторов и условий, способствующих нарушениям обязательных требований, должностные лица органа муниципального земельного контроля осуществляют мероприятия по профилактике нарушений обязательных требований в соответствии с ежегодно утверждаемой программой профилактики нарушений обязательных требований, которой предусмотрен перечень должностных лиц органа муниципального земельного контроля, осуществляющих</w:t>
      </w:r>
      <w:proofErr w:type="gramEnd"/>
      <w:r>
        <w:rPr>
          <w:rFonts w:ascii="Arial" w:hAnsi="Arial" w:cs="Arial"/>
          <w:sz w:val="24"/>
          <w:szCs w:val="24"/>
        </w:rPr>
        <w:t xml:space="preserve"> данные мероприятия, сроки и периодичность их проведения.</w:t>
      </w:r>
    </w:p>
    <w:p w:rsidR="00880C2B" w:rsidRDefault="00880C2B" w:rsidP="00880C2B">
      <w:pPr>
        <w:widowControl w:val="0"/>
        <w:tabs>
          <w:tab w:val="left" w:pos="142"/>
          <w:tab w:val="left" w:pos="1276"/>
          <w:tab w:val="left" w:pos="1418"/>
          <w:tab w:val="left" w:pos="1560"/>
          <w:tab w:val="left" w:pos="2127"/>
        </w:tabs>
        <w:spacing w:after="0"/>
        <w:ind w:left="709"/>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sz w:val="24"/>
          <w:szCs w:val="24"/>
        </w:rPr>
        <w:t>В целях профилактики нарушений обязательных требований должностные лица органа муниципального земельного контроля</w:t>
      </w:r>
      <w:r>
        <w:rPr>
          <w:rFonts w:ascii="Arial" w:hAnsi="Arial" w:cs="Arial"/>
          <w:color w:val="548DD4"/>
          <w:sz w:val="24"/>
          <w:szCs w:val="24"/>
        </w:rPr>
        <w:t>:</w:t>
      </w:r>
    </w:p>
    <w:p w:rsidR="00880C2B" w:rsidRDefault="00880C2B" w:rsidP="00880C2B">
      <w:pPr>
        <w:tabs>
          <w:tab w:val="left" w:pos="142"/>
          <w:tab w:val="left" w:pos="709"/>
          <w:tab w:val="left" w:pos="851"/>
          <w:tab w:val="left" w:pos="1276"/>
        </w:tabs>
        <w:spacing w:after="0"/>
        <w:ind w:firstLine="709"/>
        <w:jc w:val="both"/>
        <w:rPr>
          <w:rFonts w:ascii="Arial" w:hAnsi="Arial" w:cs="Arial"/>
          <w:sz w:val="24"/>
          <w:szCs w:val="24"/>
        </w:rPr>
      </w:pPr>
      <w:r>
        <w:rPr>
          <w:rFonts w:ascii="Arial" w:hAnsi="Arial" w:cs="Arial"/>
          <w:sz w:val="24"/>
          <w:szCs w:val="24"/>
        </w:rPr>
        <w:t xml:space="preserve">1) обеспечивают размещение на официальном сайте органа муниципального земельного контроля в сети «Интернет» перечня нормативных правовых актов и их отдельных частей, содержащих обязательные требования, оценка соблюдения </w:t>
      </w:r>
      <w:r>
        <w:rPr>
          <w:rFonts w:ascii="Arial" w:hAnsi="Arial" w:cs="Arial"/>
          <w:sz w:val="24"/>
          <w:szCs w:val="24"/>
        </w:rPr>
        <w:lastRenderedPageBreak/>
        <w:t>которых является предметом муниципальной функции, а также текстов соответствующих нормативных правовых актов;</w:t>
      </w:r>
    </w:p>
    <w:p w:rsidR="00880C2B" w:rsidRDefault="00880C2B" w:rsidP="00880C2B">
      <w:pPr>
        <w:tabs>
          <w:tab w:val="left" w:pos="142"/>
          <w:tab w:val="left" w:pos="1276"/>
        </w:tabs>
        <w:spacing w:after="0"/>
        <w:ind w:firstLine="709"/>
        <w:jc w:val="both"/>
        <w:rPr>
          <w:rFonts w:ascii="Arial" w:hAnsi="Arial" w:cs="Arial"/>
          <w:sz w:val="24"/>
          <w:szCs w:val="24"/>
        </w:rPr>
      </w:pPr>
      <w:r>
        <w:rPr>
          <w:rFonts w:ascii="Arial" w:hAnsi="Arial" w:cs="Arial"/>
          <w:sz w:val="24"/>
          <w:szCs w:val="24"/>
        </w:rPr>
        <w:t>2)</w:t>
      </w:r>
      <w:r>
        <w:rPr>
          <w:rFonts w:ascii="Arial" w:hAnsi="Arial" w:cs="Arial"/>
          <w:sz w:val="24"/>
          <w:szCs w:val="24"/>
        </w:rPr>
        <w:tab/>
        <w:t xml:space="preserve">осуществляют информирование юридических лиц и индивидуальных предпринимателей, в отношении которых исполняется муниципальная функция,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w:t>
      </w:r>
    </w:p>
    <w:p w:rsidR="00880C2B" w:rsidRDefault="00880C2B" w:rsidP="00880C2B">
      <w:pPr>
        <w:tabs>
          <w:tab w:val="left" w:pos="1134"/>
        </w:tabs>
        <w:spacing w:after="0"/>
        <w:ind w:firstLine="709"/>
        <w:jc w:val="both"/>
        <w:rPr>
          <w:rFonts w:ascii="Arial" w:hAnsi="Arial" w:cs="Arial"/>
          <w:sz w:val="24"/>
          <w:szCs w:val="24"/>
        </w:rPr>
      </w:pPr>
      <w:r>
        <w:rPr>
          <w:rFonts w:ascii="Arial" w:hAnsi="Arial" w:cs="Arial"/>
          <w:sz w:val="24"/>
          <w:szCs w:val="24"/>
        </w:rPr>
        <w:t>3) в случае изменения обязательных требований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880C2B" w:rsidRDefault="00880C2B" w:rsidP="00880C2B">
      <w:pPr>
        <w:widowControl w:val="0"/>
        <w:tabs>
          <w:tab w:val="left" w:pos="567"/>
          <w:tab w:val="left" w:pos="1134"/>
          <w:tab w:val="left" w:pos="1560"/>
        </w:tabs>
        <w:spacing w:after="0"/>
        <w:ind w:firstLine="709"/>
        <w:jc w:val="both"/>
        <w:rPr>
          <w:rFonts w:ascii="Arial" w:hAnsi="Arial" w:cs="Arial"/>
          <w:sz w:val="24"/>
          <w:szCs w:val="24"/>
        </w:rPr>
      </w:pPr>
      <w:proofErr w:type="gramStart"/>
      <w:r>
        <w:rPr>
          <w:rFonts w:ascii="Arial" w:hAnsi="Arial" w:cs="Arial"/>
          <w:sz w:val="24"/>
          <w:szCs w:val="24"/>
        </w:rPr>
        <w:t>4) обеспечивают обобщение практики по мере необходимости и размещение на официальном сайте органа муниципального земельного контроля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гражданами, в отношении которых исполняется муниципальная функция, в целях недопущения таких нарушений, по мере необходимости</w:t>
      </w:r>
      <w:proofErr w:type="gramEnd"/>
      <w:r>
        <w:rPr>
          <w:rFonts w:ascii="Arial" w:hAnsi="Arial" w:cs="Arial"/>
          <w:sz w:val="24"/>
          <w:szCs w:val="24"/>
        </w:rPr>
        <w:t>, но не реже одного раза в год;</w:t>
      </w:r>
    </w:p>
    <w:p w:rsidR="00880C2B" w:rsidRDefault="00880C2B" w:rsidP="00880C2B">
      <w:pPr>
        <w:widowControl w:val="0"/>
        <w:tabs>
          <w:tab w:val="left" w:pos="567"/>
          <w:tab w:val="left" w:pos="1134"/>
          <w:tab w:val="left" w:pos="1560"/>
        </w:tabs>
        <w:spacing w:after="0"/>
        <w:ind w:firstLine="709"/>
        <w:jc w:val="both"/>
        <w:rPr>
          <w:rFonts w:ascii="Arial" w:hAnsi="Arial" w:cs="Arial"/>
          <w:sz w:val="24"/>
          <w:szCs w:val="24"/>
        </w:rPr>
      </w:pPr>
      <w:proofErr w:type="gramStart"/>
      <w:r>
        <w:rPr>
          <w:rFonts w:ascii="Arial" w:hAnsi="Arial" w:cs="Arial"/>
          <w:sz w:val="24"/>
          <w:szCs w:val="24"/>
        </w:rPr>
        <w:t>5)</w:t>
      </w:r>
      <w:r>
        <w:rPr>
          <w:rFonts w:ascii="Arial" w:hAnsi="Arial" w:cs="Arial"/>
          <w:sz w:val="24"/>
          <w:szCs w:val="24"/>
        </w:rPr>
        <w:tab/>
        <w:t xml:space="preserve">выдают предостережения о недопустимости нарушения обязательных требований в соответствии с ч. 5 ст. 8.2 Федерального закона 294-ФЗ </w:t>
      </w:r>
      <w:r>
        <w:rPr>
          <w:rFonts w:ascii="Arial" w:hAnsi="Arial" w:cs="Arial"/>
          <w:color w:val="000000"/>
          <w:sz w:val="24"/>
          <w:szCs w:val="24"/>
        </w:rPr>
        <w:t xml:space="preserve">при наличии у </w:t>
      </w:r>
      <w:r>
        <w:rPr>
          <w:rFonts w:ascii="Arial" w:hAnsi="Arial" w:cs="Arial"/>
          <w:sz w:val="24"/>
          <w:szCs w:val="24"/>
        </w:rPr>
        <w:t>органа муниципального земельного контроля</w:t>
      </w:r>
      <w:r>
        <w:rPr>
          <w:rFonts w:ascii="Arial" w:hAnsi="Arial" w:cs="Arial"/>
          <w:color w:val="000000"/>
          <w:sz w:val="24"/>
          <w:szCs w:val="24"/>
        </w:rPr>
        <w:t xml:space="preserve"> сведений о готовящихся нарушениях или о признаках нарушений </w:t>
      </w:r>
      <w:r>
        <w:rPr>
          <w:rFonts w:ascii="Arial" w:hAnsi="Arial" w:cs="Arial"/>
          <w:sz w:val="24"/>
          <w:szCs w:val="24"/>
        </w:rPr>
        <w:t>обязательных</w:t>
      </w:r>
      <w:r>
        <w:rPr>
          <w:rFonts w:ascii="Arial" w:hAnsi="Arial" w:cs="Arial"/>
          <w:color w:val="000000"/>
          <w:sz w:val="24"/>
          <w:szCs w:val="24"/>
        </w:rPr>
        <w:t xml:space="preserve">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гражданами либо содержащихся в поступивших обращениях и заявлениях (за исключением</w:t>
      </w:r>
      <w:proofErr w:type="gramEnd"/>
      <w:r>
        <w:rPr>
          <w:rFonts w:ascii="Arial" w:hAnsi="Arial" w:cs="Arial"/>
          <w:color w:val="000000"/>
          <w:sz w:val="24"/>
          <w:szCs w:val="24"/>
        </w:rPr>
        <w:t xml:space="preserve"> </w:t>
      </w:r>
      <w:proofErr w:type="gramStart"/>
      <w:r>
        <w:rPr>
          <w:rFonts w:ascii="Arial" w:hAnsi="Arial" w:cs="Arial"/>
          <w:color w:val="000000"/>
          <w:sz w:val="24"/>
          <w:szCs w:val="24"/>
        </w:rPr>
        <w:t xml:space="preserve">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w:t>
      </w:r>
      <w:r>
        <w:rPr>
          <w:rFonts w:ascii="Arial" w:hAnsi="Arial" w:cs="Arial"/>
          <w:sz w:val="24"/>
          <w:szCs w:val="24"/>
        </w:rPr>
        <w:t>обязательных</w:t>
      </w:r>
      <w:r>
        <w:rPr>
          <w:rFonts w:ascii="Arial" w:hAnsi="Arial" w:cs="Arial"/>
          <w:color w:val="000000"/>
          <w:sz w:val="24"/>
          <w:szCs w:val="24"/>
        </w:rPr>
        <w:t xml:space="preserve">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w:t>
      </w:r>
      <w:proofErr w:type="gramEnd"/>
      <w:r>
        <w:rPr>
          <w:rFonts w:ascii="Arial" w:hAnsi="Arial" w:cs="Arial"/>
          <w:color w:val="000000"/>
          <w:sz w:val="24"/>
          <w:szCs w:val="24"/>
        </w:rPr>
        <w:t xml:space="preserve"> </w:t>
      </w:r>
      <w:proofErr w:type="gramStart"/>
      <w:r>
        <w:rPr>
          <w:rFonts w:ascii="Arial" w:hAnsi="Arial" w:cs="Arial"/>
          <w:color w:val="000000"/>
          <w:sz w:val="24"/>
          <w:szCs w:val="24"/>
        </w:rPr>
        <w:t xml:space="preserve">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гражданин ранее не привлекался к ответственности за нарушение соответствующих требований, и предлагают лицу принять меры по обеспечению соблюдения </w:t>
      </w:r>
      <w:r>
        <w:rPr>
          <w:rFonts w:ascii="Arial" w:hAnsi="Arial" w:cs="Arial"/>
          <w:sz w:val="24"/>
          <w:szCs w:val="24"/>
        </w:rPr>
        <w:t>обязательных</w:t>
      </w:r>
      <w:r>
        <w:rPr>
          <w:rFonts w:ascii="Arial" w:hAnsi="Arial" w:cs="Arial"/>
          <w:color w:val="000000"/>
          <w:sz w:val="24"/>
          <w:szCs w:val="24"/>
        </w:rPr>
        <w:t xml:space="preserve"> требований и уведомить </w:t>
      </w:r>
      <w:r>
        <w:rPr>
          <w:rFonts w:ascii="Arial" w:hAnsi="Arial" w:cs="Arial"/>
          <w:sz w:val="24"/>
          <w:szCs w:val="24"/>
        </w:rPr>
        <w:t>орган муниципального земельного контроля</w:t>
      </w:r>
      <w:r>
        <w:rPr>
          <w:rFonts w:ascii="Arial" w:hAnsi="Arial" w:cs="Arial"/>
          <w:color w:val="000000"/>
          <w:sz w:val="24"/>
          <w:szCs w:val="24"/>
        </w:rPr>
        <w:t xml:space="preserve"> об этом в установленный в таком предостережении срок.</w:t>
      </w:r>
      <w:proofErr w:type="gramEnd"/>
    </w:p>
    <w:p w:rsidR="00880C2B" w:rsidRDefault="00880C2B" w:rsidP="00880C2B">
      <w:pPr>
        <w:widowControl w:val="0"/>
        <w:tabs>
          <w:tab w:val="left" w:pos="567"/>
          <w:tab w:val="left" w:pos="1134"/>
          <w:tab w:val="left" w:pos="1560"/>
        </w:tabs>
        <w:spacing w:after="0"/>
        <w:ind w:firstLine="709"/>
        <w:jc w:val="both"/>
        <w:rPr>
          <w:rFonts w:ascii="Arial" w:hAnsi="Arial" w:cs="Arial"/>
          <w:color w:val="000000"/>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color w:val="000000"/>
          <w:sz w:val="24"/>
          <w:szCs w:val="24"/>
        </w:rPr>
        <w:t xml:space="preserve">Решение о направлении предостережения о недопустимости нарушения обязательных требований принимает руководитель </w:t>
      </w:r>
      <w:r>
        <w:rPr>
          <w:rFonts w:ascii="Arial" w:hAnsi="Arial" w:cs="Arial"/>
          <w:sz w:val="24"/>
          <w:szCs w:val="24"/>
        </w:rPr>
        <w:t xml:space="preserve">органа муниципального земельного контроля, лицо его замещающее, первый заместитель руководителя, заместители руководителя органа муниципального земельного контроля </w:t>
      </w:r>
      <w:r>
        <w:rPr>
          <w:rFonts w:ascii="Arial" w:hAnsi="Arial" w:cs="Arial"/>
          <w:color w:val="000000"/>
          <w:sz w:val="24"/>
          <w:szCs w:val="24"/>
        </w:rPr>
        <w:t xml:space="preserve">на основании </w:t>
      </w:r>
      <w:r>
        <w:rPr>
          <w:rFonts w:ascii="Arial" w:hAnsi="Arial" w:cs="Arial"/>
          <w:color w:val="000000"/>
          <w:sz w:val="24"/>
          <w:szCs w:val="24"/>
        </w:rPr>
        <w:lastRenderedPageBreak/>
        <w:t xml:space="preserve">предложений должностного лица </w:t>
      </w:r>
      <w:r>
        <w:rPr>
          <w:rFonts w:ascii="Arial" w:hAnsi="Arial" w:cs="Arial"/>
          <w:sz w:val="24"/>
          <w:szCs w:val="24"/>
        </w:rPr>
        <w:t>органа муниципального земельного контроля</w:t>
      </w:r>
      <w:r>
        <w:rPr>
          <w:rFonts w:ascii="Arial" w:hAnsi="Arial" w:cs="Arial"/>
          <w:color w:val="000000"/>
          <w:sz w:val="24"/>
          <w:szCs w:val="24"/>
        </w:rPr>
        <w:t>, при наличии сведений, указанных в ч. 5 ст. 8.2 Федерального закона № 294-ФЗ.</w:t>
      </w:r>
    </w:p>
    <w:p w:rsidR="00880C2B" w:rsidRDefault="00880C2B" w:rsidP="00880C2B">
      <w:pPr>
        <w:widowControl w:val="0"/>
        <w:tabs>
          <w:tab w:val="left" w:pos="1276"/>
        </w:tabs>
        <w:spacing w:after="0"/>
        <w:ind w:left="709"/>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color w:val="000000"/>
          <w:sz w:val="24"/>
          <w:szCs w:val="24"/>
        </w:rPr>
        <w:t xml:space="preserve">Составление и направление предостережения о недопустимости нарушения обязательных требований осуществляется не позднее 20 дней со дня получения должностным лицом </w:t>
      </w:r>
      <w:r>
        <w:rPr>
          <w:rFonts w:ascii="Arial" w:hAnsi="Arial" w:cs="Arial"/>
          <w:sz w:val="24"/>
          <w:szCs w:val="24"/>
        </w:rPr>
        <w:t>органа муниципального земельного контроля</w:t>
      </w:r>
      <w:r>
        <w:rPr>
          <w:rFonts w:ascii="Arial" w:hAnsi="Arial" w:cs="Arial"/>
          <w:color w:val="000000"/>
          <w:sz w:val="24"/>
          <w:szCs w:val="24"/>
        </w:rPr>
        <w:t xml:space="preserve"> сведений, </w:t>
      </w:r>
      <w:r>
        <w:rPr>
          <w:rFonts w:ascii="Arial" w:hAnsi="Arial" w:cs="Arial"/>
          <w:sz w:val="24"/>
          <w:szCs w:val="24"/>
        </w:rPr>
        <w:t>указанных в</w:t>
      </w:r>
      <w:r>
        <w:rPr>
          <w:rFonts w:ascii="Arial" w:hAnsi="Arial" w:cs="Arial"/>
          <w:color w:val="FF0000"/>
          <w:sz w:val="24"/>
          <w:szCs w:val="24"/>
        </w:rPr>
        <w:t xml:space="preserve"> </w:t>
      </w:r>
      <w:r>
        <w:rPr>
          <w:rFonts w:ascii="Arial" w:hAnsi="Arial" w:cs="Arial"/>
          <w:sz w:val="24"/>
          <w:szCs w:val="24"/>
        </w:rPr>
        <w:t>подпункте 5 пункта 56 настоящего Административного регламента.</w:t>
      </w:r>
    </w:p>
    <w:p w:rsidR="00880C2B" w:rsidRDefault="00880C2B" w:rsidP="00880C2B">
      <w:pPr>
        <w:widowControl w:val="0"/>
        <w:tabs>
          <w:tab w:val="left" w:pos="1276"/>
        </w:tabs>
        <w:spacing w:after="0"/>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proofErr w:type="gramStart"/>
      <w:r>
        <w:rPr>
          <w:rFonts w:ascii="Arial" w:hAnsi="Arial" w:cs="Arial"/>
          <w:sz w:val="24"/>
          <w:szCs w:val="24"/>
        </w:rPr>
        <w:t>Предостережение о недопустимости нарушения обязательных требований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гражданина, в отношении которого исполняется муниципальная функция,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сети «Интернет» либо посредством федеральной государственной информационной системы</w:t>
      </w:r>
      <w:proofErr w:type="gramEnd"/>
      <w:r>
        <w:rPr>
          <w:rFonts w:ascii="Arial" w:hAnsi="Arial" w:cs="Arial"/>
          <w:sz w:val="24"/>
          <w:szCs w:val="24"/>
        </w:rPr>
        <w:t xml:space="preserve"> «Единый портал государственных и муниципальных услуг», а также в ЕГИС ОКНД.</w:t>
      </w:r>
    </w:p>
    <w:p w:rsidR="00880C2B" w:rsidRDefault="00880C2B" w:rsidP="00880C2B">
      <w:pPr>
        <w:widowControl w:val="0"/>
        <w:tabs>
          <w:tab w:val="left" w:pos="1276"/>
        </w:tabs>
        <w:spacing w:after="0"/>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color w:val="000000"/>
          <w:sz w:val="24"/>
          <w:szCs w:val="24"/>
        </w:rPr>
        <w:t xml:space="preserve">По результатам рассмотрения предостережения о недопустимости нарушения обязательных требований юридическим лицом, индивидуальным предпринимателем, гражданином могут быть поданы в </w:t>
      </w:r>
      <w:r>
        <w:rPr>
          <w:rFonts w:ascii="Arial" w:hAnsi="Arial" w:cs="Arial"/>
          <w:sz w:val="24"/>
          <w:szCs w:val="24"/>
        </w:rPr>
        <w:t xml:space="preserve">орган муниципального земельного контроля </w:t>
      </w:r>
      <w:r>
        <w:rPr>
          <w:rFonts w:ascii="Arial" w:hAnsi="Arial" w:cs="Arial"/>
          <w:color w:val="000000"/>
          <w:sz w:val="24"/>
          <w:szCs w:val="24"/>
        </w:rPr>
        <w:t>возражения на предостережение о недопустимости нарушения обязательных требований, в том числе в электронной форме посредством ЕГИС ОКНД.</w:t>
      </w:r>
    </w:p>
    <w:p w:rsidR="00880C2B" w:rsidRDefault="00880C2B" w:rsidP="00880C2B">
      <w:pPr>
        <w:widowControl w:val="0"/>
        <w:tabs>
          <w:tab w:val="left" w:pos="1276"/>
        </w:tabs>
        <w:spacing w:after="0"/>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color w:val="000000"/>
          <w:sz w:val="24"/>
          <w:szCs w:val="24"/>
        </w:rPr>
        <w:t xml:space="preserve">Возражение на предостережение о недопустимости нарушения </w:t>
      </w:r>
      <w:r>
        <w:rPr>
          <w:rFonts w:ascii="Arial" w:hAnsi="Arial" w:cs="Arial"/>
          <w:sz w:val="24"/>
          <w:szCs w:val="24"/>
        </w:rPr>
        <w:t>обязательных требований</w:t>
      </w:r>
      <w:r>
        <w:rPr>
          <w:rFonts w:ascii="Arial" w:hAnsi="Arial" w:cs="Arial"/>
          <w:color w:val="000000"/>
          <w:sz w:val="24"/>
          <w:szCs w:val="24"/>
        </w:rPr>
        <w:t xml:space="preserve"> составляется по форме согласно </w:t>
      </w:r>
      <w:r>
        <w:rPr>
          <w:rFonts w:ascii="Arial" w:hAnsi="Arial" w:cs="Arial"/>
          <w:sz w:val="24"/>
          <w:szCs w:val="24"/>
        </w:rPr>
        <w:t>приложению 12</w:t>
      </w:r>
      <w:r>
        <w:rPr>
          <w:rFonts w:ascii="Arial" w:hAnsi="Arial" w:cs="Arial"/>
          <w:b/>
          <w:color w:val="548DD4"/>
          <w:sz w:val="24"/>
          <w:szCs w:val="24"/>
        </w:rPr>
        <w:t xml:space="preserve"> </w:t>
      </w:r>
      <w:r>
        <w:rPr>
          <w:rFonts w:ascii="Arial" w:hAnsi="Arial" w:cs="Arial"/>
          <w:color w:val="000000"/>
          <w:sz w:val="24"/>
          <w:szCs w:val="24"/>
        </w:rPr>
        <w:t>к Регламенту, либо в произвольной форме, но должно обязательно содержать следующее:</w:t>
      </w:r>
    </w:p>
    <w:p w:rsidR="00880C2B" w:rsidRDefault="00880C2B" w:rsidP="00880C2B">
      <w:pPr>
        <w:spacing w:after="0"/>
        <w:ind w:firstLine="540"/>
        <w:jc w:val="both"/>
        <w:rPr>
          <w:rFonts w:ascii="Arial" w:hAnsi="Arial" w:cs="Arial"/>
          <w:sz w:val="24"/>
          <w:szCs w:val="24"/>
        </w:rPr>
      </w:pPr>
      <w:r>
        <w:rPr>
          <w:rFonts w:ascii="Arial" w:hAnsi="Arial" w:cs="Arial"/>
          <w:color w:val="000000"/>
          <w:sz w:val="24"/>
          <w:szCs w:val="24"/>
        </w:rPr>
        <w:t xml:space="preserve">1) </w:t>
      </w:r>
      <w:r>
        <w:rPr>
          <w:rFonts w:ascii="Arial" w:hAnsi="Arial" w:cs="Arial"/>
          <w:sz w:val="24"/>
          <w:szCs w:val="24"/>
        </w:rPr>
        <w:t xml:space="preserve">наименование юридического лица, фамилия, имя, отчество (при наличии) индивидуального предпринимателя, гражданина; </w:t>
      </w:r>
    </w:p>
    <w:p w:rsidR="00880C2B" w:rsidRDefault="00880C2B" w:rsidP="00880C2B">
      <w:pPr>
        <w:spacing w:after="0"/>
        <w:ind w:firstLine="540"/>
        <w:jc w:val="both"/>
        <w:rPr>
          <w:rFonts w:ascii="Arial" w:hAnsi="Arial" w:cs="Arial"/>
          <w:sz w:val="24"/>
          <w:szCs w:val="24"/>
        </w:rPr>
      </w:pPr>
      <w:r>
        <w:rPr>
          <w:rFonts w:ascii="Arial" w:hAnsi="Arial" w:cs="Arial"/>
          <w:sz w:val="24"/>
          <w:szCs w:val="24"/>
        </w:rPr>
        <w:t xml:space="preserve">2) идентификационный номер налогоплательщика - юридического лица, индивидуального предпринимателя, гражданина; </w:t>
      </w:r>
    </w:p>
    <w:p w:rsidR="00880C2B" w:rsidRDefault="00880C2B" w:rsidP="00880C2B">
      <w:pPr>
        <w:spacing w:after="0"/>
        <w:ind w:firstLine="540"/>
        <w:jc w:val="both"/>
        <w:rPr>
          <w:rFonts w:ascii="Arial" w:hAnsi="Arial" w:cs="Arial"/>
          <w:sz w:val="24"/>
          <w:szCs w:val="24"/>
        </w:rPr>
      </w:pPr>
      <w:r>
        <w:rPr>
          <w:rFonts w:ascii="Arial" w:hAnsi="Arial" w:cs="Arial"/>
          <w:sz w:val="24"/>
          <w:szCs w:val="24"/>
        </w:rPr>
        <w:t>3) дата и номер предостережения, направленного в адрес юридического лица, индивидуального предпринимателя, гражданина;</w:t>
      </w:r>
    </w:p>
    <w:p w:rsidR="00880C2B" w:rsidRDefault="00880C2B" w:rsidP="00880C2B">
      <w:pPr>
        <w:spacing w:after="0"/>
        <w:ind w:firstLine="540"/>
        <w:jc w:val="both"/>
        <w:rPr>
          <w:rFonts w:ascii="Arial" w:hAnsi="Arial" w:cs="Arial"/>
          <w:sz w:val="24"/>
          <w:szCs w:val="24"/>
        </w:rPr>
      </w:pPr>
      <w:r>
        <w:rPr>
          <w:rFonts w:ascii="Arial" w:hAnsi="Arial" w:cs="Arial"/>
          <w:sz w:val="24"/>
          <w:szCs w:val="24"/>
        </w:rPr>
        <w:t>4) обоснование позиции в отношении указанных в предостережении действий (бездействия) юридического лица, индивидуального предпринимателя, гражданина, которые приводят или могут привести к нарушению обязательных требований, требований, установленных муниципальными правовыми актами.</w:t>
      </w:r>
    </w:p>
    <w:p w:rsidR="00880C2B" w:rsidRDefault="00880C2B" w:rsidP="00880C2B">
      <w:pPr>
        <w:spacing w:after="0"/>
        <w:ind w:firstLine="540"/>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color w:val="000000"/>
          <w:sz w:val="24"/>
          <w:szCs w:val="24"/>
        </w:rPr>
      </w:pPr>
      <w:proofErr w:type="gramStart"/>
      <w:r>
        <w:rPr>
          <w:rFonts w:ascii="Arial" w:hAnsi="Arial" w:cs="Arial"/>
          <w:color w:val="000000"/>
          <w:sz w:val="24"/>
          <w:szCs w:val="24"/>
        </w:rPr>
        <w:t xml:space="preserve">Возражения на предостережение о недопустимости нарушения обязательных требований направляется юридическим лицом, индивидуальным предпринимателем, гражданином в орган муниципального земельного контроля в бумажном виде почтовым отправлением, либо в виде электронного документа, подписанного усиленной квалифицированной электронной подписью юридического лица, индивидуального предпринимателя, лица, уполномоченного действовать от его </w:t>
      </w:r>
      <w:r>
        <w:rPr>
          <w:rFonts w:ascii="Arial" w:hAnsi="Arial" w:cs="Arial"/>
          <w:color w:val="000000"/>
          <w:sz w:val="24"/>
          <w:szCs w:val="24"/>
        </w:rPr>
        <w:lastRenderedPageBreak/>
        <w:t>имени, на указанный в предостережении о недопустимости нарушения обязательных требований адрес электронной почты органа муниципального земельного контроля</w:t>
      </w:r>
      <w:proofErr w:type="gramEnd"/>
      <w:r>
        <w:rPr>
          <w:rFonts w:ascii="Arial" w:hAnsi="Arial" w:cs="Arial"/>
          <w:color w:val="000000"/>
          <w:sz w:val="24"/>
          <w:szCs w:val="24"/>
        </w:rPr>
        <w:t>, либо иными указанными в предостережении способами, в том числе в электронном виде посредством ЕГИС ОКНД.</w:t>
      </w:r>
    </w:p>
    <w:p w:rsidR="00880C2B" w:rsidRDefault="00880C2B" w:rsidP="00880C2B">
      <w:pPr>
        <w:pStyle w:val="18"/>
        <w:tabs>
          <w:tab w:val="left" w:pos="1276"/>
        </w:tabs>
        <w:spacing w:after="0"/>
        <w:ind w:left="0" w:firstLine="709"/>
        <w:jc w:val="both"/>
        <w:rPr>
          <w:rFonts w:ascii="Arial" w:hAnsi="Arial" w:cs="Arial"/>
          <w:color w:val="000000"/>
          <w:sz w:val="24"/>
          <w:szCs w:val="24"/>
        </w:rPr>
      </w:pPr>
      <w:r>
        <w:rPr>
          <w:rFonts w:ascii="Arial" w:hAnsi="Arial" w:cs="Arial"/>
          <w:color w:val="000000"/>
          <w:sz w:val="24"/>
          <w:szCs w:val="24"/>
        </w:rPr>
        <w:t>В случае если между органом муниципального земельного контроля и юридическим лицом, индивидуальным предпринимателем заключено Соглашение об информационном взаимодействии в электронном виде, уведомление об исполнении предостережения о недопустимости нарушения обязательных требований направляется в электронном виде посредством МСЭД или ЕГИС ОКНД.</w:t>
      </w:r>
    </w:p>
    <w:p w:rsidR="00880C2B" w:rsidRDefault="00880C2B" w:rsidP="00880C2B">
      <w:pPr>
        <w:pStyle w:val="18"/>
        <w:widowControl w:val="0"/>
        <w:tabs>
          <w:tab w:val="left" w:pos="567"/>
          <w:tab w:val="left" w:pos="1276"/>
        </w:tabs>
        <w:spacing w:after="0"/>
        <w:ind w:left="1418"/>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color w:val="000000"/>
          <w:sz w:val="24"/>
          <w:szCs w:val="24"/>
        </w:rPr>
        <w:t xml:space="preserve">Орган муниципального земельного контроля рассматривает возражения на предостережение о недопустимости нарушения обязательных требований и по итогам рассмотрения в течение 20 рабочих дней со дня их получения направляет юридическому лицу, индивидуальному предпринимателю, гражданину, в отношении которого исполняется муниципальная функция, ответ в порядке, </w:t>
      </w:r>
      <w:r>
        <w:rPr>
          <w:rFonts w:ascii="Arial" w:hAnsi="Arial" w:cs="Arial"/>
          <w:sz w:val="24"/>
          <w:szCs w:val="24"/>
        </w:rPr>
        <w:t>установленном пунктом 59 настоящего Административного регламента</w:t>
      </w:r>
      <w:r>
        <w:rPr>
          <w:rFonts w:ascii="Arial" w:hAnsi="Arial" w:cs="Arial"/>
          <w:color w:val="000000"/>
          <w:sz w:val="24"/>
          <w:szCs w:val="24"/>
        </w:rPr>
        <w:t>.</w:t>
      </w:r>
    </w:p>
    <w:p w:rsidR="00880C2B" w:rsidRDefault="00880C2B" w:rsidP="00880C2B">
      <w:pPr>
        <w:widowControl w:val="0"/>
        <w:tabs>
          <w:tab w:val="left" w:pos="1276"/>
        </w:tabs>
        <w:spacing w:after="0"/>
        <w:jc w:val="both"/>
        <w:rPr>
          <w:rFonts w:ascii="Arial" w:hAnsi="Arial" w:cs="Arial"/>
          <w:color w:val="000000"/>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color w:val="000000"/>
          <w:sz w:val="24"/>
          <w:szCs w:val="24"/>
        </w:rPr>
        <w:t xml:space="preserve">Результаты рассмотрения возражений на предостережение о недопустимости нарушения обязательных требований используются </w:t>
      </w:r>
      <w:r>
        <w:rPr>
          <w:rFonts w:ascii="Arial" w:hAnsi="Arial" w:cs="Arial"/>
          <w:sz w:val="24"/>
          <w:szCs w:val="24"/>
        </w:rPr>
        <w:t>органом муниципального земельного контроля</w:t>
      </w:r>
      <w:r>
        <w:rPr>
          <w:rFonts w:ascii="Arial" w:hAnsi="Arial" w:cs="Arial"/>
          <w:color w:val="000000"/>
          <w:sz w:val="24"/>
          <w:szCs w:val="24"/>
        </w:rPr>
        <w:t xml:space="preserve"> для целей организации и проведения мероприятий по профилактике нарушения обязательных требований.</w:t>
      </w:r>
    </w:p>
    <w:p w:rsidR="00880C2B" w:rsidRDefault="00880C2B" w:rsidP="00880C2B">
      <w:pPr>
        <w:widowControl w:val="0"/>
        <w:tabs>
          <w:tab w:val="left" w:pos="1276"/>
        </w:tabs>
        <w:spacing w:after="0"/>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proofErr w:type="gramStart"/>
      <w:r>
        <w:rPr>
          <w:rFonts w:ascii="Arial" w:hAnsi="Arial" w:cs="Arial"/>
          <w:color w:val="000000"/>
          <w:sz w:val="24"/>
          <w:szCs w:val="24"/>
        </w:rPr>
        <w:t xml:space="preserve">При отсутствии возражений на предостережение о недопустимости нарушений обязательных требований </w:t>
      </w:r>
      <w:r>
        <w:rPr>
          <w:rFonts w:ascii="Arial" w:hAnsi="Arial" w:cs="Arial"/>
          <w:sz w:val="24"/>
          <w:szCs w:val="24"/>
        </w:rPr>
        <w:t>юридическое лицо, индивидуальный предприниматель, гражданин</w:t>
      </w:r>
      <w:r>
        <w:rPr>
          <w:rFonts w:ascii="Arial" w:hAnsi="Arial" w:cs="Arial"/>
          <w:color w:val="000000"/>
          <w:sz w:val="24"/>
          <w:szCs w:val="24"/>
        </w:rPr>
        <w:t xml:space="preserve"> </w:t>
      </w:r>
      <w:r>
        <w:rPr>
          <w:rFonts w:ascii="Arial" w:hAnsi="Arial" w:cs="Arial"/>
          <w:sz w:val="24"/>
          <w:szCs w:val="24"/>
        </w:rPr>
        <w:t>в указанный в предостережении срок - не менее 60 дней со дня направления предостережения, направляет</w:t>
      </w:r>
      <w:r>
        <w:rPr>
          <w:rFonts w:ascii="Arial" w:hAnsi="Arial" w:cs="Arial"/>
          <w:color w:val="000000"/>
          <w:sz w:val="24"/>
          <w:szCs w:val="24"/>
        </w:rPr>
        <w:t xml:space="preserve"> в </w:t>
      </w:r>
      <w:r>
        <w:rPr>
          <w:rFonts w:ascii="Arial" w:hAnsi="Arial" w:cs="Arial"/>
          <w:sz w:val="24"/>
          <w:szCs w:val="24"/>
        </w:rPr>
        <w:t>орган муниципального земельного контроля</w:t>
      </w:r>
      <w:r>
        <w:rPr>
          <w:rFonts w:ascii="Arial" w:hAnsi="Arial" w:cs="Arial"/>
          <w:color w:val="000000"/>
          <w:sz w:val="24"/>
          <w:szCs w:val="24"/>
        </w:rPr>
        <w:t xml:space="preserve"> уведомление об исполнении предостережения о недопустимости нарушения обязательных требований.</w:t>
      </w:r>
      <w:proofErr w:type="gramEnd"/>
    </w:p>
    <w:p w:rsidR="00880C2B" w:rsidRDefault="00880C2B" w:rsidP="00880C2B">
      <w:pPr>
        <w:widowControl w:val="0"/>
        <w:tabs>
          <w:tab w:val="left" w:pos="1276"/>
          <w:tab w:val="left" w:pos="1560"/>
        </w:tabs>
        <w:spacing w:after="0"/>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color w:val="000000"/>
          <w:sz w:val="24"/>
          <w:szCs w:val="24"/>
        </w:rPr>
        <w:t>В уведомлении об исполнении предостережения о недопустимости нарушения обязательных требований указываются:</w:t>
      </w:r>
    </w:p>
    <w:p w:rsidR="00880C2B" w:rsidRDefault="00880C2B" w:rsidP="00790272">
      <w:pPr>
        <w:numPr>
          <w:ilvl w:val="0"/>
          <w:numId w:val="12"/>
        </w:numPr>
        <w:tabs>
          <w:tab w:val="left" w:pos="1134"/>
        </w:tabs>
        <w:suppressAutoHyphens/>
        <w:spacing w:after="0"/>
        <w:ind w:left="0" w:firstLine="709"/>
        <w:jc w:val="both"/>
        <w:rPr>
          <w:rFonts w:ascii="Arial" w:hAnsi="Arial" w:cs="Arial"/>
          <w:sz w:val="24"/>
          <w:szCs w:val="24"/>
        </w:rPr>
      </w:pPr>
      <w:proofErr w:type="gramStart"/>
      <w:r>
        <w:rPr>
          <w:rFonts w:ascii="Arial" w:hAnsi="Arial" w:cs="Arial"/>
          <w:sz w:val="24"/>
          <w:szCs w:val="24"/>
        </w:rPr>
        <w:t>наименование юридического лица, фамилия, имя, отчество (при наличии) индивидуального предпринимателя, гражданина;</w:t>
      </w:r>
      <w:proofErr w:type="gramEnd"/>
    </w:p>
    <w:p w:rsidR="00880C2B" w:rsidRDefault="00880C2B" w:rsidP="00790272">
      <w:pPr>
        <w:numPr>
          <w:ilvl w:val="0"/>
          <w:numId w:val="12"/>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идентификационный номер налогоплательщика - юридического лица, индивидуального предпринимателя, гражданина;</w:t>
      </w:r>
    </w:p>
    <w:p w:rsidR="00880C2B" w:rsidRDefault="00880C2B" w:rsidP="00790272">
      <w:pPr>
        <w:numPr>
          <w:ilvl w:val="0"/>
          <w:numId w:val="12"/>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дата и номер предостережения, направленного в адрес юридического лица, индивидуального предпринимателя, гражданина;</w:t>
      </w:r>
    </w:p>
    <w:p w:rsidR="00880C2B" w:rsidRDefault="00880C2B" w:rsidP="00790272">
      <w:pPr>
        <w:numPr>
          <w:ilvl w:val="0"/>
          <w:numId w:val="12"/>
        </w:numPr>
        <w:tabs>
          <w:tab w:val="left" w:pos="1134"/>
        </w:tabs>
        <w:suppressAutoHyphens/>
        <w:spacing w:after="0"/>
        <w:ind w:left="0" w:firstLine="709"/>
        <w:jc w:val="both"/>
        <w:rPr>
          <w:rFonts w:ascii="Arial" w:hAnsi="Arial" w:cs="Arial"/>
          <w:sz w:val="24"/>
          <w:szCs w:val="24"/>
        </w:rPr>
      </w:pPr>
      <w:r>
        <w:rPr>
          <w:rFonts w:ascii="Arial" w:hAnsi="Arial" w:cs="Arial"/>
          <w:sz w:val="24"/>
          <w:szCs w:val="24"/>
        </w:rPr>
        <w:t>сведения о принятых по результатам рассмотрения предостережения мерах по обеспечению соблюдения обязательных требований.</w:t>
      </w:r>
    </w:p>
    <w:p w:rsidR="00880C2B" w:rsidRDefault="00880C2B" w:rsidP="00880C2B">
      <w:pPr>
        <w:tabs>
          <w:tab w:val="left" w:pos="1134"/>
        </w:tabs>
        <w:spacing w:after="0"/>
        <w:ind w:left="709"/>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color w:val="000000"/>
          <w:sz w:val="24"/>
          <w:szCs w:val="24"/>
        </w:rPr>
        <w:t xml:space="preserve">Уведомление об исполнении предостережения о недопустимости нарушения обязательных требований направляется </w:t>
      </w:r>
      <w:r>
        <w:rPr>
          <w:rFonts w:ascii="Arial" w:hAnsi="Arial" w:cs="Arial"/>
          <w:sz w:val="24"/>
          <w:szCs w:val="24"/>
        </w:rPr>
        <w:t>юридическим лицом, индивидуальным предпринимателем, гражданином</w:t>
      </w:r>
      <w:r>
        <w:rPr>
          <w:rFonts w:ascii="Arial" w:hAnsi="Arial" w:cs="Arial"/>
          <w:color w:val="000000"/>
          <w:sz w:val="24"/>
          <w:szCs w:val="24"/>
        </w:rPr>
        <w:t xml:space="preserve"> в </w:t>
      </w:r>
      <w:r>
        <w:rPr>
          <w:rFonts w:ascii="Arial" w:hAnsi="Arial" w:cs="Arial"/>
          <w:sz w:val="24"/>
          <w:szCs w:val="24"/>
        </w:rPr>
        <w:t>орган муниципального земельного контроля</w:t>
      </w:r>
      <w:r>
        <w:rPr>
          <w:rFonts w:ascii="Arial" w:hAnsi="Arial" w:cs="Arial"/>
          <w:color w:val="000000"/>
          <w:sz w:val="24"/>
          <w:szCs w:val="24"/>
        </w:rPr>
        <w:t xml:space="preserve"> в порядке, </w:t>
      </w:r>
      <w:r>
        <w:rPr>
          <w:rFonts w:ascii="Arial" w:hAnsi="Arial" w:cs="Arial"/>
          <w:sz w:val="24"/>
          <w:szCs w:val="24"/>
        </w:rPr>
        <w:t>установленном пунктом 62 настоящего Административного регламента</w:t>
      </w:r>
      <w:r>
        <w:rPr>
          <w:rFonts w:ascii="Arial" w:hAnsi="Arial" w:cs="Arial"/>
          <w:color w:val="000000"/>
          <w:sz w:val="24"/>
          <w:szCs w:val="24"/>
        </w:rPr>
        <w:t>.</w:t>
      </w:r>
    </w:p>
    <w:p w:rsidR="00880C2B" w:rsidRDefault="00880C2B" w:rsidP="00880C2B">
      <w:pPr>
        <w:widowControl w:val="0"/>
        <w:tabs>
          <w:tab w:val="left" w:pos="1276"/>
          <w:tab w:val="left" w:pos="1560"/>
        </w:tabs>
        <w:spacing w:after="0"/>
        <w:ind w:firstLine="709"/>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sz w:val="24"/>
          <w:szCs w:val="24"/>
        </w:rPr>
        <w:lastRenderedPageBreak/>
        <w:t xml:space="preserve">Орган муниципального земельного контроля </w:t>
      </w:r>
      <w:r>
        <w:rPr>
          <w:rFonts w:ascii="Arial" w:hAnsi="Arial" w:cs="Arial"/>
          <w:color w:val="000000"/>
          <w:sz w:val="24"/>
          <w:szCs w:val="24"/>
        </w:rPr>
        <w:t xml:space="preserve">использует уведомление об исполнении предостережения о недопустимости нарушения обязательных требований для целей организации и проведения мероприятий по профилактике нарушения обязательных требований. </w:t>
      </w:r>
    </w:p>
    <w:p w:rsidR="00880C2B" w:rsidRDefault="00880C2B" w:rsidP="00880C2B">
      <w:pPr>
        <w:widowControl w:val="0"/>
        <w:tabs>
          <w:tab w:val="left" w:pos="1276"/>
          <w:tab w:val="left" w:pos="1560"/>
        </w:tabs>
        <w:spacing w:after="0"/>
        <w:ind w:left="709"/>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sz w:val="24"/>
          <w:szCs w:val="24"/>
        </w:rPr>
        <w:t>Результатом административной процедуры является:</w:t>
      </w:r>
    </w:p>
    <w:p w:rsidR="00880C2B" w:rsidRDefault="00880C2B" w:rsidP="00790272">
      <w:pPr>
        <w:widowControl w:val="0"/>
        <w:numPr>
          <w:ilvl w:val="0"/>
          <w:numId w:val="13"/>
        </w:numPr>
        <w:tabs>
          <w:tab w:val="left" w:pos="1276"/>
        </w:tabs>
        <w:suppressAutoHyphens/>
        <w:spacing w:after="0"/>
        <w:ind w:left="0" w:firstLine="709"/>
        <w:jc w:val="both"/>
        <w:rPr>
          <w:rFonts w:ascii="Arial" w:hAnsi="Arial" w:cs="Arial"/>
          <w:sz w:val="24"/>
          <w:szCs w:val="24"/>
        </w:rPr>
      </w:pPr>
      <w:proofErr w:type="gramStart"/>
      <w:r>
        <w:rPr>
          <w:rFonts w:ascii="Arial" w:hAnsi="Arial" w:cs="Arial"/>
          <w:sz w:val="24"/>
          <w:szCs w:val="24"/>
        </w:rPr>
        <w:t>размещение на официальном сайте органа муниципального земельного контроля в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муниципальной функции, а также тексты соответствующих нормативных правовых актов, обобщений практики исполнения муниципальной функции, в том числе с указанием наиболее часто встречающихся случаев нарушений обязательных требований с рекомендациями в отношении мер, которые должны</w:t>
      </w:r>
      <w:proofErr w:type="gramEnd"/>
      <w:r>
        <w:rPr>
          <w:rFonts w:ascii="Arial" w:hAnsi="Arial" w:cs="Arial"/>
          <w:sz w:val="24"/>
          <w:szCs w:val="24"/>
        </w:rPr>
        <w:t xml:space="preserve"> приниматься юридическими лицами и индивидуальными предпринимателями, в отношении которых исполняется муниципальная функция;</w:t>
      </w:r>
    </w:p>
    <w:p w:rsidR="00880C2B" w:rsidRDefault="00880C2B" w:rsidP="00790272">
      <w:pPr>
        <w:widowControl w:val="0"/>
        <w:numPr>
          <w:ilvl w:val="0"/>
          <w:numId w:val="13"/>
        </w:numPr>
        <w:tabs>
          <w:tab w:val="left" w:pos="1276"/>
        </w:tabs>
        <w:suppressAutoHyphens/>
        <w:spacing w:after="0"/>
        <w:ind w:left="0" w:firstLine="709"/>
        <w:jc w:val="both"/>
        <w:rPr>
          <w:rFonts w:ascii="Arial" w:hAnsi="Arial" w:cs="Arial"/>
          <w:sz w:val="24"/>
          <w:szCs w:val="24"/>
        </w:rPr>
      </w:pPr>
      <w:r>
        <w:rPr>
          <w:rFonts w:ascii="Arial" w:hAnsi="Arial" w:cs="Arial"/>
          <w:sz w:val="24"/>
          <w:szCs w:val="24"/>
        </w:rPr>
        <w:t>выдача и (или) направление должностным лицом органа муниципального земельного контроля предостережения о недопустимости нарушения обязательных требований с предложением принять меры по обеспечению соблюдения обязательных требований.</w:t>
      </w:r>
    </w:p>
    <w:p w:rsidR="00880C2B" w:rsidRDefault="00880C2B" w:rsidP="00880C2B">
      <w:pPr>
        <w:widowControl w:val="0"/>
        <w:tabs>
          <w:tab w:val="left" w:pos="1276"/>
        </w:tabs>
        <w:spacing w:after="0"/>
        <w:ind w:left="709"/>
        <w:jc w:val="both"/>
        <w:rPr>
          <w:rFonts w:ascii="Arial" w:hAnsi="Arial" w:cs="Arial"/>
          <w:sz w:val="24"/>
          <w:szCs w:val="24"/>
        </w:rPr>
      </w:pPr>
    </w:p>
    <w:p w:rsidR="00880C2B" w:rsidRDefault="00880C2B" w:rsidP="00790272">
      <w:pPr>
        <w:pStyle w:val="18"/>
        <w:numPr>
          <w:ilvl w:val="0"/>
          <w:numId w:val="9"/>
        </w:numPr>
        <w:tabs>
          <w:tab w:val="left" w:pos="1276"/>
        </w:tabs>
        <w:spacing w:after="0"/>
        <w:ind w:left="0" w:firstLine="709"/>
        <w:jc w:val="both"/>
        <w:rPr>
          <w:rFonts w:ascii="Arial" w:hAnsi="Arial" w:cs="Arial"/>
          <w:sz w:val="24"/>
          <w:szCs w:val="24"/>
        </w:rPr>
      </w:pPr>
      <w:r>
        <w:rPr>
          <w:rFonts w:ascii="Arial" w:hAnsi="Arial" w:cs="Arial"/>
          <w:sz w:val="24"/>
          <w:szCs w:val="24"/>
        </w:rPr>
        <w:t>Учет мероприятий по профилактике нарушений обязательных требований осуществляется путем ведения журнала учета профилактической работы в ЕГИС ОКНД.</w:t>
      </w:r>
    </w:p>
    <w:p w:rsidR="00880C2B" w:rsidRDefault="00880C2B" w:rsidP="00880C2B">
      <w:pPr>
        <w:widowControl w:val="0"/>
        <w:tabs>
          <w:tab w:val="left" w:pos="1134"/>
        </w:tabs>
        <w:autoSpaceDE w:val="0"/>
        <w:spacing w:after="0"/>
        <w:jc w:val="both"/>
        <w:rPr>
          <w:rFonts w:ascii="Arial" w:hAnsi="Arial" w:cs="Arial"/>
          <w:sz w:val="24"/>
          <w:szCs w:val="24"/>
          <w:highlight w:val="green"/>
        </w:rPr>
      </w:pPr>
    </w:p>
    <w:p w:rsidR="00880C2B" w:rsidRDefault="00880C2B" w:rsidP="00880C2B">
      <w:pPr>
        <w:tabs>
          <w:tab w:val="left" w:pos="567"/>
          <w:tab w:val="left" w:pos="709"/>
          <w:tab w:val="left" w:pos="1276"/>
        </w:tabs>
        <w:spacing w:after="0"/>
        <w:jc w:val="center"/>
        <w:rPr>
          <w:rFonts w:ascii="Arial" w:hAnsi="Arial" w:cs="Arial"/>
          <w:sz w:val="24"/>
          <w:szCs w:val="24"/>
        </w:rPr>
      </w:pPr>
      <w:r>
        <w:rPr>
          <w:rFonts w:ascii="Arial" w:hAnsi="Arial" w:cs="Arial"/>
          <w:sz w:val="24"/>
          <w:szCs w:val="24"/>
        </w:rPr>
        <w:t>Организация и проведение плановых (рейдовых) осмотров, обследований</w:t>
      </w:r>
    </w:p>
    <w:p w:rsidR="00880C2B" w:rsidRDefault="00880C2B" w:rsidP="00880C2B">
      <w:pPr>
        <w:tabs>
          <w:tab w:val="left" w:pos="567"/>
          <w:tab w:val="left" w:pos="709"/>
          <w:tab w:val="left" w:pos="1276"/>
        </w:tabs>
        <w:spacing w:after="0"/>
        <w:ind w:firstLine="709"/>
        <w:jc w:val="both"/>
        <w:rPr>
          <w:rFonts w:ascii="Arial" w:hAnsi="Arial" w:cs="Arial"/>
          <w:sz w:val="24"/>
          <w:szCs w:val="24"/>
        </w:rPr>
      </w:pPr>
    </w:p>
    <w:p w:rsidR="00880C2B" w:rsidRDefault="00880C2B" w:rsidP="00790272">
      <w:pPr>
        <w:numPr>
          <w:ilvl w:val="0"/>
          <w:numId w:val="9"/>
        </w:numPr>
        <w:tabs>
          <w:tab w:val="left" w:pos="567"/>
          <w:tab w:val="left" w:pos="709"/>
          <w:tab w:val="left" w:pos="1276"/>
        </w:tabs>
        <w:suppressAutoHyphens/>
        <w:spacing w:after="0"/>
        <w:ind w:left="0" w:firstLine="709"/>
        <w:jc w:val="both"/>
        <w:rPr>
          <w:rFonts w:ascii="Arial" w:hAnsi="Arial" w:cs="Arial"/>
          <w:sz w:val="24"/>
          <w:szCs w:val="24"/>
        </w:rPr>
      </w:pPr>
      <w:r>
        <w:rPr>
          <w:rFonts w:ascii="Arial" w:hAnsi="Arial" w:cs="Arial"/>
          <w:sz w:val="24"/>
          <w:szCs w:val="24"/>
        </w:rPr>
        <w:t>Предметом плановых (рейдовых) осмотров (обследований) является соблюдение лицами, в отношении которых осуществляется муниципальный земельный контроль, требований действующего законодательства в отношении объектов земельных отношений.</w:t>
      </w:r>
    </w:p>
    <w:p w:rsidR="00880C2B" w:rsidRDefault="00880C2B" w:rsidP="00880C2B">
      <w:pPr>
        <w:tabs>
          <w:tab w:val="left" w:pos="567"/>
          <w:tab w:val="left" w:pos="709"/>
          <w:tab w:val="left" w:pos="1276"/>
        </w:tabs>
        <w:spacing w:after="0"/>
        <w:ind w:firstLine="709"/>
        <w:jc w:val="both"/>
        <w:rPr>
          <w:rFonts w:ascii="Arial" w:hAnsi="Arial" w:cs="Arial"/>
          <w:sz w:val="24"/>
          <w:szCs w:val="24"/>
        </w:rPr>
      </w:pPr>
    </w:p>
    <w:p w:rsidR="00880C2B" w:rsidRDefault="00880C2B" w:rsidP="00880C2B">
      <w:pPr>
        <w:tabs>
          <w:tab w:val="left" w:pos="567"/>
          <w:tab w:val="left" w:pos="709"/>
          <w:tab w:val="left" w:pos="1276"/>
        </w:tabs>
        <w:spacing w:after="0"/>
        <w:ind w:firstLine="709"/>
        <w:jc w:val="both"/>
        <w:rPr>
          <w:rFonts w:ascii="Arial" w:hAnsi="Arial" w:cs="Arial"/>
          <w:sz w:val="24"/>
          <w:szCs w:val="24"/>
        </w:rPr>
      </w:pPr>
      <w:r>
        <w:rPr>
          <w:rFonts w:ascii="Arial" w:hAnsi="Arial" w:cs="Arial"/>
          <w:sz w:val="24"/>
          <w:szCs w:val="24"/>
        </w:rPr>
        <w:t>72. Основанием для начала административной процедуры является задание на проведение плановых (рейдовых) осмотров, утверждаемое руководителем или заместителем руководителя органа муниципального земельного контроля. Форма задания на проведение плановых (рейдовых) осмотров представлена в приложении 6 к Регламенту.</w:t>
      </w:r>
    </w:p>
    <w:p w:rsidR="00880C2B" w:rsidRDefault="00880C2B" w:rsidP="00880C2B">
      <w:pPr>
        <w:tabs>
          <w:tab w:val="left" w:pos="567"/>
          <w:tab w:val="left" w:pos="709"/>
          <w:tab w:val="left" w:pos="1276"/>
        </w:tabs>
        <w:spacing w:after="0"/>
        <w:ind w:firstLine="709"/>
        <w:jc w:val="both"/>
        <w:rPr>
          <w:rFonts w:ascii="Arial" w:hAnsi="Arial" w:cs="Arial"/>
          <w:sz w:val="24"/>
          <w:szCs w:val="24"/>
        </w:rPr>
      </w:pPr>
    </w:p>
    <w:p w:rsidR="00880C2B" w:rsidRDefault="00880C2B" w:rsidP="00880C2B">
      <w:pPr>
        <w:tabs>
          <w:tab w:val="left" w:pos="567"/>
          <w:tab w:val="left" w:pos="709"/>
          <w:tab w:val="left" w:pos="1276"/>
        </w:tabs>
        <w:spacing w:after="0"/>
        <w:ind w:firstLine="709"/>
        <w:jc w:val="both"/>
        <w:rPr>
          <w:rFonts w:ascii="Arial" w:hAnsi="Arial" w:cs="Arial"/>
          <w:sz w:val="24"/>
          <w:szCs w:val="24"/>
        </w:rPr>
      </w:pPr>
      <w:r>
        <w:rPr>
          <w:rFonts w:ascii="Arial" w:hAnsi="Arial" w:cs="Arial"/>
          <w:sz w:val="24"/>
          <w:szCs w:val="24"/>
        </w:rPr>
        <w:t xml:space="preserve">73. Плановые (рейдовые) осмотры земельных участков относятся к мероприятиям по контролю, при проведении которых не требуется взаимодействие органа муниципального земельного контроля с юридическими лицами, индивидуальными предпринимателями, гражданами. </w:t>
      </w:r>
    </w:p>
    <w:p w:rsidR="00880C2B" w:rsidRDefault="00880C2B" w:rsidP="00880C2B">
      <w:pPr>
        <w:tabs>
          <w:tab w:val="left" w:pos="567"/>
          <w:tab w:val="left" w:pos="709"/>
          <w:tab w:val="left" w:pos="1276"/>
        </w:tabs>
        <w:spacing w:after="0"/>
        <w:ind w:firstLine="709"/>
        <w:jc w:val="both"/>
        <w:rPr>
          <w:rFonts w:ascii="Arial" w:hAnsi="Arial" w:cs="Arial"/>
          <w:sz w:val="24"/>
          <w:szCs w:val="24"/>
        </w:rPr>
      </w:pPr>
      <w:r>
        <w:rPr>
          <w:rFonts w:ascii="Arial" w:hAnsi="Arial" w:cs="Arial"/>
          <w:sz w:val="24"/>
          <w:szCs w:val="24"/>
        </w:rPr>
        <w:t>Плановые (рейдовые) осмотры не могут проводиться в отношении конкретного юридического лица, индивидуального предпринимателя, гражданина и не должны подменять собой проверку.</w:t>
      </w:r>
    </w:p>
    <w:p w:rsidR="00880C2B" w:rsidRDefault="00880C2B" w:rsidP="00880C2B">
      <w:pPr>
        <w:tabs>
          <w:tab w:val="left" w:pos="567"/>
          <w:tab w:val="left" w:pos="709"/>
          <w:tab w:val="left" w:pos="1276"/>
        </w:tabs>
        <w:spacing w:after="0"/>
        <w:ind w:firstLine="709"/>
        <w:jc w:val="both"/>
        <w:rPr>
          <w:rFonts w:ascii="Arial" w:hAnsi="Arial" w:cs="Arial"/>
          <w:sz w:val="24"/>
          <w:szCs w:val="24"/>
        </w:rPr>
      </w:pPr>
    </w:p>
    <w:p w:rsidR="00880C2B" w:rsidRDefault="00880C2B" w:rsidP="00880C2B">
      <w:pPr>
        <w:tabs>
          <w:tab w:val="left" w:pos="567"/>
          <w:tab w:val="left" w:pos="709"/>
          <w:tab w:val="left" w:pos="1276"/>
        </w:tabs>
        <w:spacing w:after="0"/>
        <w:ind w:firstLine="709"/>
        <w:jc w:val="both"/>
        <w:rPr>
          <w:rFonts w:ascii="Arial" w:hAnsi="Arial" w:cs="Arial"/>
          <w:sz w:val="24"/>
          <w:szCs w:val="24"/>
        </w:rPr>
      </w:pPr>
      <w:r>
        <w:rPr>
          <w:rFonts w:ascii="Arial" w:hAnsi="Arial" w:cs="Arial"/>
          <w:sz w:val="24"/>
          <w:szCs w:val="24"/>
        </w:rPr>
        <w:t>74. Административная процедура проводится в виде наблюдения за соблюдением юридическими лицами, индивидуальными предпринимателями, гражданами обязательных требований.</w:t>
      </w:r>
    </w:p>
    <w:p w:rsidR="00880C2B" w:rsidRDefault="00880C2B" w:rsidP="00880C2B">
      <w:pPr>
        <w:tabs>
          <w:tab w:val="left" w:pos="567"/>
          <w:tab w:val="left" w:pos="709"/>
          <w:tab w:val="left" w:pos="1276"/>
        </w:tabs>
        <w:spacing w:after="0"/>
        <w:ind w:firstLine="709"/>
        <w:jc w:val="both"/>
        <w:rPr>
          <w:rFonts w:ascii="Arial" w:hAnsi="Arial" w:cs="Arial"/>
          <w:sz w:val="24"/>
          <w:szCs w:val="24"/>
        </w:rPr>
      </w:pPr>
    </w:p>
    <w:p w:rsidR="00880C2B" w:rsidRDefault="00880C2B" w:rsidP="00880C2B">
      <w:pPr>
        <w:tabs>
          <w:tab w:val="left" w:pos="567"/>
          <w:tab w:val="left" w:pos="709"/>
          <w:tab w:val="left" w:pos="1276"/>
        </w:tabs>
        <w:spacing w:after="0"/>
        <w:ind w:firstLine="709"/>
        <w:jc w:val="both"/>
        <w:rPr>
          <w:rFonts w:ascii="Arial" w:hAnsi="Arial" w:cs="Arial"/>
          <w:sz w:val="24"/>
          <w:szCs w:val="24"/>
        </w:rPr>
      </w:pPr>
      <w:r>
        <w:rPr>
          <w:rFonts w:ascii="Arial" w:hAnsi="Arial" w:cs="Arial"/>
          <w:sz w:val="24"/>
          <w:szCs w:val="24"/>
        </w:rPr>
        <w:t>75. Должностными лицами, ответственными за выполнение административной процедуры, являются уполномоченные должностные лица органа муниципального земельного контроля в пределах своей компетенции на основании заданий на проведение таких мероприятий.</w:t>
      </w:r>
    </w:p>
    <w:p w:rsidR="00880C2B" w:rsidRDefault="00880C2B" w:rsidP="00880C2B">
      <w:pPr>
        <w:tabs>
          <w:tab w:val="left" w:pos="567"/>
          <w:tab w:val="left" w:pos="709"/>
          <w:tab w:val="left" w:pos="1276"/>
        </w:tabs>
        <w:spacing w:after="0"/>
        <w:ind w:firstLine="709"/>
        <w:jc w:val="both"/>
        <w:rPr>
          <w:rFonts w:ascii="Arial" w:hAnsi="Arial" w:cs="Arial"/>
          <w:sz w:val="24"/>
          <w:szCs w:val="24"/>
        </w:rPr>
      </w:pPr>
    </w:p>
    <w:p w:rsidR="00880C2B" w:rsidRDefault="00880C2B" w:rsidP="00880C2B">
      <w:pPr>
        <w:tabs>
          <w:tab w:val="left" w:pos="567"/>
          <w:tab w:val="left" w:pos="709"/>
          <w:tab w:val="left" w:pos="1276"/>
        </w:tabs>
        <w:spacing w:after="0"/>
        <w:ind w:firstLine="709"/>
        <w:jc w:val="both"/>
        <w:rPr>
          <w:rFonts w:ascii="Arial" w:hAnsi="Arial" w:cs="Arial"/>
          <w:sz w:val="24"/>
          <w:szCs w:val="24"/>
        </w:rPr>
      </w:pPr>
      <w:r>
        <w:rPr>
          <w:rFonts w:ascii="Arial" w:hAnsi="Arial" w:cs="Arial"/>
          <w:sz w:val="24"/>
          <w:szCs w:val="24"/>
        </w:rPr>
        <w:t>76. Срок выполнения административной процедуры устанавливается заданием на проведение плановых (рейдовых) осмотров (обследований).</w:t>
      </w:r>
    </w:p>
    <w:p w:rsidR="00880C2B" w:rsidRDefault="00880C2B" w:rsidP="00880C2B">
      <w:pPr>
        <w:tabs>
          <w:tab w:val="left" w:pos="567"/>
          <w:tab w:val="left" w:pos="709"/>
          <w:tab w:val="left" w:pos="1276"/>
        </w:tabs>
        <w:spacing w:after="0"/>
        <w:jc w:val="both"/>
        <w:rPr>
          <w:rFonts w:ascii="Arial" w:hAnsi="Arial" w:cs="Arial"/>
          <w:sz w:val="24"/>
          <w:szCs w:val="24"/>
        </w:rPr>
      </w:pPr>
    </w:p>
    <w:p w:rsidR="00880C2B" w:rsidRDefault="00880C2B" w:rsidP="00880C2B">
      <w:pPr>
        <w:tabs>
          <w:tab w:val="left" w:pos="567"/>
          <w:tab w:val="left" w:pos="709"/>
          <w:tab w:val="left" w:pos="1276"/>
        </w:tabs>
        <w:spacing w:after="0"/>
        <w:ind w:firstLine="709"/>
        <w:jc w:val="both"/>
        <w:rPr>
          <w:rFonts w:ascii="Arial" w:hAnsi="Arial" w:cs="Arial"/>
          <w:sz w:val="24"/>
          <w:szCs w:val="24"/>
        </w:rPr>
      </w:pPr>
      <w:r>
        <w:rPr>
          <w:rFonts w:ascii="Arial" w:hAnsi="Arial" w:cs="Arial"/>
          <w:sz w:val="24"/>
          <w:szCs w:val="24"/>
        </w:rPr>
        <w:t>77. Организация и проведение плановых (рейдовых) осмотров, обследований осуществляется в соответствии со статьей 13.2 Федерального закона № 294-ФЗ на основании задания на проведение планового (рейдового) осмотра, обследования.</w:t>
      </w:r>
    </w:p>
    <w:p w:rsidR="00880C2B" w:rsidRDefault="00880C2B" w:rsidP="00880C2B">
      <w:pPr>
        <w:tabs>
          <w:tab w:val="left" w:pos="567"/>
          <w:tab w:val="left" w:pos="709"/>
          <w:tab w:val="left" w:pos="1276"/>
        </w:tabs>
        <w:spacing w:after="0"/>
        <w:ind w:firstLine="709"/>
        <w:jc w:val="both"/>
        <w:rPr>
          <w:rFonts w:ascii="Arial" w:hAnsi="Arial" w:cs="Arial"/>
          <w:sz w:val="24"/>
          <w:szCs w:val="24"/>
        </w:rPr>
      </w:pPr>
    </w:p>
    <w:p w:rsidR="00880C2B" w:rsidRDefault="00880C2B" w:rsidP="00880C2B">
      <w:pPr>
        <w:tabs>
          <w:tab w:val="left" w:pos="567"/>
          <w:tab w:val="left" w:pos="709"/>
          <w:tab w:val="left" w:pos="1276"/>
        </w:tabs>
        <w:spacing w:after="0"/>
        <w:ind w:firstLine="709"/>
        <w:jc w:val="both"/>
        <w:rPr>
          <w:rFonts w:ascii="Arial" w:hAnsi="Arial" w:cs="Arial"/>
          <w:sz w:val="24"/>
          <w:szCs w:val="24"/>
        </w:rPr>
      </w:pPr>
      <w:r>
        <w:rPr>
          <w:rFonts w:ascii="Arial" w:hAnsi="Arial" w:cs="Arial"/>
          <w:sz w:val="24"/>
          <w:szCs w:val="24"/>
        </w:rPr>
        <w:t>78. Целью проведения плановых (рейдовых) осмотров, обследований является предупреждение, выявление и пресечение нарушений обязательных требований в рамках оснований проведения планового (рейдового) осмотра, обследования, указанных в пункте 72 Регламента.</w:t>
      </w:r>
    </w:p>
    <w:p w:rsidR="00880C2B" w:rsidRDefault="00880C2B" w:rsidP="00880C2B">
      <w:pPr>
        <w:tabs>
          <w:tab w:val="left" w:pos="567"/>
          <w:tab w:val="left" w:pos="709"/>
          <w:tab w:val="left" w:pos="1276"/>
        </w:tabs>
        <w:spacing w:after="0"/>
        <w:jc w:val="both"/>
        <w:rPr>
          <w:rFonts w:ascii="Arial" w:hAnsi="Arial" w:cs="Arial"/>
          <w:sz w:val="24"/>
          <w:szCs w:val="24"/>
        </w:rPr>
      </w:pPr>
    </w:p>
    <w:p w:rsidR="00880C2B" w:rsidRDefault="00880C2B" w:rsidP="00880C2B">
      <w:pPr>
        <w:tabs>
          <w:tab w:val="left" w:pos="567"/>
          <w:tab w:val="left" w:pos="709"/>
          <w:tab w:val="left" w:pos="1276"/>
        </w:tabs>
        <w:spacing w:after="0"/>
        <w:ind w:firstLine="709"/>
        <w:jc w:val="both"/>
        <w:rPr>
          <w:rFonts w:ascii="Arial" w:hAnsi="Arial" w:cs="Arial"/>
          <w:sz w:val="24"/>
          <w:szCs w:val="24"/>
        </w:rPr>
      </w:pPr>
      <w:r>
        <w:rPr>
          <w:rFonts w:ascii="Arial" w:hAnsi="Arial" w:cs="Arial"/>
          <w:sz w:val="24"/>
          <w:szCs w:val="24"/>
        </w:rPr>
        <w:t>79. В ходе планового (рейдового) осмотра, обследования могут проводиться:</w:t>
      </w:r>
    </w:p>
    <w:p w:rsidR="00880C2B" w:rsidRDefault="00880C2B" w:rsidP="00880C2B">
      <w:pPr>
        <w:tabs>
          <w:tab w:val="left" w:pos="567"/>
          <w:tab w:val="left" w:pos="709"/>
          <w:tab w:val="left" w:pos="1276"/>
        </w:tabs>
        <w:spacing w:after="0"/>
        <w:ind w:firstLine="709"/>
        <w:jc w:val="both"/>
        <w:rPr>
          <w:rFonts w:ascii="Arial" w:hAnsi="Arial" w:cs="Arial"/>
          <w:sz w:val="24"/>
          <w:szCs w:val="24"/>
        </w:rPr>
      </w:pPr>
      <w:r>
        <w:rPr>
          <w:rFonts w:ascii="Arial" w:hAnsi="Arial" w:cs="Arial"/>
          <w:sz w:val="24"/>
          <w:szCs w:val="24"/>
        </w:rPr>
        <w:t>1) визуальный осмотр;</w:t>
      </w:r>
    </w:p>
    <w:p w:rsidR="00880C2B" w:rsidRDefault="00880C2B" w:rsidP="00880C2B">
      <w:pPr>
        <w:tabs>
          <w:tab w:val="left" w:pos="567"/>
          <w:tab w:val="left" w:pos="709"/>
          <w:tab w:val="left" w:pos="1276"/>
        </w:tabs>
        <w:spacing w:after="0"/>
        <w:ind w:firstLine="709"/>
        <w:jc w:val="both"/>
        <w:rPr>
          <w:rFonts w:ascii="Arial" w:hAnsi="Arial" w:cs="Arial"/>
          <w:sz w:val="24"/>
          <w:szCs w:val="24"/>
        </w:rPr>
      </w:pPr>
      <w:r>
        <w:rPr>
          <w:rFonts w:ascii="Arial" w:hAnsi="Arial" w:cs="Arial"/>
          <w:sz w:val="24"/>
          <w:szCs w:val="24"/>
        </w:rPr>
        <w:t>2) замеры земельного участка;</w:t>
      </w:r>
    </w:p>
    <w:p w:rsidR="00880C2B" w:rsidRDefault="00880C2B" w:rsidP="00880C2B">
      <w:pPr>
        <w:tabs>
          <w:tab w:val="left" w:pos="567"/>
          <w:tab w:val="left" w:pos="709"/>
          <w:tab w:val="left" w:pos="1276"/>
        </w:tabs>
        <w:spacing w:after="0"/>
        <w:ind w:firstLine="709"/>
        <w:jc w:val="both"/>
        <w:rPr>
          <w:rFonts w:ascii="Arial" w:hAnsi="Arial" w:cs="Arial"/>
          <w:sz w:val="24"/>
          <w:szCs w:val="24"/>
        </w:rPr>
      </w:pPr>
      <w:r>
        <w:rPr>
          <w:rFonts w:ascii="Arial" w:hAnsi="Arial" w:cs="Arial"/>
          <w:sz w:val="24"/>
          <w:szCs w:val="24"/>
        </w:rPr>
        <w:t>3) применение фот</w:t>
      </w:r>
      <w:proofErr w:type="gramStart"/>
      <w:r>
        <w:rPr>
          <w:rFonts w:ascii="Arial" w:hAnsi="Arial" w:cs="Arial"/>
          <w:sz w:val="24"/>
          <w:szCs w:val="24"/>
        </w:rPr>
        <w:t>о-</w:t>
      </w:r>
      <w:proofErr w:type="gramEnd"/>
      <w:r>
        <w:rPr>
          <w:rFonts w:ascii="Arial" w:hAnsi="Arial" w:cs="Arial"/>
          <w:sz w:val="24"/>
          <w:szCs w:val="24"/>
        </w:rPr>
        <w:t xml:space="preserve">, </w:t>
      </w:r>
      <w:proofErr w:type="spellStart"/>
      <w:r>
        <w:rPr>
          <w:rFonts w:ascii="Arial" w:hAnsi="Arial" w:cs="Arial"/>
          <w:sz w:val="24"/>
          <w:szCs w:val="24"/>
        </w:rPr>
        <w:t>видеофиксации</w:t>
      </w:r>
      <w:proofErr w:type="spellEnd"/>
      <w:r>
        <w:rPr>
          <w:rFonts w:ascii="Arial" w:hAnsi="Arial" w:cs="Arial"/>
          <w:sz w:val="24"/>
          <w:szCs w:val="24"/>
        </w:rPr>
        <w:t>;</w:t>
      </w:r>
    </w:p>
    <w:p w:rsidR="00880C2B" w:rsidRDefault="00880C2B" w:rsidP="00880C2B">
      <w:pPr>
        <w:tabs>
          <w:tab w:val="left" w:pos="567"/>
          <w:tab w:val="left" w:pos="709"/>
          <w:tab w:val="left" w:pos="1276"/>
        </w:tabs>
        <w:spacing w:after="0"/>
        <w:ind w:firstLine="709"/>
        <w:jc w:val="both"/>
        <w:rPr>
          <w:rFonts w:ascii="Arial" w:hAnsi="Arial" w:cs="Arial"/>
          <w:sz w:val="24"/>
          <w:szCs w:val="24"/>
        </w:rPr>
      </w:pPr>
      <w:r>
        <w:rPr>
          <w:rFonts w:ascii="Arial" w:hAnsi="Arial" w:cs="Arial"/>
          <w:sz w:val="24"/>
          <w:szCs w:val="24"/>
        </w:rPr>
        <w:t>4) составление схематичного изображения земельного участка и расположенных на нем объектов;</w:t>
      </w:r>
    </w:p>
    <w:p w:rsidR="00880C2B" w:rsidRDefault="00880C2B" w:rsidP="00880C2B">
      <w:pPr>
        <w:tabs>
          <w:tab w:val="left" w:pos="567"/>
          <w:tab w:val="left" w:pos="709"/>
          <w:tab w:val="left" w:pos="1276"/>
        </w:tabs>
        <w:spacing w:after="0"/>
        <w:ind w:firstLine="709"/>
        <w:jc w:val="both"/>
        <w:rPr>
          <w:rFonts w:ascii="Arial" w:hAnsi="Arial" w:cs="Arial"/>
          <w:sz w:val="24"/>
          <w:szCs w:val="24"/>
        </w:rPr>
      </w:pPr>
      <w:r>
        <w:rPr>
          <w:rFonts w:ascii="Arial" w:hAnsi="Arial" w:cs="Arial"/>
          <w:sz w:val="24"/>
          <w:szCs w:val="24"/>
        </w:rPr>
        <w:t>5) иные мероприятия по осмотру земельного участка и фиксации нарушений требований земельного законодательства.</w:t>
      </w:r>
    </w:p>
    <w:p w:rsidR="00880C2B" w:rsidRDefault="00880C2B" w:rsidP="00880C2B">
      <w:pPr>
        <w:tabs>
          <w:tab w:val="left" w:pos="567"/>
          <w:tab w:val="left" w:pos="709"/>
          <w:tab w:val="left" w:pos="1276"/>
        </w:tabs>
        <w:spacing w:after="0"/>
        <w:ind w:firstLine="709"/>
        <w:jc w:val="both"/>
        <w:rPr>
          <w:rFonts w:ascii="Arial" w:hAnsi="Arial" w:cs="Arial"/>
          <w:sz w:val="24"/>
          <w:szCs w:val="24"/>
        </w:rPr>
      </w:pPr>
    </w:p>
    <w:p w:rsidR="00880C2B" w:rsidRDefault="00880C2B" w:rsidP="00880C2B">
      <w:pPr>
        <w:tabs>
          <w:tab w:val="left" w:pos="567"/>
          <w:tab w:val="left" w:pos="1134"/>
        </w:tabs>
        <w:spacing w:after="0"/>
        <w:ind w:firstLine="709"/>
        <w:jc w:val="both"/>
        <w:rPr>
          <w:rFonts w:ascii="Arial" w:hAnsi="Arial" w:cs="Arial"/>
          <w:sz w:val="24"/>
          <w:szCs w:val="24"/>
        </w:rPr>
      </w:pPr>
      <w:r>
        <w:rPr>
          <w:rFonts w:ascii="Arial" w:hAnsi="Arial" w:cs="Arial"/>
          <w:sz w:val="24"/>
          <w:szCs w:val="24"/>
        </w:rPr>
        <w:t>80. Результат административной процедуры:</w:t>
      </w:r>
    </w:p>
    <w:p w:rsidR="00880C2B" w:rsidRDefault="00880C2B" w:rsidP="00880C2B">
      <w:pPr>
        <w:tabs>
          <w:tab w:val="left" w:pos="567"/>
          <w:tab w:val="left" w:pos="1134"/>
        </w:tabs>
        <w:spacing w:after="0"/>
        <w:ind w:firstLine="709"/>
        <w:jc w:val="both"/>
        <w:rPr>
          <w:rFonts w:ascii="Arial" w:hAnsi="Arial" w:cs="Arial"/>
          <w:sz w:val="24"/>
          <w:szCs w:val="24"/>
        </w:rPr>
      </w:pPr>
      <w:r>
        <w:rPr>
          <w:rFonts w:ascii="Arial" w:hAnsi="Arial" w:cs="Arial"/>
          <w:sz w:val="24"/>
          <w:szCs w:val="24"/>
        </w:rPr>
        <w:t>1) акт планового (рейдового) осмотра земельного участка по форме, представленной в приложении 8 к Регламенту;</w:t>
      </w:r>
    </w:p>
    <w:p w:rsidR="00880C2B" w:rsidRDefault="00880C2B" w:rsidP="00880C2B">
      <w:pPr>
        <w:spacing w:after="0"/>
        <w:ind w:firstLine="709"/>
        <w:jc w:val="both"/>
        <w:rPr>
          <w:rFonts w:ascii="Arial" w:hAnsi="Arial" w:cs="Arial"/>
          <w:sz w:val="24"/>
          <w:szCs w:val="24"/>
        </w:rPr>
      </w:pPr>
      <w:proofErr w:type="gramStart"/>
      <w:r>
        <w:rPr>
          <w:rFonts w:ascii="Arial" w:hAnsi="Arial" w:cs="Arial"/>
          <w:sz w:val="24"/>
          <w:szCs w:val="24"/>
        </w:rPr>
        <w:t>2) в случае выявления при проведении планового (рейдового) осмотра нарушений обязательных требований, должностные лица органа муниципального земельного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муниципального земельного контроля мотивированное представление по форме, представленной в приложении 3 к Регламенту с информацией о выявленных нарушениях для принятия при</w:t>
      </w:r>
      <w:proofErr w:type="gramEnd"/>
      <w:r>
        <w:rPr>
          <w:rFonts w:ascii="Arial" w:hAnsi="Arial" w:cs="Arial"/>
          <w:sz w:val="24"/>
          <w:szCs w:val="24"/>
        </w:rPr>
        <w:t xml:space="preserve"> необходимости решения о назначении внеплановой проверки.</w:t>
      </w:r>
    </w:p>
    <w:p w:rsidR="00880C2B" w:rsidRDefault="00880C2B" w:rsidP="00880C2B">
      <w:pPr>
        <w:tabs>
          <w:tab w:val="left" w:pos="567"/>
          <w:tab w:val="left" w:pos="1134"/>
        </w:tabs>
        <w:spacing w:after="0"/>
        <w:ind w:firstLine="709"/>
        <w:jc w:val="both"/>
        <w:rPr>
          <w:rFonts w:ascii="Arial" w:hAnsi="Arial" w:cs="Arial"/>
          <w:sz w:val="24"/>
          <w:szCs w:val="24"/>
        </w:rPr>
      </w:pPr>
    </w:p>
    <w:p w:rsidR="00880C2B" w:rsidRDefault="00880C2B" w:rsidP="00880C2B">
      <w:pPr>
        <w:tabs>
          <w:tab w:val="left" w:pos="567"/>
          <w:tab w:val="left" w:pos="709"/>
          <w:tab w:val="left" w:pos="1276"/>
        </w:tabs>
        <w:spacing w:after="0"/>
        <w:ind w:firstLine="709"/>
        <w:jc w:val="both"/>
        <w:rPr>
          <w:rFonts w:ascii="Arial" w:hAnsi="Arial" w:cs="Arial"/>
          <w:sz w:val="24"/>
          <w:szCs w:val="24"/>
        </w:rPr>
      </w:pPr>
      <w:r>
        <w:rPr>
          <w:rFonts w:ascii="Arial" w:hAnsi="Arial" w:cs="Arial"/>
          <w:sz w:val="24"/>
          <w:szCs w:val="24"/>
        </w:rPr>
        <w:t>81. Плановые (рейдовые) осмотры проводятся с применением проверочных листов (списков контрольных вопросов), представленных в приложении 14 к Регламенту, с использованием Мобильного приложения с автоматической передачей результатов в ЕГИС ОКНД.</w:t>
      </w:r>
    </w:p>
    <w:p w:rsidR="00880C2B" w:rsidRDefault="00880C2B" w:rsidP="00880C2B">
      <w:pPr>
        <w:tabs>
          <w:tab w:val="left" w:pos="567"/>
          <w:tab w:val="left" w:pos="709"/>
          <w:tab w:val="left" w:pos="1276"/>
        </w:tabs>
        <w:spacing w:after="0"/>
        <w:ind w:firstLine="709"/>
        <w:jc w:val="both"/>
        <w:rPr>
          <w:rFonts w:ascii="Arial" w:hAnsi="Arial" w:cs="Arial"/>
          <w:sz w:val="24"/>
          <w:szCs w:val="24"/>
        </w:rPr>
      </w:pPr>
    </w:p>
    <w:p w:rsidR="00880C2B" w:rsidRDefault="00880C2B" w:rsidP="00880C2B">
      <w:pPr>
        <w:tabs>
          <w:tab w:val="left" w:pos="567"/>
          <w:tab w:val="left" w:pos="1134"/>
        </w:tabs>
        <w:spacing w:after="0"/>
        <w:ind w:firstLine="709"/>
        <w:jc w:val="both"/>
        <w:rPr>
          <w:rFonts w:ascii="Arial" w:hAnsi="Arial" w:cs="Arial"/>
          <w:sz w:val="24"/>
          <w:szCs w:val="24"/>
        </w:rPr>
      </w:pPr>
    </w:p>
    <w:p w:rsidR="00880C2B" w:rsidRDefault="00880C2B" w:rsidP="00880C2B">
      <w:pPr>
        <w:tabs>
          <w:tab w:val="left" w:pos="1134"/>
        </w:tabs>
        <w:spacing w:after="0"/>
        <w:jc w:val="center"/>
        <w:rPr>
          <w:rFonts w:ascii="Arial" w:hAnsi="Arial" w:cs="Arial"/>
          <w:sz w:val="24"/>
          <w:szCs w:val="24"/>
        </w:rPr>
      </w:pPr>
      <w:r>
        <w:rPr>
          <w:rFonts w:ascii="Arial" w:hAnsi="Arial" w:cs="Arial"/>
          <w:sz w:val="24"/>
          <w:szCs w:val="24"/>
        </w:rPr>
        <w:t>Организация плановых проверок</w:t>
      </w:r>
    </w:p>
    <w:p w:rsidR="00880C2B" w:rsidRDefault="00880C2B" w:rsidP="00880C2B">
      <w:pPr>
        <w:tabs>
          <w:tab w:val="left" w:pos="1134"/>
        </w:tabs>
        <w:spacing w:after="0"/>
        <w:ind w:firstLine="709"/>
        <w:jc w:val="center"/>
        <w:rPr>
          <w:rFonts w:ascii="Arial" w:hAnsi="Arial" w:cs="Arial"/>
          <w:b/>
          <w:sz w:val="24"/>
          <w:szCs w:val="24"/>
          <w:highlight w:val="green"/>
        </w:rPr>
      </w:pPr>
    </w:p>
    <w:p w:rsidR="00880C2B" w:rsidRDefault="00880C2B" w:rsidP="00880C2B">
      <w:pPr>
        <w:tabs>
          <w:tab w:val="left" w:pos="1276"/>
        </w:tabs>
        <w:spacing w:after="0"/>
        <w:ind w:firstLine="709"/>
        <w:jc w:val="both"/>
        <w:rPr>
          <w:rFonts w:ascii="Arial" w:hAnsi="Arial" w:cs="Arial"/>
          <w:sz w:val="24"/>
          <w:szCs w:val="24"/>
        </w:rPr>
      </w:pPr>
      <w:r>
        <w:rPr>
          <w:rFonts w:ascii="Arial" w:hAnsi="Arial" w:cs="Arial"/>
          <w:sz w:val="24"/>
          <w:szCs w:val="24"/>
        </w:rPr>
        <w:lastRenderedPageBreak/>
        <w:t xml:space="preserve">82. При подготовке к проверке должностные лица органа муниципального земельного контроля в рамках межведомственного взаимодействия получают сведения, указанные в Пункте 18 </w:t>
      </w:r>
      <w:r>
        <w:rPr>
          <w:rFonts w:ascii="Arial" w:hAnsi="Arial" w:cs="Arial"/>
          <w:color w:val="000000"/>
          <w:sz w:val="24"/>
          <w:szCs w:val="24"/>
        </w:rPr>
        <w:t>Регламента</w:t>
      </w:r>
      <w:r>
        <w:rPr>
          <w:rFonts w:ascii="Arial" w:hAnsi="Arial" w:cs="Arial"/>
          <w:sz w:val="24"/>
          <w:szCs w:val="24"/>
        </w:rPr>
        <w:t>.</w:t>
      </w:r>
    </w:p>
    <w:p w:rsidR="00880C2B" w:rsidRDefault="00880C2B" w:rsidP="00880C2B">
      <w:pPr>
        <w:tabs>
          <w:tab w:val="left" w:pos="1134"/>
          <w:tab w:val="left" w:pos="1276"/>
        </w:tabs>
        <w:spacing w:after="0"/>
        <w:ind w:firstLine="709"/>
        <w:jc w:val="both"/>
        <w:rPr>
          <w:rFonts w:ascii="Arial" w:hAnsi="Arial" w:cs="Arial"/>
          <w:sz w:val="24"/>
          <w:szCs w:val="24"/>
        </w:rPr>
      </w:pPr>
      <w:r>
        <w:rPr>
          <w:rFonts w:ascii="Arial" w:hAnsi="Arial" w:cs="Arial"/>
          <w:sz w:val="24"/>
          <w:szCs w:val="24"/>
        </w:rPr>
        <w:t xml:space="preserve">Проверка проводится на основании распоряжения руководителя органа муниципального земельного контроля о проведении проверки. Типовая форма распоряжения о проведении проверки оформляется по форме, приведенной в приложении 13 </w:t>
      </w:r>
      <w:r>
        <w:rPr>
          <w:rFonts w:ascii="Arial" w:hAnsi="Arial" w:cs="Arial"/>
          <w:color w:val="000000"/>
          <w:sz w:val="24"/>
          <w:szCs w:val="24"/>
        </w:rPr>
        <w:t>к Регламенту</w:t>
      </w:r>
      <w:r>
        <w:rPr>
          <w:rFonts w:ascii="Arial" w:hAnsi="Arial" w:cs="Arial"/>
          <w:sz w:val="24"/>
          <w:szCs w:val="24"/>
        </w:rPr>
        <w:t>.</w:t>
      </w:r>
      <w:r>
        <w:rPr>
          <w:rFonts w:ascii="Arial" w:hAnsi="Arial" w:cs="Arial"/>
          <w:color w:val="00B050"/>
          <w:sz w:val="24"/>
          <w:szCs w:val="24"/>
        </w:rPr>
        <w:t xml:space="preserve"> </w:t>
      </w:r>
    </w:p>
    <w:p w:rsidR="00880C2B" w:rsidRDefault="00880C2B" w:rsidP="00880C2B">
      <w:pPr>
        <w:tabs>
          <w:tab w:val="left" w:pos="1134"/>
          <w:tab w:val="left" w:pos="1276"/>
        </w:tabs>
        <w:spacing w:after="0"/>
        <w:ind w:firstLine="709"/>
        <w:jc w:val="both"/>
        <w:rPr>
          <w:rFonts w:ascii="Arial" w:hAnsi="Arial" w:cs="Arial"/>
          <w:sz w:val="24"/>
          <w:szCs w:val="24"/>
        </w:rPr>
      </w:pPr>
      <w:r>
        <w:rPr>
          <w:rFonts w:ascii="Arial" w:hAnsi="Arial" w:cs="Arial"/>
          <w:sz w:val="24"/>
          <w:szCs w:val="24"/>
        </w:rPr>
        <w:t>В распоряжении руководителя органа муниципального земельного контроля о проведении проверки указываются:</w:t>
      </w:r>
    </w:p>
    <w:p w:rsidR="00880C2B" w:rsidRDefault="00880C2B" w:rsidP="00880C2B">
      <w:pPr>
        <w:tabs>
          <w:tab w:val="left" w:pos="1134"/>
          <w:tab w:val="left" w:pos="1276"/>
        </w:tabs>
        <w:spacing w:after="0"/>
        <w:ind w:firstLine="709"/>
        <w:jc w:val="both"/>
        <w:rPr>
          <w:rFonts w:ascii="Arial" w:hAnsi="Arial" w:cs="Arial"/>
          <w:sz w:val="24"/>
          <w:szCs w:val="24"/>
        </w:rPr>
      </w:pPr>
      <w:r>
        <w:rPr>
          <w:rFonts w:ascii="Arial" w:hAnsi="Arial" w:cs="Arial"/>
          <w:sz w:val="24"/>
          <w:szCs w:val="24"/>
        </w:rPr>
        <w:t>1) наименование органа муниципального земельного контроля, а также вид муниципального земельного контроля;</w:t>
      </w:r>
    </w:p>
    <w:p w:rsidR="00880C2B" w:rsidRDefault="00880C2B" w:rsidP="00880C2B">
      <w:pPr>
        <w:tabs>
          <w:tab w:val="left" w:pos="1134"/>
          <w:tab w:val="left" w:pos="1276"/>
        </w:tabs>
        <w:spacing w:after="0"/>
        <w:ind w:firstLine="709"/>
        <w:jc w:val="both"/>
        <w:rPr>
          <w:rFonts w:ascii="Arial" w:hAnsi="Arial" w:cs="Arial"/>
          <w:sz w:val="24"/>
          <w:szCs w:val="24"/>
        </w:rPr>
      </w:pPr>
      <w:r>
        <w:rPr>
          <w:rFonts w:ascii="Arial" w:hAnsi="Arial" w:cs="Arial"/>
          <w:sz w:val="24"/>
          <w:szCs w:val="24"/>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880C2B" w:rsidRDefault="00880C2B" w:rsidP="00880C2B">
      <w:pPr>
        <w:tabs>
          <w:tab w:val="left" w:pos="1134"/>
          <w:tab w:val="left" w:pos="1276"/>
        </w:tabs>
        <w:spacing w:after="0"/>
        <w:ind w:firstLine="709"/>
        <w:jc w:val="both"/>
        <w:rPr>
          <w:rFonts w:ascii="Arial" w:hAnsi="Arial" w:cs="Arial"/>
          <w:sz w:val="24"/>
          <w:szCs w:val="24"/>
        </w:rPr>
      </w:pPr>
      <w:r>
        <w:rPr>
          <w:rFonts w:ascii="Arial" w:hAnsi="Arial" w:cs="Arial"/>
          <w:sz w:val="24"/>
          <w:szCs w:val="24"/>
        </w:rPr>
        <w:t xml:space="preserve">3) наименование юридического лица или фамилия, имя, отчество индивидуального предпринимателя, фамилия, имя, отчество гражданина, проверка которых проводится, места нахождения юридических лиц (их филиалов, представительств, обособленных структурных подразделений), места фактического осуществления деятельности индивидуальными предпринимателями, места нахождения участков, находящихся в пользовании граждан; </w:t>
      </w:r>
    </w:p>
    <w:p w:rsidR="00880C2B" w:rsidRDefault="00880C2B" w:rsidP="00880C2B">
      <w:pPr>
        <w:tabs>
          <w:tab w:val="left" w:pos="1134"/>
          <w:tab w:val="left" w:pos="1276"/>
        </w:tabs>
        <w:spacing w:after="0"/>
        <w:ind w:firstLine="709"/>
        <w:jc w:val="both"/>
        <w:rPr>
          <w:rFonts w:ascii="Arial" w:hAnsi="Arial" w:cs="Arial"/>
          <w:sz w:val="24"/>
          <w:szCs w:val="24"/>
        </w:rPr>
      </w:pPr>
      <w:r>
        <w:rPr>
          <w:rFonts w:ascii="Arial" w:hAnsi="Arial" w:cs="Arial"/>
          <w:sz w:val="24"/>
          <w:szCs w:val="24"/>
        </w:rPr>
        <w:t>4) цели, задачи, предмет проверки и срок ее проведения;</w:t>
      </w:r>
    </w:p>
    <w:p w:rsidR="00880C2B" w:rsidRDefault="00880C2B" w:rsidP="00880C2B">
      <w:pPr>
        <w:tabs>
          <w:tab w:val="left" w:pos="1134"/>
          <w:tab w:val="left" w:pos="1276"/>
        </w:tabs>
        <w:spacing w:after="0"/>
        <w:ind w:firstLine="709"/>
        <w:jc w:val="both"/>
        <w:rPr>
          <w:rFonts w:ascii="Arial" w:hAnsi="Arial" w:cs="Arial"/>
          <w:sz w:val="24"/>
          <w:szCs w:val="24"/>
        </w:rPr>
      </w:pPr>
      <w:r>
        <w:rPr>
          <w:rFonts w:ascii="Arial" w:hAnsi="Arial" w:cs="Arial"/>
          <w:sz w:val="24"/>
          <w:szCs w:val="24"/>
        </w:rPr>
        <w:t>5) правовые основания проведения проверки;</w:t>
      </w:r>
    </w:p>
    <w:p w:rsidR="00880C2B" w:rsidRDefault="00880C2B" w:rsidP="00880C2B">
      <w:pPr>
        <w:tabs>
          <w:tab w:val="left" w:pos="1134"/>
          <w:tab w:val="left" w:pos="1276"/>
        </w:tabs>
        <w:spacing w:after="0"/>
        <w:ind w:firstLine="709"/>
        <w:jc w:val="both"/>
        <w:rPr>
          <w:rFonts w:ascii="Arial" w:hAnsi="Arial" w:cs="Arial"/>
          <w:sz w:val="24"/>
          <w:szCs w:val="24"/>
        </w:rPr>
      </w:pPr>
      <w:r>
        <w:rPr>
          <w:rFonts w:ascii="Arial" w:hAnsi="Arial" w:cs="Arial"/>
          <w:sz w:val="24"/>
          <w:szCs w:val="24"/>
        </w:rPr>
        <w:t>6)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w:t>
      </w:r>
    </w:p>
    <w:p w:rsidR="00880C2B" w:rsidRDefault="00880C2B" w:rsidP="00880C2B">
      <w:pPr>
        <w:tabs>
          <w:tab w:val="left" w:pos="1134"/>
          <w:tab w:val="left" w:pos="1276"/>
        </w:tabs>
        <w:spacing w:after="0"/>
        <w:ind w:firstLine="709"/>
        <w:jc w:val="both"/>
        <w:rPr>
          <w:rFonts w:ascii="Arial" w:hAnsi="Arial" w:cs="Arial"/>
          <w:sz w:val="24"/>
          <w:szCs w:val="24"/>
        </w:rPr>
      </w:pPr>
      <w:r>
        <w:rPr>
          <w:rFonts w:ascii="Arial" w:hAnsi="Arial" w:cs="Arial"/>
          <w:sz w:val="24"/>
          <w:szCs w:val="24"/>
        </w:rPr>
        <w:t>7) сроки проведения и перечень мероприятий по контролю, необходимых для достижения целей и задач проведения проверки;</w:t>
      </w:r>
    </w:p>
    <w:p w:rsidR="00880C2B" w:rsidRDefault="00880C2B" w:rsidP="00880C2B">
      <w:pPr>
        <w:tabs>
          <w:tab w:val="left" w:pos="1134"/>
          <w:tab w:val="left" w:pos="1276"/>
        </w:tabs>
        <w:spacing w:after="0"/>
        <w:ind w:firstLine="709"/>
        <w:jc w:val="both"/>
        <w:rPr>
          <w:rFonts w:ascii="Arial" w:hAnsi="Arial" w:cs="Arial"/>
          <w:sz w:val="24"/>
          <w:szCs w:val="24"/>
        </w:rPr>
      </w:pPr>
      <w:r>
        <w:rPr>
          <w:rFonts w:ascii="Arial" w:hAnsi="Arial" w:cs="Arial"/>
          <w:sz w:val="24"/>
          <w:szCs w:val="24"/>
        </w:rPr>
        <w:t>8) реквизиты настоящего административного регламента;</w:t>
      </w:r>
    </w:p>
    <w:p w:rsidR="00880C2B" w:rsidRDefault="00880C2B" w:rsidP="00880C2B">
      <w:pPr>
        <w:tabs>
          <w:tab w:val="left" w:pos="1134"/>
          <w:tab w:val="left" w:pos="1276"/>
        </w:tabs>
        <w:spacing w:after="0"/>
        <w:ind w:firstLine="709"/>
        <w:jc w:val="both"/>
        <w:rPr>
          <w:rFonts w:ascii="Arial" w:hAnsi="Arial" w:cs="Arial"/>
          <w:sz w:val="24"/>
          <w:szCs w:val="24"/>
        </w:rPr>
      </w:pPr>
      <w:r>
        <w:rPr>
          <w:rFonts w:ascii="Arial" w:hAnsi="Arial" w:cs="Arial"/>
          <w:sz w:val="24"/>
          <w:szCs w:val="24"/>
        </w:rPr>
        <w:t>9) перечень документов, представление которых юридическим лицом, индивидуальным предпринимателем, гражданином необходимо для достижения целей и задач проведения проверки;</w:t>
      </w:r>
    </w:p>
    <w:p w:rsidR="00880C2B" w:rsidRDefault="00880C2B" w:rsidP="00880C2B">
      <w:pPr>
        <w:tabs>
          <w:tab w:val="left" w:pos="1134"/>
          <w:tab w:val="left" w:pos="1276"/>
        </w:tabs>
        <w:spacing w:after="0"/>
        <w:ind w:firstLine="709"/>
        <w:jc w:val="both"/>
        <w:rPr>
          <w:rFonts w:ascii="Arial" w:hAnsi="Arial" w:cs="Arial"/>
          <w:sz w:val="24"/>
          <w:szCs w:val="24"/>
        </w:rPr>
      </w:pPr>
      <w:r>
        <w:rPr>
          <w:rFonts w:ascii="Arial" w:hAnsi="Arial" w:cs="Arial"/>
          <w:sz w:val="24"/>
          <w:szCs w:val="24"/>
        </w:rPr>
        <w:t>10) даты начала и окончания проведения проверки.</w:t>
      </w:r>
    </w:p>
    <w:p w:rsidR="00880C2B" w:rsidRDefault="00880C2B" w:rsidP="00880C2B">
      <w:pPr>
        <w:tabs>
          <w:tab w:val="left" w:pos="1134"/>
          <w:tab w:val="left" w:pos="1276"/>
        </w:tabs>
        <w:spacing w:after="0"/>
        <w:ind w:firstLine="709"/>
        <w:jc w:val="both"/>
        <w:rPr>
          <w:rFonts w:ascii="Arial" w:hAnsi="Arial" w:cs="Arial"/>
          <w:sz w:val="24"/>
          <w:szCs w:val="24"/>
        </w:rPr>
      </w:pPr>
      <w:r>
        <w:rPr>
          <w:rFonts w:ascii="Arial" w:hAnsi="Arial" w:cs="Arial"/>
          <w:sz w:val="24"/>
          <w:szCs w:val="24"/>
        </w:rPr>
        <w:t xml:space="preserve">Заверенные печатью копии распоряжения органа муниципального земельного контроля о проведении проверки вручаются под роспись должностными лицами органа муниципального земельного контроля, проводящими проверку, лицу, в отношении которого исполняется муниципальная функция, одновременно с предъявлением служебного удостоверения. </w:t>
      </w:r>
    </w:p>
    <w:p w:rsidR="00880C2B" w:rsidRDefault="00880C2B" w:rsidP="00880C2B">
      <w:pPr>
        <w:tabs>
          <w:tab w:val="left" w:pos="1134"/>
          <w:tab w:val="left" w:pos="1276"/>
        </w:tabs>
        <w:spacing w:after="0"/>
        <w:ind w:firstLine="709"/>
        <w:jc w:val="both"/>
        <w:rPr>
          <w:rFonts w:ascii="Arial" w:hAnsi="Arial" w:cs="Arial"/>
          <w:sz w:val="24"/>
          <w:szCs w:val="24"/>
        </w:rPr>
      </w:pPr>
    </w:p>
    <w:p w:rsidR="00880C2B" w:rsidRDefault="00880C2B" w:rsidP="00880C2B">
      <w:pPr>
        <w:tabs>
          <w:tab w:val="left" w:pos="1134"/>
          <w:tab w:val="left" w:pos="1276"/>
        </w:tabs>
        <w:spacing w:after="0"/>
        <w:ind w:firstLine="709"/>
        <w:jc w:val="both"/>
        <w:rPr>
          <w:rFonts w:ascii="Arial" w:hAnsi="Arial" w:cs="Arial"/>
          <w:sz w:val="24"/>
          <w:szCs w:val="24"/>
        </w:rPr>
      </w:pPr>
      <w:r>
        <w:rPr>
          <w:rFonts w:ascii="Arial" w:hAnsi="Arial" w:cs="Arial"/>
          <w:sz w:val="24"/>
          <w:szCs w:val="24"/>
        </w:rPr>
        <w:t>83. По требованию субъекта проверки должностные лица органа муниципального земельного контроля обязаны представить информацию об органе муниципального земельного контроля, а также об экспертах, экспертных организациях в целях подтверждения полномочий (в случае их привлечения).</w:t>
      </w:r>
    </w:p>
    <w:p w:rsidR="00880C2B" w:rsidRDefault="00880C2B" w:rsidP="00880C2B">
      <w:pPr>
        <w:tabs>
          <w:tab w:val="left" w:pos="1134"/>
          <w:tab w:val="left" w:pos="1276"/>
        </w:tabs>
        <w:spacing w:after="0"/>
        <w:ind w:firstLine="709"/>
        <w:jc w:val="both"/>
        <w:rPr>
          <w:rFonts w:ascii="Arial" w:hAnsi="Arial" w:cs="Arial"/>
          <w:sz w:val="24"/>
          <w:szCs w:val="24"/>
        </w:rPr>
      </w:pPr>
    </w:p>
    <w:p w:rsidR="00880C2B" w:rsidRDefault="00880C2B" w:rsidP="00880C2B">
      <w:pPr>
        <w:tabs>
          <w:tab w:val="left" w:pos="1134"/>
          <w:tab w:val="left" w:pos="1276"/>
        </w:tabs>
        <w:spacing w:after="0"/>
        <w:ind w:firstLine="709"/>
        <w:jc w:val="both"/>
        <w:rPr>
          <w:rFonts w:ascii="Arial" w:hAnsi="Arial" w:cs="Arial"/>
          <w:sz w:val="24"/>
          <w:szCs w:val="24"/>
        </w:rPr>
      </w:pPr>
      <w:r>
        <w:rPr>
          <w:rFonts w:ascii="Arial" w:hAnsi="Arial" w:cs="Arial"/>
          <w:sz w:val="24"/>
          <w:szCs w:val="24"/>
        </w:rPr>
        <w:t>84. По просьбе субъекта проверки должностные лица органа муниципального земельного контроля обязаны ознакомить подлежащих проверке лиц с настоящим Административным регламентом и порядком проведения мероприятий по контролю на объектах, используемых лицом, в отношении которого исполняется муниципальная функция, при осуществлении деятельности.</w:t>
      </w:r>
    </w:p>
    <w:p w:rsidR="00880C2B" w:rsidRDefault="00880C2B" w:rsidP="00880C2B">
      <w:pPr>
        <w:tabs>
          <w:tab w:val="left" w:pos="1134"/>
          <w:tab w:val="left" w:pos="1276"/>
        </w:tabs>
        <w:spacing w:after="0"/>
        <w:ind w:firstLine="709"/>
        <w:jc w:val="both"/>
        <w:rPr>
          <w:rFonts w:ascii="Arial" w:hAnsi="Arial" w:cs="Arial"/>
          <w:sz w:val="24"/>
          <w:szCs w:val="24"/>
        </w:rPr>
      </w:pPr>
    </w:p>
    <w:p w:rsidR="00880C2B" w:rsidRDefault="00880C2B" w:rsidP="00880C2B">
      <w:pPr>
        <w:tabs>
          <w:tab w:val="left" w:pos="1134"/>
          <w:tab w:val="left" w:pos="1276"/>
        </w:tabs>
        <w:spacing w:after="0"/>
        <w:ind w:firstLine="709"/>
        <w:jc w:val="both"/>
        <w:rPr>
          <w:rFonts w:ascii="Arial" w:hAnsi="Arial" w:cs="Arial"/>
          <w:sz w:val="24"/>
          <w:szCs w:val="24"/>
        </w:rPr>
      </w:pPr>
      <w:r>
        <w:rPr>
          <w:rFonts w:ascii="Arial" w:hAnsi="Arial" w:cs="Arial"/>
          <w:sz w:val="24"/>
          <w:szCs w:val="24"/>
        </w:rPr>
        <w:t>85. Оплата услуг экспертов и экспертных организаций, а также возмещение понесенных ими в связи с участием в мероприятиях по осуществлению муниципального земельного контроля расходов производится в порядке и в размерах, которые установлены Правительством Российской Федерации.</w:t>
      </w:r>
    </w:p>
    <w:p w:rsidR="00880C2B" w:rsidRDefault="00880C2B" w:rsidP="00880C2B">
      <w:pPr>
        <w:tabs>
          <w:tab w:val="left" w:pos="1134"/>
          <w:tab w:val="left" w:pos="1276"/>
        </w:tabs>
        <w:spacing w:after="0"/>
        <w:ind w:firstLine="709"/>
        <w:jc w:val="both"/>
        <w:rPr>
          <w:rFonts w:ascii="Arial" w:hAnsi="Arial" w:cs="Arial"/>
          <w:sz w:val="24"/>
          <w:szCs w:val="24"/>
        </w:rPr>
      </w:pPr>
    </w:p>
    <w:p w:rsidR="00880C2B" w:rsidRDefault="00880C2B" w:rsidP="00880C2B">
      <w:pPr>
        <w:widowControl w:val="0"/>
        <w:tabs>
          <w:tab w:val="left" w:pos="1134"/>
          <w:tab w:val="left" w:pos="1276"/>
        </w:tabs>
        <w:spacing w:after="0"/>
        <w:ind w:firstLine="709"/>
        <w:jc w:val="both"/>
        <w:rPr>
          <w:rFonts w:ascii="Arial" w:hAnsi="Arial" w:cs="Arial"/>
          <w:sz w:val="24"/>
          <w:szCs w:val="24"/>
        </w:rPr>
      </w:pPr>
      <w:r>
        <w:rPr>
          <w:rFonts w:ascii="Arial" w:hAnsi="Arial" w:cs="Arial"/>
          <w:sz w:val="24"/>
          <w:szCs w:val="24"/>
        </w:rPr>
        <w:t>86. Должностными лицами, ответственными за выполнение административной процедуры, являются указанные в пункте 8 настоящего Административного регламента уполномоченные должностные лица органа муниципального земельного контроля, которые указаны в распоряжении о проведении проверки органа муниципального земельного контроля.</w:t>
      </w:r>
    </w:p>
    <w:p w:rsidR="00880C2B" w:rsidRDefault="00880C2B" w:rsidP="00880C2B">
      <w:pPr>
        <w:widowControl w:val="0"/>
        <w:tabs>
          <w:tab w:val="left" w:pos="1134"/>
          <w:tab w:val="left" w:pos="1276"/>
        </w:tabs>
        <w:spacing w:after="0"/>
        <w:ind w:firstLine="709"/>
        <w:jc w:val="both"/>
        <w:rPr>
          <w:rFonts w:ascii="Arial" w:hAnsi="Arial" w:cs="Arial"/>
          <w:sz w:val="24"/>
          <w:szCs w:val="24"/>
        </w:rPr>
      </w:pPr>
    </w:p>
    <w:p w:rsidR="00880C2B" w:rsidRDefault="00880C2B" w:rsidP="00880C2B">
      <w:pPr>
        <w:widowControl w:val="0"/>
        <w:tabs>
          <w:tab w:val="left" w:pos="1134"/>
          <w:tab w:val="left" w:pos="1276"/>
        </w:tabs>
        <w:spacing w:after="0"/>
        <w:ind w:firstLine="709"/>
        <w:jc w:val="both"/>
        <w:rPr>
          <w:rFonts w:ascii="Arial" w:hAnsi="Arial" w:cs="Arial"/>
          <w:sz w:val="24"/>
          <w:szCs w:val="24"/>
        </w:rPr>
      </w:pPr>
    </w:p>
    <w:p w:rsidR="00880C2B" w:rsidRDefault="00880C2B" w:rsidP="00880C2B">
      <w:pPr>
        <w:widowControl w:val="0"/>
        <w:tabs>
          <w:tab w:val="left" w:pos="1134"/>
          <w:tab w:val="left" w:pos="1276"/>
        </w:tabs>
        <w:spacing w:after="0"/>
        <w:ind w:firstLine="709"/>
        <w:jc w:val="both"/>
        <w:rPr>
          <w:rFonts w:ascii="Arial" w:hAnsi="Arial" w:cs="Arial"/>
          <w:sz w:val="24"/>
          <w:szCs w:val="24"/>
        </w:rPr>
      </w:pPr>
      <w:r>
        <w:rPr>
          <w:rFonts w:ascii="Arial" w:hAnsi="Arial" w:cs="Arial"/>
          <w:sz w:val="24"/>
          <w:szCs w:val="24"/>
        </w:rPr>
        <w:t>87. Основанием для начала административной процедуры является:</w:t>
      </w:r>
    </w:p>
    <w:p w:rsidR="00880C2B" w:rsidRDefault="00880C2B" w:rsidP="00880C2B">
      <w:pPr>
        <w:widowControl w:val="0"/>
        <w:tabs>
          <w:tab w:val="left" w:pos="1134"/>
          <w:tab w:val="left" w:pos="1276"/>
        </w:tabs>
        <w:spacing w:after="0"/>
        <w:ind w:firstLine="709"/>
        <w:jc w:val="both"/>
        <w:rPr>
          <w:rFonts w:ascii="Arial" w:hAnsi="Arial" w:cs="Arial"/>
          <w:sz w:val="24"/>
          <w:szCs w:val="24"/>
        </w:rPr>
      </w:pPr>
      <w:r>
        <w:rPr>
          <w:rFonts w:ascii="Arial" w:hAnsi="Arial" w:cs="Arial"/>
          <w:sz w:val="24"/>
          <w:szCs w:val="24"/>
        </w:rPr>
        <w:t xml:space="preserve">1) утвержденный ежегодный план проведения плановых проверок; </w:t>
      </w:r>
    </w:p>
    <w:p w:rsidR="00880C2B" w:rsidRDefault="00880C2B" w:rsidP="00880C2B">
      <w:pPr>
        <w:widowControl w:val="0"/>
        <w:tabs>
          <w:tab w:val="left" w:pos="1134"/>
          <w:tab w:val="left" w:pos="1276"/>
        </w:tabs>
        <w:spacing w:after="0"/>
        <w:ind w:firstLine="709"/>
        <w:jc w:val="both"/>
        <w:rPr>
          <w:rFonts w:ascii="Arial" w:hAnsi="Arial" w:cs="Arial"/>
          <w:sz w:val="24"/>
          <w:szCs w:val="24"/>
        </w:rPr>
      </w:pPr>
      <w:r>
        <w:rPr>
          <w:rFonts w:ascii="Arial" w:hAnsi="Arial" w:cs="Arial"/>
          <w:sz w:val="24"/>
          <w:szCs w:val="24"/>
        </w:rPr>
        <w:t>2) распоряжение органа муниципального земельного контроля о проведении проверки, подписанного руководителем, первым заместителем руководителя, заместителем руководителя.</w:t>
      </w:r>
    </w:p>
    <w:p w:rsidR="00880C2B" w:rsidRDefault="00880C2B" w:rsidP="00880C2B">
      <w:pPr>
        <w:widowControl w:val="0"/>
        <w:tabs>
          <w:tab w:val="left" w:pos="1134"/>
          <w:tab w:val="left" w:pos="1276"/>
        </w:tabs>
        <w:spacing w:after="0"/>
        <w:ind w:firstLine="709"/>
        <w:jc w:val="both"/>
        <w:rPr>
          <w:rFonts w:ascii="Arial" w:hAnsi="Arial" w:cs="Arial"/>
          <w:sz w:val="24"/>
          <w:szCs w:val="24"/>
        </w:rPr>
      </w:pPr>
    </w:p>
    <w:p w:rsidR="00880C2B" w:rsidRDefault="00880C2B" w:rsidP="00880C2B">
      <w:pPr>
        <w:widowControl w:val="0"/>
        <w:tabs>
          <w:tab w:val="left" w:pos="1134"/>
          <w:tab w:val="left" w:pos="1276"/>
        </w:tabs>
        <w:spacing w:after="0"/>
        <w:ind w:firstLine="709"/>
        <w:jc w:val="both"/>
        <w:rPr>
          <w:rFonts w:ascii="Arial" w:hAnsi="Arial" w:cs="Arial"/>
          <w:sz w:val="24"/>
          <w:szCs w:val="24"/>
        </w:rPr>
      </w:pPr>
      <w:r>
        <w:rPr>
          <w:rFonts w:ascii="Arial" w:hAnsi="Arial" w:cs="Arial"/>
          <w:sz w:val="24"/>
          <w:szCs w:val="24"/>
        </w:rPr>
        <w:t xml:space="preserve">88. О проведении плановой проверки юридические лица и индивидуальные предприниматели уведомляются органом муниципального земельного контроля не </w:t>
      </w:r>
      <w:proofErr w:type="gramStart"/>
      <w:r>
        <w:rPr>
          <w:rFonts w:ascii="Arial" w:hAnsi="Arial" w:cs="Arial"/>
          <w:sz w:val="24"/>
          <w:szCs w:val="24"/>
        </w:rPr>
        <w:t>позднее</w:t>
      </w:r>
      <w:proofErr w:type="gramEnd"/>
      <w:r>
        <w:rPr>
          <w:rFonts w:ascii="Arial" w:hAnsi="Arial" w:cs="Arial"/>
          <w:sz w:val="24"/>
          <w:szCs w:val="24"/>
        </w:rPr>
        <w:t xml:space="preserve"> чем за три рабочих дня до начала ее проведения посредством направления копии распоряжения руководителя, заместителя руководителя органа муниципального земельного контроля заказным почтовым отправлением с уведомлением о вручении или посредством направления факса, телефонограммы, телеграммы в адрес местонахождения проверяемого лица, а также посредством электронного документа, подписанного </w:t>
      </w:r>
      <w:proofErr w:type="gramStart"/>
      <w:r>
        <w:rPr>
          <w:rFonts w:ascii="Arial" w:hAnsi="Arial" w:cs="Arial"/>
          <w:sz w:val="24"/>
          <w:szCs w:val="24"/>
        </w:rPr>
        <w:t>усиленной квалифицированной электронной подписью и направленного по адресу электронной почты органа государственной власти, органа местного самоуправления,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органом государственной власти, органом местного самоуправления, юридическим лицом и индивидуальным предпринимателем в орган муниципального земельного контроля.</w:t>
      </w:r>
      <w:proofErr w:type="gramEnd"/>
    </w:p>
    <w:p w:rsidR="00880C2B" w:rsidRDefault="00880C2B" w:rsidP="00880C2B">
      <w:pPr>
        <w:widowControl w:val="0"/>
        <w:tabs>
          <w:tab w:val="left" w:pos="1134"/>
          <w:tab w:val="left" w:pos="1276"/>
        </w:tabs>
        <w:spacing w:after="0"/>
        <w:ind w:firstLine="709"/>
        <w:jc w:val="both"/>
        <w:rPr>
          <w:rFonts w:ascii="Arial" w:hAnsi="Arial" w:cs="Arial"/>
          <w:sz w:val="24"/>
          <w:szCs w:val="24"/>
        </w:rPr>
      </w:pPr>
      <w:r>
        <w:rPr>
          <w:rFonts w:ascii="Arial" w:hAnsi="Arial" w:cs="Arial"/>
          <w:sz w:val="24"/>
          <w:szCs w:val="24"/>
        </w:rPr>
        <w:t xml:space="preserve">О проведении плановой проверки гражданин уведомляется органом муниципального земельного контроля не </w:t>
      </w:r>
      <w:proofErr w:type="gramStart"/>
      <w:r>
        <w:rPr>
          <w:rFonts w:ascii="Arial" w:hAnsi="Arial" w:cs="Arial"/>
          <w:sz w:val="24"/>
          <w:szCs w:val="24"/>
        </w:rPr>
        <w:t>позднее</w:t>
      </w:r>
      <w:proofErr w:type="gramEnd"/>
      <w:r>
        <w:rPr>
          <w:rFonts w:ascii="Arial" w:hAnsi="Arial" w:cs="Arial"/>
          <w:sz w:val="24"/>
          <w:szCs w:val="24"/>
        </w:rPr>
        <w:t xml:space="preserve"> чем за три рабочих дня до начала ее проведения посредством направления копии распоряжения руководителя, заместителя руководителя органа муниципального земельного контроля заказным почтовым отправлением с уведомлением о вручении или посредством направления факса, телефонограммы, телеграммы в адрес местонахождения проверяемого лица, а также посредством электронного документа, подписанного усиленной квалифицированной электронной подписью и направленного по адресу электронной почты гражданина, если такой адрес ранее был представлен гражданином в орган муниципального земельного контроля.</w:t>
      </w:r>
    </w:p>
    <w:p w:rsidR="00880C2B" w:rsidRDefault="00880C2B" w:rsidP="00880C2B">
      <w:pPr>
        <w:widowControl w:val="0"/>
        <w:tabs>
          <w:tab w:val="left" w:pos="1134"/>
          <w:tab w:val="left" w:pos="1276"/>
        </w:tabs>
        <w:spacing w:after="0"/>
        <w:ind w:firstLine="709"/>
        <w:jc w:val="both"/>
        <w:rPr>
          <w:rFonts w:ascii="Arial" w:hAnsi="Arial" w:cs="Arial"/>
          <w:sz w:val="24"/>
          <w:szCs w:val="24"/>
        </w:rPr>
      </w:pPr>
    </w:p>
    <w:p w:rsidR="00880C2B" w:rsidRDefault="00880C2B" w:rsidP="00880C2B">
      <w:pPr>
        <w:widowControl w:val="0"/>
        <w:tabs>
          <w:tab w:val="left" w:pos="1134"/>
          <w:tab w:val="left" w:pos="1276"/>
        </w:tabs>
        <w:spacing w:after="0"/>
        <w:ind w:firstLine="709"/>
        <w:jc w:val="both"/>
        <w:rPr>
          <w:rFonts w:ascii="Arial" w:hAnsi="Arial" w:cs="Arial"/>
          <w:sz w:val="24"/>
          <w:szCs w:val="24"/>
        </w:rPr>
      </w:pPr>
      <w:r>
        <w:rPr>
          <w:rFonts w:ascii="Arial" w:hAnsi="Arial" w:cs="Arial"/>
          <w:sz w:val="24"/>
          <w:szCs w:val="24"/>
        </w:rPr>
        <w:t>89. Плановая проверка проводится с применением проверочных листов (списков контрольных вопросов).</w:t>
      </w:r>
    </w:p>
    <w:p w:rsidR="00880C2B" w:rsidRDefault="00880C2B" w:rsidP="00880C2B">
      <w:pPr>
        <w:widowControl w:val="0"/>
        <w:tabs>
          <w:tab w:val="left" w:pos="1134"/>
          <w:tab w:val="left" w:pos="1276"/>
        </w:tabs>
        <w:spacing w:after="0"/>
        <w:ind w:firstLine="709"/>
        <w:jc w:val="both"/>
        <w:rPr>
          <w:rFonts w:ascii="Arial" w:hAnsi="Arial" w:cs="Arial"/>
          <w:sz w:val="24"/>
          <w:szCs w:val="24"/>
        </w:rPr>
      </w:pPr>
    </w:p>
    <w:p w:rsidR="00880C2B" w:rsidRDefault="00880C2B" w:rsidP="00880C2B">
      <w:pPr>
        <w:widowControl w:val="0"/>
        <w:tabs>
          <w:tab w:val="left" w:pos="1134"/>
          <w:tab w:val="left" w:pos="1276"/>
        </w:tabs>
        <w:spacing w:after="0"/>
        <w:ind w:firstLine="709"/>
        <w:jc w:val="both"/>
        <w:rPr>
          <w:rFonts w:ascii="Arial" w:hAnsi="Arial" w:cs="Arial"/>
          <w:sz w:val="24"/>
          <w:szCs w:val="24"/>
        </w:rPr>
      </w:pPr>
      <w:r>
        <w:rPr>
          <w:rFonts w:ascii="Arial" w:hAnsi="Arial" w:cs="Arial"/>
          <w:sz w:val="24"/>
          <w:szCs w:val="24"/>
        </w:rPr>
        <w:lastRenderedPageBreak/>
        <w:t>90. Плановая проверка проводится в форме документарной проверки и (или) выездной проверки.</w:t>
      </w:r>
    </w:p>
    <w:p w:rsidR="00880C2B" w:rsidRDefault="00880C2B" w:rsidP="00880C2B">
      <w:pPr>
        <w:widowControl w:val="0"/>
        <w:tabs>
          <w:tab w:val="left" w:pos="1134"/>
        </w:tabs>
        <w:spacing w:after="0"/>
        <w:ind w:firstLine="709"/>
        <w:jc w:val="both"/>
        <w:rPr>
          <w:rFonts w:ascii="Arial" w:hAnsi="Arial" w:cs="Arial"/>
          <w:sz w:val="24"/>
          <w:szCs w:val="24"/>
        </w:rPr>
      </w:pPr>
    </w:p>
    <w:p w:rsidR="00880C2B" w:rsidRDefault="00880C2B" w:rsidP="00880C2B">
      <w:pPr>
        <w:tabs>
          <w:tab w:val="left" w:pos="1134"/>
        </w:tabs>
        <w:spacing w:after="0"/>
        <w:jc w:val="center"/>
        <w:rPr>
          <w:rFonts w:ascii="Arial" w:hAnsi="Arial" w:cs="Arial"/>
          <w:sz w:val="24"/>
          <w:szCs w:val="24"/>
        </w:rPr>
      </w:pPr>
      <w:r>
        <w:rPr>
          <w:rFonts w:ascii="Arial" w:hAnsi="Arial" w:cs="Arial"/>
          <w:sz w:val="24"/>
          <w:szCs w:val="24"/>
        </w:rPr>
        <w:t>Организация внеплановых проверок</w:t>
      </w:r>
    </w:p>
    <w:p w:rsidR="00880C2B" w:rsidRDefault="00880C2B" w:rsidP="00880C2B">
      <w:pPr>
        <w:tabs>
          <w:tab w:val="left" w:pos="1134"/>
        </w:tabs>
        <w:spacing w:after="0"/>
        <w:jc w:val="center"/>
        <w:rPr>
          <w:rFonts w:ascii="Arial" w:hAnsi="Arial" w:cs="Arial"/>
          <w:sz w:val="24"/>
          <w:szCs w:val="24"/>
        </w:rPr>
      </w:pPr>
    </w:p>
    <w:p w:rsidR="00880C2B" w:rsidRDefault="00880C2B" w:rsidP="00880C2B">
      <w:pPr>
        <w:tabs>
          <w:tab w:val="left" w:pos="1276"/>
        </w:tabs>
        <w:spacing w:after="0"/>
        <w:ind w:firstLine="709"/>
        <w:jc w:val="both"/>
        <w:rPr>
          <w:rFonts w:ascii="Arial" w:hAnsi="Arial" w:cs="Arial"/>
          <w:sz w:val="24"/>
          <w:szCs w:val="24"/>
        </w:rPr>
      </w:pPr>
      <w:r>
        <w:rPr>
          <w:rFonts w:ascii="Arial" w:hAnsi="Arial" w:cs="Arial"/>
          <w:sz w:val="24"/>
          <w:szCs w:val="24"/>
        </w:rPr>
        <w:t>91. Порядок организации внеплановой проверки определен пунктами 82 - 86 настоящего Административного регламента.</w:t>
      </w:r>
    </w:p>
    <w:p w:rsidR="00880C2B" w:rsidRDefault="00880C2B" w:rsidP="00880C2B">
      <w:pPr>
        <w:tabs>
          <w:tab w:val="left" w:pos="1276"/>
        </w:tabs>
        <w:spacing w:after="0"/>
        <w:ind w:firstLine="709"/>
        <w:jc w:val="both"/>
        <w:rPr>
          <w:rFonts w:ascii="Arial" w:hAnsi="Arial" w:cs="Arial"/>
          <w:sz w:val="24"/>
          <w:szCs w:val="24"/>
        </w:rPr>
      </w:pPr>
    </w:p>
    <w:p w:rsidR="00880C2B" w:rsidRDefault="00880C2B" w:rsidP="00880C2B">
      <w:pPr>
        <w:ind w:firstLine="540"/>
        <w:jc w:val="both"/>
        <w:rPr>
          <w:rFonts w:ascii="Arial" w:hAnsi="Arial" w:cs="Arial"/>
          <w:sz w:val="24"/>
          <w:szCs w:val="24"/>
        </w:rPr>
      </w:pPr>
      <w:r>
        <w:rPr>
          <w:rFonts w:ascii="Arial" w:hAnsi="Arial" w:cs="Arial"/>
          <w:sz w:val="24"/>
          <w:szCs w:val="24"/>
        </w:rPr>
        <w:t>92. Основанием для проведения внеплановой проверки является:</w:t>
      </w:r>
    </w:p>
    <w:p w:rsidR="00880C2B" w:rsidRDefault="00880C2B" w:rsidP="00880C2B">
      <w:pPr>
        <w:spacing w:after="0" w:line="240" w:lineRule="auto"/>
        <w:ind w:firstLine="540"/>
        <w:jc w:val="both"/>
        <w:rPr>
          <w:rFonts w:ascii="Arial" w:hAnsi="Arial" w:cs="Arial"/>
          <w:sz w:val="24"/>
          <w:szCs w:val="24"/>
        </w:rPr>
      </w:pPr>
      <w:proofErr w:type="gramStart"/>
      <w:r>
        <w:rPr>
          <w:rFonts w:ascii="Arial" w:hAnsi="Arial" w:cs="Arial"/>
          <w:sz w:val="24"/>
          <w:szCs w:val="24"/>
        </w:rPr>
        <w:t>- истечение срока исполнения гражданином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roofErr w:type="gramEnd"/>
    </w:p>
    <w:p w:rsidR="00880C2B" w:rsidRDefault="00880C2B" w:rsidP="00880C2B">
      <w:pPr>
        <w:spacing w:after="0" w:line="240" w:lineRule="auto"/>
        <w:ind w:firstLine="540"/>
        <w:jc w:val="both"/>
        <w:rPr>
          <w:rFonts w:ascii="Arial" w:hAnsi="Arial" w:cs="Arial"/>
          <w:sz w:val="24"/>
          <w:szCs w:val="24"/>
        </w:rPr>
      </w:pPr>
      <w:r>
        <w:rPr>
          <w:rFonts w:ascii="Arial" w:hAnsi="Arial" w:cs="Arial"/>
          <w:sz w:val="24"/>
          <w:szCs w:val="24"/>
        </w:rPr>
        <w:t xml:space="preserve">- поступление в орган муниципального земельного контроля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признаках нарушения земельного законодательства или фактах </w:t>
      </w:r>
      <w:proofErr w:type="spellStart"/>
      <w:r>
        <w:rPr>
          <w:rFonts w:ascii="Arial" w:hAnsi="Arial" w:cs="Arial"/>
          <w:sz w:val="24"/>
          <w:szCs w:val="24"/>
        </w:rPr>
        <w:t>неустранения</w:t>
      </w:r>
      <w:proofErr w:type="spellEnd"/>
      <w:r>
        <w:rPr>
          <w:rFonts w:ascii="Arial" w:hAnsi="Arial" w:cs="Arial"/>
          <w:sz w:val="24"/>
          <w:szCs w:val="24"/>
        </w:rPr>
        <w:t xml:space="preserve"> ранее выявленных нарушений;</w:t>
      </w:r>
    </w:p>
    <w:p w:rsidR="00880C2B" w:rsidRDefault="00880C2B" w:rsidP="00880C2B">
      <w:pPr>
        <w:spacing w:after="0" w:line="240" w:lineRule="auto"/>
        <w:ind w:firstLine="540"/>
        <w:jc w:val="both"/>
        <w:rPr>
          <w:rFonts w:ascii="Arial" w:hAnsi="Arial" w:cs="Arial"/>
          <w:sz w:val="24"/>
          <w:szCs w:val="24"/>
        </w:rPr>
      </w:pPr>
      <w:r>
        <w:rPr>
          <w:rFonts w:ascii="Arial" w:hAnsi="Arial" w:cs="Arial"/>
          <w:sz w:val="24"/>
          <w:szCs w:val="24"/>
        </w:rPr>
        <w:t>- мотивированное представление должностного лица по результатам проведения планового (рейдового) осмотра, обследования земельных участков без взаимодействия с правообладателями земельных участков о выявленных нарушениях земельного законодательства;</w:t>
      </w:r>
    </w:p>
    <w:p w:rsidR="00880C2B" w:rsidRDefault="00880C2B" w:rsidP="00880C2B">
      <w:pPr>
        <w:spacing w:after="0" w:line="240" w:lineRule="auto"/>
        <w:ind w:firstLine="540"/>
        <w:jc w:val="both"/>
        <w:rPr>
          <w:rFonts w:ascii="Arial" w:hAnsi="Arial" w:cs="Arial"/>
          <w:sz w:val="24"/>
          <w:szCs w:val="24"/>
        </w:rPr>
      </w:pPr>
      <w:proofErr w:type="gramStart"/>
      <w:r>
        <w:rPr>
          <w:rFonts w:ascii="Arial" w:hAnsi="Arial" w:cs="Arial"/>
          <w:sz w:val="24"/>
          <w:szCs w:val="24"/>
        </w:rPr>
        <w:t>- распоряжение руководителя, заместителя руководителя органа муниципального земельного контроля,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880C2B" w:rsidRDefault="00880C2B" w:rsidP="00880C2B">
      <w:pPr>
        <w:tabs>
          <w:tab w:val="left" w:pos="1276"/>
        </w:tabs>
        <w:spacing w:after="0"/>
        <w:ind w:firstLine="709"/>
        <w:jc w:val="both"/>
        <w:rPr>
          <w:rFonts w:ascii="Arial" w:hAnsi="Arial" w:cs="Arial"/>
          <w:sz w:val="24"/>
          <w:szCs w:val="24"/>
        </w:rPr>
      </w:pPr>
    </w:p>
    <w:p w:rsidR="00880C2B" w:rsidRDefault="00880C2B" w:rsidP="00880C2B">
      <w:pPr>
        <w:widowControl w:val="0"/>
        <w:tabs>
          <w:tab w:val="left" w:pos="1134"/>
          <w:tab w:val="left" w:pos="1276"/>
        </w:tabs>
        <w:spacing w:after="0"/>
        <w:ind w:firstLine="709"/>
        <w:jc w:val="both"/>
        <w:rPr>
          <w:rFonts w:ascii="Arial" w:hAnsi="Arial" w:cs="Arial"/>
          <w:sz w:val="24"/>
          <w:szCs w:val="24"/>
        </w:rPr>
      </w:pPr>
      <w:r>
        <w:rPr>
          <w:rFonts w:ascii="Arial" w:hAnsi="Arial" w:cs="Arial"/>
          <w:sz w:val="24"/>
          <w:szCs w:val="24"/>
        </w:rPr>
        <w:t xml:space="preserve">93. </w:t>
      </w:r>
      <w:proofErr w:type="gramStart"/>
      <w:r>
        <w:rPr>
          <w:rFonts w:ascii="Arial" w:hAnsi="Arial" w:cs="Arial"/>
          <w:sz w:val="24"/>
          <w:szCs w:val="24"/>
        </w:rPr>
        <w:t>В день подписания распоряжения органа муниципального земельного контроля о проведении внеплановой выездной проверки юридического лица, индивидуального предпринимателя, в отношении которого исполняется муниципальная функция, в целях согласования ее проведения орган муниципального земельного контроля представляет либо направляет заказным почтовым отправлением с уведомлением о вручении в орган прокуратуры по месту осуществления деятельности субъекта проверки заявление о согласовании проведения внеплановой выездной проверки, оформляемое согласно</w:t>
      </w:r>
      <w:proofErr w:type="gramEnd"/>
      <w:r>
        <w:rPr>
          <w:rFonts w:ascii="Arial" w:hAnsi="Arial" w:cs="Arial"/>
          <w:color w:val="00B050"/>
          <w:sz w:val="24"/>
          <w:szCs w:val="24"/>
        </w:rPr>
        <w:t xml:space="preserve"> </w:t>
      </w:r>
      <w:r>
        <w:rPr>
          <w:rFonts w:ascii="Arial" w:hAnsi="Arial" w:cs="Arial"/>
          <w:sz w:val="24"/>
          <w:szCs w:val="24"/>
        </w:rPr>
        <w:t>приложению 15</w:t>
      </w:r>
      <w:r>
        <w:rPr>
          <w:rFonts w:ascii="Arial" w:hAnsi="Arial" w:cs="Arial"/>
          <w:color w:val="00B050"/>
          <w:sz w:val="24"/>
          <w:szCs w:val="24"/>
        </w:rPr>
        <w:t xml:space="preserve"> </w:t>
      </w:r>
      <w:r>
        <w:rPr>
          <w:rFonts w:ascii="Arial" w:hAnsi="Arial" w:cs="Arial"/>
          <w:sz w:val="24"/>
          <w:szCs w:val="24"/>
        </w:rPr>
        <w:t>к Регламенту. 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880C2B" w:rsidRDefault="00880C2B" w:rsidP="00880C2B">
      <w:pPr>
        <w:widowControl w:val="0"/>
        <w:tabs>
          <w:tab w:val="left" w:pos="993"/>
          <w:tab w:val="left" w:pos="1276"/>
        </w:tabs>
        <w:spacing w:after="0"/>
        <w:ind w:firstLine="709"/>
        <w:jc w:val="both"/>
        <w:rPr>
          <w:rFonts w:ascii="Arial" w:hAnsi="Arial" w:cs="Arial"/>
          <w:sz w:val="24"/>
          <w:szCs w:val="24"/>
        </w:rPr>
      </w:pPr>
      <w:r>
        <w:rPr>
          <w:rFonts w:ascii="Arial" w:hAnsi="Arial" w:cs="Arial"/>
          <w:sz w:val="24"/>
          <w:szCs w:val="24"/>
        </w:rPr>
        <w:t>В случае отказа органа прокуратуры в согласовании проведения внеплановой выездной проверки юридического лица, индивидуального предпринимателя руководитель органа муниципального земельного контроля принимает одно из следующих решений:</w:t>
      </w:r>
    </w:p>
    <w:p w:rsidR="00880C2B" w:rsidRDefault="00880C2B" w:rsidP="00880C2B">
      <w:pPr>
        <w:widowControl w:val="0"/>
        <w:tabs>
          <w:tab w:val="left" w:pos="993"/>
          <w:tab w:val="left" w:pos="1276"/>
        </w:tabs>
        <w:spacing w:after="0"/>
        <w:ind w:firstLine="709"/>
        <w:jc w:val="both"/>
        <w:rPr>
          <w:rFonts w:ascii="Arial" w:hAnsi="Arial" w:cs="Arial"/>
          <w:sz w:val="24"/>
          <w:szCs w:val="24"/>
        </w:rPr>
      </w:pPr>
      <w:r>
        <w:rPr>
          <w:rFonts w:ascii="Arial" w:hAnsi="Arial" w:cs="Arial"/>
          <w:sz w:val="24"/>
          <w:szCs w:val="24"/>
        </w:rPr>
        <w:t>1) об отмене постановления/распоряжения о проведении внеплановой выездной проверки;</w:t>
      </w:r>
    </w:p>
    <w:p w:rsidR="00880C2B" w:rsidRDefault="00880C2B" w:rsidP="00880C2B">
      <w:pPr>
        <w:widowControl w:val="0"/>
        <w:tabs>
          <w:tab w:val="left" w:pos="993"/>
          <w:tab w:val="left" w:pos="1276"/>
        </w:tabs>
        <w:spacing w:after="0"/>
        <w:ind w:firstLine="709"/>
        <w:jc w:val="both"/>
        <w:rPr>
          <w:rFonts w:ascii="Arial" w:hAnsi="Arial" w:cs="Arial"/>
          <w:sz w:val="24"/>
          <w:szCs w:val="24"/>
        </w:rPr>
      </w:pPr>
      <w:r>
        <w:rPr>
          <w:rFonts w:ascii="Arial" w:hAnsi="Arial" w:cs="Arial"/>
          <w:sz w:val="24"/>
          <w:szCs w:val="24"/>
        </w:rPr>
        <w:t>2) об устранении замечаний органа прокуратуры и повторном направлении</w:t>
      </w:r>
    </w:p>
    <w:p w:rsidR="00880C2B" w:rsidRDefault="00880C2B" w:rsidP="00880C2B">
      <w:pPr>
        <w:widowControl w:val="0"/>
        <w:tabs>
          <w:tab w:val="left" w:pos="993"/>
          <w:tab w:val="left" w:pos="1276"/>
        </w:tabs>
        <w:spacing w:after="0"/>
        <w:jc w:val="both"/>
        <w:rPr>
          <w:rFonts w:ascii="Arial" w:hAnsi="Arial" w:cs="Arial"/>
          <w:sz w:val="24"/>
          <w:szCs w:val="24"/>
        </w:rPr>
      </w:pPr>
      <w:r>
        <w:rPr>
          <w:rFonts w:ascii="Arial" w:hAnsi="Arial" w:cs="Arial"/>
          <w:sz w:val="24"/>
          <w:szCs w:val="24"/>
        </w:rPr>
        <w:t>заявления о согласовании с органом прокуратуры проведения внеплановой выездной проверки юридического лица, индивидуального предпринимателя;</w:t>
      </w:r>
    </w:p>
    <w:p w:rsidR="00880C2B" w:rsidRDefault="00880C2B" w:rsidP="00880C2B">
      <w:pPr>
        <w:widowControl w:val="0"/>
        <w:tabs>
          <w:tab w:val="left" w:pos="993"/>
          <w:tab w:val="left" w:pos="1276"/>
        </w:tabs>
        <w:spacing w:after="0"/>
        <w:ind w:firstLine="709"/>
        <w:jc w:val="both"/>
        <w:rPr>
          <w:rFonts w:ascii="Arial" w:hAnsi="Arial" w:cs="Arial"/>
          <w:sz w:val="24"/>
          <w:szCs w:val="24"/>
        </w:rPr>
      </w:pPr>
      <w:r>
        <w:rPr>
          <w:rFonts w:ascii="Arial" w:hAnsi="Arial" w:cs="Arial"/>
          <w:sz w:val="24"/>
          <w:szCs w:val="24"/>
        </w:rPr>
        <w:t>3) об обжаловании решения органа прокуратуры вышестоящему прокурору или в суд.</w:t>
      </w:r>
    </w:p>
    <w:p w:rsidR="00880C2B" w:rsidRDefault="00880C2B" w:rsidP="00880C2B">
      <w:pPr>
        <w:widowControl w:val="0"/>
        <w:tabs>
          <w:tab w:val="left" w:pos="993"/>
          <w:tab w:val="left" w:pos="1276"/>
        </w:tabs>
        <w:spacing w:after="0"/>
        <w:ind w:firstLine="709"/>
        <w:jc w:val="both"/>
        <w:rPr>
          <w:rFonts w:ascii="Arial" w:hAnsi="Arial" w:cs="Arial"/>
          <w:sz w:val="24"/>
          <w:szCs w:val="24"/>
        </w:rPr>
      </w:pPr>
      <w:r>
        <w:rPr>
          <w:rFonts w:ascii="Arial" w:hAnsi="Arial" w:cs="Arial"/>
          <w:sz w:val="24"/>
          <w:szCs w:val="24"/>
        </w:rPr>
        <w:t xml:space="preserve">Согласование с органами прокуратуры проведения внеплановых проверок в </w:t>
      </w:r>
      <w:r>
        <w:rPr>
          <w:rFonts w:ascii="Arial" w:hAnsi="Arial" w:cs="Arial"/>
          <w:sz w:val="24"/>
          <w:szCs w:val="24"/>
        </w:rPr>
        <w:lastRenderedPageBreak/>
        <w:t>отношении граждан не требуется.</w:t>
      </w:r>
    </w:p>
    <w:p w:rsidR="00880C2B" w:rsidRDefault="00880C2B" w:rsidP="00880C2B">
      <w:pPr>
        <w:widowControl w:val="0"/>
        <w:tabs>
          <w:tab w:val="left" w:pos="993"/>
          <w:tab w:val="left" w:pos="1276"/>
        </w:tabs>
        <w:spacing w:after="0"/>
        <w:ind w:firstLine="709"/>
        <w:jc w:val="both"/>
        <w:rPr>
          <w:rFonts w:ascii="Arial" w:hAnsi="Arial" w:cs="Arial"/>
          <w:sz w:val="24"/>
          <w:szCs w:val="24"/>
        </w:rPr>
      </w:pPr>
      <w:r>
        <w:rPr>
          <w:rFonts w:ascii="Arial" w:hAnsi="Arial" w:cs="Arial"/>
          <w:sz w:val="24"/>
          <w:szCs w:val="24"/>
        </w:rPr>
        <w:t>В случае</w:t>
      </w:r>
      <w:proofErr w:type="gramStart"/>
      <w:r>
        <w:rPr>
          <w:rFonts w:ascii="Arial" w:hAnsi="Arial" w:cs="Arial"/>
          <w:sz w:val="24"/>
          <w:szCs w:val="24"/>
        </w:rPr>
        <w:t>,</w:t>
      </w:r>
      <w:proofErr w:type="gramEnd"/>
      <w:r>
        <w:rPr>
          <w:rFonts w:ascii="Arial" w:hAnsi="Arial" w:cs="Arial"/>
          <w:sz w:val="24"/>
          <w:szCs w:val="24"/>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80C2B" w:rsidRDefault="00880C2B" w:rsidP="00880C2B">
      <w:pPr>
        <w:widowControl w:val="0"/>
        <w:tabs>
          <w:tab w:val="left" w:pos="993"/>
          <w:tab w:val="left" w:pos="1276"/>
        </w:tabs>
        <w:spacing w:after="0"/>
        <w:ind w:firstLine="709"/>
        <w:jc w:val="both"/>
        <w:rPr>
          <w:rFonts w:ascii="Arial" w:hAnsi="Arial" w:cs="Arial"/>
          <w:sz w:val="24"/>
          <w:szCs w:val="24"/>
        </w:rPr>
      </w:pPr>
    </w:p>
    <w:p w:rsidR="00880C2B" w:rsidRDefault="00880C2B" w:rsidP="00880C2B">
      <w:pPr>
        <w:widowControl w:val="0"/>
        <w:tabs>
          <w:tab w:val="left" w:pos="993"/>
          <w:tab w:val="left" w:pos="1276"/>
        </w:tabs>
        <w:spacing w:after="0"/>
        <w:ind w:firstLine="709"/>
        <w:jc w:val="both"/>
        <w:rPr>
          <w:rFonts w:ascii="Arial" w:hAnsi="Arial" w:cs="Arial"/>
          <w:sz w:val="24"/>
          <w:szCs w:val="24"/>
        </w:rPr>
      </w:pPr>
    </w:p>
    <w:p w:rsidR="00880C2B" w:rsidRDefault="00880C2B" w:rsidP="00880C2B">
      <w:pPr>
        <w:widowControl w:val="0"/>
        <w:tabs>
          <w:tab w:val="left" w:pos="993"/>
          <w:tab w:val="left" w:pos="1276"/>
        </w:tabs>
        <w:spacing w:after="0"/>
        <w:ind w:firstLine="709"/>
        <w:jc w:val="both"/>
        <w:rPr>
          <w:rFonts w:ascii="Arial" w:hAnsi="Arial" w:cs="Arial"/>
          <w:sz w:val="24"/>
          <w:szCs w:val="24"/>
        </w:rPr>
      </w:pPr>
      <w:r>
        <w:rPr>
          <w:rFonts w:ascii="Arial" w:hAnsi="Arial" w:cs="Arial"/>
          <w:sz w:val="24"/>
          <w:szCs w:val="24"/>
        </w:rPr>
        <w:t xml:space="preserve">94. О проведении внеплановой выездной проверки, за исключением внеплановой выездной проверки, </w:t>
      </w:r>
      <w:proofErr w:type="gramStart"/>
      <w:r>
        <w:rPr>
          <w:rFonts w:ascii="Arial" w:hAnsi="Arial" w:cs="Arial"/>
          <w:sz w:val="24"/>
          <w:szCs w:val="24"/>
        </w:rPr>
        <w:t>основания</w:t>
      </w:r>
      <w:proofErr w:type="gramEnd"/>
      <w:r>
        <w:rPr>
          <w:rFonts w:ascii="Arial" w:hAnsi="Arial" w:cs="Arial"/>
          <w:sz w:val="24"/>
          <w:szCs w:val="24"/>
        </w:rPr>
        <w:t xml:space="preserve"> проведения которой указаны в </w:t>
      </w:r>
      <w:proofErr w:type="spellStart"/>
      <w:r>
        <w:rPr>
          <w:rFonts w:ascii="Arial" w:hAnsi="Arial" w:cs="Arial"/>
          <w:sz w:val="24"/>
          <w:szCs w:val="24"/>
        </w:rPr>
        <w:t>пп</w:t>
      </w:r>
      <w:proofErr w:type="spellEnd"/>
      <w:r>
        <w:rPr>
          <w:rFonts w:ascii="Arial" w:hAnsi="Arial" w:cs="Arial"/>
          <w:sz w:val="24"/>
          <w:szCs w:val="24"/>
        </w:rPr>
        <w:t>. б п. 2 ч. 2 ст. 10 Федерального закона № 294-ФЗ юридическое лицо, индивидуальный предприниматель уведомляется органом муниципального земельного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земельного контроля.</w:t>
      </w:r>
    </w:p>
    <w:p w:rsidR="00880C2B" w:rsidRDefault="00880C2B" w:rsidP="00880C2B">
      <w:pPr>
        <w:widowControl w:val="0"/>
        <w:tabs>
          <w:tab w:val="left" w:pos="993"/>
          <w:tab w:val="left" w:pos="1276"/>
        </w:tabs>
        <w:spacing w:after="0"/>
        <w:ind w:firstLine="709"/>
        <w:jc w:val="both"/>
        <w:rPr>
          <w:rFonts w:ascii="Arial" w:hAnsi="Arial" w:cs="Arial"/>
          <w:sz w:val="24"/>
          <w:szCs w:val="24"/>
        </w:rPr>
      </w:pPr>
      <w:proofErr w:type="gramStart"/>
      <w:r>
        <w:rPr>
          <w:rFonts w:ascii="Arial" w:hAnsi="Arial" w:cs="Arial"/>
          <w:sz w:val="24"/>
          <w:szCs w:val="24"/>
        </w:rPr>
        <w:t>О проведении внеплановой проверки гражданин уведомляется не менее чем за двадцать четыре часа до начала ее проведения посредством направления копии распоряжения руководителя, заместителя руководителя органа муниципального земельного контроля заказным почтовым отправлением с уведомлением о вручении или направления факса, телефонограммы, телеграммы в адрес местонахождения проверяемого лица или посредством его размещения на официальном сайте муниципального образования в сети Интернет, в официальном печатном</w:t>
      </w:r>
      <w:proofErr w:type="gramEnd"/>
      <w:r>
        <w:rPr>
          <w:rFonts w:ascii="Arial" w:hAnsi="Arial" w:cs="Arial"/>
          <w:sz w:val="24"/>
          <w:szCs w:val="24"/>
        </w:rPr>
        <w:t xml:space="preserve"> </w:t>
      </w:r>
      <w:proofErr w:type="gramStart"/>
      <w:r>
        <w:rPr>
          <w:rFonts w:ascii="Arial" w:hAnsi="Arial" w:cs="Arial"/>
          <w:sz w:val="24"/>
          <w:szCs w:val="24"/>
        </w:rPr>
        <w:t>издании</w:t>
      </w:r>
      <w:proofErr w:type="gramEnd"/>
      <w:r>
        <w:rPr>
          <w:rFonts w:ascii="Arial" w:hAnsi="Arial" w:cs="Arial"/>
          <w:sz w:val="24"/>
          <w:szCs w:val="24"/>
        </w:rPr>
        <w:t>.</w:t>
      </w:r>
    </w:p>
    <w:p w:rsidR="00880C2B" w:rsidRDefault="00880C2B" w:rsidP="00880C2B">
      <w:pPr>
        <w:widowControl w:val="0"/>
        <w:tabs>
          <w:tab w:val="left" w:pos="993"/>
          <w:tab w:val="left" w:pos="1276"/>
        </w:tabs>
        <w:spacing w:after="0"/>
        <w:ind w:firstLine="709"/>
        <w:jc w:val="both"/>
        <w:rPr>
          <w:rFonts w:ascii="Arial" w:hAnsi="Arial" w:cs="Arial"/>
          <w:sz w:val="24"/>
          <w:szCs w:val="24"/>
        </w:rPr>
      </w:pPr>
    </w:p>
    <w:p w:rsidR="00880C2B" w:rsidRDefault="00880C2B" w:rsidP="00880C2B">
      <w:pPr>
        <w:widowControl w:val="0"/>
        <w:tabs>
          <w:tab w:val="left" w:pos="1134"/>
          <w:tab w:val="left" w:pos="1276"/>
        </w:tabs>
        <w:spacing w:after="0"/>
        <w:ind w:firstLine="709"/>
        <w:jc w:val="both"/>
        <w:rPr>
          <w:rFonts w:ascii="Arial" w:hAnsi="Arial" w:cs="Arial"/>
          <w:sz w:val="24"/>
          <w:szCs w:val="24"/>
        </w:rPr>
      </w:pPr>
      <w:r>
        <w:rPr>
          <w:rFonts w:ascii="Arial" w:hAnsi="Arial" w:cs="Arial"/>
          <w:sz w:val="24"/>
          <w:szCs w:val="24"/>
        </w:rPr>
        <w:t xml:space="preserve">95. </w:t>
      </w:r>
      <w:proofErr w:type="gramStart"/>
      <w:r>
        <w:rPr>
          <w:rFonts w:ascii="Arial" w:hAnsi="Arial" w:cs="Arial"/>
          <w:sz w:val="24"/>
          <w:szCs w:val="24"/>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должностные лица органа муниципального земельного</w:t>
      </w:r>
      <w:proofErr w:type="gramEnd"/>
      <w:r>
        <w:rPr>
          <w:rFonts w:ascii="Arial" w:hAnsi="Arial" w:cs="Arial"/>
          <w:sz w:val="24"/>
          <w:szCs w:val="24"/>
        </w:rPr>
        <w:t xml:space="preserve"> контроля вправе приступить к проведению внеплановой выездной проверки юридического лица, индивидуального предпринимателя незамедлительно с извещением органов прокуратуры о проведении мероприятий по надзору посредством направления документов, предусмотренных ч. 6 и 7 ст. 10 Федерального закона № 294-ФЗ, в органы прокуратуры в течение 24 часов. При этом предварительное уведомление о начале проведения проверки лица, в отношении которого исполняется муниципальная функция, не требуется.</w:t>
      </w:r>
    </w:p>
    <w:p w:rsidR="00880C2B" w:rsidRDefault="00880C2B" w:rsidP="00880C2B">
      <w:pPr>
        <w:widowControl w:val="0"/>
        <w:tabs>
          <w:tab w:val="left" w:pos="1134"/>
          <w:tab w:val="left" w:pos="1276"/>
        </w:tabs>
        <w:spacing w:after="0"/>
        <w:ind w:firstLine="709"/>
        <w:jc w:val="both"/>
        <w:rPr>
          <w:rFonts w:ascii="Arial" w:hAnsi="Arial" w:cs="Arial"/>
          <w:sz w:val="24"/>
          <w:szCs w:val="24"/>
        </w:rPr>
      </w:pPr>
    </w:p>
    <w:p w:rsidR="00880C2B" w:rsidRDefault="00880C2B" w:rsidP="00880C2B">
      <w:pPr>
        <w:tabs>
          <w:tab w:val="left" w:pos="1276"/>
        </w:tabs>
        <w:spacing w:after="0"/>
        <w:ind w:firstLine="709"/>
        <w:jc w:val="both"/>
        <w:rPr>
          <w:rFonts w:ascii="Arial" w:hAnsi="Arial" w:cs="Arial"/>
          <w:sz w:val="24"/>
          <w:szCs w:val="24"/>
        </w:rPr>
      </w:pPr>
      <w:r>
        <w:rPr>
          <w:rFonts w:ascii="Arial" w:hAnsi="Arial" w:cs="Arial"/>
          <w:sz w:val="24"/>
          <w:szCs w:val="24"/>
        </w:rPr>
        <w:t>96. Внеплановая проверка проводится с применением проверочных листов (списков контрольных вопросов).</w:t>
      </w:r>
    </w:p>
    <w:p w:rsidR="00880C2B" w:rsidRDefault="00880C2B" w:rsidP="00880C2B">
      <w:pPr>
        <w:tabs>
          <w:tab w:val="left" w:pos="1276"/>
        </w:tabs>
        <w:spacing w:after="0"/>
        <w:ind w:firstLine="709"/>
        <w:jc w:val="both"/>
        <w:rPr>
          <w:rFonts w:ascii="Arial" w:hAnsi="Arial" w:cs="Arial"/>
          <w:sz w:val="24"/>
          <w:szCs w:val="24"/>
        </w:rPr>
      </w:pPr>
    </w:p>
    <w:p w:rsidR="00880C2B" w:rsidRDefault="00880C2B" w:rsidP="00880C2B">
      <w:pPr>
        <w:tabs>
          <w:tab w:val="left" w:pos="1276"/>
        </w:tabs>
        <w:spacing w:after="0"/>
        <w:ind w:firstLine="709"/>
        <w:jc w:val="both"/>
        <w:rPr>
          <w:rFonts w:ascii="Arial" w:hAnsi="Arial" w:cs="Arial"/>
          <w:sz w:val="24"/>
          <w:szCs w:val="24"/>
        </w:rPr>
      </w:pPr>
      <w:r>
        <w:rPr>
          <w:rFonts w:ascii="Arial" w:hAnsi="Arial" w:cs="Arial"/>
          <w:sz w:val="24"/>
          <w:szCs w:val="24"/>
        </w:rPr>
        <w:t>97. Внеплановая проверка проводится в виде документарной проверки и (или) выездной проверки.</w:t>
      </w:r>
    </w:p>
    <w:p w:rsidR="00880C2B" w:rsidRDefault="00880C2B" w:rsidP="00880C2B">
      <w:pPr>
        <w:tabs>
          <w:tab w:val="left" w:pos="1134"/>
        </w:tabs>
        <w:spacing w:after="0"/>
        <w:jc w:val="center"/>
        <w:rPr>
          <w:rFonts w:ascii="Arial" w:hAnsi="Arial" w:cs="Arial"/>
          <w:sz w:val="24"/>
          <w:szCs w:val="24"/>
        </w:rPr>
      </w:pPr>
    </w:p>
    <w:p w:rsidR="00880C2B" w:rsidRDefault="00880C2B" w:rsidP="00880C2B">
      <w:pPr>
        <w:tabs>
          <w:tab w:val="left" w:pos="1134"/>
        </w:tabs>
        <w:spacing w:after="0"/>
        <w:jc w:val="center"/>
        <w:rPr>
          <w:rFonts w:ascii="Arial" w:hAnsi="Arial" w:cs="Arial"/>
          <w:sz w:val="24"/>
          <w:szCs w:val="24"/>
        </w:rPr>
      </w:pPr>
    </w:p>
    <w:p w:rsidR="00880C2B" w:rsidRDefault="00880C2B" w:rsidP="00880C2B">
      <w:pPr>
        <w:tabs>
          <w:tab w:val="left" w:pos="1134"/>
        </w:tabs>
        <w:spacing w:after="0"/>
        <w:jc w:val="center"/>
        <w:rPr>
          <w:rFonts w:ascii="Arial" w:hAnsi="Arial" w:cs="Arial"/>
          <w:sz w:val="24"/>
          <w:szCs w:val="24"/>
        </w:rPr>
      </w:pPr>
    </w:p>
    <w:p w:rsidR="00880C2B" w:rsidRDefault="00880C2B" w:rsidP="00880C2B">
      <w:pPr>
        <w:tabs>
          <w:tab w:val="left" w:pos="1134"/>
        </w:tabs>
        <w:spacing w:after="0"/>
        <w:jc w:val="center"/>
        <w:rPr>
          <w:rFonts w:ascii="Arial" w:hAnsi="Arial" w:cs="Arial"/>
          <w:sz w:val="24"/>
          <w:szCs w:val="24"/>
        </w:rPr>
      </w:pPr>
      <w:r>
        <w:rPr>
          <w:rFonts w:ascii="Arial" w:hAnsi="Arial" w:cs="Arial"/>
          <w:sz w:val="24"/>
          <w:szCs w:val="24"/>
        </w:rPr>
        <w:t>Документарная проверка</w:t>
      </w:r>
    </w:p>
    <w:p w:rsidR="00880C2B" w:rsidRDefault="00880C2B" w:rsidP="00880C2B">
      <w:pPr>
        <w:tabs>
          <w:tab w:val="left" w:pos="1134"/>
        </w:tabs>
        <w:spacing w:after="0"/>
        <w:ind w:firstLine="709"/>
        <w:jc w:val="center"/>
        <w:rPr>
          <w:rFonts w:ascii="Arial" w:hAnsi="Arial" w:cs="Arial"/>
          <w:sz w:val="24"/>
          <w:szCs w:val="24"/>
        </w:rPr>
      </w:pPr>
    </w:p>
    <w:p w:rsidR="00880C2B" w:rsidRDefault="00880C2B" w:rsidP="00880C2B">
      <w:pPr>
        <w:widowControl w:val="0"/>
        <w:tabs>
          <w:tab w:val="left" w:pos="709"/>
          <w:tab w:val="left" w:pos="1276"/>
        </w:tabs>
        <w:spacing w:after="0"/>
        <w:ind w:firstLine="709"/>
        <w:jc w:val="both"/>
        <w:rPr>
          <w:rFonts w:ascii="Arial" w:hAnsi="Arial" w:cs="Arial"/>
          <w:sz w:val="24"/>
          <w:szCs w:val="24"/>
        </w:rPr>
      </w:pPr>
      <w:r>
        <w:rPr>
          <w:rFonts w:ascii="Arial" w:hAnsi="Arial" w:cs="Arial"/>
          <w:sz w:val="24"/>
          <w:szCs w:val="24"/>
          <w:lang w:eastAsia="ru-RU"/>
        </w:rPr>
        <w:t xml:space="preserve">98. </w:t>
      </w:r>
      <w:proofErr w:type="gramStart"/>
      <w:r>
        <w:rPr>
          <w:rFonts w:ascii="Arial" w:hAnsi="Arial" w:cs="Arial"/>
          <w:sz w:val="24"/>
          <w:szCs w:val="24"/>
          <w:lang w:eastAsia="ru-RU"/>
        </w:rPr>
        <w:t>В соответствий с п. 1 ст. 11 Федерального закона 294-ФЗ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w:t>
      </w:r>
      <w:r>
        <w:rPr>
          <w:rFonts w:ascii="Arial" w:hAnsi="Arial" w:cs="Arial"/>
          <w:sz w:val="24"/>
          <w:szCs w:val="24"/>
        </w:rPr>
        <w:t xml:space="preserve"> </w:t>
      </w:r>
      <w:r>
        <w:rPr>
          <w:rFonts w:ascii="Arial" w:hAnsi="Arial" w:cs="Arial"/>
          <w:sz w:val="24"/>
          <w:szCs w:val="24"/>
          <w:lang w:eastAsia="ru-RU"/>
        </w:rPr>
        <w:t>земельного контроля.</w:t>
      </w:r>
      <w:proofErr w:type="gramEnd"/>
    </w:p>
    <w:p w:rsidR="00880C2B" w:rsidRDefault="00880C2B" w:rsidP="00880C2B">
      <w:pPr>
        <w:widowControl w:val="0"/>
        <w:tabs>
          <w:tab w:val="left" w:pos="709"/>
          <w:tab w:val="left" w:pos="1276"/>
        </w:tabs>
        <w:spacing w:after="0"/>
        <w:ind w:firstLine="709"/>
        <w:jc w:val="both"/>
        <w:rPr>
          <w:rFonts w:ascii="Arial" w:hAnsi="Arial" w:cs="Arial"/>
          <w:sz w:val="24"/>
          <w:szCs w:val="24"/>
          <w:lang w:eastAsia="ru-RU"/>
        </w:rPr>
      </w:pPr>
    </w:p>
    <w:p w:rsidR="00880C2B" w:rsidRDefault="00880C2B" w:rsidP="00880C2B">
      <w:pPr>
        <w:widowControl w:val="0"/>
        <w:tabs>
          <w:tab w:val="left" w:pos="1276"/>
        </w:tabs>
        <w:spacing w:after="0"/>
        <w:ind w:firstLine="709"/>
        <w:jc w:val="both"/>
        <w:rPr>
          <w:rFonts w:ascii="Arial" w:hAnsi="Arial" w:cs="Arial"/>
          <w:sz w:val="24"/>
          <w:szCs w:val="24"/>
          <w:lang w:eastAsia="zh-CN"/>
        </w:rPr>
      </w:pPr>
      <w:r>
        <w:rPr>
          <w:rFonts w:ascii="Arial" w:hAnsi="Arial" w:cs="Arial"/>
          <w:sz w:val="24"/>
          <w:szCs w:val="24"/>
        </w:rPr>
        <w:t>99. Права и обязанности должностных лиц органа муниципального земельного контроля при проведении документарной проверки устанавливаются пунктами 9 и 10 настоящего Административного регламента.</w:t>
      </w:r>
    </w:p>
    <w:p w:rsidR="00880C2B" w:rsidRDefault="00880C2B" w:rsidP="00880C2B">
      <w:pPr>
        <w:widowControl w:val="0"/>
        <w:tabs>
          <w:tab w:val="left" w:pos="1276"/>
        </w:tabs>
        <w:spacing w:after="0"/>
        <w:ind w:firstLine="709"/>
        <w:jc w:val="both"/>
        <w:rPr>
          <w:rFonts w:ascii="Arial" w:hAnsi="Arial" w:cs="Arial"/>
          <w:sz w:val="24"/>
          <w:szCs w:val="24"/>
        </w:rPr>
      </w:pPr>
    </w:p>
    <w:p w:rsidR="00880C2B" w:rsidRDefault="00880C2B" w:rsidP="00880C2B">
      <w:pPr>
        <w:tabs>
          <w:tab w:val="left" w:pos="1276"/>
        </w:tabs>
        <w:spacing w:after="0"/>
        <w:ind w:firstLine="709"/>
        <w:jc w:val="both"/>
        <w:rPr>
          <w:rFonts w:ascii="Arial" w:hAnsi="Arial" w:cs="Arial"/>
          <w:sz w:val="24"/>
          <w:szCs w:val="24"/>
        </w:rPr>
      </w:pPr>
      <w:r>
        <w:rPr>
          <w:rFonts w:ascii="Arial" w:hAnsi="Arial" w:cs="Arial"/>
          <w:sz w:val="24"/>
          <w:szCs w:val="24"/>
        </w:rPr>
        <w:t>100. В процессе проведения документарной проверки должностными лицами органа муниципального земельного контроля в первую очередь рассматриваются документы субъектов проверки, имеющиеся в распоряжении органа муниципального земельного контроля.</w:t>
      </w:r>
    </w:p>
    <w:p w:rsidR="00880C2B" w:rsidRDefault="00880C2B" w:rsidP="00880C2B">
      <w:pPr>
        <w:tabs>
          <w:tab w:val="left" w:pos="1276"/>
        </w:tabs>
        <w:spacing w:after="0"/>
        <w:ind w:firstLine="709"/>
        <w:jc w:val="both"/>
        <w:rPr>
          <w:rFonts w:ascii="Arial" w:hAnsi="Arial" w:cs="Arial"/>
          <w:sz w:val="24"/>
          <w:szCs w:val="24"/>
        </w:rPr>
      </w:pPr>
    </w:p>
    <w:p w:rsidR="00880C2B" w:rsidRDefault="00880C2B" w:rsidP="00880C2B">
      <w:pPr>
        <w:tabs>
          <w:tab w:val="left" w:pos="1276"/>
        </w:tabs>
        <w:spacing w:after="0"/>
        <w:ind w:firstLine="709"/>
        <w:jc w:val="both"/>
        <w:rPr>
          <w:rFonts w:ascii="Arial" w:hAnsi="Arial" w:cs="Arial"/>
          <w:sz w:val="24"/>
          <w:szCs w:val="24"/>
        </w:rPr>
      </w:pPr>
      <w:r>
        <w:rPr>
          <w:rFonts w:ascii="Arial" w:hAnsi="Arial" w:cs="Arial"/>
          <w:sz w:val="24"/>
          <w:szCs w:val="24"/>
        </w:rPr>
        <w:t>101. В случае</w:t>
      </w:r>
      <w:proofErr w:type="gramStart"/>
      <w:r>
        <w:rPr>
          <w:rFonts w:ascii="Arial" w:hAnsi="Arial" w:cs="Arial"/>
          <w:sz w:val="24"/>
          <w:szCs w:val="24"/>
        </w:rPr>
        <w:t>,</w:t>
      </w:r>
      <w:proofErr w:type="gramEnd"/>
      <w:r>
        <w:rPr>
          <w:rFonts w:ascii="Arial" w:hAnsi="Arial" w:cs="Arial"/>
          <w:sz w:val="24"/>
          <w:szCs w:val="24"/>
        </w:rPr>
        <w:t xml:space="preserve"> если достоверность сведений, содержащихся в документах, имеющихся в распоряжении органа муниципального земельного контроля, вызывает обоснованные сомнения либо эти сведения не позволяют оценить исполнение лицами, в отношении которых исполняется муниципальная функция, обязательных требований, должностные лица органа муниципального земельного контроля направляют в адрес субъектов проверки мотивированный запрос с требованием представить необходимые для рассмотрения в ходе проведения документарной проверки документы и (или) информацию. К запросу прилагается заверенная печатью копия распоряжения органа муниципального земельного контроля о проведении документарной проверки.</w:t>
      </w:r>
    </w:p>
    <w:p w:rsidR="00880C2B" w:rsidRDefault="00880C2B" w:rsidP="00880C2B">
      <w:pPr>
        <w:tabs>
          <w:tab w:val="left" w:pos="1276"/>
        </w:tabs>
        <w:spacing w:after="0"/>
        <w:ind w:firstLine="709"/>
        <w:jc w:val="both"/>
        <w:rPr>
          <w:rFonts w:ascii="Arial" w:hAnsi="Arial" w:cs="Arial"/>
          <w:sz w:val="24"/>
          <w:szCs w:val="24"/>
        </w:rPr>
      </w:pPr>
    </w:p>
    <w:p w:rsidR="00880C2B" w:rsidRDefault="00880C2B" w:rsidP="00790272">
      <w:pPr>
        <w:widowControl w:val="0"/>
        <w:numPr>
          <w:ilvl w:val="0"/>
          <w:numId w:val="14"/>
        </w:numPr>
        <w:tabs>
          <w:tab w:val="left" w:pos="1276"/>
        </w:tabs>
        <w:suppressAutoHyphens/>
        <w:spacing w:after="0"/>
        <w:ind w:left="0" w:firstLine="709"/>
        <w:jc w:val="both"/>
        <w:rPr>
          <w:rFonts w:ascii="Arial" w:hAnsi="Arial" w:cs="Arial"/>
          <w:sz w:val="24"/>
          <w:szCs w:val="24"/>
        </w:rPr>
      </w:pPr>
      <w:r>
        <w:rPr>
          <w:rFonts w:ascii="Arial" w:hAnsi="Arial" w:cs="Arial"/>
          <w:sz w:val="24"/>
          <w:szCs w:val="24"/>
        </w:rPr>
        <w:t>Лица, в отношении которых исполняется муниципальная функция,                               в течение 10 рабочих дней со дня получения мотивированного запроса обязаны направить в орган муниципального земельного контроля указанные в запросе документы и (или) информацию.</w:t>
      </w:r>
    </w:p>
    <w:p w:rsidR="00880C2B" w:rsidRDefault="00880C2B" w:rsidP="00880C2B">
      <w:pPr>
        <w:widowControl w:val="0"/>
        <w:tabs>
          <w:tab w:val="left" w:pos="1134"/>
        </w:tabs>
        <w:spacing w:after="0"/>
        <w:ind w:firstLine="709"/>
        <w:jc w:val="both"/>
        <w:rPr>
          <w:rFonts w:ascii="Arial" w:hAnsi="Arial" w:cs="Arial"/>
          <w:sz w:val="24"/>
          <w:szCs w:val="24"/>
        </w:rPr>
      </w:pPr>
      <w:r>
        <w:rPr>
          <w:rFonts w:ascii="Arial" w:hAnsi="Arial" w:cs="Arial"/>
          <w:sz w:val="24"/>
          <w:szCs w:val="24"/>
        </w:rPr>
        <w:t>За непредставление документов и (или) информации административная ответственность предусмотрена ст. 19.7 КоАП РФ.</w:t>
      </w:r>
    </w:p>
    <w:p w:rsidR="00880C2B" w:rsidRDefault="00880C2B" w:rsidP="00880C2B">
      <w:pPr>
        <w:widowControl w:val="0"/>
        <w:tabs>
          <w:tab w:val="left" w:pos="1134"/>
        </w:tabs>
        <w:spacing w:after="0"/>
        <w:ind w:firstLine="709"/>
        <w:jc w:val="both"/>
        <w:rPr>
          <w:rFonts w:ascii="Arial" w:hAnsi="Arial" w:cs="Arial"/>
          <w:sz w:val="24"/>
          <w:szCs w:val="24"/>
        </w:rPr>
      </w:pPr>
      <w:r>
        <w:rPr>
          <w:rFonts w:ascii="Arial" w:hAnsi="Arial" w:cs="Arial"/>
          <w:sz w:val="24"/>
          <w:szCs w:val="24"/>
        </w:rPr>
        <w:t>За воспрепятствование законной деятельности должностного лица административная ответственность предусмотрена ч. 2 ст. 19.4.1 КоАП РФ.</w:t>
      </w:r>
    </w:p>
    <w:p w:rsidR="00880C2B" w:rsidRDefault="00880C2B" w:rsidP="00880C2B">
      <w:pPr>
        <w:widowControl w:val="0"/>
        <w:tabs>
          <w:tab w:val="left" w:pos="1134"/>
        </w:tabs>
        <w:spacing w:after="0"/>
        <w:ind w:firstLine="709"/>
        <w:jc w:val="both"/>
        <w:rPr>
          <w:rFonts w:ascii="Arial" w:hAnsi="Arial" w:cs="Arial"/>
          <w:sz w:val="24"/>
          <w:szCs w:val="24"/>
        </w:rPr>
      </w:pPr>
    </w:p>
    <w:p w:rsidR="00880C2B" w:rsidRDefault="00880C2B" w:rsidP="00790272">
      <w:pPr>
        <w:widowControl w:val="0"/>
        <w:numPr>
          <w:ilvl w:val="0"/>
          <w:numId w:val="14"/>
        </w:numPr>
        <w:tabs>
          <w:tab w:val="left" w:pos="1276"/>
        </w:tabs>
        <w:suppressAutoHyphens/>
        <w:spacing w:after="0"/>
        <w:ind w:left="0" w:firstLine="709"/>
        <w:jc w:val="both"/>
        <w:rPr>
          <w:rFonts w:ascii="Arial" w:hAnsi="Arial" w:cs="Arial"/>
          <w:sz w:val="24"/>
          <w:szCs w:val="24"/>
        </w:rPr>
      </w:pPr>
      <w:r>
        <w:rPr>
          <w:rFonts w:ascii="Arial" w:hAnsi="Arial" w:cs="Arial"/>
          <w:sz w:val="24"/>
          <w:szCs w:val="24"/>
        </w:rPr>
        <w:t>Указанные в запросе документы и (или) информация представляются в виде копий, заверенных печатью (при ее наличии) и соответственно подписью субъекта проверки, руководителя, иного должностного лица, уполномоченного представителя лица, в отношении которого исполняется муниципальная функция, в том числе в электронной форме с использованием ЕГИС ОКНД.</w:t>
      </w:r>
    </w:p>
    <w:p w:rsidR="00880C2B" w:rsidRDefault="00880C2B" w:rsidP="00880C2B">
      <w:pPr>
        <w:widowControl w:val="0"/>
        <w:tabs>
          <w:tab w:val="left" w:pos="1276"/>
        </w:tabs>
        <w:spacing w:after="0"/>
        <w:ind w:left="709"/>
        <w:jc w:val="both"/>
        <w:rPr>
          <w:rFonts w:ascii="Arial" w:hAnsi="Arial" w:cs="Arial"/>
          <w:sz w:val="24"/>
          <w:szCs w:val="24"/>
        </w:rPr>
      </w:pPr>
    </w:p>
    <w:p w:rsidR="00880C2B" w:rsidRDefault="00880C2B" w:rsidP="00790272">
      <w:pPr>
        <w:widowControl w:val="0"/>
        <w:numPr>
          <w:ilvl w:val="0"/>
          <w:numId w:val="14"/>
        </w:numPr>
        <w:tabs>
          <w:tab w:val="left" w:pos="1276"/>
        </w:tabs>
        <w:suppressAutoHyphens/>
        <w:spacing w:after="0"/>
        <w:ind w:left="0" w:firstLine="709"/>
        <w:jc w:val="both"/>
        <w:rPr>
          <w:rFonts w:ascii="Arial" w:hAnsi="Arial" w:cs="Arial"/>
          <w:sz w:val="24"/>
          <w:szCs w:val="24"/>
        </w:rPr>
      </w:pPr>
      <w:r>
        <w:rPr>
          <w:rFonts w:ascii="Arial" w:hAnsi="Arial" w:cs="Arial"/>
          <w:sz w:val="24"/>
          <w:szCs w:val="24"/>
        </w:rPr>
        <w:lastRenderedPageBreak/>
        <w:t>Не допускается требовать нотариального удостоверения копий документов и (или) информации, представляемых в орган муниципального земельного контроля, если иное не предусмотрено законодательством Российской Федерации.</w:t>
      </w:r>
    </w:p>
    <w:p w:rsidR="00880C2B" w:rsidRDefault="00880C2B" w:rsidP="00880C2B">
      <w:pPr>
        <w:widowControl w:val="0"/>
        <w:tabs>
          <w:tab w:val="left" w:pos="1276"/>
        </w:tabs>
        <w:spacing w:after="0"/>
        <w:jc w:val="both"/>
        <w:rPr>
          <w:rFonts w:ascii="Arial" w:hAnsi="Arial" w:cs="Arial"/>
          <w:sz w:val="24"/>
          <w:szCs w:val="24"/>
        </w:rPr>
      </w:pPr>
    </w:p>
    <w:p w:rsidR="00880C2B" w:rsidRDefault="00880C2B" w:rsidP="00790272">
      <w:pPr>
        <w:widowControl w:val="0"/>
        <w:numPr>
          <w:ilvl w:val="0"/>
          <w:numId w:val="14"/>
        </w:numPr>
        <w:tabs>
          <w:tab w:val="left" w:pos="1276"/>
        </w:tabs>
        <w:suppressAutoHyphens/>
        <w:spacing w:after="0"/>
        <w:ind w:left="0" w:firstLine="709"/>
        <w:jc w:val="both"/>
        <w:rPr>
          <w:rFonts w:ascii="Arial" w:hAnsi="Arial" w:cs="Arial"/>
          <w:sz w:val="24"/>
          <w:szCs w:val="24"/>
        </w:rPr>
      </w:pPr>
      <w:r>
        <w:rPr>
          <w:rFonts w:ascii="Arial" w:hAnsi="Arial" w:cs="Arial"/>
          <w:sz w:val="24"/>
          <w:szCs w:val="24"/>
        </w:rPr>
        <w:t>В случае</w:t>
      </w:r>
      <w:proofErr w:type="gramStart"/>
      <w:r>
        <w:rPr>
          <w:rFonts w:ascii="Arial" w:hAnsi="Arial" w:cs="Arial"/>
          <w:sz w:val="24"/>
          <w:szCs w:val="24"/>
        </w:rPr>
        <w:t>,</w:t>
      </w:r>
      <w:proofErr w:type="gramEnd"/>
      <w:r>
        <w:rPr>
          <w:rFonts w:ascii="Arial" w:hAnsi="Arial" w:cs="Arial"/>
          <w:sz w:val="24"/>
          <w:szCs w:val="24"/>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гражданином документах либо несоответствие сведений, содержащихся в этих документах, сведениям, содержащимся в имеющихся у органа муниципального земельного контроля документах и (или) полученным в ходе осуществления муниципального земельного контроля, информация об этом направляется юридическому лицу, индивидуальному предпринимателю, гражданину с требованием представить в течение десяти рабочих дней необходимые пояснения в письменной форме, в том числе в электронном виде с использованием ЕГИС ОКНД.</w:t>
      </w:r>
    </w:p>
    <w:p w:rsidR="00880C2B" w:rsidRDefault="00880C2B" w:rsidP="00880C2B">
      <w:pPr>
        <w:widowControl w:val="0"/>
        <w:tabs>
          <w:tab w:val="left" w:pos="1276"/>
        </w:tabs>
        <w:spacing w:after="0"/>
        <w:ind w:firstLine="709"/>
        <w:jc w:val="both"/>
        <w:rPr>
          <w:rFonts w:ascii="Arial" w:hAnsi="Arial" w:cs="Arial"/>
          <w:sz w:val="24"/>
          <w:szCs w:val="24"/>
        </w:rPr>
      </w:pPr>
    </w:p>
    <w:p w:rsidR="00880C2B" w:rsidRDefault="00880C2B" w:rsidP="00790272">
      <w:pPr>
        <w:widowControl w:val="0"/>
        <w:numPr>
          <w:ilvl w:val="0"/>
          <w:numId w:val="14"/>
        </w:numPr>
        <w:tabs>
          <w:tab w:val="left" w:pos="1276"/>
        </w:tabs>
        <w:suppressAutoHyphens/>
        <w:spacing w:after="0"/>
        <w:ind w:left="0" w:firstLine="709"/>
        <w:jc w:val="both"/>
        <w:rPr>
          <w:rFonts w:ascii="Arial" w:hAnsi="Arial" w:cs="Arial"/>
          <w:sz w:val="24"/>
          <w:szCs w:val="24"/>
        </w:rPr>
      </w:pPr>
      <w:r>
        <w:rPr>
          <w:rFonts w:ascii="Arial" w:hAnsi="Arial" w:cs="Arial"/>
          <w:sz w:val="24"/>
          <w:szCs w:val="24"/>
        </w:rPr>
        <w:t xml:space="preserve">Должностное лицо органа муниципального земельного контроля, которое проводит документарную проверку, обязано рассмотреть представленные субъектом проверки пояснения и документы и (или) информацию, подтверждающие достоверность ранее представленных документов. В случае если после рассмотрения представленных пояснений и документов и (или) информации либо при отсутствии пояснений будут установлены признаки нарушения обязательных требований, должностные лица органа муниципального земельного контроля вправе провести выездную проверку. </w:t>
      </w:r>
    </w:p>
    <w:p w:rsidR="00880C2B" w:rsidRDefault="00880C2B" w:rsidP="00880C2B">
      <w:pPr>
        <w:widowControl w:val="0"/>
        <w:tabs>
          <w:tab w:val="left" w:pos="1276"/>
        </w:tabs>
        <w:spacing w:after="0"/>
        <w:ind w:left="709"/>
        <w:jc w:val="both"/>
        <w:rPr>
          <w:rFonts w:ascii="Arial" w:hAnsi="Arial" w:cs="Arial"/>
          <w:sz w:val="24"/>
          <w:szCs w:val="24"/>
        </w:rPr>
      </w:pPr>
    </w:p>
    <w:p w:rsidR="00880C2B" w:rsidRDefault="00880C2B" w:rsidP="00790272">
      <w:pPr>
        <w:widowControl w:val="0"/>
        <w:numPr>
          <w:ilvl w:val="0"/>
          <w:numId w:val="14"/>
        </w:numPr>
        <w:tabs>
          <w:tab w:val="left" w:pos="1276"/>
        </w:tabs>
        <w:suppressAutoHyphens/>
        <w:spacing w:after="0"/>
        <w:ind w:left="0" w:firstLine="709"/>
        <w:jc w:val="both"/>
        <w:rPr>
          <w:rFonts w:ascii="Arial" w:hAnsi="Arial" w:cs="Arial"/>
          <w:sz w:val="24"/>
          <w:szCs w:val="24"/>
        </w:rPr>
      </w:pPr>
      <w:r>
        <w:rPr>
          <w:rFonts w:ascii="Arial" w:hAnsi="Arial" w:cs="Arial"/>
          <w:sz w:val="24"/>
          <w:szCs w:val="24"/>
        </w:rPr>
        <w:t xml:space="preserve"> При проведении документарной проверки орган муниципального земельного контроля не вправе требовать у юридического лица, индивидуального предпринимателя, гражданина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муниципального земельного контроля.</w:t>
      </w:r>
    </w:p>
    <w:p w:rsidR="00880C2B" w:rsidRDefault="00880C2B" w:rsidP="00880C2B">
      <w:pPr>
        <w:widowControl w:val="0"/>
        <w:tabs>
          <w:tab w:val="left" w:pos="1134"/>
        </w:tabs>
        <w:spacing w:after="0"/>
        <w:jc w:val="both"/>
        <w:rPr>
          <w:rFonts w:ascii="Arial" w:hAnsi="Arial" w:cs="Arial"/>
          <w:sz w:val="24"/>
          <w:szCs w:val="24"/>
        </w:rPr>
      </w:pPr>
    </w:p>
    <w:p w:rsidR="00880C2B" w:rsidRDefault="00880C2B" w:rsidP="00880C2B">
      <w:pPr>
        <w:widowControl w:val="0"/>
        <w:tabs>
          <w:tab w:val="left" w:pos="1134"/>
        </w:tabs>
        <w:spacing w:after="0"/>
        <w:ind w:firstLine="709"/>
        <w:jc w:val="both"/>
        <w:rPr>
          <w:rFonts w:ascii="Arial" w:hAnsi="Arial" w:cs="Arial"/>
          <w:sz w:val="24"/>
          <w:szCs w:val="24"/>
        </w:rPr>
      </w:pPr>
      <w:r>
        <w:rPr>
          <w:rFonts w:ascii="Arial" w:hAnsi="Arial" w:cs="Arial"/>
          <w:sz w:val="24"/>
          <w:szCs w:val="24"/>
        </w:rPr>
        <w:t xml:space="preserve">108. По результатам проверки должностными лицами органа муниципального земельного контроля, проводящими проверку, составляется акт проверки в двух экземплярах. </w:t>
      </w:r>
    </w:p>
    <w:p w:rsidR="00880C2B" w:rsidRDefault="00880C2B" w:rsidP="00880C2B">
      <w:pPr>
        <w:widowControl w:val="0"/>
        <w:tabs>
          <w:tab w:val="left" w:pos="1134"/>
        </w:tabs>
        <w:spacing w:after="0"/>
        <w:ind w:firstLine="709"/>
        <w:jc w:val="both"/>
        <w:rPr>
          <w:rFonts w:ascii="Arial" w:hAnsi="Arial" w:cs="Arial"/>
          <w:sz w:val="24"/>
          <w:szCs w:val="24"/>
        </w:rPr>
      </w:pPr>
      <w:r>
        <w:rPr>
          <w:rFonts w:ascii="Arial" w:hAnsi="Arial" w:cs="Arial"/>
          <w:sz w:val="24"/>
          <w:szCs w:val="24"/>
        </w:rPr>
        <w:t xml:space="preserve">Один из экземпляров с копиями приложений вручается руководителю, иному должностному лицу или уполномоченному представителю лица, гражданину, в отношении которого исполняется муниципальная функция, под расписку об ознакомлении либо об отказе в ознакомлении с актом проверки. </w:t>
      </w:r>
    </w:p>
    <w:p w:rsidR="00880C2B" w:rsidRDefault="00880C2B" w:rsidP="00880C2B">
      <w:pPr>
        <w:widowControl w:val="0"/>
        <w:tabs>
          <w:tab w:val="left" w:pos="1134"/>
        </w:tabs>
        <w:spacing w:after="0"/>
        <w:ind w:firstLine="709"/>
        <w:jc w:val="both"/>
        <w:rPr>
          <w:rFonts w:ascii="Arial" w:hAnsi="Arial" w:cs="Arial"/>
          <w:sz w:val="24"/>
          <w:szCs w:val="24"/>
        </w:rPr>
      </w:pPr>
      <w:proofErr w:type="gramStart"/>
      <w:r>
        <w:rPr>
          <w:rFonts w:ascii="Arial" w:hAnsi="Arial" w:cs="Arial"/>
          <w:sz w:val="24"/>
          <w:szCs w:val="24"/>
        </w:rPr>
        <w:t>В случае отсутствия представителя юридического лица, индивидуального предпринимателя, гражданина, в отношении которого исполняется муниципальная функция, а также в случае отказа лица, в отношении которого осуществляется муниципальный земельный контроль,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а</w:t>
      </w:r>
      <w:proofErr w:type="gramEnd"/>
      <w:r>
        <w:rPr>
          <w:rFonts w:ascii="Arial" w:hAnsi="Arial" w:cs="Arial"/>
          <w:sz w:val="24"/>
          <w:szCs w:val="24"/>
        </w:rPr>
        <w:t xml:space="preserve"> также в ЕГИС ОКНД. При наличии согласия субъекта проверки на осуществление взаимодействия в электронной форме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проверки, субъекту проверки. При этом акт проверки, направленный в форме электронного документа, подписанного усиленной квалифицированной электронной подписью лица, </w:t>
      </w:r>
      <w:r>
        <w:rPr>
          <w:rFonts w:ascii="Arial" w:hAnsi="Arial" w:cs="Arial"/>
          <w:sz w:val="24"/>
          <w:szCs w:val="24"/>
        </w:rPr>
        <w:lastRenderedPageBreak/>
        <w:t>составившего данный акт проверки, субъекту проверки способом, обеспечивающим подтверждение получения указанного документа, считается полученным лицом, в отношении которого исполняется муниципальная функция.</w:t>
      </w:r>
    </w:p>
    <w:p w:rsidR="00880C2B" w:rsidRDefault="00880C2B" w:rsidP="00880C2B">
      <w:pPr>
        <w:widowControl w:val="0"/>
        <w:tabs>
          <w:tab w:val="left" w:pos="1134"/>
        </w:tabs>
        <w:spacing w:after="0"/>
        <w:ind w:firstLine="709"/>
        <w:jc w:val="both"/>
        <w:rPr>
          <w:rFonts w:ascii="Arial" w:hAnsi="Arial" w:cs="Arial"/>
          <w:sz w:val="24"/>
          <w:szCs w:val="24"/>
        </w:rPr>
      </w:pPr>
      <w:r>
        <w:rPr>
          <w:rFonts w:ascii="Arial" w:hAnsi="Arial" w:cs="Arial"/>
          <w:sz w:val="24"/>
          <w:szCs w:val="24"/>
        </w:rPr>
        <w:t>К акту проверки прилагаются проверочные листы (списки контрольных вопросов), протоколы или заключения проведенных исследований, испытаний и экспертиз, объяснения субъекта проверки, предписания об устранении выявленных нарушений и иные связанные с результатами проверки документы или их копии.</w:t>
      </w:r>
    </w:p>
    <w:p w:rsidR="00880C2B" w:rsidRDefault="00880C2B" w:rsidP="00880C2B">
      <w:pPr>
        <w:widowControl w:val="0"/>
        <w:tabs>
          <w:tab w:val="left" w:pos="1134"/>
        </w:tabs>
        <w:spacing w:after="0"/>
        <w:ind w:firstLine="709"/>
        <w:jc w:val="both"/>
        <w:rPr>
          <w:rFonts w:ascii="Arial" w:hAnsi="Arial" w:cs="Arial"/>
          <w:sz w:val="24"/>
          <w:szCs w:val="24"/>
        </w:rPr>
      </w:pPr>
    </w:p>
    <w:p w:rsidR="00880C2B" w:rsidRDefault="00880C2B" w:rsidP="00880C2B">
      <w:pPr>
        <w:widowControl w:val="0"/>
        <w:tabs>
          <w:tab w:val="left" w:pos="1134"/>
        </w:tabs>
        <w:spacing w:after="0"/>
        <w:ind w:firstLine="709"/>
        <w:jc w:val="both"/>
        <w:rPr>
          <w:rFonts w:ascii="Arial" w:hAnsi="Arial" w:cs="Arial"/>
          <w:sz w:val="24"/>
          <w:szCs w:val="24"/>
        </w:rPr>
      </w:pPr>
      <w:r>
        <w:rPr>
          <w:rFonts w:ascii="Arial" w:hAnsi="Arial" w:cs="Arial"/>
          <w:sz w:val="24"/>
          <w:szCs w:val="24"/>
        </w:rPr>
        <w:t xml:space="preserve">109. </w:t>
      </w:r>
      <w:proofErr w:type="gramStart"/>
      <w:r>
        <w:rPr>
          <w:rFonts w:ascii="Arial" w:hAnsi="Arial" w:cs="Arial"/>
          <w:sz w:val="24"/>
          <w:szCs w:val="24"/>
        </w:rPr>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обязательных требований в течение 15 дней с даты получения акта проверки вправе представить в орган муниципального земельного контроля в письменной форме возражения в отношении акта проверки и (или) выданного предписания об устранении выявленных нарушений обязательных требований в целом или</w:t>
      </w:r>
      <w:proofErr w:type="gramEnd"/>
      <w:r>
        <w:rPr>
          <w:rFonts w:ascii="Arial" w:hAnsi="Arial" w:cs="Arial"/>
          <w:sz w:val="24"/>
          <w:szCs w:val="24"/>
        </w:rPr>
        <w:t xml:space="preserve"> его отдельных положений. При этом</w:t>
      </w:r>
      <w:proofErr w:type="gramStart"/>
      <w:r>
        <w:rPr>
          <w:rFonts w:ascii="Arial" w:hAnsi="Arial" w:cs="Arial"/>
          <w:sz w:val="24"/>
          <w:szCs w:val="24"/>
        </w:rPr>
        <w:t>,</w:t>
      </w:r>
      <w:proofErr w:type="gramEnd"/>
      <w:r>
        <w:rPr>
          <w:rFonts w:ascii="Arial" w:hAnsi="Arial" w:cs="Arial"/>
          <w:sz w:val="24"/>
          <w:szCs w:val="24"/>
        </w:rPr>
        <w:t xml:space="preserve"> субъект проверки вправе приложить к таким возражениям документы и (или) информацию, подтверждающие обоснованность таких возражений, или их заверенные копии либо в согласованный срок передать их в орган муниципального земельного контроля. Указанные документы и (или) информация могут быть направлены в форме электронных документов и (или) информации (пакета электронных документов), подписанных усиленной квалифицированной электронной подписью проверяемого лица, в том числе с использованием ЕГИС ОКНД. </w:t>
      </w:r>
    </w:p>
    <w:p w:rsidR="00880C2B" w:rsidRDefault="00880C2B" w:rsidP="00880C2B">
      <w:pPr>
        <w:widowControl w:val="0"/>
        <w:tabs>
          <w:tab w:val="left" w:pos="1134"/>
        </w:tabs>
        <w:spacing w:after="0"/>
        <w:ind w:firstLine="709"/>
        <w:jc w:val="both"/>
        <w:rPr>
          <w:rFonts w:ascii="Arial" w:hAnsi="Arial" w:cs="Arial"/>
          <w:sz w:val="24"/>
          <w:szCs w:val="24"/>
        </w:rPr>
      </w:pPr>
    </w:p>
    <w:p w:rsidR="00880C2B" w:rsidRDefault="00880C2B" w:rsidP="00880C2B">
      <w:pPr>
        <w:widowControl w:val="0"/>
        <w:tabs>
          <w:tab w:val="left" w:pos="1134"/>
        </w:tabs>
        <w:spacing w:after="0"/>
        <w:ind w:firstLine="709"/>
        <w:jc w:val="both"/>
        <w:rPr>
          <w:rFonts w:ascii="Arial" w:hAnsi="Arial" w:cs="Arial"/>
          <w:sz w:val="24"/>
          <w:szCs w:val="24"/>
        </w:rPr>
      </w:pPr>
      <w:r>
        <w:rPr>
          <w:rFonts w:ascii="Arial" w:hAnsi="Arial" w:cs="Arial"/>
          <w:sz w:val="24"/>
          <w:szCs w:val="24"/>
        </w:rPr>
        <w:t>110. Проверяемое юридическое лицо, индивидуальный предприниматель вправе вести журнал учета проверок по типовой форме, утвержденной приказом Приказ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80C2B" w:rsidRDefault="00880C2B" w:rsidP="00880C2B">
      <w:pPr>
        <w:widowControl w:val="0"/>
        <w:tabs>
          <w:tab w:val="left" w:pos="1134"/>
        </w:tabs>
        <w:spacing w:after="0"/>
        <w:ind w:firstLine="709"/>
        <w:jc w:val="both"/>
        <w:rPr>
          <w:rFonts w:ascii="Arial" w:hAnsi="Arial" w:cs="Arial"/>
          <w:sz w:val="24"/>
          <w:szCs w:val="24"/>
        </w:rPr>
      </w:pPr>
    </w:p>
    <w:p w:rsidR="00880C2B" w:rsidRDefault="00880C2B" w:rsidP="00880C2B">
      <w:pPr>
        <w:widowControl w:val="0"/>
        <w:tabs>
          <w:tab w:val="left" w:pos="1134"/>
        </w:tabs>
        <w:spacing w:after="0"/>
        <w:ind w:firstLine="709"/>
        <w:jc w:val="both"/>
        <w:rPr>
          <w:rFonts w:ascii="Arial" w:hAnsi="Arial" w:cs="Arial"/>
          <w:sz w:val="24"/>
          <w:szCs w:val="24"/>
        </w:rPr>
      </w:pPr>
      <w:r>
        <w:rPr>
          <w:rFonts w:ascii="Arial" w:hAnsi="Arial" w:cs="Arial"/>
          <w:sz w:val="24"/>
          <w:szCs w:val="24"/>
        </w:rPr>
        <w:t xml:space="preserve">111. </w:t>
      </w:r>
      <w:proofErr w:type="gramStart"/>
      <w:r>
        <w:rPr>
          <w:rFonts w:ascii="Arial" w:hAnsi="Arial" w:cs="Arial"/>
          <w:sz w:val="24"/>
          <w:szCs w:val="24"/>
        </w:rPr>
        <w:t>В журнале учета проверок уполномоченными должностными лицами органа муниципального земельного контроля осуществляется запись о проведенной проверке, содержащая сведения о наименовании органа муниципального земельного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об устранении выявленных нарушений обязательных требований, а также указываются фамилии, имена, отчества и должности должностного</w:t>
      </w:r>
      <w:proofErr w:type="gramEnd"/>
      <w:r>
        <w:rPr>
          <w:rFonts w:ascii="Arial" w:hAnsi="Arial" w:cs="Arial"/>
          <w:sz w:val="24"/>
          <w:szCs w:val="24"/>
        </w:rPr>
        <w:t xml:space="preserve"> лица или должностных лиц органа муниципального земельного контроля, проводящих проверку, его или их подписи.</w:t>
      </w:r>
    </w:p>
    <w:p w:rsidR="00880C2B" w:rsidRDefault="00880C2B" w:rsidP="00880C2B">
      <w:pPr>
        <w:widowControl w:val="0"/>
        <w:tabs>
          <w:tab w:val="left" w:pos="1134"/>
        </w:tabs>
        <w:spacing w:after="0"/>
        <w:ind w:firstLine="709"/>
        <w:jc w:val="both"/>
        <w:rPr>
          <w:rFonts w:ascii="Arial" w:hAnsi="Arial" w:cs="Arial"/>
          <w:sz w:val="24"/>
          <w:szCs w:val="24"/>
        </w:rPr>
      </w:pPr>
      <w:r>
        <w:rPr>
          <w:rFonts w:ascii="Arial" w:hAnsi="Arial" w:cs="Arial"/>
          <w:sz w:val="24"/>
          <w:szCs w:val="24"/>
        </w:rPr>
        <w:t xml:space="preserve">Журнал учета проверок должен быть прошит, пронумерован и удостоверен печатью лица, в отношении которого осуществляется муниципальный земельный контроль. При отсутствии журнала учета проверок в акте проверки делается соответствующая запись. </w:t>
      </w:r>
    </w:p>
    <w:p w:rsidR="00880C2B" w:rsidRDefault="00880C2B" w:rsidP="00880C2B">
      <w:pPr>
        <w:widowControl w:val="0"/>
        <w:tabs>
          <w:tab w:val="left" w:pos="1134"/>
        </w:tabs>
        <w:spacing w:after="0"/>
        <w:ind w:firstLine="709"/>
        <w:jc w:val="both"/>
        <w:rPr>
          <w:rFonts w:ascii="Arial" w:hAnsi="Arial" w:cs="Arial"/>
          <w:sz w:val="24"/>
          <w:szCs w:val="24"/>
        </w:rPr>
      </w:pPr>
    </w:p>
    <w:p w:rsidR="00880C2B" w:rsidRDefault="00880C2B" w:rsidP="00880C2B">
      <w:pPr>
        <w:widowControl w:val="0"/>
        <w:tabs>
          <w:tab w:val="left" w:pos="1134"/>
        </w:tabs>
        <w:spacing w:after="0"/>
        <w:ind w:firstLine="709"/>
        <w:jc w:val="both"/>
        <w:rPr>
          <w:rFonts w:ascii="Arial" w:hAnsi="Arial" w:cs="Arial"/>
          <w:sz w:val="24"/>
          <w:szCs w:val="24"/>
        </w:rPr>
      </w:pPr>
      <w:r>
        <w:rPr>
          <w:rFonts w:ascii="Arial" w:hAnsi="Arial" w:cs="Arial"/>
          <w:sz w:val="24"/>
          <w:szCs w:val="24"/>
        </w:rPr>
        <w:t xml:space="preserve">112. Все проверки, проводимые органом муниципального земельного контроля, должны регистрироваться и учитываться. </w:t>
      </w:r>
    </w:p>
    <w:p w:rsidR="00880C2B" w:rsidRDefault="00880C2B" w:rsidP="00880C2B">
      <w:pPr>
        <w:widowControl w:val="0"/>
        <w:tabs>
          <w:tab w:val="left" w:pos="1134"/>
        </w:tabs>
        <w:spacing w:after="0"/>
        <w:ind w:firstLine="709"/>
        <w:jc w:val="both"/>
        <w:rPr>
          <w:rFonts w:ascii="Arial" w:hAnsi="Arial" w:cs="Arial"/>
          <w:sz w:val="24"/>
          <w:szCs w:val="24"/>
        </w:rPr>
      </w:pPr>
      <w:r>
        <w:rPr>
          <w:rFonts w:ascii="Arial" w:hAnsi="Arial" w:cs="Arial"/>
          <w:sz w:val="24"/>
          <w:szCs w:val="24"/>
        </w:rPr>
        <w:t>Регистрация и учет проверок возлагаются на должностное лицо органа муниципального земельного контроля, проводившее проверку.</w:t>
      </w:r>
    </w:p>
    <w:p w:rsidR="00880C2B" w:rsidRDefault="00880C2B" w:rsidP="00880C2B">
      <w:pPr>
        <w:widowControl w:val="0"/>
        <w:tabs>
          <w:tab w:val="left" w:pos="1134"/>
        </w:tabs>
        <w:spacing w:after="0"/>
        <w:ind w:firstLine="709"/>
        <w:jc w:val="both"/>
        <w:rPr>
          <w:rFonts w:ascii="Arial" w:hAnsi="Arial" w:cs="Arial"/>
          <w:sz w:val="24"/>
          <w:szCs w:val="24"/>
        </w:rPr>
      </w:pPr>
    </w:p>
    <w:p w:rsidR="00880C2B" w:rsidRDefault="00880C2B" w:rsidP="00880C2B">
      <w:pPr>
        <w:widowControl w:val="0"/>
        <w:tabs>
          <w:tab w:val="left" w:pos="1134"/>
        </w:tabs>
        <w:spacing w:after="0"/>
        <w:ind w:firstLine="709"/>
        <w:jc w:val="both"/>
        <w:rPr>
          <w:rFonts w:ascii="Arial" w:hAnsi="Arial" w:cs="Arial"/>
          <w:sz w:val="24"/>
          <w:szCs w:val="24"/>
        </w:rPr>
      </w:pPr>
      <w:r>
        <w:rPr>
          <w:rFonts w:ascii="Arial" w:hAnsi="Arial" w:cs="Arial"/>
          <w:sz w:val="24"/>
          <w:szCs w:val="24"/>
        </w:rPr>
        <w:t>113. Результат выполнения административной процедуры заносится уполномоченным должностным лицом органа муниципального земельного контроля в РГИС.</w:t>
      </w:r>
    </w:p>
    <w:p w:rsidR="00880C2B" w:rsidRDefault="00880C2B" w:rsidP="00880C2B">
      <w:pPr>
        <w:widowControl w:val="0"/>
        <w:tabs>
          <w:tab w:val="left" w:pos="1134"/>
        </w:tabs>
        <w:spacing w:after="0"/>
        <w:ind w:firstLine="709"/>
        <w:jc w:val="both"/>
        <w:rPr>
          <w:rFonts w:ascii="Arial" w:hAnsi="Arial" w:cs="Arial"/>
          <w:sz w:val="24"/>
          <w:szCs w:val="24"/>
        </w:rPr>
      </w:pPr>
    </w:p>
    <w:p w:rsidR="00880C2B" w:rsidRDefault="00880C2B" w:rsidP="00880C2B">
      <w:pPr>
        <w:tabs>
          <w:tab w:val="left" w:pos="1134"/>
        </w:tabs>
        <w:spacing w:after="0"/>
        <w:jc w:val="center"/>
        <w:rPr>
          <w:rFonts w:ascii="Arial" w:hAnsi="Arial" w:cs="Arial"/>
          <w:sz w:val="24"/>
          <w:szCs w:val="24"/>
        </w:rPr>
      </w:pPr>
      <w:r>
        <w:rPr>
          <w:rFonts w:ascii="Arial" w:hAnsi="Arial" w:cs="Arial"/>
          <w:sz w:val="24"/>
          <w:szCs w:val="24"/>
        </w:rPr>
        <w:t>Выездная проверка</w:t>
      </w:r>
    </w:p>
    <w:p w:rsidR="00880C2B" w:rsidRDefault="00880C2B" w:rsidP="00880C2B">
      <w:pPr>
        <w:tabs>
          <w:tab w:val="left" w:pos="1276"/>
        </w:tabs>
        <w:spacing w:after="0"/>
        <w:ind w:firstLine="567"/>
        <w:jc w:val="center"/>
        <w:rPr>
          <w:rFonts w:ascii="Arial" w:hAnsi="Arial" w:cs="Arial"/>
          <w:sz w:val="24"/>
          <w:szCs w:val="24"/>
          <w:highlight w:val="green"/>
        </w:rPr>
      </w:pPr>
    </w:p>
    <w:p w:rsidR="00880C2B" w:rsidRDefault="00880C2B" w:rsidP="00880C2B">
      <w:pPr>
        <w:widowControl w:val="0"/>
        <w:tabs>
          <w:tab w:val="left" w:pos="1418"/>
        </w:tabs>
        <w:spacing w:after="0"/>
        <w:ind w:firstLine="709"/>
        <w:jc w:val="both"/>
        <w:rPr>
          <w:rFonts w:ascii="Arial" w:hAnsi="Arial" w:cs="Arial"/>
          <w:sz w:val="24"/>
          <w:szCs w:val="24"/>
        </w:rPr>
      </w:pPr>
      <w:r>
        <w:rPr>
          <w:rFonts w:ascii="Arial" w:hAnsi="Arial" w:cs="Arial"/>
          <w:sz w:val="24"/>
          <w:szCs w:val="24"/>
        </w:rPr>
        <w:t>114. Предметом выездной проверки являются содержащиеся в документах гражданина сведения, а также состояние используемых им земельных участков и принимаемые им меры по исполнению требований, установленных законодательством Российской Федерации, законодательством Московской области, муниципальными правовыми актами в области земельного законодательства.</w:t>
      </w:r>
    </w:p>
    <w:p w:rsidR="00880C2B" w:rsidRDefault="00880C2B" w:rsidP="00880C2B">
      <w:pPr>
        <w:widowControl w:val="0"/>
        <w:tabs>
          <w:tab w:val="left" w:pos="1418"/>
        </w:tabs>
        <w:spacing w:after="0"/>
        <w:ind w:firstLine="851"/>
        <w:jc w:val="both"/>
        <w:rPr>
          <w:rFonts w:ascii="Arial" w:hAnsi="Arial" w:cs="Arial"/>
          <w:sz w:val="24"/>
          <w:szCs w:val="24"/>
        </w:rPr>
      </w:pPr>
    </w:p>
    <w:p w:rsidR="00880C2B" w:rsidRDefault="00880C2B" w:rsidP="00880C2B">
      <w:pPr>
        <w:widowControl w:val="0"/>
        <w:tabs>
          <w:tab w:val="left" w:pos="1418"/>
        </w:tabs>
        <w:spacing w:after="0"/>
        <w:ind w:firstLine="851"/>
        <w:jc w:val="both"/>
        <w:rPr>
          <w:rFonts w:ascii="Arial" w:hAnsi="Arial" w:cs="Arial"/>
          <w:sz w:val="24"/>
          <w:szCs w:val="24"/>
        </w:rPr>
      </w:pPr>
      <w:r>
        <w:rPr>
          <w:rFonts w:ascii="Arial" w:hAnsi="Arial" w:cs="Arial"/>
          <w:sz w:val="24"/>
          <w:szCs w:val="24"/>
        </w:rPr>
        <w:t>115. Выездная проверка (как плановая, так и внеплановая) проводится по месту нахождения субъектов проверки, по месту осуществления их деятельности и (или) по месту фактического осуществления их деятельности с применением фото- и видеозаписи в целях фиксации вещественных доказательств отсутствия или наличия нарушений обязательных требований.</w:t>
      </w:r>
    </w:p>
    <w:p w:rsidR="00880C2B" w:rsidRDefault="00880C2B" w:rsidP="00880C2B">
      <w:pPr>
        <w:widowControl w:val="0"/>
        <w:tabs>
          <w:tab w:val="left" w:pos="1418"/>
        </w:tabs>
        <w:spacing w:after="0"/>
        <w:ind w:firstLine="851"/>
        <w:jc w:val="both"/>
        <w:rPr>
          <w:rFonts w:ascii="Arial" w:hAnsi="Arial" w:cs="Arial"/>
          <w:sz w:val="24"/>
          <w:szCs w:val="24"/>
        </w:rPr>
      </w:pPr>
    </w:p>
    <w:p w:rsidR="00880C2B" w:rsidRDefault="00880C2B" w:rsidP="00880C2B">
      <w:pPr>
        <w:widowControl w:val="0"/>
        <w:tabs>
          <w:tab w:val="left" w:pos="1418"/>
        </w:tabs>
        <w:spacing w:after="0"/>
        <w:ind w:firstLine="851"/>
        <w:jc w:val="both"/>
        <w:rPr>
          <w:rFonts w:ascii="Arial" w:hAnsi="Arial" w:cs="Arial"/>
          <w:sz w:val="24"/>
          <w:szCs w:val="24"/>
        </w:rPr>
      </w:pPr>
      <w:r>
        <w:rPr>
          <w:rFonts w:ascii="Arial" w:hAnsi="Arial" w:cs="Arial"/>
          <w:sz w:val="24"/>
          <w:szCs w:val="24"/>
        </w:rPr>
        <w:t>116. Выездная проверка проводится в случае, если при документарной проверке не представляется возможным:</w:t>
      </w:r>
    </w:p>
    <w:p w:rsidR="00880C2B" w:rsidRDefault="00880C2B" w:rsidP="00880C2B">
      <w:pPr>
        <w:widowControl w:val="0"/>
        <w:tabs>
          <w:tab w:val="left" w:pos="1418"/>
        </w:tabs>
        <w:spacing w:after="0"/>
        <w:ind w:firstLine="851"/>
        <w:jc w:val="both"/>
        <w:rPr>
          <w:rFonts w:ascii="Arial" w:hAnsi="Arial" w:cs="Arial"/>
          <w:sz w:val="24"/>
          <w:szCs w:val="24"/>
        </w:rPr>
      </w:pPr>
      <w:proofErr w:type="gramStart"/>
      <w:r>
        <w:rPr>
          <w:rFonts w:ascii="Arial" w:hAnsi="Arial" w:cs="Arial"/>
          <w:sz w:val="24"/>
          <w:szCs w:val="24"/>
        </w:rPr>
        <w:t>1)</w:t>
      </w:r>
      <w:r>
        <w:rPr>
          <w:rFonts w:ascii="Arial" w:hAnsi="Arial" w:cs="Arial"/>
          <w:sz w:val="24"/>
          <w:szCs w:val="24"/>
        </w:rPr>
        <w:tab/>
        <w:t>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земельного контроля документах субъекта проверки;</w:t>
      </w:r>
      <w:proofErr w:type="gramEnd"/>
    </w:p>
    <w:p w:rsidR="00880C2B" w:rsidRDefault="00880C2B" w:rsidP="00880C2B">
      <w:pPr>
        <w:widowControl w:val="0"/>
        <w:tabs>
          <w:tab w:val="left" w:pos="1418"/>
        </w:tabs>
        <w:spacing w:after="0"/>
        <w:ind w:firstLine="851"/>
        <w:jc w:val="both"/>
        <w:rPr>
          <w:rFonts w:ascii="Arial" w:hAnsi="Arial" w:cs="Arial"/>
          <w:sz w:val="24"/>
          <w:szCs w:val="24"/>
        </w:rPr>
      </w:pPr>
      <w:r>
        <w:rPr>
          <w:rFonts w:ascii="Arial" w:hAnsi="Arial" w:cs="Arial"/>
          <w:sz w:val="24"/>
          <w:szCs w:val="24"/>
        </w:rPr>
        <w:t>2)</w:t>
      </w:r>
      <w:r>
        <w:rPr>
          <w:rFonts w:ascii="Arial" w:hAnsi="Arial" w:cs="Arial"/>
          <w:sz w:val="24"/>
          <w:szCs w:val="24"/>
        </w:rPr>
        <w:tab/>
        <w:t>оценить соответствие деятельности юридического лица, индивидуального предпринимателя, гражданина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880C2B" w:rsidRDefault="00880C2B" w:rsidP="00880C2B">
      <w:pPr>
        <w:widowControl w:val="0"/>
        <w:tabs>
          <w:tab w:val="left" w:pos="1418"/>
        </w:tabs>
        <w:spacing w:after="0"/>
        <w:ind w:firstLine="851"/>
        <w:jc w:val="both"/>
        <w:rPr>
          <w:rFonts w:ascii="Arial" w:hAnsi="Arial" w:cs="Arial"/>
          <w:sz w:val="24"/>
          <w:szCs w:val="24"/>
        </w:rPr>
      </w:pPr>
    </w:p>
    <w:p w:rsidR="00880C2B" w:rsidRDefault="00880C2B" w:rsidP="00880C2B">
      <w:pPr>
        <w:widowControl w:val="0"/>
        <w:tabs>
          <w:tab w:val="left" w:pos="1418"/>
        </w:tabs>
        <w:spacing w:after="0"/>
        <w:ind w:firstLine="851"/>
        <w:jc w:val="both"/>
        <w:rPr>
          <w:rFonts w:ascii="Arial" w:hAnsi="Arial" w:cs="Arial"/>
          <w:sz w:val="24"/>
          <w:szCs w:val="24"/>
        </w:rPr>
      </w:pPr>
      <w:r>
        <w:rPr>
          <w:rFonts w:ascii="Arial" w:hAnsi="Arial" w:cs="Arial"/>
          <w:sz w:val="24"/>
          <w:szCs w:val="24"/>
        </w:rPr>
        <w:t xml:space="preserve">117. </w:t>
      </w:r>
      <w:proofErr w:type="gramStart"/>
      <w:r>
        <w:rPr>
          <w:rFonts w:ascii="Arial" w:hAnsi="Arial" w:cs="Arial"/>
          <w:sz w:val="24"/>
          <w:szCs w:val="24"/>
        </w:rPr>
        <w:t>Выездная проверка начинается с предъявления служебного удостоверения должностными лицами органа муниципального земельного контроля, обязательного ознакомления лица, в отношении которого исполняется муниципальная функция, с распоряжением органа муниципального земельного контроля о проведении выездной проверки и с полномочиями проводящих выездную проверку должностных лиц органа муниципального земельного контроля, а также с целями, задачами, основаниями проведения выездной проверки, видами и объемом мероприятий по контролю, составом</w:t>
      </w:r>
      <w:proofErr w:type="gramEnd"/>
      <w:r>
        <w:rPr>
          <w:rFonts w:ascii="Arial" w:hAnsi="Arial" w:cs="Arial"/>
          <w:sz w:val="24"/>
          <w:szCs w:val="24"/>
        </w:rPr>
        <w:t xml:space="preserve"> экспертов, представителями экспертных организаций, привлекаемых к выездной проверке, со сроками и с условиями ее проведения.</w:t>
      </w:r>
    </w:p>
    <w:p w:rsidR="00880C2B" w:rsidRDefault="00880C2B" w:rsidP="00880C2B">
      <w:pPr>
        <w:widowControl w:val="0"/>
        <w:tabs>
          <w:tab w:val="left" w:pos="1418"/>
        </w:tabs>
        <w:spacing w:after="0"/>
        <w:ind w:firstLine="851"/>
        <w:jc w:val="both"/>
        <w:rPr>
          <w:rFonts w:ascii="Arial" w:hAnsi="Arial" w:cs="Arial"/>
          <w:sz w:val="24"/>
          <w:szCs w:val="24"/>
        </w:rPr>
      </w:pPr>
    </w:p>
    <w:p w:rsidR="00880C2B" w:rsidRDefault="00880C2B" w:rsidP="00880C2B">
      <w:pPr>
        <w:widowControl w:val="0"/>
        <w:tabs>
          <w:tab w:val="left" w:pos="1418"/>
        </w:tabs>
        <w:spacing w:after="0"/>
        <w:ind w:firstLine="851"/>
        <w:jc w:val="both"/>
        <w:rPr>
          <w:rFonts w:ascii="Arial" w:hAnsi="Arial" w:cs="Arial"/>
          <w:sz w:val="24"/>
          <w:szCs w:val="24"/>
        </w:rPr>
      </w:pPr>
      <w:r>
        <w:rPr>
          <w:rFonts w:ascii="Arial" w:hAnsi="Arial" w:cs="Arial"/>
          <w:sz w:val="24"/>
          <w:szCs w:val="24"/>
        </w:rPr>
        <w:t xml:space="preserve">118. </w:t>
      </w:r>
      <w:proofErr w:type="gramStart"/>
      <w:r>
        <w:rPr>
          <w:rFonts w:ascii="Arial" w:hAnsi="Arial" w:cs="Arial"/>
          <w:sz w:val="24"/>
          <w:szCs w:val="24"/>
        </w:rPr>
        <w:t>Проверяемое лицо обязано предоставить должностным лицам органа муниципального земельного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субъектом проверки при</w:t>
      </w:r>
      <w:proofErr w:type="gramEnd"/>
      <w:r>
        <w:rPr>
          <w:rFonts w:ascii="Arial" w:hAnsi="Arial" w:cs="Arial"/>
          <w:sz w:val="24"/>
          <w:szCs w:val="24"/>
        </w:rPr>
        <w:t xml:space="preserve"> </w:t>
      </w:r>
      <w:proofErr w:type="gramStart"/>
      <w:r>
        <w:rPr>
          <w:rFonts w:ascii="Arial" w:hAnsi="Arial" w:cs="Arial"/>
          <w:sz w:val="24"/>
          <w:szCs w:val="24"/>
        </w:rPr>
        <w:t>осуществлении</w:t>
      </w:r>
      <w:proofErr w:type="gramEnd"/>
      <w:r>
        <w:rPr>
          <w:rFonts w:ascii="Arial" w:hAnsi="Arial" w:cs="Arial"/>
          <w:sz w:val="24"/>
          <w:szCs w:val="24"/>
        </w:rPr>
        <w:t xml:space="preserve"> деятельности здания, строения, сооружения, помещения, к </w:t>
      </w:r>
      <w:r>
        <w:rPr>
          <w:rFonts w:ascii="Arial" w:hAnsi="Arial" w:cs="Arial"/>
          <w:sz w:val="24"/>
          <w:szCs w:val="24"/>
        </w:rPr>
        <w:lastRenderedPageBreak/>
        <w:t>используемым лицами, в отношении которых исполняется муниципальная функция оборудованию, подобным объектам.</w:t>
      </w:r>
    </w:p>
    <w:p w:rsidR="00880C2B" w:rsidRDefault="00880C2B" w:rsidP="00880C2B">
      <w:pPr>
        <w:widowControl w:val="0"/>
        <w:tabs>
          <w:tab w:val="left" w:pos="1418"/>
        </w:tabs>
        <w:spacing w:after="0"/>
        <w:ind w:firstLine="851"/>
        <w:jc w:val="both"/>
        <w:rPr>
          <w:rFonts w:ascii="Arial" w:hAnsi="Arial" w:cs="Arial"/>
          <w:sz w:val="24"/>
          <w:szCs w:val="24"/>
        </w:rPr>
      </w:pPr>
    </w:p>
    <w:p w:rsidR="00880C2B" w:rsidRDefault="00880C2B" w:rsidP="00880C2B">
      <w:pPr>
        <w:widowControl w:val="0"/>
        <w:tabs>
          <w:tab w:val="left" w:pos="1418"/>
        </w:tabs>
        <w:spacing w:after="0"/>
        <w:ind w:firstLine="851"/>
        <w:jc w:val="both"/>
        <w:rPr>
          <w:rFonts w:ascii="Arial" w:hAnsi="Arial" w:cs="Arial"/>
          <w:sz w:val="24"/>
          <w:szCs w:val="24"/>
        </w:rPr>
      </w:pPr>
      <w:r>
        <w:rPr>
          <w:rFonts w:ascii="Arial" w:hAnsi="Arial" w:cs="Arial"/>
          <w:sz w:val="24"/>
          <w:szCs w:val="24"/>
        </w:rPr>
        <w:t>119.</w:t>
      </w:r>
      <w:r>
        <w:rPr>
          <w:rFonts w:ascii="Arial" w:hAnsi="Arial" w:cs="Arial"/>
          <w:sz w:val="24"/>
          <w:szCs w:val="24"/>
        </w:rPr>
        <w:tab/>
        <w:t xml:space="preserve"> При необходимости к проведению выездной проверки могут привлекаться аккредитованные эксперты и экспертные организации.</w:t>
      </w:r>
    </w:p>
    <w:p w:rsidR="00880C2B" w:rsidRDefault="00880C2B" w:rsidP="00880C2B">
      <w:pPr>
        <w:widowControl w:val="0"/>
        <w:tabs>
          <w:tab w:val="left" w:pos="1418"/>
        </w:tabs>
        <w:spacing w:after="0"/>
        <w:ind w:firstLine="851"/>
        <w:jc w:val="both"/>
        <w:rPr>
          <w:rFonts w:ascii="Arial" w:hAnsi="Arial" w:cs="Arial"/>
          <w:sz w:val="24"/>
          <w:szCs w:val="24"/>
        </w:rPr>
      </w:pPr>
    </w:p>
    <w:p w:rsidR="00880C2B" w:rsidRDefault="00880C2B" w:rsidP="00880C2B">
      <w:pPr>
        <w:widowControl w:val="0"/>
        <w:tabs>
          <w:tab w:val="left" w:pos="915"/>
        </w:tabs>
        <w:spacing w:after="0"/>
        <w:jc w:val="both"/>
        <w:rPr>
          <w:rFonts w:ascii="Arial" w:hAnsi="Arial" w:cs="Arial"/>
          <w:sz w:val="24"/>
          <w:szCs w:val="24"/>
        </w:rPr>
      </w:pPr>
      <w:r>
        <w:rPr>
          <w:rFonts w:ascii="Arial" w:hAnsi="Arial" w:cs="Arial"/>
          <w:sz w:val="24"/>
          <w:szCs w:val="24"/>
        </w:rPr>
        <w:tab/>
        <w:t>120. В случае</w:t>
      </w:r>
      <w:proofErr w:type="gramStart"/>
      <w:r>
        <w:rPr>
          <w:rFonts w:ascii="Arial" w:hAnsi="Arial" w:cs="Arial"/>
          <w:sz w:val="24"/>
          <w:szCs w:val="24"/>
        </w:rPr>
        <w:t>,</w:t>
      </w:r>
      <w:proofErr w:type="gramEnd"/>
      <w:r>
        <w:rPr>
          <w:rFonts w:ascii="Arial" w:hAnsi="Arial" w:cs="Arial"/>
          <w:sz w:val="24"/>
          <w:szCs w:val="24"/>
        </w:rPr>
        <w:t xml:space="preserve"> если проведение плановой или внеплановой выездной</w:t>
      </w:r>
      <w:r>
        <w:rPr>
          <w:rFonts w:ascii="Arial" w:hAnsi="Arial" w:cs="Arial"/>
          <w:sz w:val="24"/>
          <w:szCs w:val="24"/>
          <w:lang w:val="x-none"/>
        </w:rPr>
        <w:t xml:space="preserve">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земельного контроля составляет акт о невозможности проведения соответствующей проверки с указанием причин невозможности ее проведения по форме, приведенной в приложении</w:t>
      </w:r>
      <w:r>
        <w:rPr>
          <w:rFonts w:ascii="Arial" w:hAnsi="Arial" w:cs="Arial"/>
          <w:sz w:val="24"/>
          <w:szCs w:val="24"/>
        </w:rPr>
        <w:t xml:space="preserve"> 17</w:t>
      </w:r>
      <w:r>
        <w:rPr>
          <w:rFonts w:ascii="Arial" w:hAnsi="Arial" w:cs="Arial"/>
          <w:sz w:val="24"/>
          <w:szCs w:val="24"/>
          <w:lang w:val="x-none"/>
        </w:rPr>
        <w:t xml:space="preserve"> к Регламенту.</w:t>
      </w:r>
    </w:p>
    <w:p w:rsidR="00880C2B" w:rsidRDefault="00880C2B" w:rsidP="00880C2B">
      <w:pPr>
        <w:widowControl w:val="0"/>
        <w:tabs>
          <w:tab w:val="left" w:pos="1418"/>
        </w:tabs>
        <w:spacing w:after="0"/>
        <w:ind w:firstLine="709"/>
        <w:jc w:val="both"/>
        <w:rPr>
          <w:rFonts w:ascii="Arial" w:hAnsi="Arial" w:cs="Arial"/>
          <w:sz w:val="24"/>
          <w:szCs w:val="24"/>
        </w:rPr>
      </w:pPr>
      <w:r>
        <w:rPr>
          <w:rFonts w:ascii="Arial" w:hAnsi="Arial" w:cs="Arial"/>
          <w:sz w:val="24"/>
          <w:szCs w:val="24"/>
        </w:rPr>
        <w:t>В этом случае орган муниципального земельного контроля в течение трех месяцев со дня составления акта о невозможности проведения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его предварительного уведомления.</w:t>
      </w:r>
    </w:p>
    <w:p w:rsidR="00880C2B" w:rsidRDefault="00880C2B" w:rsidP="00880C2B">
      <w:pPr>
        <w:widowControl w:val="0"/>
        <w:tabs>
          <w:tab w:val="left" w:pos="1418"/>
        </w:tabs>
        <w:spacing w:after="0"/>
        <w:ind w:firstLine="709"/>
        <w:jc w:val="both"/>
        <w:rPr>
          <w:rFonts w:ascii="Arial" w:hAnsi="Arial" w:cs="Arial"/>
          <w:sz w:val="24"/>
          <w:szCs w:val="24"/>
        </w:rPr>
      </w:pPr>
      <w:r>
        <w:rPr>
          <w:rFonts w:ascii="Arial" w:hAnsi="Arial" w:cs="Arial"/>
          <w:sz w:val="24"/>
          <w:szCs w:val="24"/>
        </w:rPr>
        <w:t>Выездная проверка в случае отсутствия гражданина или его уполномоченного представителя может быть проведена при условии своевременного извещения о необходимости прибытия заказным письмом с уведомлением о вручении, повесткой с уведомлением о вручении, телеграммой либо с использованием иных сре</w:t>
      </w:r>
      <w:proofErr w:type="gramStart"/>
      <w:r>
        <w:rPr>
          <w:rFonts w:ascii="Arial" w:hAnsi="Arial" w:cs="Arial"/>
          <w:sz w:val="24"/>
          <w:szCs w:val="24"/>
        </w:rPr>
        <w:t>дств св</w:t>
      </w:r>
      <w:proofErr w:type="gramEnd"/>
      <w:r>
        <w:rPr>
          <w:rFonts w:ascii="Arial" w:hAnsi="Arial" w:cs="Arial"/>
          <w:sz w:val="24"/>
          <w:szCs w:val="24"/>
        </w:rPr>
        <w:t>язи и доставки, обеспечивающих фиксирование извещения или вызова и его вручения адресату.</w:t>
      </w:r>
    </w:p>
    <w:p w:rsidR="00880C2B" w:rsidRDefault="00880C2B" w:rsidP="00880C2B">
      <w:pPr>
        <w:widowControl w:val="0"/>
        <w:tabs>
          <w:tab w:val="left" w:pos="1418"/>
        </w:tabs>
        <w:spacing w:after="0"/>
        <w:ind w:firstLine="709"/>
        <w:jc w:val="both"/>
        <w:rPr>
          <w:rFonts w:ascii="Arial" w:hAnsi="Arial" w:cs="Arial"/>
          <w:sz w:val="24"/>
          <w:szCs w:val="24"/>
        </w:rPr>
      </w:pPr>
    </w:p>
    <w:p w:rsidR="00880C2B" w:rsidRDefault="00880C2B" w:rsidP="00790272">
      <w:pPr>
        <w:widowControl w:val="0"/>
        <w:numPr>
          <w:ilvl w:val="0"/>
          <w:numId w:val="15"/>
        </w:numPr>
        <w:tabs>
          <w:tab w:val="left" w:pos="1418"/>
        </w:tabs>
        <w:suppressAutoHyphens/>
        <w:spacing w:after="0"/>
        <w:ind w:left="0" w:firstLine="709"/>
        <w:jc w:val="both"/>
        <w:rPr>
          <w:rFonts w:ascii="Arial" w:hAnsi="Arial" w:cs="Arial"/>
          <w:sz w:val="24"/>
          <w:szCs w:val="24"/>
        </w:rPr>
      </w:pPr>
      <w:r>
        <w:rPr>
          <w:rFonts w:ascii="Arial" w:hAnsi="Arial" w:cs="Arial"/>
          <w:color w:val="000000"/>
          <w:sz w:val="24"/>
          <w:szCs w:val="24"/>
        </w:rPr>
        <w:t>Срок проведения каждой из проверок не может превышать двадцати рабочих дней, за исключением случая, предусмотренного пунктом 3.17 Постановления Правительства МО № 400/17.</w:t>
      </w:r>
    </w:p>
    <w:p w:rsidR="00880C2B" w:rsidRDefault="00880C2B" w:rsidP="00790272">
      <w:pPr>
        <w:widowControl w:val="0"/>
        <w:numPr>
          <w:ilvl w:val="0"/>
          <w:numId w:val="15"/>
        </w:numPr>
        <w:tabs>
          <w:tab w:val="left" w:pos="1418"/>
        </w:tabs>
        <w:suppressAutoHyphens/>
        <w:spacing w:after="0"/>
        <w:ind w:left="0" w:firstLine="709"/>
        <w:jc w:val="both"/>
        <w:rPr>
          <w:rFonts w:ascii="Arial" w:hAnsi="Arial" w:cs="Arial"/>
          <w:sz w:val="24"/>
          <w:szCs w:val="24"/>
        </w:rPr>
      </w:pPr>
      <w:r>
        <w:rPr>
          <w:rFonts w:ascii="Arial" w:hAnsi="Arial" w:cs="Arial"/>
          <w:color w:val="000000"/>
          <w:sz w:val="24"/>
          <w:szCs w:val="24"/>
        </w:rPr>
        <w:t>Права и обязанности должностных лиц органа муниципального земельного контроля при проведении выездной проверки устанавливаются пунктами 9 и 10 настоящего Административного регламента.</w:t>
      </w:r>
    </w:p>
    <w:p w:rsidR="00880C2B" w:rsidRDefault="00880C2B" w:rsidP="00880C2B">
      <w:pPr>
        <w:widowControl w:val="0"/>
        <w:tabs>
          <w:tab w:val="left" w:pos="1418"/>
        </w:tabs>
        <w:spacing w:after="0"/>
        <w:jc w:val="both"/>
        <w:rPr>
          <w:rFonts w:ascii="Arial" w:hAnsi="Arial" w:cs="Arial"/>
          <w:sz w:val="24"/>
          <w:szCs w:val="24"/>
        </w:rPr>
      </w:pPr>
    </w:p>
    <w:p w:rsidR="00880C2B" w:rsidRDefault="00880C2B" w:rsidP="00790272">
      <w:pPr>
        <w:widowControl w:val="0"/>
        <w:numPr>
          <w:ilvl w:val="0"/>
          <w:numId w:val="15"/>
        </w:numPr>
        <w:tabs>
          <w:tab w:val="left" w:pos="1418"/>
        </w:tabs>
        <w:suppressAutoHyphens/>
        <w:spacing w:after="0"/>
        <w:ind w:left="0" w:firstLine="709"/>
        <w:jc w:val="both"/>
        <w:rPr>
          <w:rFonts w:ascii="Arial" w:hAnsi="Arial" w:cs="Arial"/>
          <w:sz w:val="24"/>
          <w:szCs w:val="24"/>
        </w:rPr>
      </w:pPr>
      <w:r>
        <w:rPr>
          <w:rFonts w:ascii="Arial" w:hAnsi="Arial" w:cs="Arial"/>
          <w:color w:val="000000"/>
          <w:sz w:val="24"/>
          <w:szCs w:val="24"/>
        </w:rPr>
        <w:t>При проведении выездной проверки запрещается требовать от лиц, в отношении которых исполняется муниципальная функция, представления документов и (или) информации, которые были представлены ими в ходе проведения документарной проверки.</w:t>
      </w:r>
    </w:p>
    <w:p w:rsidR="00880C2B" w:rsidRDefault="00880C2B" w:rsidP="00880C2B">
      <w:pPr>
        <w:widowControl w:val="0"/>
        <w:tabs>
          <w:tab w:val="left" w:pos="1418"/>
        </w:tabs>
        <w:spacing w:after="0"/>
        <w:jc w:val="both"/>
        <w:rPr>
          <w:rFonts w:ascii="Arial" w:hAnsi="Arial" w:cs="Arial"/>
          <w:sz w:val="24"/>
          <w:szCs w:val="24"/>
        </w:rPr>
      </w:pPr>
    </w:p>
    <w:p w:rsidR="00880C2B" w:rsidRDefault="00880C2B" w:rsidP="00790272">
      <w:pPr>
        <w:widowControl w:val="0"/>
        <w:numPr>
          <w:ilvl w:val="0"/>
          <w:numId w:val="15"/>
        </w:numPr>
        <w:tabs>
          <w:tab w:val="left" w:pos="1418"/>
        </w:tabs>
        <w:suppressAutoHyphens/>
        <w:spacing w:after="0"/>
        <w:ind w:left="0" w:firstLine="709"/>
        <w:jc w:val="both"/>
        <w:rPr>
          <w:rFonts w:ascii="Arial" w:hAnsi="Arial" w:cs="Arial"/>
          <w:sz w:val="24"/>
          <w:szCs w:val="24"/>
        </w:rPr>
      </w:pPr>
      <w:r>
        <w:rPr>
          <w:rFonts w:ascii="Arial" w:hAnsi="Arial" w:cs="Arial"/>
          <w:color w:val="000000"/>
          <w:sz w:val="24"/>
          <w:szCs w:val="24"/>
        </w:rPr>
        <w:t>При проведении выездной проверки должностные лица органа муниципального земельного контроля обязаны ознакомить субъект проверки с настоящим Административным регламентом.</w:t>
      </w:r>
    </w:p>
    <w:p w:rsidR="00880C2B" w:rsidRDefault="00880C2B" w:rsidP="00880C2B">
      <w:pPr>
        <w:widowControl w:val="0"/>
        <w:tabs>
          <w:tab w:val="left" w:pos="1418"/>
        </w:tabs>
        <w:spacing w:after="0"/>
        <w:ind w:left="709"/>
        <w:jc w:val="both"/>
        <w:rPr>
          <w:rFonts w:ascii="Arial" w:hAnsi="Arial" w:cs="Arial"/>
          <w:sz w:val="24"/>
          <w:szCs w:val="24"/>
        </w:rPr>
      </w:pPr>
    </w:p>
    <w:p w:rsidR="00880C2B" w:rsidRDefault="00880C2B" w:rsidP="00880C2B">
      <w:pPr>
        <w:widowControl w:val="0"/>
        <w:tabs>
          <w:tab w:val="left" w:pos="1418"/>
        </w:tabs>
        <w:spacing w:after="0"/>
        <w:ind w:firstLine="709"/>
        <w:jc w:val="both"/>
        <w:rPr>
          <w:rFonts w:ascii="Arial" w:hAnsi="Arial" w:cs="Arial"/>
          <w:sz w:val="24"/>
          <w:szCs w:val="24"/>
        </w:rPr>
      </w:pPr>
      <w:r>
        <w:rPr>
          <w:rFonts w:ascii="Arial" w:hAnsi="Arial" w:cs="Arial"/>
          <w:color w:val="000000"/>
          <w:sz w:val="24"/>
          <w:szCs w:val="24"/>
        </w:rPr>
        <w:t xml:space="preserve">125. Принятие решения по результатам выездной проверки, порядок </w:t>
      </w:r>
      <w:r>
        <w:rPr>
          <w:rFonts w:ascii="Arial" w:hAnsi="Arial" w:cs="Arial"/>
          <w:color w:val="000000"/>
          <w:sz w:val="24"/>
          <w:szCs w:val="24"/>
        </w:rPr>
        <w:lastRenderedPageBreak/>
        <w:t xml:space="preserve">оформления и учет результатов проверки производится в соответствии с пунктами 108-112 настоящего Административного регламента. </w:t>
      </w:r>
    </w:p>
    <w:p w:rsidR="00880C2B" w:rsidRDefault="00880C2B" w:rsidP="00880C2B">
      <w:pPr>
        <w:widowControl w:val="0"/>
        <w:tabs>
          <w:tab w:val="left" w:pos="1418"/>
        </w:tabs>
        <w:spacing w:after="0"/>
        <w:ind w:firstLine="709"/>
        <w:jc w:val="both"/>
        <w:rPr>
          <w:rFonts w:ascii="Arial" w:hAnsi="Arial" w:cs="Arial"/>
          <w:sz w:val="24"/>
          <w:szCs w:val="24"/>
        </w:rPr>
      </w:pPr>
    </w:p>
    <w:p w:rsidR="00880C2B" w:rsidRDefault="00880C2B" w:rsidP="00880C2B">
      <w:pPr>
        <w:widowControl w:val="0"/>
        <w:tabs>
          <w:tab w:val="left" w:pos="1418"/>
        </w:tabs>
        <w:spacing w:after="0"/>
        <w:ind w:firstLine="709"/>
        <w:jc w:val="both"/>
        <w:rPr>
          <w:rFonts w:ascii="Arial" w:hAnsi="Arial" w:cs="Arial"/>
          <w:sz w:val="24"/>
          <w:szCs w:val="24"/>
        </w:rPr>
      </w:pPr>
      <w:r>
        <w:rPr>
          <w:rFonts w:ascii="Arial" w:hAnsi="Arial" w:cs="Arial"/>
          <w:sz w:val="24"/>
          <w:szCs w:val="24"/>
        </w:rPr>
        <w:t>126. Выездная проверка проводится с использованием Мобильного приложения с автоматической передачей результатов в ЕГИС ОКНД.</w:t>
      </w:r>
    </w:p>
    <w:p w:rsidR="00880C2B" w:rsidRDefault="00880C2B" w:rsidP="00880C2B">
      <w:pPr>
        <w:widowControl w:val="0"/>
        <w:tabs>
          <w:tab w:val="left" w:pos="1418"/>
        </w:tabs>
        <w:spacing w:after="0"/>
        <w:ind w:firstLine="709"/>
        <w:jc w:val="both"/>
        <w:rPr>
          <w:rFonts w:ascii="Arial" w:hAnsi="Arial" w:cs="Arial"/>
          <w:sz w:val="24"/>
          <w:szCs w:val="24"/>
        </w:rPr>
      </w:pPr>
    </w:p>
    <w:p w:rsidR="00880C2B" w:rsidRDefault="00880C2B" w:rsidP="00880C2B">
      <w:pPr>
        <w:widowControl w:val="0"/>
        <w:tabs>
          <w:tab w:val="left" w:pos="1418"/>
        </w:tabs>
        <w:spacing w:after="0"/>
        <w:ind w:firstLine="709"/>
        <w:jc w:val="both"/>
        <w:rPr>
          <w:rFonts w:ascii="Arial" w:hAnsi="Arial" w:cs="Arial"/>
          <w:sz w:val="24"/>
          <w:szCs w:val="24"/>
        </w:rPr>
      </w:pPr>
      <w:r>
        <w:rPr>
          <w:rFonts w:ascii="Arial" w:hAnsi="Arial" w:cs="Arial"/>
          <w:sz w:val="24"/>
          <w:szCs w:val="24"/>
        </w:rPr>
        <w:t>127. Результат выполнения административной процедуры заносится уполномоченным должностным лицом органа муниципального земельного контроля в РГИС.</w:t>
      </w:r>
    </w:p>
    <w:p w:rsidR="00880C2B" w:rsidRDefault="00880C2B" w:rsidP="00880C2B">
      <w:pPr>
        <w:widowControl w:val="0"/>
        <w:tabs>
          <w:tab w:val="left" w:pos="1418"/>
        </w:tabs>
        <w:spacing w:after="0"/>
        <w:ind w:firstLine="709"/>
        <w:jc w:val="both"/>
        <w:rPr>
          <w:rFonts w:ascii="Arial" w:hAnsi="Arial" w:cs="Arial"/>
          <w:sz w:val="24"/>
          <w:szCs w:val="24"/>
        </w:rPr>
      </w:pPr>
    </w:p>
    <w:p w:rsidR="00880C2B" w:rsidRDefault="00880C2B" w:rsidP="00880C2B">
      <w:pPr>
        <w:widowControl w:val="0"/>
        <w:tabs>
          <w:tab w:val="left" w:pos="1134"/>
        </w:tabs>
        <w:autoSpaceDE w:val="0"/>
        <w:spacing w:after="0"/>
        <w:jc w:val="both"/>
        <w:rPr>
          <w:rFonts w:ascii="Arial" w:hAnsi="Arial" w:cs="Arial"/>
          <w:sz w:val="24"/>
          <w:szCs w:val="24"/>
          <w:highlight w:val="green"/>
        </w:rPr>
      </w:pPr>
    </w:p>
    <w:p w:rsidR="00880C2B" w:rsidRDefault="00880C2B" w:rsidP="00880C2B">
      <w:pPr>
        <w:tabs>
          <w:tab w:val="left" w:pos="1134"/>
        </w:tabs>
        <w:spacing w:after="0"/>
        <w:jc w:val="center"/>
        <w:rPr>
          <w:rFonts w:ascii="Arial" w:hAnsi="Arial" w:cs="Arial"/>
          <w:sz w:val="24"/>
          <w:szCs w:val="24"/>
        </w:rPr>
      </w:pPr>
      <w:r>
        <w:rPr>
          <w:rFonts w:ascii="Arial" w:hAnsi="Arial" w:cs="Arial"/>
          <w:sz w:val="24"/>
          <w:szCs w:val="24"/>
        </w:rPr>
        <w:t>Меры, принимаемые в отношении фактов нарушений, выявленных при проведении проверки</w:t>
      </w:r>
    </w:p>
    <w:p w:rsidR="00880C2B" w:rsidRDefault="00880C2B" w:rsidP="00880C2B">
      <w:pPr>
        <w:tabs>
          <w:tab w:val="left" w:pos="1134"/>
        </w:tabs>
        <w:spacing w:after="0"/>
        <w:ind w:firstLine="709"/>
        <w:jc w:val="center"/>
        <w:rPr>
          <w:rFonts w:ascii="Arial" w:hAnsi="Arial" w:cs="Arial"/>
          <w:b/>
          <w:sz w:val="24"/>
          <w:szCs w:val="24"/>
        </w:rPr>
      </w:pPr>
    </w:p>
    <w:p w:rsidR="00880C2B" w:rsidRDefault="00880C2B" w:rsidP="00880C2B">
      <w:pPr>
        <w:widowControl w:val="0"/>
        <w:tabs>
          <w:tab w:val="left" w:pos="1418"/>
          <w:tab w:val="left" w:pos="1701"/>
        </w:tabs>
        <w:spacing w:after="0"/>
        <w:ind w:firstLine="709"/>
        <w:jc w:val="both"/>
        <w:rPr>
          <w:rFonts w:ascii="Arial" w:hAnsi="Arial" w:cs="Arial"/>
          <w:sz w:val="24"/>
          <w:szCs w:val="24"/>
        </w:rPr>
      </w:pPr>
      <w:r>
        <w:rPr>
          <w:rFonts w:ascii="Arial" w:hAnsi="Arial" w:cs="Arial"/>
          <w:sz w:val="24"/>
          <w:szCs w:val="24"/>
        </w:rPr>
        <w:t>128. Основанием начала выполнения административной процедуры является обнаружение при проведении проверки должностными лицами органа муниципального земельного контроля достаточных данных, указывающих на наличие события административного правонарушения.</w:t>
      </w:r>
    </w:p>
    <w:p w:rsidR="00880C2B" w:rsidRDefault="00880C2B" w:rsidP="00880C2B">
      <w:pPr>
        <w:widowControl w:val="0"/>
        <w:tabs>
          <w:tab w:val="left" w:pos="1418"/>
          <w:tab w:val="left" w:pos="1701"/>
        </w:tabs>
        <w:spacing w:after="0"/>
        <w:ind w:firstLine="709"/>
        <w:jc w:val="both"/>
        <w:rPr>
          <w:rFonts w:ascii="Arial" w:hAnsi="Arial" w:cs="Arial"/>
          <w:sz w:val="24"/>
          <w:szCs w:val="24"/>
        </w:rPr>
      </w:pPr>
    </w:p>
    <w:p w:rsidR="00880C2B" w:rsidRDefault="00880C2B" w:rsidP="00880C2B">
      <w:pPr>
        <w:widowControl w:val="0"/>
        <w:tabs>
          <w:tab w:val="left" w:pos="1418"/>
          <w:tab w:val="left" w:pos="1701"/>
        </w:tabs>
        <w:spacing w:after="0"/>
        <w:ind w:firstLine="709"/>
        <w:jc w:val="both"/>
        <w:rPr>
          <w:rFonts w:ascii="Arial" w:hAnsi="Arial" w:cs="Arial"/>
          <w:sz w:val="24"/>
          <w:szCs w:val="24"/>
        </w:rPr>
      </w:pPr>
      <w:r>
        <w:rPr>
          <w:rFonts w:ascii="Arial" w:hAnsi="Arial" w:cs="Arial"/>
          <w:sz w:val="24"/>
          <w:szCs w:val="24"/>
        </w:rPr>
        <w:t>129. В случае выявления в ходе проверки нарушений обязательных требований орган муниципального земельного контроля принимает следующие меры:</w:t>
      </w:r>
    </w:p>
    <w:p w:rsidR="00880C2B" w:rsidRDefault="00880C2B" w:rsidP="00880C2B">
      <w:pPr>
        <w:widowControl w:val="0"/>
        <w:tabs>
          <w:tab w:val="left" w:pos="1418"/>
          <w:tab w:val="left" w:pos="1701"/>
        </w:tabs>
        <w:spacing w:after="0"/>
        <w:ind w:firstLine="709"/>
        <w:jc w:val="both"/>
        <w:rPr>
          <w:rFonts w:ascii="Arial" w:hAnsi="Arial" w:cs="Arial"/>
          <w:sz w:val="24"/>
          <w:szCs w:val="24"/>
        </w:rPr>
      </w:pPr>
      <w:r>
        <w:rPr>
          <w:rFonts w:ascii="Arial" w:hAnsi="Arial" w:cs="Arial"/>
          <w:sz w:val="24"/>
          <w:szCs w:val="24"/>
        </w:rPr>
        <w:t>1) выдает предписание об устранении выявленных нарушений обязательных требований;</w:t>
      </w:r>
    </w:p>
    <w:p w:rsidR="00880C2B" w:rsidRDefault="00880C2B" w:rsidP="00880C2B">
      <w:pPr>
        <w:widowControl w:val="0"/>
        <w:tabs>
          <w:tab w:val="left" w:pos="1418"/>
          <w:tab w:val="left" w:pos="1701"/>
        </w:tabs>
        <w:spacing w:after="0"/>
        <w:ind w:firstLine="709"/>
        <w:jc w:val="both"/>
        <w:rPr>
          <w:rFonts w:ascii="Arial" w:hAnsi="Arial" w:cs="Arial"/>
          <w:sz w:val="24"/>
          <w:szCs w:val="24"/>
        </w:rPr>
      </w:pPr>
      <w:r>
        <w:rPr>
          <w:rFonts w:ascii="Arial" w:hAnsi="Arial" w:cs="Arial"/>
          <w:sz w:val="24"/>
          <w:szCs w:val="24"/>
        </w:rPr>
        <w:t xml:space="preserve">2) в случае установления факта административного правонарушения, ответственность за совершение которого предусмотрена ч. 1 ст. 19.4, ст. 19.4.1, ч. 1 ст. 19.5, ст. 19.7 КоАП РФ, ч. 5 ст. 6.11 КоАП МО, составляется протокол об административном правонарушении; </w:t>
      </w:r>
    </w:p>
    <w:p w:rsidR="00880C2B" w:rsidRDefault="00880C2B" w:rsidP="00880C2B">
      <w:pPr>
        <w:widowControl w:val="0"/>
        <w:tabs>
          <w:tab w:val="left" w:pos="1418"/>
          <w:tab w:val="left" w:pos="1701"/>
        </w:tabs>
        <w:spacing w:after="0"/>
        <w:ind w:firstLine="709"/>
        <w:jc w:val="both"/>
        <w:rPr>
          <w:rFonts w:ascii="Arial" w:hAnsi="Arial" w:cs="Arial"/>
          <w:sz w:val="24"/>
          <w:szCs w:val="24"/>
        </w:rPr>
      </w:pPr>
      <w:proofErr w:type="gramStart"/>
      <w:r>
        <w:rPr>
          <w:rFonts w:ascii="Arial" w:hAnsi="Arial" w:cs="Arial"/>
          <w:sz w:val="24"/>
          <w:szCs w:val="24"/>
        </w:rPr>
        <w:t>3) в течение трех рабочих дней со дня составления акта проверки 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для рассмотрения и принятия решения о возбуждении дела об административном правонарушении в соответствии с КоАП РФ направляется копия материалов проверки, которые должны содержать документы, указанные в приложении 20 к Регламенту.</w:t>
      </w:r>
      <w:proofErr w:type="gramEnd"/>
    </w:p>
    <w:p w:rsidR="00880C2B" w:rsidRDefault="00880C2B" w:rsidP="00880C2B">
      <w:pPr>
        <w:widowControl w:val="0"/>
        <w:tabs>
          <w:tab w:val="left" w:pos="1418"/>
          <w:tab w:val="left" w:pos="1701"/>
        </w:tabs>
        <w:spacing w:after="0"/>
        <w:ind w:firstLine="709"/>
        <w:jc w:val="both"/>
        <w:rPr>
          <w:rFonts w:ascii="Arial" w:hAnsi="Arial" w:cs="Arial"/>
          <w:sz w:val="24"/>
          <w:szCs w:val="24"/>
        </w:rPr>
      </w:pPr>
    </w:p>
    <w:p w:rsidR="00880C2B" w:rsidRDefault="00880C2B" w:rsidP="00880C2B">
      <w:pPr>
        <w:widowControl w:val="0"/>
        <w:tabs>
          <w:tab w:val="left" w:pos="1418"/>
          <w:tab w:val="left" w:pos="1701"/>
        </w:tabs>
        <w:spacing w:after="0"/>
        <w:ind w:firstLine="709"/>
        <w:jc w:val="both"/>
        <w:rPr>
          <w:rFonts w:ascii="Arial" w:hAnsi="Arial" w:cs="Arial"/>
          <w:sz w:val="24"/>
          <w:szCs w:val="24"/>
        </w:rPr>
      </w:pPr>
      <w:r>
        <w:rPr>
          <w:rFonts w:ascii="Arial" w:hAnsi="Arial" w:cs="Arial"/>
          <w:sz w:val="24"/>
          <w:szCs w:val="24"/>
        </w:rPr>
        <w:t>130. Предписание выдается в обязательном порядке при выявлении нарушения, вручается правообладателю одновременно с актом проверки. Период устранения нарушения предусматривает разумный срок, позволяющий устранить нарушение, не превышающий 9 месяцев.</w:t>
      </w:r>
    </w:p>
    <w:p w:rsidR="00880C2B" w:rsidRDefault="00880C2B" w:rsidP="00880C2B">
      <w:pPr>
        <w:widowControl w:val="0"/>
        <w:tabs>
          <w:tab w:val="left" w:pos="1418"/>
          <w:tab w:val="left" w:pos="1701"/>
        </w:tabs>
        <w:spacing w:after="0"/>
        <w:ind w:firstLine="709"/>
        <w:jc w:val="both"/>
        <w:rPr>
          <w:rFonts w:ascii="Arial" w:hAnsi="Arial" w:cs="Arial"/>
          <w:sz w:val="24"/>
          <w:szCs w:val="24"/>
        </w:rPr>
      </w:pPr>
    </w:p>
    <w:p w:rsidR="00880C2B" w:rsidRDefault="00880C2B" w:rsidP="00880C2B">
      <w:pPr>
        <w:widowControl w:val="0"/>
        <w:tabs>
          <w:tab w:val="left" w:pos="1418"/>
          <w:tab w:val="left" w:pos="1701"/>
        </w:tabs>
        <w:spacing w:after="0"/>
        <w:ind w:firstLine="709"/>
        <w:jc w:val="both"/>
        <w:rPr>
          <w:rFonts w:ascii="Arial" w:hAnsi="Arial" w:cs="Arial"/>
          <w:sz w:val="24"/>
          <w:szCs w:val="24"/>
        </w:rPr>
      </w:pPr>
      <w:r>
        <w:rPr>
          <w:rFonts w:ascii="Arial" w:hAnsi="Arial" w:cs="Arial"/>
          <w:sz w:val="24"/>
          <w:szCs w:val="24"/>
        </w:rPr>
        <w:t xml:space="preserve">131. Должностными лицами органа муниципального земельного контроля осуществляется </w:t>
      </w:r>
      <w:proofErr w:type="gramStart"/>
      <w:r>
        <w:rPr>
          <w:rFonts w:ascii="Arial" w:hAnsi="Arial" w:cs="Arial"/>
          <w:sz w:val="24"/>
          <w:szCs w:val="24"/>
        </w:rPr>
        <w:t>контроль за</w:t>
      </w:r>
      <w:proofErr w:type="gramEnd"/>
      <w:r>
        <w:rPr>
          <w:rFonts w:ascii="Arial" w:hAnsi="Arial" w:cs="Arial"/>
          <w:sz w:val="24"/>
          <w:szCs w:val="24"/>
        </w:rPr>
        <w:t xml:space="preserve"> исполнением предписаний в виде внеплановой документарной и (или) выездной проверок. </w:t>
      </w:r>
    </w:p>
    <w:p w:rsidR="00880C2B" w:rsidRDefault="00880C2B" w:rsidP="00880C2B">
      <w:pPr>
        <w:widowControl w:val="0"/>
        <w:tabs>
          <w:tab w:val="left" w:pos="1418"/>
          <w:tab w:val="left" w:pos="1701"/>
        </w:tabs>
        <w:spacing w:after="0"/>
        <w:ind w:firstLine="709"/>
        <w:jc w:val="both"/>
        <w:rPr>
          <w:rFonts w:ascii="Arial" w:hAnsi="Arial" w:cs="Arial"/>
          <w:sz w:val="24"/>
          <w:szCs w:val="24"/>
        </w:rPr>
      </w:pPr>
    </w:p>
    <w:p w:rsidR="00880C2B" w:rsidRDefault="00880C2B" w:rsidP="00880C2B">
      <w:pPr>
        <w:widowControl w:val="0"/>
        <w:tabs>
          <w:tab w:val="left" w:pos="1418"/>
          <w:tab w:val="left" w:pos="1701"/>
        </w:tabs>
        <w:spacing w:after="0"/>
        <w:ind w:firstLine="709"/>
        <w:jc w:val="both"/>
        <w:rPr>
          <w:rFonts w:ascii="Arial" w:hAnsi="Arial" w:cs="Arial"/>
          <w:sz w:val="24"/>
          <w:szCs w:val="24"/>
        </w:rPr>
      </w:pPr>
      <w:r>
        <w:rPr>
          <w:rFonts w:ascii="Arial" w:hAnsi="Arial" w:cs="Arial"/>
          <w:sz w:val="24"/>
          <w:szCs w:val="24"/>
        </w:rPr>
        <w:t>132. В случае невозможности устранения нарушения в установленный срок лицо, которому выдано предписание, не позднее указанного в предписании срока устранения нарушения вправе направить должностному лицу, выдавшему данное предписание, ходатайство о продлении срока устранения нарушения земельного законодательства.</w:t>
      </w:r>
    </w:p>
    <w:p w:rsidR="00880C2B" w:rsidRDefault="00880C2B" w:rsidP="00880C2B">
      <w:pPr>
        <w:widowControl w:val="0"/>
        <w:tabs>
          <w:tab w:val="left" w:pos="1418"/>
          <w:tab w:val="left" w:pos="1701"/>
        </w:tabs>
        <w:spacing w:after="0"/>
        <w:ind w:firstLine="709"/>
        <w:jc w:val="both"/>
        <w:rPr>
          <w:rFonts w:ascii="Arial" w:hAnsi="Arial" w:cs="Arial"/>
          <w:sz w:val="24"/>
          <w:szCs w:val="24"/>
        </w:rPr>
      </w:pPr>
      <w:r>
        <w:rPr>
          <w:rFonts w:ascii="Arial" w:hAnsi="Arial" w:cs="Arial"/>
          <w:sz w:val="24"/>
          <w:szCs w:val="24"/>
        </w:rPr>
        <w:lastRenderedPageBreak/>
        <w:t>К ходатайству прилагаются документы, подтверждающие принятие в установленный срок нарушителем мер, необходимых для устранения правонарушения.</w:t>
      </w:r>
    </w:p>
    <w:p w:rsidR="00880C2B" w:rsidRDefault="00880C2B" w:rsidP="00880C2B">
      <w:pPr>
        <w:widowControl w:val="0"/>
        <w:tabs>
          <w:tab w:val="left" w:pos="1418"/>
          <w:tab w:val="left" w:pos="1701"/>
        </w:tabs>
        <w:spacing w:after="0"/>
        <w:ind w:firstLine="709"/>
        <w:jc w:val="both"/>
        <w:rPr>
          <w:rFonts w:ascii="Arial" w:hAnsi="Arial" w:cs="Arial"/>
          <w:sz w:val="24"/>
          <w:szCs w:val="24"/>
        </w:rPr>
      </w:pPr>
      <w:r>
        <w:rPr>
          <w:rFonts w:ascii="Arial" w:hAnsi="Arial" w:cs="Arial"/>
          <w:sz w:val="24"/>
          <w:szCs w:val="24"/>
        </w:rPr>
        <w:t>По результатам рассмотрения ходатайства в течени</w:t>
      </w:r>
      <w:proofErr w:type="gramStart"/>
      <w:r>
        <w:rPr>
          <w:rFonts w:ascii="Arial" w:hAnsi="Arial" w:cs="Arial"/>
          <w:sz w:val="24"/>
          <w:szCs w:val="24"/>
        </w:rPr>
        <w:t>и</w:t>
      </w:r>
      <w:proofErr w:type="gramEnd"/>
      <w:r>
        <w:rPr>
          <w:rFonts w:ascii="Arial" w:hAnsi="Arial" w:cs="Arial"/>
          <w:sz w:val="24"/>
          <w:szCs w:val="24"/>
        </w:rPr>
        <w:t xml:space="preserve"> трех дней выносится определение:</w:t>
      </w:r>
    </w:p>
    <w:p w:rsidR="00880C2B" w:rsidRDefault="00880C2B" w:rsidP="00790272">
      <w:pPr>
        <w:widowControl w:val="0"/>
        <w:numPr>
          <w:ilvl w:val="0"/>
          <w:numId w:val="16"/>
        </w:numPr>
        <w:tabs>
          <w:tab w:val="left" w:pos="1418"/>
          <w:tab w:val="left" w:pos="1701"/>
        </w:tabs>
        <w:suppressAutoHyphens/>
        <w:spacing w:after="0"/>
        <w:ind w:left="0" w:firstLine="709"/>
        <w:jc w:val="both"/>
        <w:rPr>
          <w:rFonts w:ascii="Arial" w:hAnsi="Arial" w:cs="Arial"/>
          <w:sz w:val="24"/>
          <w:szCs w:val="24"/>
        </w:rPr>
      </w:pPr>
      <w:r>
        <w:rPr>
          <w:rFonts w:ascii="Arial" w:hAnsi="Arial" w:cs="Arial"/>
          <w:sz w:val="24"/>
          <w:szCs w:val="24"/>
        </w:rPr>
        <w:t>об удовлетворении ходатайства и продлении срока исполнения предписания - в случае если нарушителем предоставлены документы, подтверждающие принятие мер, предусмотренных законодательством Российской Федерации, по устранению выявленного нарушения, по форме, представленной в приложении 21 к Регламенту;</w:t>
      </w:r>
    </w:p>
    <w:p w:rsidR="00880C2B" w:rsidRDefault="00880C2B" w:rsidP="00790272">
      <w:pPr>
        <w:widowControl w:val="0"/>
        <w:numPr>
          <w:ilvl w:val="0"/>
          <w:numId w:val="17"/>
        </w:numPr>
        <w:tabs>
          <w:tab w:val="left" w:pos="1418"/>
          <w:tab w:val="left" w:pos="1701"/>
        </w:tabs>
        <w:suppressAutoHyphens/>
        <w:spacing w:after="0"/>
        <w:ind w:left="0" w:firstLine="709"/>
        <w:jc w:val="both"/>
        <w:rPr>
          <w:rFonts w:ascii="Arial" w:hAnsi="Arial" w:cs="Arial"/>
          <w:sz w:val="24"/>
          <w:szCs w:val="24"/>
        </w:rPr>
      </w:pPr>
      <w:r>
        <w:rPr>
          <w:rFonts w:ascii="Arial" w:hAnsi="Arial" w:cs="Arial"/>
          <w:sz w:val="24"/>
          <w:szCs w:val="24"/>
        </w:rPr>
        <w:t>об отклонении ходатайства и оставлении срока устранения нарушения земельного законодательства без изменения – в случае если в установленный предписанием срок нарушение возможно устранить, но нарушителем не приняты все зависящие от него меры, необходимые для устранения выявленного нарушения. В определении об отклонении ходатайства указываются причины, послужившие основанием для отклонения ходатайства, по форме, представленной в приложении 22 к Регламенту.</w:t>
      </w:r>
    </w:p>
    <w:p w:rsidR="00880C2B" w:rsidRDefault="00880C2B" w:rsidP="00880C2B">
      <w:pPr>
        <w:widowControl w:val="0"/>
        <w:tabs>
          <w:tab w:val="left" w:pos="1418"/>
          <w:tab w:val="left" w:pos="1701"/>
        </w:tabs>
        <w:spacing w:after="0"/>
        <w:ind w:firstLine="709"/>
        <w:jc w:val="both"/>
        <w:rPr>
          <w:rFonts w:ascii="Arial" w:hAnsi="Arial" w:cs="Arial"/>
          <w:sz w:val="24"/>
          <w:szCs w:val="24"/>
        </w:rPr>
      </w:pPr>
      <w:r>
        <w:rPr>
          <w:rFonts w:ascii="Arial" w:hAnsi="Arial" w:cs="Arial"/>
          <w:sz w:val="24"/>
          <w:szCs w:val="24"/>
        </w:rPr>
        <w:t xml:space="preserve">Копия вынесенного определения по результатам рассмотрения ходатайства направляется заявителю заказным почтовым отправлением с уведомлением о вручении. </w:t>
      </w:r>
    </w:p>
    <w:p w:rsidR="00880C2B" w:rsidRDefault="00880C2B" w:rsidP="00880C2B">
      <w:pPr>
        <w:widowControl w:val="0"/>
        <w:tabs>
          <w:tab w:val="left" w:pos="1418"/>
          <w:tab w:val="left" w:pos="1701"/>
        </w:tabs>
        <w:spacing w:after="0"/>
        <w:ind w:firstLine="709"/>
        <w:jc w:val="both"/>
        <w:rPr>
          <w:rFonts w:ascii="Arial" w:hAnsi="Arial" w:cs="Arial"/>
          <w:sz w:val="24"/>
          <w:szCs w:val="24"/>
        </w:rPr>
      </w:pPr>
      <w:r>
        <w:rPr>
          <w:rFonts w:ascii="Arial" w:hAnsi="Arial" w:cs="Arial"/>
          <w:sz w:val="24"/>
          <w:szCs w:val="24"/>
        </w:rPr>
        <w:t>Продление предписания может быть осуществлено один раз на срок, не превышающий длительность срока, ранее установленного предписанием.</w:t>
      </w:r>
    </w:p>
    <w:p w:rsidR="00880C2B" w:rsidRDefault="00880C2B" w:rsidP="00880C2B">
      <w:pPr>
        <w:widowControl w:val="0"/>
        <w:tabs>
          <w:tab w:val="left" w:pos="1418"/>
          <w:tab w:val="left" w:pos="1701"/>
        </w:tabs>
        <w:spacing w:after="0"/>
        <w:ind w:firstLine="709"/>
        <w:jc w:val="both"/>
        <w:rPr>
          <w:rFonts w:ascii="Arial" w:hAnsi="Arial" w:cs="Arial"/>
          <w:sz w:val="24"/>
          <w:szCs w:val="24"/>
        </w:rPr>
      </w:pPr>
    </w:p>
    <w:p w:rsidR="00880C2B" w:rsidRDefault="00880C2B" w:rsidP="00880C2B">
      <w:pPr>
        <w:widowControl w:val="0"/>
        <w:tabs>
          <w:tab w:val="left" w:pos="1418"/>
          <w:tab w:val="left" w:pos="1701"/>
        </w:tabs>
        <w:spacing w:after="0"/>
        <w:ind w:firstLine="709"/>
        <w:jc w:val="both"/>
        <w:rPr>
          <w:rFonts w:ascii="Arial" w:hAnsi="Arial" w:cs="Arial"/>
          <w:sz w:val="24"/>
          <w:szCs w:val="24"/>
        </w:rPr>
      </w:pPr>
    </w:p>
    <w:p w:rsidR="00880C2B" w:rsidRDefault="00880C2B" w:rsidP="00880C2B">
      <w:pPr>
        <w:widowControl w:val="0"/>
        <w:tabs>
          <w:tab w:val="left" w:pos="1418"/>
          <w:tab w:val="left" w:pos="1701"/>
        </w:tabs>
        <w:spacing w:after="0"/>
        <w:ind w:firstLine="709"/>
        <w:jc w:val="both"/>
        <w:rPr>
          <w:rFonts w:ascii="Arial" w:hAnsi="Arial" w:cs="Arial"/>
          <w:sz w:val="24"/>
          <w:szCs w:val="24"/>
        </w:rPr>
      </w:pPr>
      <w:r>
        <w:rPr>
          <w:rFonts w:ascii="Arial" w:hAnsi="Arial" w:cs="Arial"/>
          <w:sz w:val="24"/>
          <w:szCs w:val="24"/>
        </w:rPr>
        <w:t xml:space="preserve">133. Согласно п. 3.1 ст. 16.5 КоАП </w:t>
      </w:r>
      <w:proofErr w:type="gramStart"/>
      <w:r>
        <w:rPr>
          <w:rFonts w:ascii="Arial" w:hAnsi="Arial" w:cs="Arial"/>
          <w:sz w:val="24"/>
          <w:szCs w:val="24"/>
        </w:rPr>
        <w:t>МО</w:t>
      </w:r>
      <w:proofErr w:type="gramEnd"/>
      <w:r>
        <w:rPr>
          <w:rFonts w:ascii="Arial" w:hAnsi="Arial" w:cs="Arial"/>
          <w:sz w:val="24"/>
          <w:szCs w:val="24"/>
        </w:rPr>
        <w:t xml:space="preserve"> следующие должностные лица органа муниципального земельного контроля вправе составлять протоколы об административных правонарушениях, предусмотренных </w:t>
      </w:r>
      <w:hyperlink r:id="rId13" w:history="1">
        <w:r>
          <w:rPr>
            <w:rStyle w:val="43"/>
            <w:rFonts w:ascii="Arial" w:hAnsi="Arial" w:cs="Arial"/>
            <w:color w:val="00000A"/>
            <w:sz w:val="24"/>
            <w:szCs w:val="24"/>
          </w:rPr>
          <w:t>ч. 1 ст. 19.4</w:t>
        </w:r>
      </w:hyperlink>
      <w:r>
        <w:rPr>
          <w:rFonts w:ascii="Arial" w:hAnsi="Arial" w:cs="Arial"/>
          <w:sz w:val="24"/>
          <w:szCs w:val="24"/>
        </w:rPr>
        <w:t xml:space="preserve">, </w:t>
      </w:r>
      <w:hyperlink r:id="rId14" w:history="1">
        <w:r>
          <w:rPr>
            <w:rStyle w:val="43"/>
            <w:rFonts w:ascii="Arial" w:hAnsi="Arial" w:cs="Arial"/>
            <w:color w:val="00000A"/>
            <w:sz w:val="24"/>
            <w:szCs w:val="24"/>
          </w:rPr>
          <w:t>ст. 19.4.1</w:t>
        </w:r>
      </w:hyperlink>
      <w:r>
        <w:rPr>
          <w:rFonts w:ascii="Arial" w:hAnsi="Arial" w:cs="Arial"/>
          <w:sz w:val="24"/>
          <w:szCs w:val="24"/>
        </w:rPr>
        <w:t xml:space="preserve">, </w:t>
      </w:r>
      <w:hyperlink r:id="rId15" w:history="1">
        <w:r>
          <w:rPr>
            <w:rStyle w:val="43"/>
            <w:rFonts w:ascii="Arial" w:hAnsi="Arial" w:cs="Arial"/>
            <w:color w:val="00000A"/>
            <w:sz w:val="24"/>
            <w:szCs w:val="24"/>
          </w:rPr>
          <w:t>ч. 1 ст. 19.5</w:t>
        </w:r>
      </w:hyperlink>
      <w:r>
        <w:rPr>
          <w:rFonts w:ascii="Arial" w:hAnsi="Arial" w:cs="Arial"/>
          <w:sz w:val="24"/>
          <w:szCs w:val="24"/>
        </w:rPr>
        <w:t xml:space="preserve">, </w:t>
      </w:r>
      <w:hyperlink r:id="rId16" w:history="1">
        <w:r>
          <w:rPr>
            <w:rStyle w:val="43"/>
            <w:rFonts w:ascii="Arial" w:hAnsi="Arial" w:cs="Arial"/>
            <w:color w:val="00000A"/>
            <w:sz w:val="24"/>
            <w:szCs w:val="24"/>
          </w:rPr>
          <w:t>ст. 19.7</w:t>
        </w:r>
      </w:hyperlink>
      <w:r>
        <w:rPr>
          <w:rFonts w:ascii="Arial" w:hAnsi="Arial" w:cs="Arial"/>
          <w:sz w:val="24"/>
          <w:szCs w:val="24"/>
        </w:rPr>
        <w:t xml:space="preserve"> КоАП РФ, ч. 5 ст. 6.11 КоАП МО: </w:t>
      </w:r>
    </w:p>
    <w:p w:rsidR="00880C2B" w:rsidRDefault="00880C2B" w:rsidP="00790272">
      <w:pPr>
        <w:widowControl w:val="0"/>
        <w:numPr>
          <w:ilvl w:val="3"/>
          <w:numId w:val="18"/>
        </w:numPr>
        <w:tabs>
          <w:tab w:val="left" w:pos="1418"/>
          <w:tab w:val="left" w:pos="1701"/>
        </w:tabs>
        <w:suppressAutoHyphens/>
        <w:spacing w:after="0"/>
        <w:ind w:left="0" w:firstLine="709"/>
        <w:jc w:val="both"/>
        <w:rPr>
          <w:rFonts w:ascii="Arial" w:hAnsi="Arial" w:cs="Arial"/>
          <w:sz w:val="24"/>
          <w:szCs w:val="24"/>
        </w:rPr>
      </w:pPr>
      <w:r>
        <w:rPr>
          <w:rFonts w:ascii="Arial" w:hAnsi="Arial" w:cs="Arial"/>
          <w:sz w:val="24"/>
          <w:szCs w:val="24"/>
        </w:rPr>
        <w:t xml:space="preserve">руководитель органа администрации муниципального образования Московской области, уполномоченного на осуществление муниципального земельного контроля; </w:t>
      </w:r>
    </w:p>
    <w:p w:rsidR="00880C2B" w:rsidRDefault="00880C2B" w:rsidP="00790272">
      <w:pPr>
        <w:widowControl w:val="0"/>
        <w:numPr>
          <w:ilvl w:val="3"/>
          <w:numId w:val="18"/>
        </w:numPr>
        <w:tabs>
          <w:tab w:val="left" w:pos="1418"/>
          <w:tab w:val="left" w:pos="1701"/>
        </w:tabs>
        <w:suppressAutoHyphens/>
        <w:spacing w:after="0"/>
        <w:ind w:left="0" w:firstLine="709"/>
        <w:jc w:val="both"/>
        <w:rPr>
          <w:rFonts w:ascii="Arial" w:hAnsi="Arial" w:cs="Arial"/>
          <w:sz w:val="24"/>
          <w:szCs w:val="24"/>
        </w:rPr>
      </w:pPr>
      <w:r>
        <w:rPr>
          <w:rFonts w:ascii="Arial" w:hAnsi="Arial" w:cs="Arial"/>
          <w:sz w:val="24"/>
          <w:szCs w:val="24"/>
        </w:rPr>
        <w:t>заместитель председателя комитета, заместитель начальника управления, заместитель начальника отдела администрации муниципального образования Московской области, уполномоченного на осуществление муниципального земельного контроля.</w:t>
      </w:r>
    </w:p>
    <w:p w:rsidR="00880C2B" w:rsidRDefault="00880C2B" w:rsidP="00880C2B">
      <w:pPr>
        <w:widowControl w:val="0"/>
        <w:tabs>
          <w:tab w:val="left" w:pos="1418"/>
          <w:tab w:val="left" w:pos="1701"/>
        </w:tabs>
        <w:spacing w:after="0"/>
        <w:jc w:val="both"/>
        <w:rPr>
          <w:rFonts w:ascii="Arial" w:hAnsi="Arial" w:cs="Arial"/>
          <w:sz w:val="24"/>
          <w:szCs w:val="24"/>
        </w:rPr>
      </w:pPr>
    </w:p>
    <w:p w:rsidR="00880C2B" w:rsidRDefault="00880C2B" w:rsidP="00880C2B">
      <w:pPr>
        <w:widowControl w:val="0"/>
        <w:tabs>
          <w:tab w:val="left" w:pos="1418"/>
          <w:tab w:val="left" w:pos="1701"/>
        </w:tabs>
        <w:spacing w:after="0"/>
        <w:ind w:firstLine="709"/>
        <w:jc w:val="both"/>
        <w:rPr>
          <w:rFonts w:ascii="Arial" w:hAnsi="Arial" w:cs="Arial"/>
          <w:sz w:val="24"/>
          <w:szCs w:val="24"/>
        </w:rPr>
      </w:pPr>
      <w:r>
        <w:rPr>
          <w:rFonts w:ascii="Arial" w:hAnsi="Arial" w:cs="Arial"/>
          <w:sz w:val="24"/>
          <w:szCs w:val="24"/>
        </w:rPr>
        <w:t>134. В случае</w:t>
      </w:r>
      <w:proofErr w:type="gramStart"/>
      <w:r>
        <w:rPr>
          <w:rFonts w:ascii="Arial" w:hAnsi="Arial" w:cs="Arial"/>
          <w:sz w:val="24"/>
          <w:szCs w:val="24"/>
        </w:rPr>
        <w:t>,</w:t>
      </w:r>
      <w:proofErr w:type="gramEnd"/>
      <w:r>
        <w:rPr>
          <w:rFonts w:ascii="Arial" w:hAnsi="Arial" w:cs="Arial"/>
          <w:sz w:val="24"/>
          <w:szCs w:val="24"/>
        </w:rPr>
        <w:t xml:space="preserve"> если при проверке исполнения предписания установлен факт </w:t>
      </w:r>
      <w:proofErr w:type="spellStart"/>
      <w:r>
        <w:rPr>
          <w:rFonts w:ascii="Arial" w:hAnsi="Arial" w:cs="Arial"/>
          <w:sz w:val="24"/>
          <w:szCs w:val="24"/>
        </w:rPr>
        <w:t>неустранения</w:t>
      </w:r>
      <w:proofErr w:type="spellEnd"/>
      <w:r>
        <w:rPr>
          <w:rFonts w:ascii="Arial" w:hAnsi="Arial" w:cs="Arial"/>
          <w:sz w:val="24"/>
          <w:szCs w:val="24"/>
        </w:rPr>
        <w:t xml:space="preserve"> нарушения, уполномоченными лицами органа муниципального земельного контроля составляется протокол об административном правонарушении, ответственность за совершение которого предусмотрена ч.1 ст. 19.5 КоАП РФ.</w:t>
      </w:r>
    </w:p>
    <w:p w:rsidR="00880C2B" w:rsidRDefault="00880C2B" w:rsidP="00880C2B">
      <w:pPr>
        <w:widowControl w:val="0"/>
        <w:tabs>
          <w:tab w:val="left" w:pos="1418"/>
          <w:tab w:val="left" w:pos="1701"/>
        </w:tabs>
        <w:spacing w:after="0"/>
        <w:ind w:firstLine="709"/>
        <w:jc w:val="both"/>
        <w:rPr>
          <w:rFonts w:ascii="Arial" w:hAnsi="Arial" w:cs="Arial"/>
          <w:sz w:val="24"/>
          <w:szCs w:val="24"/>
        </w:rPr>
      </w:pPr>
    </w:p>
    <w:p w:rsidR="00880C2B" w:rsidRDefault="00880C2B" w:rsidP="00880C2B">
      <w:pPr>
        <w:widowControl w:val="0"/>
        <w:tabs>
          <w:tab w:val="left" w:pos="1418"/>
          <w:tab w:val="left" w:pos="1701"/>
        </w:tabs>
        <w:spacing w:after="0"/>
        <w:ind w:firstLine="709"/>
        <w:jc w:val="both"/>
        <w:rPr>
          <w:rFonts w:ascii="Arial" w:hAnsi="Arial" w:cs="Arial"/>
          <w:sz w:val="24"/>
          <w:szCs w:val="24"/>
        </w:rPr>
      </w:pPr>
      <w:r>
        <w:rPr>
          <w:rFonts w:ascii="Arial" w:hAnsi="Arial" w:cs="Arial"/>
          <w:sz w:val="24"/>
          <w:szCs w:val="24"/>
        </w:rPr>
        <w:t>135. Дело об административном правонарушении считается возбужденным с момента составления протокола об административном правонарушении.</w:t>
      </w:r>
    </w:p>
    <w:p w:rsidR="00880C2B" w:rsidRDefault="00880C2B" w:rsidP="00880C2B">
      <w:pPr>
        <w:widowControl w:val="0"/>
        <w:tabs>
          <w:tab w:val="left" w:pos="1418"/>
          <w:tab w:val="left" w:pos="1701"/>
        </w:tabs>
        <w:spacing w:after="0"/>
        <w:ind w:firstLine="709"/>
        <w:jc w:val="both"/>
        <w:rPr>
          <w:rFonts w:ascii="Arial" w:hAnsi="Arial" w:cs="Arial"/>
          <w:sz w:val="24"/>
          <w:szCs w:val="24"/>
        </w:rPr>
      </w:pPr>
      <w:r>
        <w:rPr>
          <w:rFonts w:ascii="Arial" w:hAnsi="Arial" w:cs="Arial"/>
          <w:sz w:val="24"/>
          <w:szCs w:val="24"/>
        </w:rPr>
        <w:t>О совершении административного правонарушения составляется протокол об административном правонарушении, предусмотренный КоАП РФ.</w:t>
      </w:r>
    </w:p>
    <w:p w:rsidR="00880C2B" w:rsidRDefault="00880C2B" w:rsidP="00880C2B">
      <w:pPr>
        <w:widowControl w:val="0"/>
        <w:tabs>
          <w:tab w:val="left" w:pos="1418"/>
          <w:tab w:val="left" w:pos="1701"/>
        </w:tabs>
        <w:spacing w:after="0"/>
        <w:ind w:firstLine="709"/>
        <w:jc w:val="both"/>
        <w:rPr>
          <w:rFonts w:ascii="Arial" w:hAnsi="Arial" w:cs="Arial"/>
          <w:sz w:val="24"/>
          <w:szCs w:val="24"/>
        </w:rPr>
      </w:pPr>
    </w:p>
    <w:p w:rsidR="00880C2B" w:rsidRDefault="00880C2B" w:rsidP="00790272">
      <w:pPr>
        <w:widowControl w:val="0"/>
        <w:numPr>
          <w:ilvl w:val="0"/>
          <w:numId w:val="19"/>
        </w:numPr>
        <w:tabs>
          <w:tab w:val="left" w:pos="283"/>
          <w:tab w:val="left" w:pos="1418"/>
          <w:tab w:val="left" w:pos="1701"/>
        </w:tabs>
        <w:suppressAutoHyphens/>
        <w:spacing w:after="0"/>
        <w:ind w:left="0" w:firstLine="709"/>
        <w:jc w:val="both"/>
        <w:rPr>
          <w:rFonts w:ascii="Arial" w:hAnsi="Arial" w:cs="Arial"/>
          <w:sz w:val="24"/>
          <w:szCs w:val="24"/>
        </w:rPr>
      </w:pPr>
      <w:proofErr w:type="gramStart"/>
      <w:r>
        <w:rPr>
          <w:rFonts w:ascii="Arial" w:hAnsi="Arial" w:cs="Arial"/>
          <w:sz w:val="24"/>
          <w:szCs w:val="24"/>
        </w:rPr>
        <w:t xml:space="preserve">При составлении протокола об административном правонарушении лицу, в отношении которого исполняется муниципальная функция, в отношении которого </w:t>
      </w:r>
      <w:r>
        <w:rPr>
          <w:rFonts w:ascii="Arial" w:hAnsi="Arial" w:cs="Arial"/>
          <w:sz w:val="24"/>
          <w:szCs w:val="24"/>
        </w:rPr>
        <w:lastRenderedPageBreak/>
        <w:t>возбуждено дело об административном правонарушении (далее – лицо, в отношении которого возбуждено дело об административном правонарушении), его законному представителю, а также иным участникам производства по делу разъясняются их права и обязанности, предусмотренные КоАП РФ, о чем делается запись в протоколе об административном правонарушении.</w:t>
      </w:r>
      <w:proofErr w:type="gramEnd"/>
    </w:p>
    <w:p w:rsidR="00880C2B" w:rsidRDefault="00880C2B" w:rsidP="00880C2B">
      <w:pPr>
        <w:widowControl w:val="0"/>
        <w:tabs>
          <w:tab w:val="left" w:pos="283"/>
          <w:tab w:val="left" w:pos="1418"/>
          <w:tab w:val="left" w:pos="1701"/>
        </w:tabs>
        <w:spacing w:after="0"/>
        <w:ind w:left="709"/>
        <w:jc w:val="both"/>
        <w:rPr>
          <w:rFonts w:ascii="Arial" w:hAnsi="Arial" w:cs="Arial"/>
          <w:sz w:val="24"/>
          <w:szCs w:val="24"/>
        </w:rPr>
      </w:pPr>
    </w:p>
    <w:p w:rsidR="00880C2B" w:rsidRDefault="00880C2B" w:rsidP="00790272">
      <w:pPr>
        <w:widowControl w:val="0"/>
        <w:numPr>
          <w:ilvl w:val="0"/>
          <w:numId w:val="19"/>
        </w:numPr>
        <w:tabs>
          <w:tab w:val="left" w:pos="283"/>
          <w:tab w:val="left" w:pos="1418"/>
          <w:tab w:val="left" w:pos="1701"/>
        </w:tabs>
        <w:suppressAutoHyphens/>
        <w:spacing w:after="0"/>
        <w:ind w:left="0" w:firstLine="709"/>
        <w:jc w:val="both"/>
        <w:rPr>
          <w:rFonts w:ascii="Arial" w:hAnsi="Arial" w:cs="Arial"/>
          <w:sz w:val="24"/>
          <w:szCs w:val="24"/>
        </w:rPr>
      </w:pPr>
      <w:r>
        <w:rPr>
          <w:rFonts w:ascii="Arial" w:hAnsi="Arial" w:cs="Arial"/>
          <w:sz w:val="24"/>
          <w:szCs w:val="24"/>
        </w:rPr>
        <w:t xml:space="preserve">Лицу, в отношении которого возбуждено дело об административном правонарушении, его законному представителю предоставляется возможность ознакомления с протоколом об административном правонарушении. Указанное лицо вправе представить объяснения и замечания по содержанию протокола, которые прилагаются к протоколу. </w:t>
      </w:r>
    </w:p>
    <w:p w:rsidR="00880C2B" w:rsidRDefault="00880C2B" w:rsidP="00880C2B">
      <w:pPr>
        <w:widowControl w:val="0"/>
        <w:tabs>
          <w:tab w:val="left" w:pos="283"/>
          <w:tab w:val="left" w:pos="1418"/>
          <w:tab w:val="left" w:pos="1701"/>
        </w:tabs>
        <w:spacing w:after="0"/>
        <w:jc w:val="both"/>
        <w:rPr>
          <w:rFonts w:ascii="Arial" w:hAnsi="Arial" w:cs="Arial"/>
          <w:sz w:val="24"/>
          <w:szCs w:val="24"/>
        </w:rPr>
      </w:pPr>
    </w:p>
    <w:p w:rsidR="00880C2B" w:rsidRDefault="00880C2B" w:rsidP="00790272">
      <w:pPr>
        <w:widowControl w:val="0"/>
        <w:numPr>
          <w:ilvl w:val="0"/>
          <w:numId w:val="19"/>
        </w:numPr>
        <w:tabs>
          <w:tab w:val="left" w:pos="283"/>
          <w:tab w:val="left" w:pos="1418"/>
          <w:tab w:val="left" w:pos="1701"/>
        </w:tabs>
        <w:suppressAutoHyphens/>
        <w:spacing w:after="0"/>
        <w:ind w:left="0" w:firstLine="709"/>
        <w:jc w:val="both"/>
        <w:rPr>
          <w:rFonts w:ascii="Arial" w:hAnsi="Arial" w:cs="Arial"/>
          <w:sz w:val="24"/>
          <w:szCs w:val="24"/>
        </w:rPr>
      </w:pPr>
      <w:r>
        <w:rPr>
          <w:rFonts w:ascii="Arial" w:hAnsi="Arial" w:cs="Arial"/>
          <w:sz w:val="24"/>
          <w:szCs w:val="24"/>
        </w:rPr>
        <w:t>Лицу, в отношении которого возбуждено дело об административном правонарушении, законному представителю лица, в отношении которого возбуждено дело об административном правонарушении, вручается под расписку копия протокола об административном правонарушении.</w:t>
      </w:r>
    </w:p>
    <w:p w:rsidR="00880C2B" w:rsidRDefault="00880C2B" w:rsidP="00880C2B">
      <w:pPr>
        <w:widowControl w:val="0"/>
        <w:tabs>
          <w:tab w:val="left" w:pos="283"/>
          <w:tab w:val="left" w:pos="1418"/>
          <w:tab w:val="left" w:pos="1701"/>
        </w:tabs>
        <w:spacing w:after="0"/>
        <w:jc w:val="both"/>
        <w:rPr>
          <w:rFonts w:ascii="Arial" w:hAnsi="Arial" w:cs="Arial"/>
          <w:sz w:val="24"/>
          <w:szCs w:val="24"/>
        </w:rPr>
      </w:pPr>
    </w:p>
    <w:p w:rsidR="00880C2B" w:rsidRDefault="00880C2B" w:rsidP="00790272">
      <w:pPr>
        <w:widowControl w:val="0"/>
        <w:numPr>
          <w:ilvl w:val="0"/>
          <w:numId w:val="19"/>
        </w:numPr>
        <w:tabs>
          <w:tab w:val="left" w:pos="283"/>
          <w:tab w:val="left" w:pos="1418"/>
          <w:tab w:val="left" w:pos="1701"/>
        </w:tabs>
        <w:suppressAutoHyphens/>
        <w:spacing w:after="0"/>
        <w:ind w:left="0" w:firstLine="709"/>
        <w:jc w:val="both"/>
        <w:rPr>
          <w:rFonts w:ascii="Arial" w:hAnsi="Arial" w:cs="Arial"/>
          <w:sz w:val="24"/>
          <w:szCs w:val="24"/>
        </w:rPr>
      </w:pPr>
      <w:r>
        <w:rPr>
          <w:rFonts w:ascii="Arial" w:hAnsi="Arial" w:cs="Arial"/>
          <w:sz w:val="24"/>
          <w:szCs w:val="24"/>
        </w:rPr>
        <w:t xml:space="preserve">Протокол об административном правонарушении подписывается должностным лицом органа муниципального земельного контроля, его составившим, и лицом, в отношении которого возбуждено дело об административном правонарушении, его законным представителем. </w:t>
      </w:r>
    </w:p>
    <w:p w:rsidR="00880C2B" w:rsidRDefault="00880C2B" w:rsidP="00880C2B">
      <w:pPr>
        <w:widowControl w:val="0"/>
        <w:tabs>
          <w:tab w:val="left" w:pos="283"/>
          <w:tab w:val="left" w:pos="1418"/>
          <w:tab w:val="left" w:pos="1701"/>
        </w:tabs>
        <w:spacing w:after="0"/>
        <w:jc w:val="both"/>
        <w:rPr>
          <w:rFonts w:ascii="Arial" w:hAnsi="Arial" w:cs="Arial"/>
          <w:sz w:val="24"/>
          <w:szCs w:val="24"/>
        </w:rPr>
      </w:pPr>
    </w:p>
    <w:p w:rsidR="00880C2B" w:rsidRDefault="00880C2B" w:rsidP="00790272">
      <w:pPr>
        <w:widowControl w:val="0"/>
        <w:numPr>
          <w:ilvl w:val="0"/>
          <w:numId w:val="19"/>
        </w:numPr>
        <w:tabs>
          <w:tab w:val="left" w:pos="283"/>
          <w:tab w:val="left" w:pos="1418"/>
          <w:tab w:val="left" w:pos="1701"/>
        </w:tabs>
        <w:suppressAutoHyphens/>
        <w:spacing w:after="0"/>
        <w:ind w:left="0" w:firstLine="709"/>
        <w:jc w:val="both"/>
        <w:rPr>
          <w:rFonts w:ascii="Arial" w:hAnsi="Arial" w:cs="Arial"/>
          <w:sz w:val="24"/>
          <w:szCs w:val="24"/>
        </w:rPr>
      </w:pPr>
      <w:r>
        <w:rPr>
          <w:rFonts w:ascii="Arial" w:hAnsi="Arial" w:cs="Arial"/>
          <w:sz w:val="24"/>
          <w:szCs w:val="24"/>
        </w:rPr>
        <w:t>В случае отказа указанных лиц от подписания протокола, а также в случае составления протокола об административном правонарушении в отсутствии лица, в отношении которого возбуждено дело об административном правонарушении, его законного представителя в нем делается соответствующая запись.</w:t>
      </w:r>
    </w:p>
    <w:p w:rsidR="00880C2B" w:rsidRDefault="00880C2B" w:rsidP="00880C2B">
      <w:pPr>
        <w:widowControl w:val="0"/>
        <w:tabs>
          <w:tab w:val="left" w:pos="283"/>
          <w:tab w:val="left" w:pos="1418"/>
          <w:tab w:val="left" w:pos="1701"/>
        </w:tabs>
        <w:spacing w:after="0"/>
        <w:jc w:val="both"/>
        <w:rPr>
          <w:rFonts w:ascii="Arial" w:hAnsi="Arial" w:cs="Arial"/>
          <w:sz w:val="24"/>
          <w:szCs w:val="24"/>
        </w:rPr>
      </w:pPr>
    </w:p>
    <w:p w:rsidR="00880C2B" w:rsidRDefault="00880C2B" w:rsidP="00790272">
      <w:pPr>
        <w:widowControl w:val="0"/>
        <w:numPr>
          <w:ilvl w:val="0"/>
          <w:numId w:val="19"/>
        </w:numPr>
        <w:tabs>
          <w:tab w:val="left" w:pos="283"/>
          <w:tab w:val="left" w:pos="1418"/>
          <w:tab w:val="left" w:pos="1701"/>
        </w:tabs>
        <w:suppressAutoHyphens/>
        <w:spacing w:after="0"/>
        <w:ind w:left="0" w:firstLine="709"/>
        <w:jc w:val="both"/>
        <w:rPr>
          <w:rFonts w:ascii="Arial" w:hAnsi="Arial" w:cs="Arial"/>
          <w:sz w:val="24"/>
          <w:szCs w:val="24"/>
        </w:rPr>
      </w:pPr>
      <w:r>
        <w:rPr>
          <w:rFonts w:ascii="Arial" w:hAnsi="Arial" w:cs="Arial"/>
          <w:sz w:val="24"/>
          <w:szCs w:val="24"/>
        </w:rPr>
        <w:t>В случае неявки лица или его законного представителя, в отношении которых ведется производство по делу об административном правонарушении, если он извещен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880C2B" w:rsidRDefault="00880C2B" w:rsidP="00880C2B">
      <w:pPr>
        <w:widowControl w:val="0"/>
        <w:tabs>
          <w:tab w:val="left" w:pos="283"/>
          <w:tab w:val="left" w:pos="1418"/>
          <w:tab w:val="left" w:pos="1701"/>
        </w:tabs>
        <w:spacing w:after="0"/>
        <w:jc w:val="both"/>
        <w:rPr>
          <w:rFonts w:ascii="Arial" w:hAnsi="Arial" w:cs="Arial"/>
          <w:sz w:val="24"/>
          <w:szCs w:val="24"/>
        </w:rPr>
      </w:pPr>
    </w:p>
    <w:p w:rsidR="00880C2B" w:rsidRDefault="00880C2B" w:rsidP="00790272">
      <w:pPr>
        <w:widowControl w:val="0"/>
        <w:numPr>
          <w:ilvl w:val="0"/>
          <w:numId w:val="19"/>
        </w:numPr>
        <w:tabs>
          <w:tab w:val="left" w:pos="283"/>
          <w:tab w:val="left" w:pos="1418"/>
          <w:tab w:val="left" w:pos="1701"/>
        </w:tabs>
        <w:suppressAutoHyphens/>
        <w:spacing w:after="0"/>
        <w:ind w:left="0" w:firstLine="709"/>
        <w:jc w:val="both"/>
        <w:rPr>
          <w:rFonts w:ascii="Arial" w:hAnsi="Arial" w:cs="Arial"/>
          <w:sz w:val="24"/>
          <w:szCs w:val="24"/>
        </w:rPr>
      </w:pPr>
      <w:r>
        <w:rPr>
          <w:rFonts w:ascii="Arial" w:hAnsi="Arial" w:cs="Arial"/>
          <w:sz w:val="24"/>
          <w:szCs w:val="24"/>
        </w:rPr>
        <w:t>Протокол об административном правонарушении направляется судье в течение трех суток с момента составления протокола об административном правонарушении.</w:t>
      </w:r>
    </w:p>
    <w:p w:rsidR="00880C2B" w:rsidRDefault="00880C2B" w:rsidP="00880C2B">
      <w:pPr>
        <w:widowControl w:val="0"/>
        <w:tabs>
          <w:tab w:val="left" w:pos="283"/>
          <w:tab w:val="left" w:pos="1418"/>
          <w:tab w:val="left" w:pos="1701"/>
        </w:tabs>
        <w:spacing w:after="0"/>
        <w:jc w:val="both"/>
        <w:rPr>
          <w:rFonts w:ascii="Arial" w:hAnsi="Arial" w:cs="Arial"/>
          <w:sz w:val="24"/>
          <w:szCs w:val="24"/>
        </w:rPr>
      </w:pPr>
    </w:p>
    <w:p w:rsidR="00880C2B" w:rsidRDefault="00880C2B" w:rsidP="00790272">
      <w:pPr>
        <w:widowControl w:val="0"/>
        <w:numPr>
          <w:ilvl w:val="0"/>
          <w:numId w:val="19"/>
        </w:numPr>
        <w:tabs>
          <w:tab w:val="left" w:pos="283"/>
          <w:tab w:val="left" w:pos="1418"/>
          <w:tab w:val="left" w:pos="1701"/>
        </w:tabs>
        <w:suppressAutoHyphens/>
        <w:spacing w:after="0"/>
        <w:ind w:left="0" w:firstLine="709"/>
        <w:jc w:val="both"/>
        <w:rPr>
          <w:rFonts w:ascii="Arial" w:hAnsi="Arial" w:cs="Arial"/>
          <w:sz w:val="24"/>
          <w:szCs w:val="24"/>
        </w:rPr>
      </w:pPr>
      <w:r>
        <w:rPr>
          <w:rFonts w:ascii="Arial" w:hAnsi="Arial" w:cs="Arial"/>
          <w:sz w:val="24"/>
          <w:szCs w:val="24"/>
        </w:rPr>
        <w:t>В случае если протокол об административном правонарушении составлен неправомочным лицом, а также в иных случаях, предусмотренных пунктом 4 ч. 1 ст. 29.4 КоАП РФ, недостатки протокола и других материалов дела об административном правонарушении устраняются в срок не более трех суток со дня их поступления (получения) от судьи. Материалы дела об административном правонарушении с внесенными в них изменениями и дополнениями возвращаются судье в течение суток со дня устранения соответствующих недостатков.</w:t>
      </w:r>
    </w:p>
    <w:p w:rsidR="00880C2B" w:rsidRDefault="00880C2B" w:rsidP="00880C2B">
      <w:pPr>
        <w:widowControl w:val="0"/>
        <w:tabs>
          <w:tab w:val="left" w:pos="283"/>
          <w:tab w:val="left" w:pos="1418"/>
          <w:tab w:val="left" w:pos="1701"/>
        </w:tabs>
        <w:spacing w:after="0"/>
        <w:jc w:val="both"/>
        <w:rPr>
          <w:rFonts w:ascii="Arial" w:hAnsi="Arial" w:cs="Arial"/>
          <w:sz w:val="24"/>
          <w:szCs w:val="24"/>
        </w:rPr>
      </w:pPr>
    </w:p>
    <w:p w:rsidR="00880C2B" w:rsidRDefault="00880C2B" w:rsidP="00790272">
      <w:pPr>
        <w:widowControl w:val="0"/>
        <w:numPr>
          <w:ilvl w:val="0"/>
          <w:numId w:val="19"/>
        </w:numPr>
        <w:tabs>
          <w:tab w:val="left" w:pos="283"/>
          <w:tab w:val="left" w:pos="1418"/>
          <w:tab w:val="left" w:pos="1701"/>
        </w:tabs>
        <w:suppressAutoHyphens/>
        <w:spacing w:after="0"/>
        <w:ind w:left="0" w:firstLine="709"/>
        <w:jc w:val="both"/>
        <w:rPr>
          <w:rFonts w:ascii="Arial" w:hAnsi="Arial" w:cs="Arial"/>
          <w:sz w:val="24"/>
          <w:szCs w:val="24"/>
        </w:rPr>
      </w:pPr>
      <w:r>
        <w:rPr>
          <w:rFonts w:ascii="Arial" w:hAnsi="Arial" w:cs="Arial"/>
          <w:sz w:val="24"/>
          <w:szCs w:val="24"/>
        </w:rPr>
        <w:t xml:space="preserve">Информация о наложенном административном наказании в виде штрафа </w:t>
      </w:r>
      <w:r>
        <w:rPr>
          <w:rFonts w:ascii="Arial" w:hAnsi="Arial" w:cs="Arial"/>
          <w:sz w:val="24"/>
          <w:szCs w:val="24"/>
        </w:rPr>
        <w:lastRenderedPageBreak/>
        <w:t>вносится в ЕГИС ОКНД.</w:t>
      </w:r>
    </w:p>
    <w:p w:rsidR="00880C2B" w:rsidRDefault="00880C2B" w:rsidP="00880C2B">
      <w:pPr>
        <w:widowControl w:val="0"/>
        <w:tabs>
          <w:tab w:val="left" w:pos="283"/>
          <w:tab w:val="left" w:pos="1418"/>
          <w:tab w:val="left" w:pos="1701"/>
        </w:tabs>
        <w:spacing w:after="0"/>
        <w:ind w:left="709"/>
        <w:jc w:val="both"/>
        <w:rPr>
          <w:rFonts w:ascii="Arial" w:hAnsi="Arial" w:cs="Arial"/>
          <w:sz w:val="24"/>
          <w:szCs w:val="24"/>
        </w:rPr>
      </w:pPr>
    </w:p>
    <w:p w:rsidR="00880C2B" w:rsidRDefault="00880C2B" w:rsidP="00880C2B">
      <w:pPr>
        <w:pStyle w:val="ConsPlusNormal"/>
        <w:tabs>
          <w:tab w:val="left" w:pos="1134"/>
        </w:tabs>
        <w:spacing w:line="276" w:lineRule="auto"/>
        <w:ind w:firstLine="709"/>
        <w:jc w:val="center"/>
        <w:rPr>
          <w:rFonts w:ascii="Arial" w:hAnsi="Arial" w:cs="Arial"/>
          <w:sz w:val="24"/>
          <w:szCs w:val="24"/>
        </w:rPr>
      </w:pPr>
      <w:r>
        <w:rPr>
          <w:rFonts w:ascii="Arial" w:hAnsi="Arial" w:cs="Arial"/>
          <w:sz w:val="24"/>
          <w:szCs w:val="24"/>
        </w:rPr>
        <w:t>Предоставление отчетности при осуществлении муниципального земельного контроля</w:t>
      </w:r>
    </w:p>
    <w:p w:rsidR="00880C2B" w:rsidRDefault="00880C2B" w:rsidP="00880C2B">
      <w:pPr>
        <w:pStyle w:val="ConsPlusNormal"/>
        <w:tabs>
          <w:tab w:val="left" w:pos="1134"/>
        </w:tabs>
        <w:spacing w:line="276" w:lineRule="auto"/>
        <w:ind w:firstLine="709"/>
        <w:jc w:val="center"/>
        <w:rPr>
          <w:rFonts w:ascii="Arial" w:hAnsi="Arial" w:cs="Arial"/>
          <w:sz w:val="24"/>
          <w:szCs w:val="24"/>
        </w:rPr>
      </w:pP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145. Орган муниципального земельного контроля направляет отчет об осуществлении муниципального земельного контроля в Министерство имущественных отношений Московской области.</w:t>
      </w:r>
    </w:p>
    <w:p w:rsidR="00880C2B" w:rsidRDefault="00880C2B" w:rsidP="00880C2B">
      <w:pPr>
        <w:pStyle w:val="ConsPlusNormal"/>
        <w:tabs>
          <w:tab w:val="left" w:pos="1134"/>
        </w:tabs>
        <w:spacing w:line="276" w:lineRule="auto"/>
        <w:ind w:firstLine="709"/>
        <w:jc w:val="both"/>
        <w:rPr>
          <w:rFonts w:ascii="Arial" w:hAnsi="Arial" w:cs="Arial"/>
          <w:sz w:val="24"/>
          <w:szCs w:val="24"/>
        </w:rPr>
      </w:pP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146. Форма отчета о проведении муниципального земельного контроля и сроки предоставления устанавливаются Министерством имущественных отношений Московской области.</w:t>
      </w:r>
    </w:p>
    <w:p w:rsidR="00880C2B" w:rsidRDefault="00880C2B" w:rsidP="00880C2B">
      <w:pPr>
        <w:widowControl w:val="0"/>
        <w:tabs>
          <w:tab w:val="left" w:pos="1134"/>
        </w:tabs>
        <w:autoSpaceDE w:val="0"/>
        <w:spacing w:after="0"/>
        <w:rPr>
          <w:rFonts w:ascii="Arial" w:hAnsi="Arial" w:cs="Arial"/>
          <w:sz w:val="24"/>
          <w:szCs w:val="24"/>
        </w:rPr>
      </w:pPr>
    </w:p>
    <w:p w:rsidR="00880C2B" w:rsidRDefault="00880C2B" w:rsidP="00880C2B">
      <w:pPr>
        <w:widowControl w:val="0"/>
        <w:tabs>
          <w:tab w:val="left" w:pos="1134"/>
        </w:tabs>
        <w:autoSpaceDE w:val="0"/>
        <w:spacing w:after="0"/>
        <w:jc w:val="center"/>
        <w:rPr>
          <w:rFonts w:ascii="Arial" w:hAnsi="Arial" w:cs="Arial"/>
          <w:sz w:val="24"/>
          <w:szCs w:val="24"/>
        </w:rPr>
      </w:pPr>
      <w:r>
        <w:rPr>
          <w:rFonts w:ascii="Arial" w:hAnsi="Arial" w:cs="Arial"/>
          <w:sz w:val="24"/>
          <w:szCs w:val="24"/>
        </w:rPr>
        <w:t xml:space="preserve">Рассмотрение обращений граждан и организаций по вопросам соблюдения обязательных требований </w:t>
      </w:r>
    </w:p>
    <w:p w:rsidR="00880C2B" w:rsidRDefault="00880C2B" w:rsidP="00880C2B">
      <w:pPr>
        <w:tabs>
          <w:tab w:val="left" w:pos="1134"/>
        </w:tabs>
        <w:spacing w:after="0"/>
        <w:ind w:firstLine="709"/>
        <w:jc w:val="both"/>
        <w:rPr>
          <w:rFonts w:ascii="Arial" w:hAnsi="Arial" w:cs="Arial"/>
          <w:sz w:val="24"/>
          <w:szCs w:val="24"/>
        </w:rPr>
      </w:pPr>
    </w:p>
    <w:p w:rsidR="00880C2B" w:rsidRDefault="00880C2B" w:rsidP="00880C2B">
      <w:pPr>
        <w:tabs>
          <w:tab w:val="left" w:pos="1134"/>
        </w:tabs>
        <w:spacing w:after="0"/>
        <w:ind w:firstLine="709"/>
        <w:jc w:val="both"/>
        <w:rPr>
          <w:rFonts w:ascii="Arial" w:hAnsi="Arial" w:cs="Arial"/>
          <w:sz w:val="24"/>
          <w:szCs w:val="24"/>
        </w:rPr>
      </w:pPr>
      <w:r>
        <w:rPr>
          <w:rFonts w:ascii="Arial" w:hAnsi="Arial" w:cs="Arial"/>
          <w:sz w:val="24"/>
          <w:szCs w:val="24"/>
        </w:rPr>
        <w:t>147. Началом административного действия является поступление в орган муниципального земельного контроля обращений или заявлений граждан и организаций по вопросам соблюдения обязательных требований.</w:t>
      </w:r>
    </w:p>
    <w:p w:rsidR="00880C2B" w:rsidRDefault="00880C2B" w:rsidP="00880C2B">
      <w:pPr>
        <w:tabs>
          <w:tab w:val="left" w:pos="1134"/>
        </w:tabs>
        <w:spacing w:after="0"/>
        <w:ind w:firstLine="709"/>
        <w:jc w:val="both"/>
        <w:rPr>
          <w:rFonts w:ascii="Arial" w:hAnsi="Arial" w:cs="Arial"/>
          <w:sz w:val="24"/>
          <w:szCs w:val="24"/>
        </w:rPr>
      </w:pPr>
    </w:p>
    <w:p w:rsidR="00880C2B" w:rsidRDefault="00880C2B" w:rsidP="00880C2B">
      <w:pPr>
        <w:tabs>
          <w:tab w:val="left" w:pos="1134"/>
        </w:tabs>
        <w:spacing w:after="0"/>
        <w:ind w:firstLine="709"/>
        <w:jc w:val="both"/>
        <w:rPr>
          <w:rFonts w:ascii="Arial" w:hAnsi="Arial" w:cs="Arial"/>
          <w:sz w:val="24"/>
          <w:szCs w:val="24"/>
        </w:rPr>
      </w:pPr>
      <w:r>
        <w:rPr>
          <w:rFonts w:ascii="Arial" w:hAnsi="Arial" w:cs="Arial"/>
          <w:sz w:val="24"/>
          <w:szCs w:val="24"/>
        </w:rPr>
        <w:t xml:space="preserve">148. Обращения или заявления граждан по вопросам соблюдения обязательных требований (далее также – документы) рассматриваются в соответствии с порядком, установленным Федеральным законом от 02.05.2006 </w:t>
      </w:r>
      <w:r>
        <w:rPr>
          <w:rFonts w:ascii="Arial" w:hAnsi="Arial" w:cs="Arial"/>
          <w:sz w:val="24"/>
          <w:szCs w:val="24"/>
        </w:rPr>
        <w:br/>
        <w:t>№ 59-ФЗ «О порядке рассмотрения обращений граждан Российской Федерации» (далее – Федеральный закон № 59-ФЗ), Законом Московской области от 05.10.2006 № 164 «О рассмотрении обращений граждан» (далее – Закон Московской области № 164).</w:t>
      </w:r>
    </w:p>
    <w:p w:rsidR="00880C2B" w:rsidRDefault="00880C2B" w:rsidP="00880C2B">
      <w:pPr>
        <w:tabs>
          <w:tab w:val="left" w:pos="1134"/>
        </w:tabs>
        <w:spacing w:after="0"/>
        <w:ind w:firstLine="709"/>
        <w:jc w:val="both"/>
        <w:rPr>
          <w:rFonts w:ascii="Arial" w:hAnsi="Arial" w:cs="Arial"/>
          <w:sz w:val="24"/>
          <w:szCs w:val="24"/>
        </w:rPr>
      </w:pPr>
    </w:p>
    <w:p w:rsidR="00880C2B" w:rsidRDefault="00880C2B" w:rsidP="00880C2B">
      <w:pPr>
        <w:tabs>
          <w:tab w:val="left" w:pos="1134"/>
        </w:tabs>
        <w:spacing w:after="0"/>
        <w:ind w:firstLine="709"/>
        <w:jc w:val="both"/>
        <w:rPr>
          <w:rFonts w:ascii="Arial" w:hAnsi="Arial" w:cs="Arial"/>
          <w:sz w:val="24"/>
          <w:szCs w:val="24"/>
        </w:rPr>
      </w:pPr>
      <w:r>
        <w:rPr>
          <w:rFonts w:ascii="Arial" w:hAnsi="Arial" w:cs="Arial"/>
          <w:sz w:val="24"/>
          <w:szCs w:val="24"/>
        </w:rPr>
        <w:t>149. Срок рассмотрения обращений граждан.</w:t>
      </w:r>
    </w:p>
    <w:p w:rsidR="00880C2B" w:rsidRDefault="00880C2B" w:rsidP="00880C2B">
      <w:pPr>
        <w:tabs>
          <w:tab w:val="left" w:pos="1134"/>
        </w:tabs>
        <w:spacing w:after="0"/>
        <w:ind w:firstLine="709"/>
        <w:jc w:val="both"/>
        <w:rPr>
          <w:rFonts w:ascii="Arial" w:hAnsi="Arial" w:cs="Arial"/>
          <w:sz w:val="24"/>
          <w:szCs w:val="24"/>
        </w:rPr>
      </w:pPr>
      <w:r>
        <w:rPr>
          <w:rFonts w:ascii="Arial" w:hAnsi="Arial" w:cs="Arial"/>
          <w:sz w:val="24"/>
          <w:szCs w:val="24"/>
        </w:rPr>
        <w:t xml:space="preserve">Рассмотрение обращений граждан осуществляется в срок не позднее 30 дней со дня регистрации обращений. </w:t>
      </w:r>
    </w:p>
    <w:p w:rsidR="00880C2B" w:rsidRDefault="00880C2B" w:rsidP="00880C2B">
      <w:pPr>
        <w:tabs>
          <w:tab w:val="left" w:pos="1134"/>
        </w:tabs>
        <w:spacing w:after="0"/>
        <w:ind w:firstLine="709"/>
        <w:jc w:val="both"/>
        <w:rPr>
          <w:rFonts w:ascii="Arial" w:hAnsi="Arial" w:cs="Arial"/>
          <w:sz w:val="24"/>
          <w:szCs w:val="24"/>
        </w:rPr>
      </w:pPr>
      <w:r>
        <w:rPr>
          <w:rFonts w:ascii="Arial" w:hAnsi="Arial" w:cs="Arial"/>
          <w:sz w:val="24"/>
          <w:szCs w:val="24"/>
        </w:rPr>
        <w:t>В исключительных случаях срок исполнения функции по рассмотрению обращений граждан может быть продлен руководителем, первым заместителем руководителя или заместителями руководителя либо уполномоченном на то лицом органа муниципального земельного контроля, но не более чем на 30 дней, с обязательным уведомлением заявителя о продлении срока рассмотрения его обращения.</w:t>
      </w:r>
    </w:p>
    <w:p w:rsidR="00880C2B" w:rsidRDefault="00880C2B" w:rsidP="00880C2B">
      <w:pPr>
        <w:tabs>
          <w:tab w:val="left" w:pos="1134"/>
        </w:tabs>
        <w:spacing w:after="0"/>
        <w:ind w:firstLine="709"/>
        <w:jc w:val="both"/>
        <w:rPr>
          <w:rFonts w:ascii="Arial" w:hAnsi="Arial" w:cs="Arial"/>
          <w:sz w:val="24"/>
          <w:szCs w:val="24"/>
        </w:rPr>
      </w:pPr>
      <w:r>
        <w:rPr>
          <w:rFonts w:ascii="Arial" w:hAnsi="Arial" w:cs="Arial"/>
          <w:sz w:val="24"/>
          <w:szCs w:val="24"/>
        </w:rPr>
        <w:t>Обращения, поступившие из Правительства Московской области, рассматриваются в соответствии с постановлением Губернатора Московской области от 18.12.2014 № 287-ПГ «Об утверждении Регламента рассмотрения обращений граждан в Правительстве Московской области».</w:t>
      </w:r>
    </w:p>
    <w:p w:rsidR="00880C2B" w:rsidRDefault="00880C2B" w:rsidP="00880C2B">
      <w:pPr>
        <w:tabs>
          <w:tab w:val="left" w:pos="1134"/>
        </w:tabs>
        <w:spacing w:after="0"/>
        <w:ind w:firstLine="709"/>
        <w:jc w:val="both"/>
        <w:rPr>
          <w:rFonts w:ascii="Arial" w:hAnsi="Arial" w:cs="Arial"/>
          <w:sz w:val="24"/>
          <w:szCs w:val="24"/>
        </w:rPr>
      </w:pPr>
    </w:p>
    <w:p w:rsidR="00880C2B" w:rsidRDefault="00880C2B" w:rsidP="00880C2B">
      <w:pPr>
        <w:tabs>
          <w:tab w:val="left" w:pos="1134"/>
        </w:tabs>
        <w:spacing w:after="0"/>
        <w:ind w:firstLine="709"/>
        <w:jc w:val="both"/>
        <w:rPr>
          <w:rFonts w:ascii="Arial" w:hAnsi="Arial" w:cs="Arial"/>
          <w:sz w:val="24"/>
          <w:szCs w:val="24"/>
        </w:rPr>
      </w:pPr>
      <w:r>
        <w:rPr>
          <w:rFonts w:ascii="Arial" w:hAnsi="Arial" w:cs="Arial"/>
          <w:sz w:val="24"/>
          <w:szCs w:val="24"/>
        </w:rPr>
        <w:t>150. Оставление обращения без рассмотрения.</w:t>
      </w:r>
    </w:p>
    <w:p w:rsidR="00880C2B" w:rsidRDefault="00880C2B" w:rsidP="00880C2B">
      <w:pPr>
        <w:pStyle w:val="17"/>
        <w:tabs>
          <w:tab w:val="left" w:pos="1134"/>
        </w:tabs>
        <w:spacing w:line="276" w:lineRule="auto"/>
        <w:ind w:firstLine="709"/>
        <w:jc w:val="both"/>
        <w:rPr>
          <w:rFonts w:ascii="Arial" w:hAnsi="Arial" w:cs="Arial"/>
          <w:sz w:val="24"/>
          <w:szCs w:val="24"/>
        </w:rPr>
      </w:pPr>
      <w:r>
        <w:rPr>
          <w:rFonts w:ascii="Arial" w:hAnsi="Arial" w:cs="Arial"/>
          <w:sz w:val="24"/>
          <w:szCs w:val="24"/>
        </w:rPr>
        <w:t>Должностные лица, которым направлено обращение, вправе не рассматривать его по существу, если:</w:t>
      </w:r>
    </w:p>
    <w:p w:rsidR="00880C2B" w:rsidRDefault="00880C2B" w:rsidP="00790272">
      <w:pPr>
        <w:pStyle w:val="17"/>
        <w:numPr>
          <w:ilvl w:val="1"/>
          <w:numId w:val="20"/>
        </w:numPr>
        <w:tabs>
          <w:tab w:val="left" w:pos="1134"/>
        </w:tabs>
        <w:spacing w:line="276" w:lineRule="auto"/>
        <w:ind w:left="0" w:firstLine="709"/>
        <w:jc w:val="both"/>
        <w:rPr>
          <w:rFonts w:ascii="Arial" w:hAnsi="Arial" w:cs="Arial"/>
          <w:sz w:val="24"/>
          <w:szCs w:val="24"/>
        </w:rPr>
      </w:pPr>
      <w:proofErr w:type="gramStart"/>
      <w:r>
        <w:rPr>
          <w:rFonts w:ascii="Arial" w:hAnsi="Arial" w:cs="Arial"/>
          <w:sz w:val="24"/>
          <w:szCs w:val="24"/>
        </w:rPr>
        <w:t xml:space="preserve">в обращении гражданина в письменной форме или форме электронного документа содержится вопрос, на который ему неоднократно давались письменные ответы или ответы в форме электронного документа по существу в связи с ранее </w:t>
      </w:r>
      <w:r>
        <w:rPr>
          <w:rFonts w:ascii="Arial" w:hAnsi="Arial" w:cs="Arial"/>
          <w:sz w:val="24"/>
          <w:szCs w:val="24"/>
        </w:rPr>
        <w:lastRenderedPageBreak/>
        <w:t>направляемыми обращениями, и при этом в обращении не приводятся новые доводы или обстоятельства, при условии, что указанное обращение и ранее направляемые обращения направлялись в один и тот же орган</w:t>
      </w:r>
      <w:proofErr w:type="gramEnd"/>
      <w:r>
        <w:rPr>
          <w:rFonts w:ascii="Arial" w:hAnsi="Arial" w:cs="Arial"/>
          <w:sz w:val="24"/>
          <w:szCs w:val="24"/>
        </w:rPr>
        <w:t xml:space="preserve"> местного самоуправления или одному и тому же должностному лицу;</w:t>
      </w:r>
    </w:p>
    <w:p w:rsidR="00880C2B" w:rsidRDefault="00880C2B" w:rsidP="00790272">
      <w:pPr>
        <w:pStyle w:val="17"/>
        <w:numPr>
          <w:ilvl w:val="1"/>
          <w:numId w:val="20"/>
        </w:numPr>
        <w:tabs>
          <w:tab w:val="left" w:pos="1134"/>
        </w:tabs>
        <w:spacing w:line="276" w:lineRule="auto"/>
        <w:ind w:left="0" w:firstLine="709"/>
        <w:jc w:val="both"/>
        <w:rPr>
          <w:rFonts w:ascii="Arial" w:hAnsi="Arial" w:cs="Arial"/>
          <w:sz w:val="24"/>
          <w:szCs w:val="24"/>
        </w:rPr>
      </w:pPr>
      <w:proofErr w:type="gramStart"/>
      <w:r>
        <w:rPr>
          <w:rFonts w:ascii="Arial" w:hAnsi="Arial" w:cs="Arial"/>
          <w:sz w:val="24"/>
          <w:szCs w:val="24"/>
        </w:rPr>
        <w:t>в обращении содержится вопрос, ответ на который размещен в соответствии с ч. 4 ст. 10 Федерального закона № 59-ФЗ на официальном сайте органа муниципального земельного контроля в сети «Интернет», гражданину, направившему обращение, в течение семи дней со дня регистрации обращения сообщается электронный адрес официального сайта в сети «Интернет», на котором размещен ответ на вопрос, поставленный в обращении, при этом обращение, содержащее</w:t>
      </w:r>
      <w:proofErr w:type="gramEnd"/>
      <w:r>
        <w:rPr>
          <w:rFonts w:ascii="Arial" w:hAnsi="Arial" w:cs="Arial"/>
          <w:sz w:val="24"/>
          <w:szCs w:val="24"/>
        </w:rPr>
        <w:t xml:space="preserve"> обжалование судебного решения, не возвращается;</w:t>
      </w:r>
    </w:p>
    <w:p w:rsidR="00880C2B" w:rsidRDefault="00880C2B" w:rsidP="00790272">
      <w:pPr>
        <w:pStyle w:val="17"/>
        <w:numPr>
          <w:ilvl w:val="1"/>
          <w:numId w:val="20"/>
        </w:numPr>
        <w:tabs>
          <w:tab w:val="left" w:pos="1134"/>
        </w:tabs>
        <w:spacing w:line="276" w:lineRule="auto"/>
        <w:ind w:left="0" w:firstLine="709"/>
        <w:jc w:val="both"/>
        <w:rPr>
          <w:rFonts w:ascii="Arial" w:hAnsi="Arial" w:cs="Arial"/>
          <w:sz w:val="24"/>
          <w:szCs w:val="24"/>
        </w:rPr>
      </w:pPr>
      <w:r>
        <w:rPr>
          <w:rFonts w:ascii="Arial" w:hAnsi="Arial" w:cs="Arial"/>
          <w:sz w:val="24"/>
          <w:szCs w:val="24"/>
        </w:rPr>
        <w:t>в обращении обжалуется судебное решение, гражданину, направившему такое обращение, в течение семи дней со дня регистрации обращение возвращается с разъяснением порядка обжалования данного судебного решения;</w:t>
      </w:r>
    </w:p>
    <w:p w:rsidR="00880C2B" w:rsidRDefault="00880C2B" w:rsidP="00790272">
      <w:pPr>
        <w:pStyle w:val="17"/>
        <w:numPr>
          <w:ilvl w:val="1"/>
          <w:numId w:val="20"/>
        </w:numPr>
        <w:tabs>
          <w:tab w:val="left" w:pos="1134"/>
        </w:tabs>
        <w:spacing w:line="276" w:lineRule="auto"/>
        <w:ind w:left="0" w:firstLine="709"/>
        <w:jc w:val="both"/>
        <w:rPr>
          <w:rFonts w:ascii="Arial" w:hAnsi="Arial" w:cs="Arial"/>
          <w:sz w:val="24"/>
          <w:szCs w:val="24"/>
        </w:rPr>
      </w:pPr>
      <w:r>
        <w:rPr>
          <w:rFonts w:ascii="Arial" w:hAnsi="Arial" w:cs="Arial"/>
          <w:sz w:val="24"/>
          <w:szCs w:val="24"/>
        </w:rPr>
        <w:t>в обращении содержатся нецензурные либо оскорбительные выражения, угрозы жизни, здоровью и имуществу должностного лица, а также членов его семьи, при этом сообщается гражданину, направившему обращение, о недопустимости злоупотребления правом;</w:t>
      </w:r>
    </w:p>
    <w:p w:rsidR="00880C2B" w:rsidRDefault="00880C2B" w:rsidP="00790272">
      <w:pPr>
        <w:pStyle w:val="17"/>
        <w:numPr>
          <w:ilvl w:val="1"/>
          <w:numId w:val="20"/>
        </w:numPr>
        <w:tabs>
          <w:tab w:val="left" w:pos="1134"/>
        </w:tabs>
        <w:spacing w:line="276" w:lineRule="auto"/>
        <w:ind w:left="0" w:firstLine="709"/>
        <w:jc w:val="both"/>
        <w:rPr>
          <w:rFonts w:ascii="Arial" w:hAnsi="Arial" w:cs="Arial"/>
          <w:sz w:val="24"/>
          <w:szCs w:val="24"/>
        </w:rPr>
      </w:pPr>
      <w:r>
        <w:rPr>
          <w:rFonts w:ascii="Arial" w:hAnsi="Arial" w:cs="Arial"/>
          <w:sz w:val="24"/>
          <w:szCs w:val="24"/>
        </w:rPr>
        <w:t>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880C2B" w:rsidRDefault="00880C2B" w:rsidP="00790272">
      <w:pPr>
        <w:pStyle w:val="17"/>
        <w:numPr>
          <w:ilvl w:val="1"/>
          <w:numId w:val="20"/>
        </w:numPr>
        <w:tabs>
          <w:tab w:val="left" w:pos="1134"/>
        </w:tabs>
        <w:spacing w:line="276" w:lineRule="auto"/>
        <w:ind w:left="0" w:firstLine="709"/>
        <w:jc w:val="both"/>
        <w:rPr>
          <w:rFonts w:ascii="Arial" w:hAnsi="Arial" w:cs="Arial"/>
          <w:sz w:val="24"/>
          <w:szCs w:val="24"/>
        </w:rPr>
      </w:pPr>
      <w:r>
        <w:rPr>
          <w:rFonts w:ascii="Arial" w:hAnsi="Arial" w:cs="Arial"/>
          <w:sz w:val="24"/>
          <w:szCs w:val="24"/>
        </w:rPr>
        <w:t>от гражданина поступило заявление о прекращении рассмотрения обращения.</w:t>
      </w:r>
    </w:p>
    <w:p w:rsidR="00880C2B" w:rsidRDefault="00880C2B" w:rsidP="00880C2B">
      <w:pPr>
        <w:pStyle w:val="17"/>
        <w:tabs>
          <w:tab w:val="left" w:pos="1134"/>
        </w:tabs>
        <w:spacing w:line="276" w:lineRule="auto"/>
        <w:ind w:firstLine="709"/>
        <w:jc w:val="both"/>
        <w:rPr>
          <w:rFonts w:ascii="Arial" w:hAnsi="Arial" w:cs="Arial"/>
          <w:sz w:val="24"/>
          <w:szCs w:val="24"/>
        </w:rPr>
      </w:pPr>
      <w:r>
        <w:rPr>
          <w:rFonts w:ascii="Arial" w:hAnsi="Arial" w:cs="Arial"/>
          <w:sz w:val="24"/>
          <w:szCs w:val="24"/>
        </w:rPr>
        <w:t>Об отказе в рассмотрении обращения по существу письменно или в форме электронного документа сообщается обратившемуся гражданину.</w:t>
      </w:r>
    </w:p>
    <w:p w:rsidR="00880C2B" w:rsidRDefault="00880C2B" w:rsidP="00880C2B">
      <w:pPr>
        <w:pStyle w:val="17"/>
        <w:tabs>
          <w:tab w:val="left" w:pos="1134"/>
        </w:tabs>
        <w:spacing w:line="276" w:lineRule="auto"/>
        <w:ind w:firstLine="709"/>
        <w:jc w:val="both"/>
        <w:rPr>
          <w:rFonts w:ascii="Arial" w:hAnsi="Arial" w:cs="Arial"/>
          <w:sz w:val="24"/>
          <w:szCs w:val="24"/>
        </w:rPr>
      </w:pP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151. Рассмотрение обращений в структурных подразделениях органа муниципального земельного контроля.</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В случае невозможности передачи обращения посредством МСЭД (направляемый документ не поддается прочтению после сканирования в электронном виде; документ имеет большой объем; документ не поддается сканированию; документ прошит и заверен печатью; документ сброшюрован; к документу приложены фотографии, электронные диски, кассеты и другие элементы, не поддающиеся вводу во МСЭД) либо при необходимости наличия оригинала документа у исполнителя при рассмотрении данного документа (судебные процессы; прокурорские проверки; требование заявителя либо правонарушителя о наличии оригинала обращения при непосредственном рассмотрении обращения либо рассмотрении дела об административном правонарушении), по иным причинам, возникающим в ходе рассмотрения обращения, либо по требованию руководителя, первого заместителя руководителя или заместителей руководителя органа муниципального земельного контроля, обращения передаются исполнителю.</w:t>
      </w:r>
    </w:p>
    <w:p w:rsidR="00880C2B" w:rsidRDefault="00880C2B" w:rsidP="00880C2B">
      <w:pPr>
        <w:pStyle w:val="ConsPlusNormal"/>
        <w:tabs>
          <w:tab w:val="left" w:pos="1134"/>
        </w:tabs>
        <w:spacing w:line="276" w:lineRule="auto"/>
        <w:ind w:firstLine="709"/>
        <w:jc w:val="both"/>
        <w:rPr>
          <w:rFonts w:ascii="Arial" w:hAnsi="Arial" w:cs="Arial"/>
          <w:sz w:val="24"/>
          <w:szCs w:val="24"/>
        </w:rPr>
      </w:pPr>
      <w:proofErr w:type="gramStart"/>
      <w:r>
        <w:rPr>
          <w:rFonts w:ascii="Arial" w:hAnsi="Arial" w:cs="Arial"/>
          <w:sz w:val="24"/>
          <w:szCs w:val="24"/>
        </w:rPr>
        <w:t>Контроль за</w:t>
      </w:r>
      <w:proofErr w:type="gramEnd"/>
      <w:r>
        <w:rPr>
          <w:rFonts w:ascii="Arial" w:hAnsi="Arial" w:cs="Arial"/>
          <w:sz w:val="24"/>
          <w:szCs w:val="24"/>
        </w:rPr>
        <w:t xml:space="preserve"> сроками исполнения, а также централизованную подготовку ответа заявителю, в том числе для контрольных поручений в областные и федеральные органы, осуществляет исполнитель, указанный в поручении первым либо ответственный исполнитель. Соисполнители не позднее пяти дней до истечения срока исполнения письма обязаны представить ответственному исполнителю все </w:t>
      </w:r>
      <w:r>
        <w:rPr>
          <w:rFonts w:ascii="Arial" w:hAnsi="Arial" w:cs="Arial"/>
          <w:sz w:val="24"/>
          <w:szCs w:val="24"/>
        </w:rPr>
        <w:lastRenderedPageBreak/>
        <w:t>необходимые материалы для обобщения и подготовки ответа.</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Исполнитель, которому поручено рассмотрение обращения:</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1) обеспечивает объективное, всестороннее и своевременное рассмотрение обращения, в случае необходимости дает разъяснения заявителю о порядке рассмотрения;</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2) готовит проект письменного ответа по существу поставленных в обращении вопросов;</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3) готовит проект уведомления гражданина о направлении его обращения на рассмотрение в государственный орган, другой орган местного самоуправления или иному должностному лицу в соответствии с их компетенцией.</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Исполнитель не позднее двух дней до истечения срока рассмотрения обращения представляет первому заместителю руководителя и/или заместителю руководителя органа муниципального земельного контроля проект ответа заявителю, согласованный с соисполнителями (при их наличии в поручении).</w:t>
      </w:r>
    </w:p>
    <w:p w:rsidR="00880C2B" w:rsidRDefault="00880C2B" w:rsidP="00880C2B">
      <w:pPr>
        <w:pStyle w:val="ConsPlusNormal"/>
        <w:tabs>
          <w:tab w:val="left" w:pos="1134"/>
        </w:tabs>
        <w:spacing w:line="276" w:lineRule="auto"/>
        <w:ind w:firstLine="709"/>
        <w:jc w:val="both"/>
        <w:rPr>
          <w:rFonts w:ascii="Arial" w:hAnsi="Arial" w:cs="Arial"/>
          <w:sz w:val="24"/>
          <w:szCs w:val="24"/>
        </w:rPr>
      </w:pPr>
      <w:proofErr w:type="gramStart"/>
      <w:r>
        <w:rPr>
          <w:rFonts w:ascii="Arial" w:hAnsi="Arial" w:cs="Arial"/>
          <w:sz w:val="24"/>
          <w:szCs w:val="24"/>
        </w:rPr>
        <w:t>Исполнитель не позднее трех дней до истечения срока рассмотрения обращения, направленного из Правительства Московской области (в случаях, когда требуется ответ за подписью руководителя органа муниципального земельного контроля), Государственной Думы Федерального Собрания Российской Федерации, Московской областной Думы представляет руководителю органа муниципального земельного контроля проект ответа заявителю, согласованный с соисполнителями (при их наличии в поручении).</w:t>
      </w:r>
      <w:proofErr w:type="gramEnd"/>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В случае если обращение, по мнению исполнителя, направлено не по принадлежности, он незамедлительно, в течение трех дней возвращает это обращение в структурное подразделение контроля обращения граждан органа муниципального земельного контроля, указывая при этом подразделение, в которое, по его мнению, следует направить обращение.</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В случае если обращение поступило с электронной почты Губернатора Московской области и, по мнению исполнителя, направлено не по принадлежности, он незамедлительно, в течение дня, возвращает это обращение в структурное подразделение контроля обращения граждан органа муниципального земельного контроля, указывая при этом подразделение, в которое, по его мнению, следует направить обращение.</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Письма с просьбами о личном приеме руководителем, первым заместителем или заместителями руководителя органа муниципального земельного контроля рассматриваются как обычные обращения.</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В случае если вопрос, поставленный в обращении, не находится в компетенции органа муниципального земельного контроля, то обращение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w:t>
      </w:r>
    </w:p>
    <w:p w:rsidR="00880C2B" w:rsidRDefault="00880C2B" w:rsidP="00880C2B">
      <w:pPr>
        <w:pStyle w:val="ConsPlusNormal"/>
        <w:tabs>
          <w:tab w:val="left" w:pos="1134"/>
        </w:tabs>
        <w:spacing w:line="276" w:lineRule="auto"/>
        <w:ind w:firstLine="709"/>
        <w:jc w:val="both"/>
        <w:rPr>
          <w:rFonts w:ascii="Arial" w:hAnsi="Arial" w:cs="Arial"/>
          <w:sz w:val="24"/>
          <w:szCs w:val="24"/>
        </w:rPr>
      </w:pPr>
      <w:proofErr w:type="gramStart"/>
      <w:r>
        <w:rPr>
          <w:rFonts w:ascii="Arial" w:hAnsi="Arial" w:cs="Arial"/>
          <w:sz w:val="24"/>
          <w:szCs w:val="24"/>
        </w:rPr>
        <w:t xml:space="preserve">Если при рассмотрении обращений требуются дополнительные сведения от каких-либо организаций, то запросы на имя руководителей государственных органов и муниципальных образований Московской области подписывает руководитель, первый заместитель руководителя органа муниципального земельного контроля, заместители руководителя органа муниципального земельного контроля, в государственные органы Московской области и муниципальные образования – руководитель, первый заместитель руководителя или заместители руководителя органа муниципального </w:t>
      </w:r>
      <w:r>
        <w:rPr>
          <w:rFonts w:ascii="Arial" w:hAnsi="Arial" w:cs="Arial"/>
          <w:sz w:val="24"/>
          <w:szCs w:val="24"/>
        </w:rPr>
        <w:lastRenderedPageBreak/>
        <w:t>земельного контроля, в другие организации – первый</w:t>
      </w:r>
      <w:proofErr w:type="gramEnd"/>
      <w:r>
        <w:rPr>
          <w:rFonts w:ascii="Arial" w:hAnsi="Arial" w:cs="Arial"/>
          <w:sz w:val="24"/>
          <w:szCs w:val="24"/>
        </w:rPr>
        <w:t xml:space="preserve"> заместитель руководителя или заместители руководителя органа муниципального земельного контроля, либо иное должное лицо органа муниципального земельного контроля, уполномоченное на подписание указанных выше запросов.</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Результатом рассмотрения обращений в подразделении органа муниципального земельного контроля является разрешение поставленных в обращениях вопросов, подготовка ответов заявителям либо подготовка материалов для направления обращений по принадлежности в другие органы для рассмотрения обращений и принятия мер по разрешению содержащихся в них вопросов и ответа заявителям.</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Обращения считаются рассмотренными, если рассмотрены все поставленные в них вопросы, по ним в соответствии с законодательством приняты необходимые меры и авторам даны исчерпывающие ответы и разъяснения.</w:t>
      </w:r>
    </w:p>
    <w:p w:rsidR="00880C2B" w:rsidRDefault="00880C2B" w:rsidP="00880C2B">
      <w:pPr>
        <w:pStyle w:val="ConsPlusNormal"/>
        <w:tabs>
          <w:tab w:val="left" w:pos="1134"/>
        </w:tabs>
        <w:spacing w:line="276" w:lineRule="auto"/>
        <w:ind w:firstLine="709"/>
        <w:jc w:val="both"/>
        <w:rPr>
          <w:rFonts w:ascii="Arial" w:hAnsi="Arial" w:cs="Arial"/>
          <w:sz w:val="24"/>
          <w:szCs w:val="24"/>
        </w:rPr>
      </w:pP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152. Порядок проведения личного приема.</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 xml:space="preserve">Руководитель органа муниципального земельного контроля и уполномоченные на то лица ведут личный прием граждан и несут ответственность за его организацию. График личного </w:t>
      </w:r>
      <w:proofErr w:type="gramStart"/>
      <w:r>
        <w:rPr>
          <w:rFonts w:ascii="Arial" w:hAnsi="Arial" w:cs="Arial"/>
          <w:sz w:val="24"/>
          <w:szCs w:val="24"/>
        </w:rPr>
        <w:t>приема граждан руководителя органа муниципального земельного контроля</w:t>
      </w:r>
      <w:proofErr w:type="gramEnd"/>
      <w:r>
        <w:rPr>
          <w:rFonts w:ascii="Arial" w:hAnsi="Arial" w:cs="Arial"/>
          <w:sz w:val="24"/>
          <w:szCs w:val="24"/>
        </w:rPr>
        <w:t xml:space="preserve"> и уполномоченными на то лицами (информация о месте приема, порядке записи на прием, а также об установленных для приема днях и часах) утверждается руководителем органа муниципального земельного контроля. График личного приема заблаговременно доводится до сведения населения, в том числе размещается в сети «Интернет», на информационных стендах в зданиях, где проводятся приемы граждан, располагается орган муниципального земельного контроля.</w:t>
      </w:r>
    </w:p>
    <w:p w:rsidR="00880C2B" w:rsidRDefault="00880C2B" w:rsidP="00880C2B">
      <w:pPr>
        <w:pStyle w:val="Default"/>
        <w:tabs>
          <w:tab w:val="left" w:pos="1134"/>
        </w:tabs>
        <w:spacing w:line="276" w:lineRule="auto"/>
        <w:ind w:right="20" w:firstLine="709"/>
        <w:jc w:val="both"/>
        <w:rPr>
          <w:rFonts w:ascii="Arial" w:hAnsi="Arial" w:cs="Arial"/>
        </w:rPr>
      </w:pPr>
      <w:r>
        <w:rPr>
          <w:rFonts w:ascii="Arial" w:hAnsi="Arial" w:cs="Arial"/>
          <w:color w:val="00000A"/>
        </w:rPr>
        <w:t xml:space="preserve">Каждое обращение о личном приеме первым заместителем руководителя и заместителями руководителя </w:t>
      </w:r>
      <w:r>
        <w:rPr>
          <w:rFonts w:ascii="Arial" w:hAnsi="Arial" w:cs="Arial"/>
        </w:rPr>
        <w:t>органа муниципального земельного контроля</w:t>
      </w:r>
      <w:r>
        <w:rPr>
          <w:rFonts w:ascii="Arial" w:hAnsi="Arial" w:cs="Arial"/>
          <w:color w:val="00000A"/>
        </w:rPr>
        <w:t xml:space="preserve"> регистрируется в МСЭД.</w:t>
      </w:r>
    </w:p>
    <w:p w:rsidR="00880C2B" w:rsidRDefault="00880C2B" w:rsidP="00880C2B">
      <w:pPr>
        <w:pStyle w:val="Default"/>
        <w:tabs>
          <w:tab w:val="left" w:pos="1134"/>
        </w:tabs>
        <w:spacing w:line="276" w:lineRule="auto"/>
        <w:ind w:right="20" w:firstLine="709"/>
        <w:jc w:val="both"/>
        <w:rPr>
          <w:rFonts w:ascii="Arial" w:hAnsi="Arial" w:cs="Arial"/>
        </w:rPr>
      </w:pPr>
      <w:r>
        <w:rPr>
          <w:rFonts w:ascii="Arial" w:hAnsi="Arial" w:cs="Arial"/>
          <w:color w:val="00000A"/>
        </w:rPr>
        <w:t xml:space="preserve">При личном приеме гражданин предъявляет документ, удостоверяющий его личность. </w:t>
      </w:r>
    </w:p>
    <w:p w:rsidR="00880C2B" w:rsidRDefault="00880C2B" w:rsidP="00880C2B">
      <w:pPr>
        <w:pStyle w:val="Default"/>
        <w:tabs>
          <w:tab w:val="left" w:pos="1134"/>
        </w:tabs>
        <w:spacing w:line="276" w:lineRule="auto"/>
        <w:ind w:right="20" w:firstLine="709"/>
        <w:jc w:val="both"/>
        <w:rPr>
          <w:rFonts w:ascii="Arial" w:hAnsi="Arial" w:cs="Arial"/>
        </w:rPr>
      </w:pPr>
      <w:r>
        <w:rPr>
          <w:rFonts w:ascii="Arial" w:hAnsi="Arial" w:cs="Arial"/>
          <w:color w:val="00000A"/>
        </w:rPr>
        <w:t xml:space="preserve">Прием заявлений от граждан и представителей организаций, предварительная беседа с гражданами проводят сотрудники структурного </w:t>
      </w:r>
      <w:proofErr w:type="gramStart"/>
      <w:r>
        <w:rPr>
          <w:rFonts w:ascii="Arial" w:hAnsi="Arial" w:cs="Arial"/>
          <w:color w:val="00000A"/>
        </w:rPr>
        <w:t>подразделения контроля обращения граждан органа муниципального земельного контроля</w:t>
      </w:r>
      <w:proofErr w:type="gramEnd"/>
      <w:r>
        <w:rPr>
          <w:rFonts w:ascii="Arial" w:hAnsi="Arial" w:cs="Arial"/>
          <w:color w:val="00000A"/>
        </w:rPr>
        <w:t>.</w:t>
      </w:r>
    </w:p>
    <w:p w:rsidR="00880C2B" w:rsidRDefault="00880C2B" w:rsidP="00880C2B">
      <w:pPr>
        <w:pStyle w:val="Default"/>
        <w:tabs>
          <w:tab w:val="left" w:pos="1134"/>
        </w:tabs>
        <w:spacing w:line="276" w:lineRule="auto"/>
        <w:ind w:right="20" w:firstLine="709"/>
        <w:jc w:val="both"/>
        <w:rPr>
          <w:rFonts w:ascii="Arial" w:hAnsi="Arial" w:cs="Arial"/>
        </w:rPr>
      </w:pPr>
      <w:r>
        <w:rPr>
          <w:rFonts w:ascii="Arial" w:hAnsi="Arial" w:cs="Arial"/>
          <w:color w:val="00000A"/>
        </w:rPr>
        <w:t>Письменное обращение, принятое в ходе личного приема, подлежит регистрации и рассмотрению в порядке, установленном настоящим Административном регламентом.</w:t>
      </w:r>
    </w:p>
    <w:p w:rsidR="00880C2B" w:rsidRDefault="00880C2B" w:rsidP="00880C2B">
      <w:pPr>
        <w:pStyle w:val="Default"/>
        <w:tabs>
          <w:tab w:val="left" w:pos="1134"/>
        </w:tabs>
        <w:spacing w:line="276" w:lineRule="auto"/>
        <w:ind w:right="20" w:firstLine="709"/>
        <w:jc w:val="both"/>
        <w:rPr>
          <w:rFonts w:ascii="Arial" w:hAnsi="Arial" w:cs="Arial"/>
        </w:rPr>
      </w:pPr>
      <w:r>
        <w:rPr>
          <w:rFonts w:ascii="Arial" w:hAnsi="Arial" w:cs="Arial"/>
          <w:color w:val="00000A"/>
        </w:rPr>
        <w:t xml:space="preserve">Решение должностного лица, ведущего личный прием, оформляется на бланке карточки личного приема в виде поручения структурным подразделениям </w:t>
      </w:r>
      <w:r>
        <w:rPr>
          <w:rFonts w:ascii="Arial" w:hAnsi="Arial" w:cs="Arial"/>
        </w:rPr>
        <w:t>органа муниципального земельного контроля</w:t>
      </w:r>
      <w:r>
        <w:rPr>
          <w:rFonts w:ascii="Arial" w:hAnsi="Arial" w:cs="Arial"/>
          <w:color w:val="00000A"/>
        </w:rPr>
        <w:t xml:space="preserve">, подписывается этим должностным лицом и после регистрации в МСЭД направляется адресату на исполнение. </w:t>
      </w:r>
    </w:p>
    <w:p w:rsidR="00880C2B" w:rsidRDefault="00880C2B" w:rsidP="00880C2B">
      <w:pPr>
        <w:pStyle w:val="Default"/>
        <w:tabs>
          <w:tab w:val="left" w:pos="1134"/>
        </w:tabs>
        <w:spacing w:line="276" w:lineRule="auto"/>
        <w:ind w:right="20" w:firstLine="709"/>
        <w:jc w:val="both"/>
        <w:rPr>
          <w:rFonts w:ascii="Arial" w:hAnsi="Arial" w:cs="Arial"/>
        </w:rPr>
      </w:pPr>
      <w:r>
        <w:rPr>
          <w:rFonts w:ascii="Arial" w:hAnsi="Arial" w:cs="Arial"/>
          <w:color w:val="00000A"/>
        </w:rPr>
        <w:t>Содержание устного обращения заносится в карточку личного приема гражданина. В случае</w:t>
      </w:r>
      <w:proofErr w:type="gramStart"/>
      <w:r>
        <w:rPr>
          <w:rFonts w:ascii="Arial" w:hAnsi="Arial" w:cs="Arial"/>
          <w:color w:val="00000A"/>
        </w:rPr>
        <w:t>,</w:t>
      </w:r>
      <w:proofErr w:type="gramEnd"/>
      <w:r>
        <w:rPr>
          <w:rFonts w:ascii="Arial" w:hAnsi="Arial" w:cs="Arial"/>
          <w:color w:val="00000A"/>
        </w:rPr>
        <w:t xml:space="preserve">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w:t>
      </w:r>
    </w:p>
    <w:p w:rsidR="00880C2B" w:rsidRDefault="00880C2B" w:rsidP="00880C2B">
      <w:pPr>
        <w:pStyle w:val="Default"/>
        <w:tabs>
          <w:tab w:val="left" w:pos="1134"/>
        </w:tabs>
        <w:spacing w:line="276" w:lineRule="auto"/>
        <w:ind w:right="20" w:firstLine="709"/>
        <w:jc w:val="both"/>
        <w:rPr>
          <w:rFonts w:ascii="Arial" w:hAnsi="Arial" w:cs="Arial"/>
        </w:rPr>
      </w:pPr>
      <w:r>
        <w:rPr>
          <w:rFonts w:ascii="Arial" w:hAnsi="Arial" w:cs="Arial"/>
          <w:color w:val="00000A"/>
        </w:rPr>
        <w:t xml:space="preserve">Каждое поручение должностного лица, проводившего личный прием, ставится на контроль подразделением контроля обращения граждан </w:t>
      </w:r>
      <w:r>
        <w:rPr>
          <w:rFonts w:ascii="Arial" w:hAnsi="Arial" w:cs="Arial"/>
        </w:rPr>
        <w:t>органа муниципального земельного контроля</w:t>
      </w:r>
      <w:r>
        <w:rPr>
          <w:rFonts w:ascii="Arial" w:hAnsi="Arial" w:cs="Arial"/>
          <w:color w:val="00000A"/>
        </w:rPr>
        <w:t>.</w:t>
      </w:r>
    </w:p>
    <w:p w:rsidR="00880C2B" w:rsidRDefault="00880C2B" w:rsidP="00880C2B">
      <w:pPr>
        <w:pStyle w:val="Default"/>
        <w:tabs>
          <w:tab w:val="left" w:pos="1134"/>
        </w:tabs>
        <w:spacing w:line="276" w:lineRule="auto"/>
        <w:ind w:right="20" w:firstLine="709"/>
        <w:jc w:val="both"/>
        <w:rPr>
          <w:rFonts w:ascii="Arial" w:hAnsi="Arial" w:cs="Arial"/>
        </w:rPr>
      </w:pPr>
      <w:r>
        <w:rPr>
          <w:rFonts w:ascii="Arial" w:hAnsi="Arial" w:cs="Arial"/>
          <w:color w:val="00000A"/>
        </w:rPr>
        <w:t xml:space="preserve">Контроль исполнения поручений, данных во время личного приема граждан и представителей организаций, осуществляется соответственно первым заместителем </w:t>
      </w:r>
      <w:r>
        <w:rPr>
          <w:rFonts w:ascii="Arial" w:hAnsi="Arial" w:cs="Arial"/>
          <w:color w:val="00000A"/>
        </w:rPr>
        <w:lastRenderedPageBreak/>
        <w:t xml:space="preserve">руководителя и заместителями руководителя </w:t>
      </w:r>
      <w:r>
        <w:rPr>
          <w:rFonts w:ascii="Arial" w:hAnsi="Arial" w:cs="Arial"/>
        </w:rPr>
        <w:t>органа муниципального земельного контроля</w:t>
      </w:r>
      <w:r>
        <w:rPr>
          <w:rFonts w:ascii="Arial" w:hAnsi="Arial" w:cs="Arial"/>
          <w:color w:val="00000A"/>
        </w:rPr>
        <w:t xml:space="preserve">. </w:t>
      </w:r>
    </w:p>
    <w:p w:rsidR="00880C2B" w:rsidRDefault="00880C2B" w:rsidP="00880C2B">
      <w:pPr>
        <w:pStyle w:val="Default"/>
        <w:tabs>
          <w:tab w:val="left" w:pos="1134"/>
        </w:tabs>
        <w:spacing w:line="276" w:lineRule="auto"/>
        <w:ind w:right="20" w:firstLine="709"/>
        <w:jc w:val="both"/>
        <w:rPr>
          <w:rFonts w:ascii="Arial" w:hAnsi="Arial" w:cs="Arial"/>
        </w:rPr>
      </w:pPr>
      <w:r>
        <w:rPr>
          <w:rFonts w:ascii="Arial" w:hAnsi="Arial" w:cs="Arial"/>
          <w:color w:val="00000A"/>
        </w:rPr>
        <w:t xml:space="preserve">Поручение, данное должностным лицом по обращению гражданина на личном приеме, исполняется в течение 30 календарных дней со дня подписания бланка карточки личного приема и регистрации поручения в МСЭД, если поручением не установлен иной срок. Продление сроков исполнения таких поручений возможно только должностным лицом, установившим сроки исполнения. </w:t>
      </w:r>
    </w:p>
    <w:p w:rsidR="00880C2B" w:rsidRDefault="00880C2B" w:rsidP="00880C2B">
      <w:pPr>
        <w:pStyle w:val="Default"/>
        <w:tabs>
          <w:tab w:val="left" w:pos="1134"/>
        </w:tabs>
        <w:spacing w:line="276" w:lineRule="auto"/>
        <w:ind w:right="20" w:firstLine="709"/>
        <w:jc w:val="both"/>
        <w:rPr>
          <w:rFonts w:ascii="Arial" w:hAnsi="Arial" w:cs="Arial"/>
        </w:rPr>
      </w:pPr>
      <w:r>
        <w:rPr>
          <w:rFonts w:ascii="Arial" w:hAnsi="Arial" w:cs="Arial"/>
          <w:color w:val="00000A"/>
        </w:rPr>
        <w:t xml:space="preserve">В случае если поступившая от исполнителя информация не соответствует данному на личном приеме поручению, должностное лицо, дававшее поручение повторно, направляет документы с поручением для рассмотрения по существу и ответа заявителю. </w:t>
      </w:r>
    </w:p>
    <w:p w:rsidR="00880C2B" w:rsidRDefault="00880C2B" w:rsidP="00880C2B">
      <w:pPr>
        <w:pStyle w:val="Default"/>
        <w:tabs>
          <w:tab w:val="left" w:pos="1134"/>
        </w:tabs>
        <w:spacing w:line="276" w:lineRule="auto"/>
        <w:ind w:firstLine="709"/>
        <w:jc w:val="both"/>
        <w:rPr>
          <w:rFonts w:ascii="Arial" w:hAnsi="Arial" w:cs="Arial"/>
        </w:rPr>
      </w:pPr>
      <w:r>
        <w:rPr>
          <w:rFonts w:ascii="Arial" w:hAnsi="Arial" w:cs="Arial"/>
          <w:color w:val="00000A"/>
        </w:rPr>
        <w:t xml:space="preserve">Поручение, данное на личном приеме граждан и представителей организаций, снимается с контроля первым заместителем руководителя и заместителями руководителя </w:t>
      </w:r>
      <w:r>
        <w:rPr>
          <w:rFonts w:ascii="Arial" w:hAnsi="Arial" w:cs="Arial"/>
        </w:rPr>
        <w:t>органа муниципального земельного контроля</w:t>
      </w:r>
      <w:r>
        <w:rPr>
          <w:rFonts w:ascii="Arial" w:hAnsi="Arial" w:cs="Arial"/>
          <w:color w:val="00000A"/>
        </w:rPr>
        <w:t xml:space="preserve">: </w:t>
      </w:r>
    </w:p>
    <w:p w:rsidR="00880C2B" w:rsidRDefault="00880C2B" w:rsidP="00880C2B">
      <w:pPr>
        <w:pStyle w:val="Default"/>
        <w:tabs>
          <w:tab w:val="left" w:pos="1134"/>
        </w:tabs>
        <w:spacing w:line="276" w:lineRule="auto"/>
        <w:ind w:firstLine="709"/>
        <w:jc w:val="both"/>
        <w:rPr>
          <w:rFonts w:ascii="Arial" w:hAnsi="Arial" w:cs="Arial"/>
        </w:rPr>
      </w:pPr>
      <w:r>
        <w:rPr>
          <w:rFonts w:ascii="Arial" w:hAnsi="Arial" w:cs="Arial"/>
          <w:color w:val="00000A"/>
        </w:rPr>
        <w:t xml:space="preserve">1) если вопрос решен положительно; </w:t>
      </w:r>
    </w:p>
    <w:p w:rsidR="00880C2B" w:rsidRDefault="00880C2B" w:rsidP="00880C2B">
      <w:pPr>
        <w:pStyle w:val="Default"/>
        <w:tabs>
          <w:tab w:val="left" w:pos="1134"/>
        </w:tabs>
        <w:spacing w:line="276" w:lineRule="auto"/>
        <w:ind w:firstLine="709"/>
        <w:jc w:val="both"/>
        <w:rPr>
          <w:rFonts w:ascii="Arial" w:hAnsi="Arial" w:cs="Arial"/>
          <w:color w:val="00000A"/>
        </w:rPr>
      </w:pPr>
      <w:r>
        <w:rPr>
          <w:rFonts w:ascii="Arial" w:hAnsi="Arial" w:cs="Arial"/>
          <w:color w:val="00000A"/>
        </w:rPr>
        <w:t xml:space="preserve">2) если </w:t>
      </w:r>
      <w:r>
        <w:rPr>
          <w:rFonts w:ascii="Arial" w:hAnsi="Arial" w:cs="Arial"/>
        </w:rPr>
        <w:t>органом муниципального земельного контроля</w:t>
      </w:r>
      <w:r>
        <w:rPr>
          <w:rFonts w:ascii="Arial" w:hAnsi="Arial" w:cs="Arial"/>
          <w:color w:val="00000A"/>
        </w:rPr>
        <w:t xml:space="preserve">, ее структурным подразделением дан обоснованный отказ в выполнении требования гражданина и должностное лицо, давшее поручение рассмотреть обращение, согласно с доводами исполнителя. </w:t>
      </w:r>
    </w:p>
    <w:p w:rsidR="00880C2B" w:rsidRDefault="00880C2B" w:rsidP="00880C2B">
      <w:pPr>
        <w:pStyle w:val="Default"/>
        <w:tabs>
          <w:tab w:val="left" w:pos="1134"/>
        </w:tabs>
        <w:spacing w:line="276" w:lineRule="auto"/>
        <w:ind w:firstLine="709"/>
        <w:jc w:val="both"/>
        <w:rPr>
          <w:rFonts w:ascii="Arial" w:hAnsi="Arial" w:cs="Arial"/>
        </w:rPr>
      </w:pP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153. Постановка обращений граждан на контроль.</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На контроль ставятся все обращения, поступающие в адрес органа муниципального земельного контроля.</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На особый контроль ставятся поручения Президента Российской Федерации, Председателя Правительства Российской Федерации, председателей палат Федерального Собрания Российской Федерации о рассмотрении обращений. Срок рассмотрения таких обращений, как правило, устанавливается Администрацией Губернатора Московской области и может составлять до 15 дней. Продление этого срока осуществляется Губернатором Московской области, заместителем Председателя Правительства Московской области, руководителем аппарата Правительства Московской области.</w:t>
      </w:r>
    </w:p>
    <w:p w:rsidR="00880C2B" w:rsidRDefault="00880C2B" w:rsidP="00880C2B">
      <w:pPr>
        <w:pStyle w:val="ConsPlusNormal"/>
        <w:tabs>
          <w:tab w:val="left" w:pos="1134"/>
        </w:tabs>
        <w:spacing w:line="276" w:lineRule="auto"/>
        <w:ind w:firstLine="709"/>
        <w:jc w:val="both"/>
        <w:rPr>
          <w:rFonts w:ascii="Arial" w:hAnsi="Arial" w:cs="Arial"/>
          <w:sz w:val="24"/>
          <w:szCs w:val="24"/>
        </w:rPr>
      </w:pPr>
      <w:proofErr w:type="gramStart"/>
      <w:r>
        <w:rPr>
          <w:rFonts w:ascii="Arial" w:hAnsi="Arial" w:cs="Arial"/>
          <w:sz w:val="24"/>
          <w:szCs w:val="24"/>
        </w:rPr>
        <w:t>Также на особый контроль ставятся обращения граждан, направленные Министерством жилищно-коммунального хозяйства Российской Федерации, Губернатором Московской области, Председателем Правительства Московской области, Вице-губернатором Московской области, заместителями Председателя Правительства Московской области, Главным государственным жилищным инспектором Российской Федерации, Уполномоченным по правам человека Российской Федерации, Уполномоченным по правам человека в Московской области, Уполномоченным по правам ребенка в Российской Федерации, Уполномоченным по правам ребенка в Московской</w:t>
      </w:r>
      <w:proofErr w:type="gramEnd"/>
      <w:r>
        <w:rPr>
          <w:rFonts w:ascii="Arial" w:hAnsi="Arial" w:cs="Arial"/>
          <w:sz w:val="24"/>
          <w:szCs w:val="24"/>
        </w:rPr>
        <w:t xml:space="preserve"> области, прокуратурой Московской области, парламентские и депутатские запросы о рассмотрении обращений граждан и другие обращения, имеющие важную информацию о нарушениях законных прав и интересов граждан, а также обращения по вопросам, имеющим большое общественное значение.</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 xml:space="preserve">Решение о постановке обращения на контроль принимают руководитель, первый заместитель руководителя и заместители руководителя органа муниципального земельного контроля. Результаты рассмотрения докладываются исполнителем руководителю, первому заместителю руководителя, заместителю </w:t>
      </w:r>
      <w:r>
        <w:rPr>
          <w:rFonts w:ascii="Arial" w:hAnsi="Arial" w:cs="Arial"/>
          <w:sz w:val="24"/>
          <w:szCs w:val="24"/>
        </w:rPr>
        <w:lastRenderedPageBreak/>
        <w:t>руководителя органа муниципального земельного контроля, поставившему обращение на контроль.</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 xml:space="preserve">Координацию и контроль исполнения поручений по обращениям граждан, контроль за соблюдением сроков рассмотрения обращений граждан, а также контроль за правильностью списания письма в дело, в том числе по МСЭД, осуществляет структурное подразделение </w:t>
      </w:r>
      <w:proofErr w:type="gramStart"/>
      <w:r>
        <w:rPr>
          <w:rFonts w:ascii="Arial" w:hAnsi="Arial" w:cs="Arial"/>
          <w:sz w:val="24"/>
          <w:szCs w:val="24"/>
        </w:rPr>
        <w:t>контроля обращения граждан органа муниципального земельного контроля</w:t>
      </w:r>
      <w:proofErr w:type="gramEnd"/>
      <w:r>
        <w:rPr>
          <w:rFonts w:ascii="Arial" w:hAnsi="Arial" w:cs="Arial"/>
          <w:sz w:val="24"/>
          <w:szCs w:val="24"/>
        </w:rPr>
        <w:t>.</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В случае если в ответе, полученном от органа муниципального земельного контроля, указывается, что вопрос, поставленный заявителем, будет решен в течение определенного периода времени, такое обращение может быть поставлено на дополнительный контроль, о чем направляется заявителю уведомление с указанием контрольного срока для ответа об окончательном решении вопроса.</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Результатом осуществления процедуры является постановка на контроль особо значимых обращений граждан и поручений вышестоящих органов по рассмотрению обращений граждан.</w:t>
      </w:r>
    </w:p>
    <w:p w:rsidR="00880C2B" w:rsidRDefault="00880C2B" w:rsidP="00880C2B">
      <w:pPr>
        <w:pStyle w:val="ConsPlusNormal"/>
        <w:tabs>
          <w:tab w:val="left" w:pos="1134"/>
        </w:tabs>
        <w:spacing w:line="276" w:lineRule="auto"/>
        <w:ind w:firstLine="709"/>
        <w:jc w:val="both"/>
        <w:rPr>
          <w:rFonts w:ascii="Arial" w:hAnsi="Arial" w:cs="Arial"/>
          <w:sz w:val="24"/>
          <w:szCs w:val="24"/>
        </w:rPr>
      </w:pP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154. Оформление ответа на обращения граждан.</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 xml:space="preserve">Ответы на обращения граждан подписывают руководитель органа муниципального земельного контроля, заместители руководителя и руководители структурных подразделений в пределах своей компетенции. </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Копия ответа визируется исполнителем и руководителем структурного подразделения органа муниципального земельного контроля с расшифровкой фамилии, что является подтверждением соответствия копии оригиналу. При подготовке ответа в вышестоящие органы за подписью руководителя органа муниципального земельного контроля копия также визируется курирующим заместителем руководителя органа муниципального земельного контроля либо оформляется лист согласования во МСЭД.</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После завершения рассмотрения письменного обращения и оформления ответа материалы, относящиеся к рассмотрению, передаются в структурное подразделение контроля обращения граждан органа муниципального земельного контроля, где проверяется правильность оформления ответа и делается соответствующая регистрация посредством МСЭД. Ответы, не соответствующие требованиям, предусмотренным настоящим Административным регламентом, возвращаются ответственному исполнителю органа муниципального земельного контроля для доработки.</w:t>
      </w:r>
    </w:p>
    <w:p w:rsidR="00880C2B" w:rsidRDefault="00880C2B" w:rsidP="00880C2B">
      <w:pPr>
        <w:pStyle w:val="ConsPlusNormal"/>
        <w:tabs>
          <w:tab w:val="left" w:pos="1134"/>
        </w:tabs>
        <w:spacing w:line="276" w:lineRule="auto"/>
        <w:ind w:firstLine="709"/>
        <w:jc w:val="both"/>
        <w:rPr>
          <w:rFonts w:ascii="Arial" w:hAnsi="Arial" w:cs="Arial"/>
          <w:sz w:val="24"/>
          <w:szCs w:val="24"/>
        </w:rPr>
      </w:pPr>
      <w:proofErr w:type="gramStart"/>
      <w:r>
        <w:rPr>
          <w:rFonts w:ascii="Arial" w:hAnsi="Arial" w:cs="Arial"/>
          <w:sz w:val="24"/>
          <w:szCs w:val="24"/>
        </w:rPr>
        <w:t>В случае поступления письменного ходатайства от заявителя о прекращении рассмотрения и при наличии в этом ходатайстве записи о том, что письменный ответ не требуется, исполнитель посредством МСЭД направляет курирующему заместителю руководителя органа муниципального земельного контроля служебную записку о результатах рассмотрения обращения с сообщением о том, что письменный ответ заявителю не требуется.</w:t>
      </w:r>
      <w:proofErr w:type="gramEnd"/>
      <w:r>
        <w:rPr>
          <w:rFonts w:ascii="Arial" w:hAnsi="Arial" w:cs="Arial"/>
          <w:sz w:val="24"/>
          <w:szCs w:val="24"/>
        </w:rPr>
        <w:t xml:space="preserve"> Само же ходатайство регистрируется, в карточке документа делается связка с изначальным обращением и направляется для сведения ответственному исполнителю. </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Текст ответа должен излагаться четко, последовательно, кратко, исчерпывающе давать пояснения на все поставленные в обращении вопросы. При подтверждении фактов, изложенных в обращении, в ответе следует указывать, какие меры приняты для их решения.</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 xml:space="preserve">В ответе в государственные органы исполнительной власти субъекта </w:t>
      </w:r>
      <w:r>
        <w:rPr>
          <w:rFonts w:ascii="Arial" w:hAnsi="Arial" w:cs="Arial"/>
          <w:sz w:val="24"/>
          <w:szCs w:val="24"/>
        </w:rPr>
        <w:lastRenderedPageBreak/>
        <w:t>Российской Федерации должно быть указано, что гражданин проинформирован о результатах рассмотрения его обращения. В ответах на коллективные обращения указывается, кому именно дан ответ.</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Если на обращение дается промежуточный ответ, то в тексте указывается срок окончательного разрешения вопроса.</w:t>
      </w:r>
    </w:p>
    <w:p w:rsidR="00880C2B" w:rsidRDefault="00880C2B" w:rsidP="00880C2B">
      <w:pPr>
        <w:pStyle w:val="ConsPlusNormal"/>
        <w:tabs>
          <w:tab w:val="left" w:pos="1134"/>
        </w:tabs>
        <w:spacing w:line="276" w:lineRule="auto"/>
        <w:ind w:firstLine="709"/>
        <w:jc w:val="both"/>
        <w:rPr>
          <w:rFonts w:ascii="Arial" w:hAnsi="Arial" w:cs="Arial"/>
          <w:sz w:val="24"/>
          <w:szCs w:val="24"/>
        </w:rPr>
      </w:pP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155. Предоставление информации о ходе рассмотрения обращения.</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С момента регистрации обращения заявитель имеет право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Информирование по вопросам исполнения функции по рассмотрению обращений граждан осуществляется работниками органа муниципального земельного контроля при личном обращении с гражданами или посредством телефона.</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Информирование осуществляется по вопросам:</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1) о получении обращения и направлении его на рассмотрение в структурное подразделение;</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 xml:space="preserve">2) о продлении срока рассмотрения обращения; </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3) о результатах рассмотрения обращения.</w:t>
      </w:r>
    </w:p>
    <w:p w:rsidR="00880C2B" w:rsidRDefault="00880C2B" w:rsidP="00880C2B">
      <w:pPr>
        <w:pStyle w:val="ConsPlusNormal"/>
        <w:tabs>
          <w:tab w:val="left" w:pos="1134"/>
        </w:tabs>
        <w:spacing w:line="276" w:lineRule="auto"/>
        <w:ind w:firstLine="709"/>
        <w:jc w:val="both"/>
        <w:rPr>
          <w:rFonts w:ascii="Arial" w:hAnsi="Arial" w:cs="Arial"/>
          <w:sz w:val="24"/>
          <w:szCs w:val="24"/>
        </w:rPr>
      </w:pP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156. Телефонные звонки от заявителей по вопросу получения информации об исполнении функции по рассмотрению обращений граждан принимаются в соответствии с подпунктом 19 настоящего Административного регламента.</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При получении запроса по телефону работник структурного подразделения, осуществляющего муниципальный земельный контроль или</w:t>
      </w:r>
      <w:r>
        <w:rPr>
          <w:rFonts w:ascii="Arial" w:hAnsi="Arial" w:cs="Arial"/>
          <w:sz w:val="24"/>
          <w:szCs w:val="24"/>
          <w:u w:val="single"/>
        </w:rPr>
        <w:t xml:space="preserve"> </w:t>
      </w:r>
      <w:r>
        <w:rPr>
          <w:rFonts w:ascii="Arial" w:hAnsi="Arial" w:cs="Arial"/>
          <w:sz w:val="24"/>
          <w:szCs w:val="24"/>
        </w:rPr>
        <w:t>структурного подразделения контроля обращения граждан:</w:t>
      </w:r>
    </w:p>
    <w:p w:rsidR="00880C2B" w:rsidRDefault="00880C2B" w:rsidP="00790272">
      <w:pPr>
        <w:pStyle w:val="ConsPlusNormal"/>
        <w:numPr>
          <w:ilvl w:val="1"/>
          <w:numId w:val="21"/>
        </w:numPr>
        <w:tabs>
          <w:tab w:val="left" w:pos="993"/>
        </w:tabs>
        <w:autoSpaceDE/>
        <w:autoSpaceDN w:val="0"/>
        <w:spacing w:line="276" w:lineRule="auto"/>
        <w:ind w:left="0" w:firstLine="709"/>
        <w:jc w:val="both"/>
        <w:rPr>
          <w:rFonts w:ascii="Arial" w:hAnsi="Arial" w:cs="Arial"/>
          <w:sz w:val="24"/>
          <w:szCs w:val="24"/>
        </w:rPr>
      </w:pPr>
      <w:r>
        <w:rPr>
          <w:rFonts w:ascii="Arial" w:hAnsi="Arial" w:cs="Arial"/>
          <w:sz w:val="24"/>
          <w:szCs w:val="24"/>
        </w:rPr>
        <w:t xml:space="preserve"> называет наименование органа, в который позвонил гражданин;</w:t>
      </w:r>
    </w:p>
    <w:p w:rsidR="00880C2B" w:rsidRDefault="00880C2B" w:rsidP="00790272">
      <w:pPr>
        <w:pStyle w:val="ConsPlusNormal"/>
        <w:numPr>
          <w:ilvl w:val="1"/>
          <w:numId w:val="21"/>
        </w:numPr>
        <w:tabs>
          <w:tab w:val="left" w:pos="993"/>
        </w:tabs>
        <w:autoSpaceDE/>
        <w:autoSpaceDN w:val="0"/>
        <w:spacing w:line="276" w:lineRule="auto"/>
        <w:ind w:left="0" w:firstLine="709"/>
        <w:jc w:val="both"/>
        <w:rPr>
          <w:rFonts w:ascii="Arial" w:hAnsi="Arial" w:cs="Arial"/>
          <w:sz w:val="24"/>
          <w:szCs w:val="24"/>
        </w:rPr>
      </w:pPr>
      <w:r>
        <w:rPr>
          <w:rFonts w:ascii="Arial" w:hAnsi="Arial" w:cs="Arial"/>
          <w:sz w:val="24"/>
          <w:szCs w:val="24"/>
        </w:rPr>
        <w:t xml:space="preserve"> представляется, назвав свою фамилию, имя, отчество;</w:t>
      </w:r>
    </w:p>
    <w:p w:rsidR="00880C2B" w:rsidRDefault="00880C2B" w:rsidP="00790272">
      <w:pPr>
        <w:pStyle w:val="ConsPlusNormal"/>
        <w:numPr>
          <w:ilvl w:val="1"/>
          <w:numId w:val="21"/>
        </w:numPr>
        <w:tabs>
          <w:tab w:val="left" w:pos="993"/>
        </w:tabs>
        <w:autoSpaceDE/>
        <w:autoSpaceDN w:val="0"/>
        <w:spacing w:line="276" w:lineRule="auto"/>
        <w:ind w:left="0" w:firstLine="709"/>
        <w:jc w:val="both"/>
        <w:rPr>
          <w:rFonts w:ascii="Arial" w:hAnsi="Arial" w:cs="Arial"/>
          <w:sz w:val="24"/>
          <w:szCs w:val="24"/>
        </w:rPr>
      </w:pPr>
      <w:r>
        <w:rPr>
          <w:rFonts w:ascii="Arial" w:hAnsi="Arial" w:cs="Arial"/>
          <w:sz w:val="24"/>
          <w:szCs w:val="24"/>
        </w:rPr>
        <w:t xml:space="preserve"> предлагает абоненту представиться;</w:t>
      </w:r>
    </w:p>
    <w:p w:rsidR="00880C2B" w:rsidRDefault="00880C2B" w:rsidP="00790272">
      <w:pPr>
        <w:pStyle w:val="ConsPlusNormal"/>
        <w:numPr>
          <w:ilvl w:val="1"/>
          <w:numId w:val="21"/>
        </w:numPr>
        <w:tabs>
          <w:tab w:val="left" w:pos="993"/>
        </w:tabs>
        <w:autoSpaceDE/>
        <w:autoSpaceDN w:val="0"/>
        <w:spacing w:line="276" w:lineRule="auto"/>
        <w:ind w:left="0" w:firstLine="709"/>
        <w:jc w:val="both"/>
        <w:rPr>
          <w:rFonts w:ascii="Arial" w:hAnsi="Arial" w:cs="Arial"/>
          <w:sz w:val="24"/>
          <w:szCs w:val="24"/>
        </w:rPr>
      </w:pPr>
      <w:r>
        <w:rPr>
          <w:rFonts w:ascii="Arial" w:hAnsi="Arial" w:cs="Arial"/>
          <w:sz w:val="24"/>
          <w:szCs w:val="24"/>
        </w:rPr>
        <w:t xml:space="preserve"> выслушивает и уточняет, при необходимости, суть вопроса; </w:t>
      </w:r>
    </w:p>
    <w:p w:rsidR="00880C2B" w:rsidRDefault="00880C2B" w:rsidP="00790272">
      <w:pPr>
        <w:pStyle w:val="ConsPlusNormal"/>
        <w:numPr>
          <w:ilvl w:val="1"/>
          <w:numId w:val="21"/>
        </w:numPr>
        <w:tabs>
          <w:tab w:val="left" w:pos="993"/>
        </w:tabs>
        <w:autoSpaceDE/>
        <w:autoSpaceDN w:val="0"/>
        <w:spacing w:line="276" w:lineRule="auto"/>
        <w:ind w:left="0" w:firstLine="709"/>
        <w:jc w:val="both"/>
        <w:rPr>
          <w:rFonts w:ascii="Arial" w:hAnsi="Arial" w:cs="Arial"/>
          <w:sz w:val="24"/>
          <w:szCs w:val="24"/>
        </w:rPr>
      </w:pPr>
      <w:r>
        <w:rPr>
          <w:rFonts w:ascii="Arial" w:hAnsi="Arial" w:cs="Arial"/>
          <w:sz w:val="24"/>
          <w:szCs w:val="24"/>
        </w:rPr>
        <w:t xml:space="preserve"> вежливо, корректно и лаконично дает ответ по существу вопроса;</w:t>
      </w:r>
    </w:p>
    <w:p w:rsidR="00880C2B" w:rsidRDefault="00880C2B" w:rsidP="00790272">
      <w:pPr>
        <w:pStyle w:val="ConsPlusNormal"/>
        <w:numPr>
          <w:ilvl w:val="1"/>
          <w:numId w:val="21"/>
        </w:numPr>
        <w:tabs>
          <w:tab w:val="left" w:pos="993"/>
        </w:tabs>
        <w:autoSpaceDE/>
        <w:autoSpaceDN w:val="0"/>
        <w:spacing w:line="276" w:lineRule="auto"/>
        <w:ind w:left="0" w:firstLine="709"/>
        <w:jc w:val="both"/>
        <w:rPr>
          <w:rFonts w:ascii="Arial" w:hAnsi="Arial" w:cs="Arial"/>
          <w:sz w:val="24"/>
          <w:szCs w:val="24"/>
        </w:rPr>
      </w:pPr>
      <w:r>
        <w:rPr>
          <w:rFonts w:ascii="Arial" w:hAnsi="Arial" w:cs="Arial"/>
          <w:sz w:val="24"/>
          <w:szCs w:val="24"/>
        </w:rPr>
        <w:t xml:space="preserve"> при невозможности в момент обращения ответить на поставленный вопрос предлагает обратившемуся с вопросом гражданину перезвонить в конкретный день и в определенное время; к назначенному сроку работник органа муниципального земельного контроля подготавливает ответ.</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Во время разговора работник органа муниципального земельного контроля должен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880C2B" w:rsidRDefault="00880C2B" w:rsidP="00880C2B">
      <w:pPr>
        <w:pStyle w:val="ConsPlusNormal"/>
        <w:tabs>
          <w:tab w:val="left" w:pos="1134"/>
        </w:tabs>
        <w:spacing w:line="276" w:lineRule="auto"/>
        <w:ind w:firstLine="709"/>
        <w:jc w:val="both"/>
        <w:rPr>
          <w:rFonts w:ascii="Arial" w:hAnsi="Arial" w:cs="Arial"/>
          <w:sz w:val="24"/>
          <w:szCs w:val="24"/>
        </w:rPr>
      </w:pPr>
      <w:r>
        <w:rPr>
          <w:rFonts w:ascii="Arial" w:hAnsi="Arial" w:cs="Arial"/>
          <w:sz w:val="24"/>
          <w:szCs w:val="24"/>
        </w:rPr>
        <w:t>Результатом предоставления информации при личном обращении или по телефону гражданина или представителей организации является предоставление им информации по существу обращения в устной форме.</w:t>
      </w:r>
    </w:p>
    <w:p w:rsidR="00880C2B" w:rsidRDefault="00880C2B" w:rsidP="00880C2B">
      <w:pPr>
        <w:widowControl w:val="0"/>
        <w:tabs>
          <w:tab w:val="left" w:pos="1134"/>
        </w:tabs>
        <w:autoSpaceDE w:val="0"/>
        <w:spacing w:after="0"/>
        <w:jc w:val="center"/>
        <w:rPr>
          <w:rFonts w:ascii="Arial" w:hAnsi="Arial" w:cs="Arial"/>
          <w:b/>
          <w:bCs/>
          <w:sz w:val="24"/>
          <w:szCs w:val="24"/>
        </w:rPr>
      </w:pPr>
    </w:p>
    <w:p w:rsidR="00880C2B" w:rsidRDefault="00880C2B" w:rsidP="00880C2B">
      <w:pPr>
        <w:widowControl w:val="0"/>
        <w:tabs>
          <w:tab w:val="left" w:pos="1134"/>
        </w:tabs>
        <w:autoSpaceDE w:val="0"/>
        <w:spacing w:after="0"/>
        <w:jc w:val="center"/>
        <w:rPr>
          <w:rFonts w:ascii="Arial" w:hAnsi="Arial" w:cs="Arial"/>
          <w:sz w:val="24"/>
          <w:szCs w:val="24"/>
        </w:rPr>
      </w:pPr>
      <w:r>
        <w:rPr>
          <w:rFonts w:ascii="Arial" w:hAnsi="Arial" w:cs="Arial"/>
          <w:b/>
          <w:bCs/>
          <w:sz w:val="24"/>
          <w:szCs w:val="24"/>
          <w:lang w:val="en-US"/>
        </w:rPr>
        <w:t>IV</w:t>
      </w:r>
      <w:r>
        <w:rPr>
          <w:rFonts w:ascii="Arial" w:hAnsi="Arial" w:cs="Arial"/>
          <w:b/>
          <w:bCs/>
          <w:sz w:val="24"/>
          <w:szCs w:val="24"/>
        </w:rPr>
        <w:t>. Порядок и формы контроля за осуществлением муниципального</w:t>
      </w:r>
      <w:r>
        <w:rPr>
          <w:rFonts w:ascii="Arial" w:hAnsi="Arial" w:cs="Arial"/>
          <w:sz w:val="24"/>
          <w:szCs w:val="24"/>
        </w:rPr>
        <w:t xml:space="preserve"> </w:t>
      </w:r>
      <w:r>
        <w:rPr>
          <w:rFonts w:ascii="Arial" w:hAnsi="Arial" w:cs="Arial"/>
          <w:b/>
          <w:bCs/>
          <w:sz w:val="24"/>
          <w:szCs w:val="24"/>
        </w:rPr>
        <w:t>земельного контроля</w:t>
      </w:r>
    </w:p>
    <w:p w:rsidR="00880C2B" w:rsidRDefault="00880C2B" w:rsidP="00880C2B">
      <w:pPr>
        <w:widowControl w:val="0"/>
        <w:tabs>
          <w:tab w:val="left" w:pos="1134"/>
        </w:tabs>
        <w:autoSpaceDE w:val="0"/>
        <w:spacing w:after="0"/>
        <w:ind w:firstLine="709"/>
        <w:jc w:val="both"/>
        <w:rPr>
          <w:rFonts w:ascii="Arial" w:hAnsi="Arial" w:cs="Arial"/>
          <w:b/>
          <w:bCs/>
          <w:sz w:val="24"/>
          <w:szCs w:val="24"/>
        </w:rPr>
      </w:pPr>
    </w:p>
    <w:p w:rsidR="00880C2B" w:rsidRDefault="00880C2B" w:rsidP="00880C2B">
      <w:pPr>
        <w:widowControl w:val="0"/>
        <w:tabs>
          <w:tab w:val="left" w:pos="1134"/>
        </w:tabs>
        <w:autoSpaceDE w:val="0"/>
        <w:spacing w:after="0"/>
        <w:jc w:val="center"/>
        <w:rPr>
          <w:rFonts w:ascii="Arial" w:hAnsi="Arial" w:cs="Arial"/>
          <w:sz w:val="24"/>
          <w:szCs w:val="24"/>
        </w:rPr>
      </w:pPr>
      <w:r>
        <w:rPr>
          <w:rFonts w:ascii="Arial" w:hAnsi="Arial" w:cs="Arial"/>
          <w:sz w:val="24"/>
          <w:szCs w:val="24"/>
        </w:rPr>
        <w:t xml:space="preserve">Порядок осуществления текущего </w:t>
      </w:r>
      <w:proofErr w:type="gramStart"/>
      <w:r>
        <w:rPr>
          <w:rFonts w:ascii="Arial" w:hAnsi="Arial" w:cs="Arial"/>
          <w:sz w:val="24"/>
          <w:szCs w:val="24"/>
        </w:rPr>
        <w:t>контроля за</w:t>
      </w:r>
      <w:proofErr w:type="gramEnd"/>
      <w:r>
        <w:rPr>
          <w:rFonts w:ascii="Arial" w:hAnsi="Arial" w:cs="Arial"/>
          <w:sz w:val="24"/>
          <w:szCs w:val="24"/>
        </w:rPr>
        <w:t xml:space="preserve"> соблюдением и исполнением </w:t>
      </w:r>
      <w:r>
        <w:rPr>
          <w:rFonts w:ascii="Arial" w:hAnsi="Arial" w:cs="Arial"/>
          <w:sz w:val="24"/>
          <w:szCs w:val="24"/>
        </w:rPr>
        <w:lastRenderedPageBreak/>
        <w:t>должностными лицами органа муниципального земельного контроля положений регламента и иных нормативных правовых актов, устанавливающих требования к осуществлению муниципального земельного контроля, а также за принятием ими решений</w:t>
      </w: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 xml:space="preserve">157. Текущий </w:t>
      </w:r>
      <w:proofErr w:type="gramStart"/>
      <w:r>
        <w:rPr>
          <w:rFonts w:ascii="Arial" w:hAnsi="Arial" w:cs="Arial"/>
          <w:sz w:val="24"/>
          <w:szCs w:val="24"/>
        </w:rPr>
        <w:t>контроль за</w:t>
      </w:r>
      <w:proofErr w:type="gramEnd"/>
      <w:r>
        <w:rPr>
          <w:rFonts w:ascii="Arial" w:hAnsi="Arial" w:cs="Arial"/>
          <w:sz w:val="24"/>
          <w:szCs w:val="24"/>
        </w:rPr>
        <w:t xml:space="preserve"> соблюдением и исполнением должностными лицами </w:t>
      </w:r>
      <w:r>
        <w:rPr>
          <w:rFonts w:ascii="Arial" w:hAnsi="Arial" w:cs="Arial"/>
          <w:color w:val="000000"/>
          <w:sz w:val="24"/>
          <w:szCs w:val="24"/>
        </w:rPr>
        <w:t>органа муниципального земельного контроля</w:t>
      </w:r>
      <w:r>
        <w:rPr>
          <w:rFonts w:ascii="Arial" w:hAnsi="Arial" w:cs="Arial"/>
          <w:sz w:val="24"/>
          <w:szCs w:val="24"/>
        </w:rPr>
        <w:t xml:space="preserve"> положений Регламента и иных нормативных правовых актов, устанавливающих требования к осуществлению муниципального земельного контроля, а также за принятием ими решений осуществляется должностными лицами </w:t>
      </w:r>
      <w:r>
        <w:rPr>
          <w:rFonts w:ascii="Arial" w:hAnsi="Arial" w:cs="Arial"/>
          <w:color w:val="000000"/>
          <w:sz w:val="24"/>
          <w:szCs w:val="24"/>
        </w:rPr>
        <w:t>органа муниципального земельного контроля,</w:t>
      </w:r>
      <w:r>
        <w:rPr>
          <w:rFonts w:ascii="Arial" w:hAnsi="Arial" w:cs="Arial"/>
          <w:sz w:val="24"/>
          <w:szCs w:val="24"/>
        </w:rPr>
        <w:t xml:space="preserve"> ответственными за организацию работы по осуществлению муниципального земельного контроля.</w:t>
      </w: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 xml:space="preserve">Перечень должностных лиц, осуществляющих текущий контроль, устанавливается </w:t>
      </w:r>
      <w:r>
        <w:rPr>
          <w:rFonts w:ascii="Arial" w:hAnsi="Arial" w:cs="Arial"/>
          <w:color w:val="000000"/>
          <w:sz w:val="24"/>
          <w:szCs w:val="24"/>
        </w:rPr>
        <w:t>распоряжением органа муниципального земельного контроля.</w:t>
      </w:r>
    </w:p>
    <w:p w:rsidR="00880C2B" w:rsidRDefault="00880C2B" w:rsidP="00880C2B">
      <w:pPr>
        <w:widowControl w:val="0"/>
        <w:tabs>
          <w:tab w:val="left" w:pos="1276"/>
        </w:tabs>
        <w:autoSpaceDE w:val="0"/>
        <w:spacing w:after="0"/>
        <w:ind w:firstLine="567"/>
        <w:jc w:val="both"/>
        <w:rPr>
          <w:rFonts w:ascii="Arial" w:hAnsi="Arial" w:cs="Arial"/>
          <w:color w:val="000000"/>
          <w:sz w:val="24"/>
          <w:szCs w:val="24"/>
        </w:rPr>
      </w:pPr>
    </w:p>
    <w:p w:rsidR="00880C2B" w:rsidRDefault="00880C2B" w:rsidP="00880C2B">
      <w:pPr>
        <w:autoSpaceDE w:val="0"/>
        <w:spacing w:after="0" w:line="240" w:lineRule="auto"/>
        <w:ind w:firstLine="567"/>
        <w:jc w:val="both"/>
        <w:rPr>
          <w:rFonts w:ascii="Arial" w:hAnsi="Arial" w:cs="Arial"/>
          <w:sz w:val="24"/>
          <w:szCs w:val="24"/>
        </w:rPr>
      </w:pPr>
      <w:r>
        <w:rPr>
          <w:rFonts w:ascii="Arial" w:hAnsi="Arial" w:cs="Arial"/>
          <w:sz w:val="24"/>
          <w:szCs w:val="24"/>
        </w:rPr>
        <w:t>158. Текущий контроль осуществляется путем проведения должностными лицами, ответственными за организацию работы по осуществлению муниципального земельного контроля, проверок соблюдения и исполнения должностными лицами, проводящими проверки, положений Регламента, нормативных правовых актов Российской Федерации, касающихся осуществления муниципального земельного контроля.</w:t>
      </w:r>
    </w:p>
    <w:p w:rsidR="00880C2B" w:rsidRDefault="00880C2B" w:rsidP="00880C2B">
      <w:pPr>
        <w:widowControl w:val="0"/>
        <w:tabs>
          <w:tab w:val="left" w:pos="1134"/>
        </w:tabs>
        <w:autoSpaceDE w:val="0"/>
        <w:spacing w:after="0"/>
        <w:jc w:val="center"/>
        <w:rPr>
          <w:rFonts w:ascii="Arial" w:hAnsi="Arial" w:cs="Arial"/>
          <w:sz w:val="24"/>
          <w:szCs w:val="24"/>
        </w:rPr>
      </w:pPr>
    </w:p>
    <w:p w:rsidR="00880C2B" w:rsidRDefault="00880C2B" w:rsidP="00880C2B">
      <w:pPr>
        <w:widowControl w:val="0"/>
        <w:tabs>
          <w:tab w:val="left" w:pos="1134"/>
        </w:tabs>
        <w:autoSpaceDE w:val="0"/>
        <w:spacing w:after="0"/>
        <w:jc w:val="center"/>
        <w:rPr>
          <w:rFonts w:ascii="Arial" w:hAnsi="Arial" w:cs="Arial"/>
          <w:sz w:val="24"/>
          <w:szCs w:val="24"/>
        </w:rPr>
      </w:pPr>
      <w:r>
        <w:rPr>
          <w:rFonts w:ascii="Arial" w:hAnsi="Arial" w:cs="Arial"/>
          <w:sz w:val="24"/>
          <w:szCs w:val="24"/>
        </w:rPr>
        <w:t xml:space="preserve">Порядок и периодичность осуществления плановых и внеплановых проверок полноты и качества осуществления муниципального земельного контроля, в том числе порядок и формы </w:t>
      </w:r>
      <w:proofErr w:type="gramStart"/>
      <w:r>
        <w:rPr>
          <w:rFonts w:ascii="Arial" w:hAnsi="Arial" w:cs="Arial"/>
          <w:sz w:val="24"/>
          <w:szCs w:val="24"/>
        </w:rPr>
        <w:t>контроля за</w:t>
      </w:r>
      <w:proofErr w:type="gramEnd"/>
      <w:r>
        <w:rPr>
          <w:rFonts w:ascii="Arial" w:hAnsi="Arial" w:cs="Arial"/>
          <w:sz w:val="24"/>
          <w:szCs w:val="24"/>
        </w:rPr>
        <w:t xml:space="preserve"> полнотой и качеством осуществления муниципального земельного контроля </w:t>
      </w:r>
    </w:p>
    <w:p w:rsidR="00880C2B" w:rsidRDefault="00880C2B" w:rsidP="00880C2B">
      <w:pPr>
        <w:widowControl w:val="0"/>
        <w:tabs>
          <w:tab w:val="left" w:pos="1134"/>
        </w:tabs>
        <w:autoSpaceDE w:val="0"/>
        <w:spacing w:after="0"/>
        <w:ind w:firstLine="567"/>
        <w:jc w:val="both"/>
        <w:rPr>
          <w:rFonts w:ascii="Arial" w:hAnsi="Arial" w:cs="Arial"/>
          <w:sz w:val="24"/>
          <w:szCs w:val="24"/>
        </w:rPr>
      </w:pPr>
    </w:p>
    <w:p w:rsidR="00880C2B" w:rsidRDefault="00880C2B" w:rsidP="00880C2B">
      <w:pPr>
        <w:widowControl w:val="0"/>
        <w:tabs>
          <w:tab w:val="left" w:pos="1134"/>
        </w:tabs>
        <w:autoSpaceDE w:val="0"/>
        <w:spacing w:after="0"/>
        <w:ind w:firstLine="567"/>
        <w:jc w:val="both"/>
        <w:rPr>
          <w:rFonts w:ascii="Arial" w:hAnsi="Arial" w:cs="Arial"/>
          <w:sz w:val="24"/>
          <w:szCs w:val="24"/>
        </w:rPr>
      </w:pPr>
      <w:r>
        <w:rPr>
          <w:rFonts w:ascii="Arial" w:hAnsi="Arial" w:cs="Arial"/>
          <w:sz w:val="24"/>
          <w:szCs w:val="24"/>
        </w:rPr>
        <w:t xml:space="preserve">159. </w:t>
      </w:r>
      <w:proofErr w:type="gramStart"/>
      <w:r>
        <w:rPr>
          <w:rFonts w:ascii="Arial" w:hAnsi="Arial" w:cs="Arial"/>
          <w:sz w:val="24"/>
          <w:szCs w:val="24"/>
        </w:rPr>
        <w:t>Контроль за</w:t>
      </w:r>
      <w:proofErr w:type="gramEnd"/>
      <w:r>
        <w:rPr>
          <w:rFonts w:ascii="Arial" w:hAnsi="Arial" w:cs="Arial"/>
          <w:sz w:val="24"/>
          <w:szCs w:val="24"/>
        </w:rPr>
        <w:t xml:space="preserve"> полнотой и качеством осуществления муниципального земельного контроля включает в себя проведение проверок и устранение в случае выявления нарушений прав проверяемых лиц, а также рассмотрение, принятие решений и подготовку ответов на их обращения, содержащие жалобы на действия (бездействие) должностных лиц </w:t>
      </w:r>
      <w:r>
        <w:rPr>
          <w:rFonts w:ascii="Arial" w:hAnsi="Arial" w:cs="Arial"/>
          <w:color w:val="000000"/>
          <w:sz w:val="24"/>
          <w:szCs w:val="24"/>
        </w:rPr>
        <w:t>органа муниципального земельного контроля,</w:t>
      </w:r>
      <w:r>
        <w:rPr>
          <w:rFonts w:ascii="Arial" w:hAnsi="Arial" w:cs="Arial"/>
          <w:sz w:val="24"/>
          <w:szCs w:val="24"/>
        </w:rPr>
        <w:t xml:space="preserve"> ответственных за исполнение муниципальной функции.</w:t>
      </w:r>
    </w:p>
    <w:p w:rsidR="00880C2B" w:rsidRDefault="00880C2B" w:rsidP="00880C2B">
      <w:pPr>
        <w:widowControl w:val="0"/>
        <w:tabs>
          <w:tab w:val="left" w:pos="1134"/>
        </w:tabs>
        <w:autoSpaceDE w:val="0"/>
        <w:spacing w:after="0"/>
        <w:ind w:firstLine="567"/>
        <w:jc w:val="both"/>
        <w:rPr>
          <w:rFonts w:ascii="Arial" w:hAnsi="Arial" w:cs="Arial"/>
          <w:sz w:val="24"/>
          <w:szCs w:val="24"/>
        </w:rPr>
      </w:pPr>
    </w:p>
    <w:p w:rsidR="00880C2B" w:rsidRDefault="00880C2B" w:rsidP="00880C2B">
      <w:pPr>
        <w:widowControl w:val="0"/>
        <w:tabs>
          <w:tab w:val="left" w:pos="1134"/>
        </w:tabs>
        <w:autoSpaceDE w:val="0"/>
        <w:spacing w:after="0"/>
        <w:ind w:firstLine="567"/>
        <w:jc w:val="both"/>
        <w:rPr>
          <w:rFonts w:ascii="Arial" w:hAnsi="Arial" w:cs="Arial"/>
          <w:sz w:val="24"/>
          <w:szCs w:val="24"/>
        </w:rPr>
      </w:pPr>
      <w:r>
        <w:rPr>
          <w:rFonts w:ascii="Arial" w:hAnsi="Arial" w:cs="Arial"/>
          <w:sz w:val="24"/>
          <w:szCs w:val="24"/>
        </w:rPr>
        <w:t>160. В целях проверки полноты и качества осуществления муниципального земельного контроля проводятся плановые и внеплановые проверки.</w:t>
      </w:r>
    </w:p>
    <w:p w:rsidR="00880C2B" w:rsidRDefault="00880C2B" w:rsidP="00880C2B">
      <w:pPr>
        <w:widowControl w:val="0"/>
        <w:tabs>
          <w:tab w:val="left" w:pos="1134"/>
        </w:tabs>
        <w:autoSpaceDE w:val="0"/>
        <w:spacing w:after="0"/>
        <w:ind w:firstLine="567"/>
        <w:jc w:val="both"/>
        <w:rPr>
          <w:rFonts w:ascii="Arial" w:hAnsi="Arial" w:cs="Arial"/>
          <w:sz w:val="24"/>
          <w:szCs w:val="24"/>
        </w:rPr>
      </w:pPr>
      <w:r>
        <w:rPr>
          <w:rFonts w:ascii="Arial" w:hAnsi="Arial" w:cs="Arial"/>
          <w:sz w:val="24"/>
          <w:szCs w:val="24"/>
        </w:rPr>
        <w:t>При проверке рассматриваются либо все вопросы, связанные с осуществлением муниципального земельного контроля (комплексные проверки), либо отдельные аспекты (тематические проверки). Проверка также проводится по конкретному обращению.</w:t>
      </w:r>
    </w:p>
    <w:p w:rsidR="00880C2B" w:rsidRDefault="00880C2B" w:rsidP="00880C2B">
      <w:pPr>
        <w:widowControl w:val="0"/>
        <w:tabs>
          <w:tab w:val="left" w:pos="1276"/>
        </w:tabs>
        <w:autoSpaceDE w:val="0"/>
        <w:spacing w:after="0"/>
        <w:jc w:val="both"/>
        <w:rPr>
          <w:rFonts w:ascii="Arial" w:hAnsi="Arial" w:cs="Arial"/>
          <w:sz w:val="24"/>
          <w:szCs w:val="24"/>
          <w:highlight w:val="darkMagenta"/>
        </w:rPr>
      </w:pPr>
    </w:p>
    <w:p w:rsidR="00880C2B" w:rsidRDefault="00880C2B" w:rsidP="00880C2B">
      <w:pPr>
        <w:widowControl w:val="0"/>
        <w:tabs>
          <w:tab w:val="left" w:pos="1134"/>
        </w:tabs>
        <w:autoSpaceDE w:val="0"/>
        <w:spacing w:after="0"/>
        <w:jc w:val="center"/>
        <w:rPr>
          <w:rFonts w:ascii="Arial" w:hAnsi="Arial" w:cs="Arial"/>
          <w:sz w:val="24"/>
          <w:szCs w:val="24"/>
        </w:rPr>
      </w:pPr>
      <w:r>
        <w:rPr>
          <w:rFonts w:ascii="Arial" w:hAnsi="Arial" w:cs="Arial"/>
          <w:sz w:val="24"/>
          <w:szCs w:val="24"/>
        </w:rPr>
        <w:t>Ответственность должностных лиц органа муниципального земельного контроля за решения и действия (бездействие), принимаемые (осуществляемые) ими в ходе осуществления муниципального земельного контроля</w:t>
      </w:r>
    </w:p>
    <w:p w:rsidR="00880C2B" w:rsidRDefault="00880C2B" w:rsidP="00880C2B">
      <w:pPr>
        <w:widowControl w:val="0"/>
        <w:tabs>
          <w:tab w:val="left" w:pos="1134"/>
        </w:tabs>
        <w:autoSpaceDE w:val="0"/>
        <w:spacing w:after="0"/>
        <w:ind w:firstLine="709"/>
        <w:jc w:val="both"/>
        <w:rPr>
          <w:rFonts w:ascii="Arial" w:hAnsi="Arial" w:cs="Arial"/>
          <w:sz w:val="24"/>
          <w:szCs w:val="24"/>
        </w:rPr>
      </w:pP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xml:space="preserve">161. По результатам проведенных проверок, в случае </w:t>
      </w:r>
      <w:proofErr w:type="gramStart"/>
      <w:r>
        <w:rPr>
          <w:rFonts w:ascii="Arial" w:hAnsi="Arial" w:cs="Arial"/>
          <w:sz w:val="24"/>
          <w:szCs w:val="24"/>
        </w:rPr>
        <w:t>выявления нарушений соблюдения положений Регламента</w:t>
      </w:r>
      <w:proofErr w:type="gramEnd"/>
      <w:r>
        <w:rPr>
          <w:rFonts w:ascii="Arial" w:hAnsi="Arial" w:cs="Arial"/>
          <w:sz w:val="24"/>
          <w:szCs w:val="24"/>
        </w:rPr>
        <w:t xml:space="preserve"> и иных нормативных правовых актов, устанавливающих требования к исполнению муниципальной функции, виновные должностные лица </w:t>
      </w:r>
      <w:r>
        <w:rPr>
          <w:rFonts w:ascii="Arial" w:hAnsi="Arial" w:cs="Arial"/>
          <w:color w:val="000000"/>
          <w:sz w:val="24"/>
          <w:szCs w:val="24"/>
        </w:rPr>
        <w:t xml:space="preserve">органа муниципального земельного контроля </w:t>
      </w:r>
      <w:r>
        <w:rPr>
          <w:rFonts w:ascii="Arial" w:hAnsi="Arial" w:cs="Arial"/>
          <w:sz w:val="24"/>
          <w:szCs w:val="24"/>
        </w:rPr>
        <w:t xml:space="preserve">несут персональную </w:t>
      </w:r>
      <w:r>
        <w:rPr>
          <w:rFonts w:ascii="Arial" w:hAnsi="Arial" w:cs="Arial"/>
          <w:sz w:val="24"/>
          <w:szCs w:val="24"/>
        </w:rPr>
        <w:lastRenderedPageBreak/>
        <w:t>ответственность за решения и действия (бездействие), принимаемые (осуществляемые) в ходе осуществления муниципального земельного контроля.</w:t>
      </w:r>
    </w:p>
    <w:p w:rsidR="00880C2B" w:rsidRDefault="00880C2B" w:rsidP="00880C2B">
      <w:pPr>
        <w:widowControl w:val="0"/>
        <w:tabs>
          <w:tab w:val="left" w:pos="1134"/>
        </w:tabs>
        <w:autoSpaceDE w:val="0"/>
        <w:spacing w:after="0"/>
        <w:ind w:firstLine="709"/>
        <w:jc w:val="both"/>
        <w:rPr>
          <w:rFonts w:ascii="Arial" w:hAnsi="Arial" w:cs="Arial"/>
          <w:sz w:val="24"/>
          <w:szCs w:val="24"/>
        </w:rPr>
      </w:pP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xml:space="preserve">162. Персональная ответственность должностных лиц </w:t>
      </w:r>
      <w:r>
        <w:rPr>
          <w:rFonts w:ascii="Arial" w:hAnsi="Arial" w:cs="Arial"/>
          <w:color w:val="000000"/>
          <w:sz w:val="24"/>
          <w:szCs w:val="24"/>
        </w:rPr>
        <w:t xml:space="preserve">органа муниципального земельного контроля </w:t>
      </w:r>
      <w:r>
        <w:rPr>
          <w:rFonts w:ascii="Arial" w:hAnsi="Arial" w:cs="Arial"/>
          <w:sz w:val="24"/>
          <w:szCs w:val="24"/>
        </w:rPr>
        <w:t>закрепляется в их должностных регламентах в соответствии с требованиями законодательства Российской Федерации.</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Руководитель структурного подразделения, ответственного за прием документов, несет персональную ответственность за соблюдение сроков и порядка приема документов, правильность внесения записи в книгу учета входящих документов.</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Руководитель структурного подразделения, ответственного за выдачу информации, несет персональную ответственность за соблюдение сроков и порядка предоставления информации.</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xml:space="preserve">Должностные лица </w:t>
      </w:r>
      <w:r>
        <w:rPr>
          <w:rFonts w:ascii="Arial" w:hAnsi="Arial" w:cs="Arial"/>
          <w:color w:val="000000"/>
          <w:sz w:val="24"/>
          <w:szCs w:val="24"/>
        </w:rPr>
        <w:t>органа муниципального земельного контроля, ответственные</w:t>
      </w:r>
      <w:r>
        <w:rPr>
          <w:rFonts w:ascii="Arial" w:hAnsi="Arial" w:cs="Arial"/>
          <w:sz w:val="24"/>
          <w:szCs w:val="24"/>
        </w:rPr>
        <w:t xml:space="preserve"> за проведение проверок, несут персональную ответственность за полноту и качество выполнения работ, установленных программами проверок.</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color w:val="000000"/>
          <w:sz w:val="24"/>
          <w:szCs w:val="24"/>
        </w:rPr>
        <w:t>Руководитель, заместитель руководителя органа муниципального земельного контроля, начальник Управления</w:t>
      </w:r>
      <w:r>
        <w:rPr>
          <w:rFonts w:ascii="Arial" w:hAnsi="Arial" w:cs="Arial"/>
          <w:sz w:val="24"/>
          <w:szCs w:val="24"/>
        </w:rPr>
        <w:t xml:space="preserve"> органа муниципального земельного контроля несут персональную ответственность за организацию и обеспечение исполнения муниципальной функции.</w:t>
      </w:r>
    </w:p>
    <w:p w:rsidR="00880C2B" w:rsidRDefault="00880C2B" w:rsidP="00880C2B">
      <w:pPr>
        <w:widowControl w:val="0"/>
        <w:tabs>
          <w:tab w:val="left" w:pos="1134"/>
        </w:tabs>
        <w:autoSpaceDE w:val="0"/>
        <w:spacing w:after="0"/>
        <w:ind w:firstLine="709"/>
        <w:jc w:val="both"/>
        <w:rPr>
          <w:rFonts w:ascii="Arial" w:hAnsi="Arial" w:cs="Arial"/>
          <w:sz w:val="24"/>
          <w:szCs w:val="24"/>
        </w:rPr>
      </w:pPr>
    </w:p>
    <w:p w:rsidR="00880C2B" w:rsidRDefault="00880C2B" w:rsidP="00880C2B">
      <w:pPr>
        <w:widowControl w:val="0"/>
        <w:tabs>
          <w:tab w:val="left" w:pos="1134"/>
        </w:tabs>
        <w:autoSpaceDE w:val="0"/>
        <w:spacing w:after="0"/>
        <w:ind w:firstLine="709"/>
        <w:jc w:val="center"/>
        <w:rPr>
          <w:rFonts w:ascii="Arial" w:hAnsi="Arial" w:cs="Arial"/>
          <w:sz w:val="24"/>
          <w:szCs w:val="24"/>
        </w:rPr>
      </w:pPr>
      <w:r>
        <w:rPr>
          <w:rFonts w:ascii="Arial" w:hAnsi="Arial" w:cs="Arial"/>
          <w:sz w:val="24"/>
          <w:szCs w:val="24"/>
        </w:rPr>
        <w:t xml:space="preserve">Положения, характеризующие требования к порядку и формам </w:t>
      </w:r>
      <w:proofErr w:type="gramStart"/>
      <w:r>
        <w:rPr>
          <w:rFonts w:ascii="Arial" w:hAnsi="Arial" w:cs="Arial"/>
          <w:sz w:val="24"/>
          <w:szCs w:val="24"/>
        </w:rPr>
        <w:t>контроля за</w:t>
      </w:r>
      <w:proofErr w:type="gramEnd"/>
      <w:r>
        <w:rPr>
          <w:rFonts w:ascii="Arial" w:hAnsi="Arial" w:cs="Arial"/>
          <w:sz w:val="24"/>
          <w:szCs w:val="24"/>
        </w:rPr>
        <w:t xml:space="preserve"> исполнением муниципальной функции, в том числе со стороны граждан, их объединений и организаций</w:t>
      </w:r>
    </w:p>
    <w:p w:rsidR="00880C2B" w:rsidRDefault="00880C2B" w:rsidP="00880C2B">
      <w:pPr>
        <w:widowControl w:val="0"/>
        <w:tabs>
          <w:tab w:val="left" w:pos="1134"/>
        </w:tabs>
        <w:autoSpaceDE w:val="0"/>
        <w:spacing w:after="0"/>
        <w:ind w:firstLine="709"/>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 xml:space="preserve">163. </w:t>
      </w:r>
      <w:proofErr w:type="gramStart"/>
      <w:r>
        <w:rPr>
          <w:rFonts w:ascii="Arial" w:hAnsi="Arial" w:cs="Arial"/>
          <w:sz w:val="24"/>
          <w:szCs w:val="24"/>
        </w:rPr>
        <w:t>Контроль за</w:t>
      </w:r>
      <w:proofErr w:type="gramEnd"/>
      <w:r>
        <w:rPr>
          <w:rFonts w:ascii="Arial" w:hAnsi="Arial" w:cs="Arial"/>
          <w:sz w:val="24"/>
          <w:szCs w:val="24"/>
        </w:rPr>
        <w:t xml:space="preserve"> осуществлением муниципального земельного контроля со стороны граждан, их объединений и организаций является самостоятельной формой контроля и осуществляется путем направления обращений в орган муниципального земельного контроля, а также путем обжалования действий (бездействия) и решений, осуществляемых (принятых) в ходе проведения проверок в вышестоящие органы государственной власти и судебные органы.</w:t>
      </w:r>
    </w:p>
    <w:p w:rsidR="00880C2B" w:rsidRDefault="00880C2B" w:rsidP="00880C2B">
      <w:pPr>
        <w:widowControl w:val="0"/>
        <w:tabs>
          <w:tab w:val="left" w:pos="1276"/>
        </w:tabs>
        <w:autoSpaceDE w:val="0"/>
        <w:spacing w:after="0"/>
        <w:rPr>
          <w:rFonts w:ascii="Arial" w:hAnsi="Arial" w:cs="Arial"/>
          <w:b/>
          <w:bCs/>
          <w:sz w:val="24"/>
          <w:szCs w:val="24"/>
          <w:highlight w:val="green"/>
        </w:rPr>
      </w:pPr>
    </w:p>
    <w:p w:rsidR="00880C2B" w:rsidRDefault="00880C2B" w:rsidP="00880C2B">
      <w:pPr>
        <w:widowControl w:val="0"/>
        <w:tabs>
          <w:tab w:val="left" w:pos="1276"/>
        </w:tabs>
        <w:autoSpaceDE w:val="0"/>
        <w:spacing w:after="0"/>
        <w:jc w:val="center"/>
        <w:rPr>
          <w:rFonts w:ascii="Arial" w:hAnsi="Arial" w:cs="Arial"/>
          <w:b/>
          <w:bCs/>
          <w:sz w:val="24"/>
          <w:szCs w:val="24"/>
        </w:rPr>
      </w:pPr>
    </w:p>
    <w:p w:rsidR="00880C2B" w:rsidRDefault="00880C2B" w:rsidP="00880C2B">
      <w:pPr>
        <w:widowControl w:val="0"/>
        <w:tabs>
          <w:tab w:val="left" w:pos="1276"/>
        </w:tabs>
        <w:autoSpaceDE w:val="0"/>
        <w:spacing w:after="0"/>
        <w:jc w:val="center"/>
        <w:rPr>
          <w:rFonts w:ascii="Arial" w:hAnsi="Arial" w:cs="Arial"/>
          <w:b/>
          <w:bCs/>
          <w:sz w:val="24"/>
          <w:szCs w:val="24"/>
        </w:rPr>
      </w:pPr>
    </w:p>
    <w:p w:rsidR="00880C2B" w:rsidRDefault="00880C2B" w:rsidP="00880C2B">
      <w:pPr>
        <w:widowControl w:val="0"/>
        <w:tabs>
          <w:tab w:val="left" w:pos="1276"/>
        </w:tabs>
        <w:autoSpaceDE w:val="0"/>
        <w:spacing w:after="0"/>
        <w:jc w:val="center"/>
        <w:rPr>
          <w:rFonts w:ascii="Arial" w:hAnsi="Arial" w:cs="Arial"/>
          <w:b/>
          <w:bCs/>
          <w:sz w:val="24"/>
          <w:szCs w:val="24"/>
        </w:rPr>
      </w:pPr>
    </w:p>
    <w:p w:rsidR="00880C2B" w:rsidRDefault="00880C2B" w:rsidP="00880C2B">
      <w:pPr>
        <w:widowControl w:val="0"/>
        <w:tabs>
          <w:tab w:val="left" w:pos="1276"/>
        </w:tabs>
        <w:autoSpaceDE w:val="0"/>
        <w:spacing w:after="0"/>
        <w:jc w:val="center"/>
        <w:rPr>
          <w:rFonts w:ascii="Arial" w:hAnsi="Arial" w:cs="Arial"/>
          <w:sz w:val="24"/>
          <w:szCs w:val="24"/>
        </w:rPr>
      </w:pPr>
      <w:r>
        <w:rPr>
          <w:rFonts w:ascii="Arial" w:hAnsi="Arial" w:cs="Arial"/>
          <w:b/>
          <w:bCs/>
          <w:sz w:val="24"/>
          <w:szCs w:val="24"/>
          <w:lang w:val="en-US"/>
        </w:rPr>
        <w:t>V</w:t>
      </w:r>
      <w:r>
        <w:rPr>
          <w:rFonts w:ascii="Arial" w:hAnsi="Arial" w:cs="Arial"/>
          <w:b/>
          <w:bCs/>
          <w:sz w:val="24"/>
          <w:szCs w:val="24"/>
        </w:rPr>
        <w:t>. Досудебный (внесудебный) порядок обжалования решений и действий (бездействия) органа муниципального земельного контроля,</w:t>
      </w:r>
      <w:r>
        <w:rPr>
          <w:rFonts w:ascii="Arial" w:hAnsi="Arial" w:cs="Arial"/>
          <w:sz w:val="24"/>
          <w:szCs w:val="24"/>
        </w:rPr>
        <w:t xml:space="preserve"> </w:t>
      </w:r>
    </w:p>
    <w:p w:rsidR="00880C2B" w:rsidRDefault="00880C2B" w:rsidP="00880C2B">
      <w:pPr>
        <w:widowControl w:val="0"/>
        <w:tabs>
          <w:tab w:val="left" w:pos="1276"/>
        </w:tabs>
        <w:autoSpaceDE w:val="0"/>
        <w:spacing w:after="0"/>
        <w:jc w:val="center"/>
        <w:rPr>
          <w:rFonts w:ascii="Arial" w:hAnsi="Arial" w:cs="Arial"/>
          <w:sz w:val="24"/>
          <w:szCs w:val="24"/>
        </w:rPr>
      </w:pPr>
      <w:r>
        <w:rPr>
          <w:rFonts w:ascii="Arial" w:hAnsi="Arial" w:cs="Arial"/>
          <w:b/>
          <w:bCs/>
          <w:sz w:val="24"/>
          <w:szCs w:val="24"/>
        </w:rPr>
        <w:t>а также должностных лиц органа муниципального земельного контроля.</w:t>
      </w:r>
    </w:p>
    <w:p w:rsidR="00880C2B" w:rsidRDefault="00880C2B" w:rsidP="00880C2B">
      <w:pPr>
        <w:widowControl w:val="0"/>
        <w:tabs>
          <w:tab w:val="left" w:pos="1276"/>
        </w:tabs>
        <w:autoSpaceDE w:val="0"/>
        <w:spacing w:after="0"/>
        <w:ind w:firstLine="709"/>
        <w:jc w:val="center"/>
        <w:rPr>
          <w:rFonts w:ascii="Arial" w:hAnsi="Arial" w:cs="Arial"/>
          <w:b/>
          <w:bCs/>
          <w:sz w:val="24"/>
          <w:szCs w:val="24"/>
        </w:rPr>
      </w:pPr>
    </w:p>
    <w:p w:rsidR="00880C2B" w:rsidRDefault="00880C2B" w:rsidP="00880C2B">
      <w:pPr>
        <w:widowControl w:val="0"/>
        <w:tabs>
          <w:tab w:val="left" w:pos="1276"/>
        </w:tabs>
        <w:autoSpaceDE w:val="0"/>
        <w:spacing w:after="0"/>
        <w:jc w:val="center"/>
        <w:rPr>
          <w:rFonts w:ascii="Arial" w:hAnsi="Arial" w:cs="Arial"/>
          <w:sz w:val="24"/>
          <w:szCs w:val="24"/>
        </w:rPr>
      </w:pPr>
      <w:r>
        <w:rPr>
          <w:rFonts w:ascii="Arial" w:hAnsi="Arial" w:cs="Arial"/>
          <w:sz w:val="24"/>
          <w:szCs w:val="24"/>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осуществления муниципального земельного контроля </w:t>
      </w:r>
    </w:p>
    <w:p w:rsidR="00880C2B" w:rsidRDefault="00880C2B" w:rsidP="00880C2B">
      <w:pPr>
        <w:widowControl w:val="0"/>
        <w:tabs>
          <w:tab w:val="left" w:pos="1276"/>
        </w:tabs>
        <w:autoSpaceDE w:val="0"/>
        <w:spacing w:after="0"/>
        <w:jc w:val="center"/>
        <w:rPr>
          <w:rFonts w:ascii="Arial" w:hAnsi="Arial" w:cs="Arial"/>
          <w:sz w:val="24"/>
          <w:szCs w:val="24"/>
        </w:rPr>
      </w:pPr>
      <w:r>
        <w:rPr>
          <w:rFonts w:ascii="Arial" w:hAnsi="Arial" w:cs="Arial"/>
          <w:sz w:val="24"/>
          <w:szCs w:val="24"/>
        </w:rPr>
        <w:t>(далее - жалоба)</w:t>
      </w:r>
    </w:p>
    <w:p w:rsidR="00880C2B" w:rsidRDefault="00880C2B" w:rsidP="00880C2B">
      <w:pPr>
        <w:widowControl w:val="0"/>
        <w:tabs>
          <w:tab w:val="left" w:pos="1276"/>
        </w:tabs>
        <w:autoSpaceDE w:val="0"/>
        <w:spacing w:after="0"/>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164. Заявитель вправе в досудебном (внесудебном) порядке обжаловать действия (бездействие) и решения, принятые в ходе осуществления муниципального земельного контроля должностными лицами органа муниципального земельного контроля, в соответствии с законодательством Российской Федерации.</w:t>
      </w:r>
    </w:p>
    <w:p w:rsidR="00880C2B" w:rsidRDefault="00880C2B" w:rsidP="00880C2B">
      <w:pPr>
        <w:widowControl w:val="0"/>
        <w:tabs>
          <w:tab w:val="left" w:pos="1276"/>
        </w:tabs>
        <w:autoSpaceDE w:val="0"/>
        <w:spacing w:after="0"/>
        <w:ind w:firstLine="567"/>
        <w:jc w:val="both"/>
        <w:rPr>
          <w:rFonts w:ascii="Arial" w:hAnsi="Arial" w:cs="Arial"/>
          <w:sz w:val="24"/>
          <w:szCs w:val="24"/>
        </w:rPr>
      </w:pPr>
      <w:proofErr w:type="gramStart"/>
      <w:r>
        <w:rPr>
          <w:rFonts w:ascii="Arial" w:hAnsi="Arial" w:cs="Arial"/>
          <w:sz w:val="24"/>
          <w:szCs w:val="24"/>
        </w:rPr>
        <w:lastRenderedPageBreak/>
        <w:t>Заявитель вправе обратиться к руководству органа муниципального земельного контроля, устно в ходе личного приема, письменно на почтовый адрес органа муниципального земельного контроля, или в форме электронного документа на адрес электронной почты органа муниципального земельного контроля, указанные на Интернет-сайте органа муниципального земельного контроля, с жалобой на решения, действия (бездействие) должностных лиц органа муниципального земельного контроля, в ходе проведения проверок.</w:t>
      </w:r>
      <w:proofErr w:type="gramEnd"/>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В жалобе в обязательном порядке указываются:</w:t>
      </w:r>
    </w:p>
    <w:p w:rsidR="00880C2B" w:rsidRDefault="00880C2B" w:rsidP="00880C2B">
      <w:pPr>
        <w:widowControl w:val="0"/>
        <w:tabs>
          <w:tab w:val="left" w:pos="1276"/>
        </w:tabs>
        <w:autoSpaceDE w:val="0"/>
        <w:spacing w:after="0"/>
        <w:ind w:firstLine="567"/>
        <w:jc w:val="both"/>
        <w:rPr>
          <w:rFonts w:ascii="Arial" w:hAnsi="Arial" w:cs="Arial"/>
          <w:sz w:val="24"/>
          <w:szCs w:val="24"/>
        </w:rPr>
      </w:pPr>
      <w:proofErr w:type="gramStart"/>
      <w:r>
        <w:rPr>
          <w:rFonts w:ascii="Arial" w:hAnsi="Arial" w:cs="Arial"/>
          <w:sz w:val="24"/>
          <w:szCs w:val="24"/>
        </w:rPr>
        <w:t>1) фамилия, имя, отчество (последнее - при наличии) заявителя (наименование юридического лица), подающего жалобу;</w:t>
      </w:r>
      <w:proofErr w:type="gramEnd"/>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2) почтовый адрес (в случае направления жалобы в форме электронного документа - адрес электронной почты, если ответ должен быть направлен в форме электронного документа), по которому должен быть направлен ответ или уведомление о переадресации жалобы;</w:t>
      </w:r>
    </w:p>
    <w:p w:rsidR="00880C2B" w:rsidRDefault="00880C2B" w:rsidP="00880C2B">
      <w:pPr>
        <w:widowControl w:val="0"/>
        <w:tabs>
          <w:tab w:val="left" w:pos="1276"/>
        </w:tabs>
        <w:autoSpaceDE w:val="0"/>
        <w:spacing w:after="0"/>
        <w:ind w:firstLine="567"/>
        <w:jc w:val="both"/>
        <w:rPr>
          <w:rFonts w:ascii="Arial" w:hAnsi="Arial" w:cs="Arial"/>
          <w:sz w:val="24"/>
          <w:szCs w:val="24"/>
        </w:rPr>
      </w:pPr>
      <w:proofErr w:type="gramStart"/>
      <w:r>
        <w:rPr>
          <w:rFonts w:ascii="Arial" w:hAnsi="Arial" w:cs="Arial"/>
          <w:sz w:val="24"/>
          <w:szCs w:val="24"/>
        </w:rPr>
        <w:t>3) должность, фамилия, имя и отчество (последнее - при наличии) должностного лица (при наличии информации), решение, действие (бездействие) которого нарушает права и законные интересы заявителя;</w:t>
      </w:r>
      <w:proofErr w:type="gramEnd"/>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4) суть нарушения прав и законных интересов, противоправного решения, действия (бездействия);</w:t>
      </w: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5) сведения о способе информирования заявителя о принятых мерах по результатам рассмотрения его жалобы;</w:t>
      </w: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6) личная подпись заявителя в случае направления жалобы в письменной форме.</w:t>
      </w: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В случае необходимости в подтверждение своих доводов заявитель прилагает к жалобе соответствующие документы либо их копии.</w:t>
      </w:r>
    </w:p>
    <w:p w:rsidR="00880C2B" w:rsidRDefault="00880C2B" w:rsidP="00880C2B">
      <w:pPr>
        <w:widowControl w:val="0"/>
        <w:tabs>
          <w:tab w:val="left" w:pos="1276"/>
        </w:tabs>
        <w:autoSpaceDE w:val="0"/>
        <w:spacing w:after="0"/>
        <w:jc w:val="center"/>
        <w:rPr>
          <w:rFonts w:ascii="Arial" w:hAnsi="Arial" w:cs="Arial"/>
          <w:sz w:val="24"/>
          <w:szCs w:val="24"/>
        </w:rPr>
      </w:pPr>
    </w:p>
    <w:p w:rsidR="00880C2B" w:rsidRDefault="00880C2B" w:rsidP="00880C2B">
      <w:pPr>
        <w:widowControl w:val="0"/>
        <w:tabs>
          <w:tab w:val="left" w:pos="1276"/>
        </w:tabs>
        <w:autoSpaceDE w:val="0"/>
        <w:spacing w:after="0"/>
        <w:jc w:val="center"/>
        <w:rPr>
          <w:rFonts w:ascii="Arial" w:hAnsi="Arial" w:cs="Arial"/>
          <w:sz w:val="24"/>
          <w:szCs w:val="24"/>
        </w:rPr>
      </w:pPr>
      <w:r>
        <w:rPr>
          <w:rFonts w:ascii="Arial" w:hAnsi="Arial" w:cs="Arial"/>
          <w:sz w:val="24"/>
          <w:szCs w:val="24"/>
        </w:rPr>
        <w:t>Предмет досудебного (внесудебного) обжалования</w:t>
      </w: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165. Предметом досудебного (внесудебного) обжалования являются действия (бездействие) должностного лица органа муниципального земельного контроля, а также принимаемые им решения при исполнении муниципальной функции, повлекшие за собой нарушения требований Регламента и законодательства Российской Федерации в установленной сфере, а также нарушения прав заявителя.</w:t>
      </w: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jc w:val="center"/>
        <w:rPr>
          <w:rFonts w:ascii="Arial" w:hAnsi="Arial" w:cs="Arial"/>
          <w:sz w:val="24"/>
          <w:szCs w:val="24"/>
        </w:rPr>
      </w:pPr>
      <w:r>
        <w:rPr>
          <w:rFonts w:ascii="Arial" w:hAnsi="Arial" w:cs="Arial"/>
          <w:sz w:val="24"/>
          <w:szCs w:val="24"/>
        </w:rPr>
        <w:t>Исчерпывающий перечень оснований для приостановления рассмотрения жалобы и случаев, в которых ответ на жалобу не дается</w:t>
      </w: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 xml:space="preserve">166. В случае если в жалобе не </w:t>
      </w:r>
      <w:proofErr w:type="gramStart"/>
      <w:r>
        <w:rPr>
          <w:rFonts w:ascii="Arial" w:hAnsi="Arial" w:cs="Arial"/>
          <w:sz w:val="24"/>
          <w:szCs w:val="24"/>
        </w:rPr>
        <w:t>указаны</w:t>
      </w:r>
      <w:proofErr w:type="gramEnd"/>
      <w:r>
        <w:rPr>
          <w:rFonts w:ascii="Arial" w:hAnsi="Arial" w:cs="Arial"/>
          <w:sz w:val="24"/>
          <w:szCs w:val="24"/>
        </w:rPr>
        <w:t xml:space="preserve"> фамилия заявителя, направившего жалобу, и почтовый адрес, по которому должен быть направлен ответ, ответ на жалобу не дается.</w:t>
      </w: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Орган муниципального земельного контроля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о недопустимости злоупотребления правом.</w:t>
      </w: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В случае если текст жалобы не поддается прочтению, она оставляется без ответа, о чем сообщается заявителю, если его фамилия и почтовый адрес поддаются прочтению.</w:t>
      </w:r>
    </w:p>
    <w:p w:rsidR="00880C2B" w:rsidRDefault="00880C2B" w:rsidP="00880C2B">
      <w:pPr>
        <w:widowControl w:val="0"/>
        <w:tabs>
          <w:tab w:val="left" w:pos="1276"/>
        </w:tabs>
        <w:autoSpaceDE w:val="0"/>
        <w:spacing w:after="0"/>
        <w:ind w:firstLine="567"/>
        <w:jc w:val="both"/>
        <w:rPr>
          <w:rFonts w:ascii="Arial" w:hAnsi="Arial" w:cs="Arial"/>
          <w:sz w:val="24"/>
          <w:szCs w:val="24"/>
        </w:rPr>
      </w:pPr>
      <w:proofErr w:type="gramStart"/>
      <w:r>
        <w:rPr>
          <w:rFonts w:ascii="Arial" w:hAnsi="Arial" w:cs="Arial"/>
          <w:sz w:val="24"/>
          <w:szCs w:val="24"/>
        </w:rPr>
        <w:t xml:space="preserve">В случае если в жалобе содержится вопрос, на который заявителю многократно </w:t>
      </w:r>
      <w:r>
        <w:rPr>
          <w:rFonts w:ascii="Arial" w:hAnsi="Arial" w:cs="Arial"/>
          <w:sz w:val="24"/>
          <w:szCs w:val="24"/>
        </w:rPr>
        <w:lastRenderedPageBreak/>
        <w:t xml:space="preserve">давались письменные ответы по существу в связи с ранее направляемыми жалобами, и при этом в жалобе не приводятся новые доводы или обстоятельства, </w:t>
      </w:r>
      <w:r>
        <w:rPr>
          <w:rFonts w:ascii="Arial" w:hAnsi="Arial" w:cs="Arial"/>
          <w:color w:val="000000"/>
          <w:sz w:val="24"/>
          <w:szCs w:val="24"/>
        </w:rPr>
        <w:t>руководитель органа муниципального земельного контроля,</w:t>
      </w:r>
      <w:r>
        <w:rPr>
          <w:rFonts w:ascii="Arial" w:hAnsi="Arial" w:cs="Arial"/>
          <w:sz w:val="24"/>
          <w:szCs w:val="24"/>
        </w:rPr>
        <w:t xml:space="preserve"> иное уполномоченное на то должностное лицо вправе принять решение о безосновательности очередной жалобы и прекращении переписки с заявителем по данному вопросу при</w:t>
      </w:r>
      <w:proofErr w:type="gramEnd"/>
      <w:r>
        <w:rPr>
          <w:rFonts w:ascii="Arial" w:hAnsi="Arial" w:cs="Arial"/>
          <w:sz w:val="24"/>
          <w:szCs w:val="24"/>
        </w:rPr>
        <w:t xml:space="preserve"> </w:t>
      </w:r>
      <w:proofErr w:type="gramStart"/>
      <w:r>
        <w:rPr>
          <w:rFonts w:ascii="Arial" w:hAnsi="Arial" w:cs="Arial"/>
          <w:sz w:val="24"/>
          <w:szCs w:val="24"/>
        </w:rPr>
        <w:t>условии</w:t>
      </w:r>
      <w:proofErr w:type="gramEnd"/>
      <w:r>
        <w:rPr>
          <w:rFonts w:ascii="Arial" w:hAnsi="Arial" w:cs="Arial"/>
          <w:sz w:val="24"/>
          <w:szCs w:val="24"/>
        </w:rPr>
        <w:t>, что указанная жалоба и ранее направляемые жалобы направлялись в орган муниципального земельного контроля или одному и тому же должностному лицу. Заявитель уведомляется о данном решении.</w:t>
      </w: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 ней вопроса в связи с недопустимостью разглашения указанных сведений.</w:t>
      </w: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Приостановление рассмотрения жалобы не допускается.</w:t>
      </w: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jc w:val="center"/>
        <w:rPr>
          <w:rFonts w:ascii="Arial" w:hAnsi="Arial" w:cs="Arial"/>
          <w:sz w:val="24"/>
          <w:szCs w:val="24"/>
        </w:rPr>
      </w:pPr>
      <w:r>
        <w:rPr>
          <w:rFonts w:ascii="Arial" w:hAnsi="Arial" w:cs="Arial"/>
          <w:sz w:val="24"/>
          <w:szCs w:val="24"/>
        </w:rPr>
        <w:t>Основания для начала процедуры досудебного (внесудебного) обжалования</w:t>
      </w: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167. Основанием для начала процедуры досудебного (внесудебного) обжалования является поступившая в орган муниципального земельного контроля жалоба заявителя на действия (бездействие) и решения, принятые (осуществляемые) в ходе осуществления муниципального земельного контроля (надзора) должностными лицами ______________ (органа муниципального земельного контроля).</w:t>
      </w: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jc w:val="center"/>
        <w:rPr>
          <w:rFonts w:ascii="Arial" w:hAnsi="Arial" w:cs="Arial"/>
          <w:sz w:val="24"/>
          <w:szCs w:val="24"/>
        </w:rPr>
      </w:pPr>
      <w:r>
        <w:rPr>
          <w:rFonts w:ascii="Arial" w:hAnsi="Arial" w:cs="Arial"/>
          <w:sz w:val="24"/>
          <w:szCs w:val="24"/>
        </w:rPr>
        <w:t>Права заинтересованных лиц на получение информации и документов, необходимых для обоснования и рассмотрения жалобы</w:t>
      </w: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168. Заявитель имеет право получить, а должностные лица органа муниципального земельного контроля обязаны ему предоставить информацию, документы и материалы, необходимые для обоснования и рассмотрения жалобы.</w:t>
      </w: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rPr>
          <w:rFonts w:ascii="Arial" w:hAnsi="Arial" w:cs="Arial"/>
          <w:sz w:val="24"/>
          <w:szCs w:val="24"/>
        </w:rPr>
      </w:pPr>
    </w:p>
    <w:p w:rsidR="00880C2B" w:rsidRDefault="00880C2B" w:rsidP="00880C2B">
      <w:pPr>
        <w:widowControl w:val="0"/>
        <w:tabs>
          <w:tab w:val="left" w:pos="1276"/>
        </w:tabs>
        <w:autoSpaceDE w:val="0"/>
        <w:spacing w:after="0"/>
        <w:jc w:val="center"/>
        <w:rPr>
          <w:rFonts w:ascii="Arial" w:hAnsi="Arial" w:cs="Arial"/>
          <w:sz w:val="24"/>
          <w:szCs w:val="24"/>
        </w:rPr>
      </w:pPr>
      <w:r>
        <w:rPr>
          <w:rFonts w:ascii="Arial" w:hAnsi="Arial" w:cs="Arial"/>
          <w:sz w:val="24"/>
          <w:szCs w:val="24"/>
        </w:rP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169. Заявитель может обжаловать действия (бездействие) должностных лиц органа муниципального земельного контроля перед руководством органа муниципального земельного контроля.</w:t>
      </w: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Поступившую в орган муниципального земельного контроля жалобу запрещается направлять на рассмотрение должностному лицу органа муниципального земельного контроля, решение или действие (бездействие) которого обжалуется.</w:t>
      </w: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Заявитель может также обжаловать действия (бездействие) должностных лиц органа муниципального земельного контроля</w:t>
      </w:r>
      <w:r>
        <w:rPr>
          <w:rFonts w:ascii="Arial" w:hAnsi="Arial" w:cs="Arial"/>
          <w:color w:val="5B9BD5"/>
          <w:sz w:val="24"/>
          <w:szCs w:val="24"/>
        </w:rPr>
        <w:t xml:space="preserve"> </w:t>
      </w:r>
      <w:r>
        <w:rPr>
          <w:rFonts w:ascii="Arial" w:hAnsi="Arial" w:cs="Arial"/>
          <w:sz w:val="24"/>
          <w:szCs w:val="24"/>
        </w:rPr>
        <w:t>в судебном порядке.</w:t>
      </w: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jc w:val="center"/>
        <w:rPr>
          <w:rFonts w:ascii="Arial" w:hAnsi="Arial" w:cs="Arial"/>
          <w:sz w:val="24"/>
          <w:szCs w:val="24"/>
        </w:rPr>
      </w:pPr>
      <w:r>
        <w:rPr>
          <w:rFonts w:ascii="Arial" w:hAnsi="Arial" w:cs="Arial"/>
          <w:sz w:val="24"/>
          <w:szCs w:val="24"/>
        </w:rPr>
        <w:t>Сроки рассмотрения жалобы</w:t>
      </w: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170. Рассмотрение жалобы и подготовка ответа осуществляются в порядке, установленном Федеральным законом от 02.05. 2006 № 59-ФЗ "О порядке рассмотрения обращений граждан Российской Федерации".</w:t>
      </w: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 xml:space="preserve">Жалобы заявителя подлежат обязательной регистрации в течение трех дней </w:t>
      </w:r>
      <w:proofErr w:type="gramStart"/>
      <w:r>
        <w:rPr>
          <w:rFonts w:ascii="Arial" w:hAnsi="Arial" w:cs="Arial"/>
          <w:sz w:val="24"/>
          <w:szCs w:val="24"/>
        </w:rPr>
        <w:t>с даты поступления</w:t>
      </w:r>
      <w:proofErr w:type="gramEnd"/>
      <w:r>
        <w:rPr>
          <w:rFonts w:ascii="Arial" w:hAnsi="Arial" w:cs="Arial"/>
          <w:sz w:val="24"/>
          <w:szCs w:val="24"/>
        </w:rPr>
        <w:t xml:space="preserve"> в орган муниципального земельного контроля. Срок рассмотрения жалобы заявителя не должен превышать тридцати дней с момента регистрации жалобы.</w:t>
      </w: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Ответ на жалобу подписывается руководителем органа муниципального земельного контроля (заместителем руководителя) либо иным уполномоченным должностным лицом.</w:t>
      </w: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Ответ на жалобу направляется по почтовому адресу или адресу электронной почты, указанному в жалобе заявителя.</w:t>
      </w:r>
    </w:p>
    <w:p w:rsidR="00880C2B" w:rsidRDefault="00880C2B" w:rsidP="00880C2B">
      <w:pPr>
        <w:widowControl w:val="0"/>
        <w:tabs>
          <w:tab w:val="left" w:pos="1276"/>
        </w:tabs>
        <w:autoSpaceDE w:val="0"/>
        <w:spacing w:after="0"/>
        <w:jc w:val="center"/>
        <w:rPr>
          <w:rFonts w:ascii="Arial" w:hAnsi="Arial" w:cs="Arial"/>
          <w:sz w:val="24"/>
          <w:szCs w:val="24"/>
        </w:rPr>
      </w:pPr>
    </w:p>
    <w:p w:rsidR="00880C2B" w:rsidRDefault="00880C2B" w:rsidP="00880C2B">
      <w:pPr>
        <w:widowControl w:val="0"/>
        <w:tabs>
          <w:tab w:val="left" w:pos="1276"/>
        </w:tabs>
        <w:autoSpaceDE w:val="0"/>
        <w:spacing w:after="0"/>
        <w:jc w:val="center"/>
        <w:rPr>
          <w:rFonts w:ascii="Arial" w:hAnsi="Arial" w:cs="Arial"/>
          <w:sz w:val="24"/>
          <w:szCs w:val="24"/>
        </w:rPr>
      </w:pPr>
      <w:r>
        <w:rPr>
          <w:rFonts w:ascii="Arial" w:hAnsi="Arial" w:cs="Arial"/>
          <w:sz w:val="24"/>
          <w:szCs w:val="24"/>
        </w:rPr>
        <w:t>Результат досудебного (внесудебного) обжалования применительно к каждой процедуре либо инстанции обжалования</w:t>
      </w:r>
    </w:p>
    <w:p w:rsidR="00880C2B" w:rsidRDefault="00880C2B" w:rsidP="00880C2B">
      <w:pPr>
        <w:widowControl w:val="0"/>
        <w:tabs>
          <w:tab w:val="left" w:pos="1276"/>
        </w:tabs>
        <w:autoSpaceDE w:val="0"/>
        <w:spacing w:after="0"/>
        <w:ind w:left="127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171. По результатам рассмотрения жалобы принимается одно из следующих решений:</w:t>
      </w:r>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1) признаются правомерными решения, действия (бездействие) должностных лиц органа муниципального земельного контроля и отказывается в удовлетворении жалобы;</w:t>
      </w:r>
    </w:p>
    <w:p w:rsidR="00880C2B" w:rsidRDefault="00880C2B" w:rsidP="00880C2B">
      <w:pPr>
        <w:widowControl w:val="0"/>
        <w:tabs>
          <w:tab w:val="left" w:pos="1276"/>
        </w:tabs>
        <w:autoSpaceDE w:val="0"/>
        <w:spacing w:after="0"/>
        <w:ind w:firstLine="567"/>
        <w:jc w:val="both"/>
        <w:rPr>
          <w:rFonts w:ascii="Arial" w:hAnsi="Arial" w:cs="Arial"/>
          <w:sz w:val="24"/>
          <w:szCs w:val="24"/>
        </w:rPr>
      </w:pPr>
      <w:proofErr w:type="gramStart"/>
      <w:r>
        <w:rPr>
          <w:rFonts w:ascii="Arial" w:hAnsi="Arial" w:cs="Arial"/>
          <w:sz w:val="24"/>
          <w:szCs w:val="24"/>
        </w:rPr>
        <w:t>2) признаются решения, действия (бездействие) должностных лиц органа муниципального земельного контроля</w:t>
      </w:r>
      <w:r>
        <w:rPr>
          <w:rFonts w:ascii="Arial" w:hAnsi="Arial" w:cs="Arial"/>
          <w:color w:val="5B9BD5"/>
          <w:sz w:val="24"/>
          <w:szCs w:val="24"/>
        </w:rPr>
        <w:t xml:space="preserve"> </w:t>
      </w:r>
      <w:r>
        <w:rPr>
          <w:rFonts w:ascii="Arial" w:hAnsi="Arial" w:cs="Arial"/>
          <w:sz w:val="24"/>
          <w:szCs w:val="24"/>
        </w:rPr>
        <w:t>неправомерными и выносится решение о привлечении должностного лица к ответственности в соответствии с законодательством Российской Федерации, а также определяются меры, которые должны быть приняты в целях устранения допущенных нарушений либо условий, способствующих совершению подобных действий (бездействию), в ходе административных действий, предусмотренных Регламентом.</w:t>
      </w:r>
      <w:proofErr w:type="gramEnd"/>
    </w:p>
    <w:p w:rsidR="00880C2B" w:rsidRDefault="00880C2B" w:rsidP="00880C2B">
      <w:pPr>
        <w:widowControl w:val="0"/>
        <w:tabs>
          <w:tab w:val="left" w:pos="1276"/>
        </w:tabs>
        <w:autoSpaceDE w:val="0"/>
        <w:spacing w:after="0"/>
        <w:ind w:firstLine="567"/>
        <w:jc w:val="both"/>
        <w:rPr>
          <w:rFonts w:ascii="Arial" w:hAnsi="Arial" w:cs="Arial"/>
          <w:sz w:val="24"/>
          <w:szCs w:val="24"/>
        </w:rPr>
      </w:pPr>
      <w:r>
        <w:rPr>
          <w:rFonts w:ascii="Arial" w:hAnsi="Arial" w:cs="Arial"/>
          <w:sz w:val="24"/>
          <w:szCs w:val="24"/>
        </w:rPr>
        <w:t>Действия по исполнению решения должны быть совершены в течение десяти дней со дня принятия решения по жалобе, если в решении не установлен иной срок для их совершения.</w:t>
      </w: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pageBreakBefore/>
        <w:widowControl w:val="0"/>
        <w:tabs>
          <w:tab w:val="left" w:pos="1276"/>
        </w:tabs>
        <w:autoSpaceDE w:val="0"/>
        <w:spacing w:after="0"/>
        <w:jc w:val="both"/>
        <w:rPr>
          <w:rFonts w:ascii="Arial" w:hAnsi="Arial" w:cs="Arial"/>
          <w:sz w:val="24"/>
          <w:szCs w:val="24"/>
        </w:rPr>
      </w:pPr>
    </w:p>
    <w:p w:rsidR="00880C2B" w:rsidRDefault="00880C2B" w:rsidP="00880C2B">
      <w:pPr>
        <w:spacing w:after="0"/>
        <w:ind w:left="6521"/>
        <w:jc w:val="both"/>
        <w:rPr>
          <w:rFonts w:ascii="Arial" w:hAnsi="Arial" w:cs="Arial"/>
          <w:sz w:val="24"/>
          <w:szCs w:val="24"/>
        </w:rPr>
      </w:pPr>
      <w:r>
        <w:rPr>
          <w:rFonts w:ascii="Arial" w:hAnsi="Arial" w:cs="Arial"/>
          <w:sz w:val="24"/>
          <w:szCs w:val="24"/>
        </w:rPr>
        <w:t>Приложение № 1</w:t>
      </w:r>
    </w:p>
    <w:p w:rsidR="00880C2B" w:rsidRDefault="00880C2B" w:rsidP="00880C2B">
      <w:pPr>
        <w:spacing w:after="0"/>
        <w:ind w:left="6521"/>
        <w:jc w:val="both"/>
        <w:rPr>
          <w:rFonts w:ascii="Arial" w:hAnsi="Arial" w:cs="Arial"/>
          <w:sz w:val="24"/>
          <w:szCs w:val="24"/>
        </w:rPr>
      </w:pPr>
      <w:r>
        <w:rPr>
          <w:rFonts w:ascii="Arial" w:hAnsi="Arial" w:cs="Arial"/>
          <w:sz w:val="24"/>
          <w:szCs w:val="24"/>
        </w:rPr>
        <w:t>к Регламенту</w:t>
      </w:r>
    </w:p>
    <w:p w:rsidR="00880C2B" w:rsidRDefault="00880C2B" w:rsidP="00880C2B">
      <w:pPr>
        <w:widowControl w:val="0"/>
        <w:tabs>
          <w:tab w:val="left" w:pos="1560"/>
        </w:tabs>
        <w:autoSpaceDE w:val="0"/>
        <w:spacing w:after="0" w:line="240" w:lineRule="auto"/>
        <w:ind w:left="6521"/>
        <w:rPr>
          <w:rFonts w:ascii="Arial" w:hAnsi="Arial" w:cs="Arial"/>
          <w:sz w:val="24"/>
          <w:szCs w:val="24"/>
        </w:rPr>
      </w:pPr>
    </w:p>
    <w:p w:rsidR="00880C2B" w:rsidRDefault="00880C2B" w:rsidP="00880C2B">
      <w:pPr>
        <w:widowControl w:val="0"/>
        <w:tabs>
          <w:tab w:val="left" w:pos="1560"/>
        </w:tabs>
        <w:autoSpaceDE w:val="0"/>
        <w:spacing w:after="0" w:line="240" w:lineRule="auto"/>
        <w:ind w:left="6521"/>
        <w:rPr>
          <w:rFonts w:ascii="Arial" w:hAnsi="Arial" w:cs="Arial"/>
          <w:sz w:val="24"/>
          <w:szCs w:val="24"/>
        </w:rPr>
      </w:pPr>
    </w:p>
    <w:p w:rsidR="00880C2B" w:rsidRDefault="00880C2B" w:rsidP="00880C2B">
      <w:pPr>
        <w:widowControl w:val="0"/>
        <w:tabs>
          <w:tab w:val="left" w:pos="1560"/>
        </w:tabs>
        <w:autoSpaceDE w:val="0"/>
        <w:spacing w:after="0" w:line="240" w:lineRule="auto"/>
        <w:ind w:left="6521"/>
        <w:rPr>
          <w:rFonts w:ascii="Arial" w:hAnsi="Arial" w:cs="Arial"/>
          <w:sz w:val="24"/>
          <w:szCs w:val="24"/>
        </w:rPr>
      </w:pPr>
    </w:p>
    <w:tbl>
      <w:tblPr>
        <w:tblW w:w="0" w:type="auto"/>
        <w:tblInd w:w="-40" w:type="dxa"/>
        <w:tblLayout w:type="fixed"/>
        <w:tblLook w:val="04A0" w:firstRow="1" w:lastRow="0" w:firstColumn="1" w:lastColumn="0" w:noHBand="0" w:noVBand="1"/>
      </w:tblPr>
      <w:tblGrid>
        <w:gridCol w:w="496"/>
        <w:gridCol w:w="3533"/>
        <w:gridCol w:w="5940"/>
      </w:tblGrid>
      <w:tr w:rsidR="00880C2B" w:rsidTr="00880C2B">
        <w:trPr>
          <w:trHeight w:val="300"/>
        </w:trPr>
        <w:tc>
          <w:tcPr>
            <w:tcW w:w="9969" w:type="dxa"/>
            <w:gridSpan w:val="3"/>
            <w:tcBorders>
              <w:top w:val="single" w:sz="4" w:space="0" w:color="000000"/>
              <w:left w:val="single" w:sz="4" w:space="0" w:color="000000"/>
              <w:bottom w:val="single" w:sz="4" w:space="0" w:color="000000"/>
              <w:right w:val="single" w:sz="4" w:space="0" w:color="000000"/>
            </w:tcBorders>
          </w:tcPr>
          <w:p w:rsidR="00880C2B" w:rsidRDefault="00880C2B">
            <w:pPr>
              <w:jc w:val="center"/>
              <w:rPr>
                <w:rFonts w:ascii="Arial" w:hAnsi="Arial" w:cs="Arial"/>
                <w:sz w:val="24"/>
                <w:szCs w:val="24"/>
                <w:lang w:eastAsia="zh-CN"/>
              </w:rPr>
            </w:pPr>
          </w:p>
          <w:p w:rsidR="00880C2B" w:rsidRDefault="00880C2B">
            <w:pPr>
              <w:suppressAutoHyphens/>
              <w:jc w:val="center"/>
              <w:rPr>
                <w:rFonts w:ascii="Arial" w:hAnsi="Arial" w:cs="Arial"/>
                <w:sz w:val="24"/>
                <w:szCs w:val="24"/>
                <w:lang w:eastAsia="zh-CN"/>
              </w:rPr>
            </w:pPr>
            <w:r>
              <w:rPr>
                <w:rFonts w:ascii="Arial" w:hAnsi="Arial" w:cs="Arial"/>
                <w:sz w:val="24"/>
                <w:szCs w:val="24"/>
              </w:rPr>
              <w:t>Термины и определения</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1</w:t>
            </w:r>
          </w:p>
        </w:tc>
        <w:tc>
          <w:tcPr>
            <w:tcW w:w="3533" w:type="dxa"/>
            <w:tcBorders>
              <w:top w:val="single" w:sz="4" w:space="0" w:color="000000"/>
              <w:left w:val="single" w:sz="4" w:space="0" w:color="000000"/>
              <w:bottom w:val="single" w:sz="4" w:space="0" w:color="000000"/>
              <w:right w:val="nil"/>
            </w:tcBorders>
            <w:vAlign w:val="center"/>
          </w:tcPr>
          <w:p w:rsidR="00880C2B" w:rsidRDefault="00880C2B">
            <w:pPr>
              <w:snapToGrid w:val="0"/>
              <w:jc w:val="center"/>
              <w:rPr>
                <w:rFonts w:ascii="Arial" w:hAnsi="Arial" w:cs="Arial"/>
                <w:sz w:val="24"/>
                <w:szCs w:val="24"/>
                <w:lang w:eastAsia="zh-CN"/>
              </w:rPr>
            </w:pPr>
          </w:p>
          <w:p w:rsidR="00880C2B" w:rsidRDefault="00880C2B">
            <w:pPr>
              <w:suppressAutoHyphens/>
              <w:jc w:val="center"/>
              <w:rPr>
                <w:rFonts w:ascii="Arial" w:hAnsi="Arial" w:cs="Arial"/>
                <w:sz w:val="24"/>
                <w:szCs w:val="24"/>
                <w:lang w:eastAsia="zh-CN"/>
              </w:rPr>
            </w:pPr>
            <w:r>
              <w:rPr>
                <w:rFonts w:ascii="Arial" w:hAnsi="Arial" w:cs="Arial"/>
                <w:sz w:val="24"/>
                <w:szCs w:val="24"/>
              </w:rPr>
              <w:t>Административный регламент</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pacing w:after="0"/>
              <w:rPr>
                <w:rFonts w:ascii="Arial" w:hAnsi="Arial" w:cs="Arial"/>
                <w:sz w:val="24"/>
                <w:szCs w:val="24"/>
                <w:lang w:eastAsia="zh-CN"/>
              </w:rPr>
            </w:pPr>
            <w:r>
              <w:rPr>
                <w:rFonts w:ascii="Arial" w:hAnsi="Arial" w:cs="Arial"/>
                <w:sz w:val="24"/>
                <w:szCs w:val="24"/>
              </w:rPr>
              <w:t xml:space="preserve">Административный регламент </w:t>
            </w:r>
          </w:p>
          <w:p w:rsidR="00880C2B" w:rsidRDefault="00880C2B">
            <w:pPr>
              <w:suppressAutoHyphens/>
              <w:spacing w:after="0"/>
              <w:rPr>
                <w:rFonts w:ascii="Arial" w:hAnsi="Arial" w:cs="Arial"/>
                <w:sz w:val="24"/>
                <w:szCs w:val="24"/>
                <w:lang w:eastAsia="zh-CN"/>
              </w:rPr>
            </w:pPr>
            <w:r>
              <w:rPr>
                <w:rFonts w:ascii="Arial" w:hAnsi="Arial" w:cs="Arial"/>
                <w:sz w:val="24"/>
                <w:szCs w:val="24"/>
              </w:rPr>
              <w:t>по осуществлению муниципального земельного контроля органами местного самоуправления</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2</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Муниципальная функция</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Муниципальная функция по осуществлению муниципального земельного контроля</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3</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Органы власти</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Органы государственной власти Московской области</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4</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Органы местного самоуправления</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Органы местного самоуправления и должностные лица местного самоуправления Московской области</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5</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ЕПГУ</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Единый портал государственных услуг</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6</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РПГУ</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Региональный портал государственных и муниципальных услуг (функций) Московской области</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7</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ПГУ</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Портал государственных и муниципальных услуг Московской области</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8</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Обязательные требования</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Соблюдение юридическими лицами, индивидуальными предпринимателями, физическими лицами в   отношении   объектов   земельных   отношений   требований законодательства Российской Федерации, законодательства Московской области,                 за нарушение которых законодательством Российской Федерации, законодательством Московской области предусмотрена административная и иная ответственность</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9</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Объекты муниципального земельного контроля</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Земельные участки</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10</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Протокол об административном правонарушении</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 xml:space="preserve">Административно-процессуальный документ, фиксирующий факт совершения административного проступка и служащий основанием для возбуждения производства по </w:t>
            </w:r>
            <w:r>
              <w:rPr>
                <w:rFonts w:ascii="Arial" w:hAnsi="Arial" w:cs="Arial"/>
                <w:sz w:val="24"/>
                <w:szCs w:val="24"/>
              </w:rPr>
              <w:lastRenderedPageBreak/>
              <w:t>делу об административном правонарушении</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lastRenderedPageBreak/>
              <w:t>11</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Субъекты проверок</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Лица, в отношении которых проводятся плановые или внеплановые проверки на соблюдение ими обязательных требований, а именно: юридически лица, индивидуальные предприниматели, граждане</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12</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Акт проверки</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Документ, составленный по результатам проверки по форме,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13</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Предписание</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 xml:space="preserve"> Административно-процессуальный документ, указывающий на вид правонарушения, и определяющий срок устранения выявленного нарушения со ссылкой на нормативный правовой акт, технический регламент, проектную документацию, </w:t>
            </w:r>
            <w:proofErr w:type="gramStart"/>
            <w:r>
              <w:rPr>
                <w:rFonts w:ascii="Arial" w:hAnsi="Arial" w:cs="Arial"/>
                <w:sz w:val="24"/>
                <w:szCs w:val="24"/>
              </w:rPr>
              <w:t>требования</w:t>
            </w:r>
            <w:proofErr w:type="gramEnd"/>
            <w:r>
              <w:rPr>
                <w:rFonts w:ascii="Arial" w:hAnsi="Arial" w:cs="Arial"/>
                <w:sz w:val="24"/>
                <w:szCs w:val="24"/>
              </w:rPr>
              <w:t xml:space="preserve"> которых нарушены</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14</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Предостережение о недопустимости нарушения обязательных требований</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Документ, содержащий указания на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15</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Проверка</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Административная процедура, проводимая в рамках исполнения государственной функции с целью выявления нарушений обязательных требований</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16</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Заявитель жалобы</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Лицо, обращающееся с жалобой в орган муниципального земельного контроля</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17</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«Интернет»</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Информационно-телекоммуникационная сеть «Интернет»</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18</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ЕГИС ОКНД</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Единая государственная информационная система обеспечения контрольно-надзорной деятельности Московской области</w:t>
            </w:r>
          </w:p>
        </w:tc>
      </w:tr>
      <w:tr w:rsidR="00880C2B" w:rsidTr="00880C2B">
        <w:trPr>
          <w:trHeight w:val="600"/>
        </w:trPr>
        <w:tc>
          <w:tcPr>
            <w:tcW w:w="496"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19</w:t>
            </w:r>
          </w:p>
        </w:tc>
        <w:tc>
          <w:tcPr>
            <w:tcW w:w="3533" w:type="dxa"/>
            <w:tcBorders>
              <w:top w:val="single" w:sz="4" w:space="0" w:color="000000"/>
              <w:left w:val="single" w:sz="4" w:space="0" w:color="000000"/>
              <w:bottom w:val="single" w:sz="4" w:space="0" w:color="000000"/>
              <w:right w:val="nil"/>
            </w:tcBorders>
            <w:vAlign w:val="center"/>
            <w:hideMark/>
          </w:tcPr>
          <w:p w:rsidR="00880C2B" w:rsidRDefault="00880C2B">
            <w:pPr>
              <w:suppressAutoHyphens/>
              <w:jc w:val="center"/>
              <w:rPr>
                <w:rFonts w:ascii="Arial" w:hAnsi="Arial" w:cs="Arial"/>
                <w:sz w:val="24"/>
                <w:szCs w:val="24"/>
                <w:lang w:eastAsia="zh-CN"/>
              </w:rPr>
            </w:pPr>
            <w:r>
              <w:rPr>
                <w:rFonts w:ascii="Arial" w:hAnsi="Arial" w:cs="Arial"/>
                <w:sz w:val="24"/>
                <w:szCs w:val="24"/>
              </w:rPr>
              <w:t>РГИС</w:t>
            </w:r>
          </w:p>
        </w:tc>
        <w:tc>
          <w:tcPr>
            <w:tcW w:w="5940" w:type="dxa"/>
            <w:tcBorders>
              <w:top w:val="single" w:sz="4" w:space="0" w:color="000000"/>
              <w:left w:val="single" w:sz="4" w:space="0" w:color="000000"/>
              <w:bottom w:val="single" w:sz="4" w:space="0" w:color="000000"/>
              <w:right w:val="single" w:sz="4" w:space="0" w:color="000000"/>
            </w:tcBorders>
            <w:hideMark/>
          </w:tcPr>
          <w:p w:rsidR="00880C2B" w:rsidRDefault="00880C2B">
            <w:pPr>
              <w:suppressAutoHyphens/>
              <w:rPr>
                <w:rFonts w:ascii="Arial" w:hAnsi="Arial" w:cs="Arial"/>
                <w:sz w:val="24"/>
                <w:szCs w:val="24"/>
                <w:lang w:eastAsia="zh-CN"/>
              </w:rPr>
            </w:pPr>
            <w:r>
              <w:rPr>
                <w:rFonts w:ascii="Arial" w:hAnsi="Arial" w:cs="Arial"/>
                <w:sz w:val="24"/>
                <w:szCs w:val="24"/>
              </w:rPr>
              <w:t xml:space="preserve">Региональная геоинформационная система </w:t>
            </w:r>
          </w:p>
        </w:tc>
      </w:tr>
    </w:tbl>
    <w:p w:rsidR="00880C2B" w:rsidRDefault="00880C2B" w:rsidP="00880C2B">
      <w:pPr>
        <w:pageBreakBefore/>
        <w:spacing w:after="0"/>
        <w:ind w:left="6663"/>
        <w:jc w:val="both"/>
        <w:rPr>
          <w:rFonts w:ascii="Arial" w:hAnsi="Arial" w:cs="Arial"/>
          <w:sz w:val="24"/>
          <w:szCs w:val="24"/>
          <w:lang w:eastAsia="zh-CN"/>
        </w:rPr>
      </w:pPr>
      <w:r>
        <w:rPr>
          <w:rFonts w:ascii="Arial" w:hAnsi="Arial" w:cs="Arial"/>
          <w:sz w:val="24"/>
          <w:szCs w:val="24"/>
        </w:rPr>
        <w:lastRenderedPageBreak/>
        <w:t>Приложение № 2</w:t>
      </w:r>
    </w:p>
    <w:p w:rsidR="00880C2B" w:rsidRDefault="00880C2B" w:rsidP="00880C2B">
      <w:pPr>
        <w:widowControl w:val="0"/>
        <w:tabs>
          <w:tab w:val="left" w:pos="6237"/>
        </w:tabs>
        <w:autoSpaceDE w:val="0"/>
        <w:spacing w:after="0" w:line="240" w:lineRule="auto"/>
        <w:ind w:left="6663"/>
        <w:rPr>
          <w:rFonts w:ascii="Arial" w:hAnsi="Arial" w:cs="Arial"/>
          <w:sz w:val="24"/>
          <w:szCs w:val="24"/>
        </w:rPr>
      </w:pPr>
      <w:r>
        <w:rPr>
          <w:rFonts w:ascii="Arial" w:hAnsi="Arial" w:cs="Arial"/>
          <w:sz w:val="24"/>
          <w:szCs w:val="24"/>
        </w:rPr>
        <w:t xml:space="preserve">к Регламенту </w:t>
      </w:r>
    </w:p>
    <w:p w:rsidR="00880C2B" w:rsidRDefault="00880C2B" w:rsidP="00880C2B">
      <w:pPr>
        <w:widowControl w:val="0"/>
        <w:tabs>
          <w:tab w:val="left" w:pos="6237"/>
        </w:tabs>
        <w:autoSpaceDE w:val="0"/>
        <w:spacing w:after="0" w:line="240" w:lineRule="auto"/>
        <w:ind w:left="6663"/>
        <w:rPr>
          <w:rFonts w:ascii="Arial" w:hAnsi="Arial" w:cs="Arial"/>
          <w:sz w:val="24"/>
          <w:szCs w:val="24"/>
        </w:rPr>
      </w:pPr>
    </w:p>
    <w:p w:rsidR="00880C2B" w:rsidRDefault="00880C2B" w:rsidP="00880C2B">
      <w:pPr>
        <w:widowControl w:val="0"/>
        <w:tabs>
          <w:tab w:val="left" w:pos="6237"/>
        </w:tabs>
        <w:autoSpaceDE w:val="0"/>
        <w:spacing w:after="0" w:line="240" w:lineRule="auto"/>
        <w:ind w:left="6663"/>
        <w:rPr>
          <w:rFonts w:ascii="Arial" w:hAnsi="Arial" w:cs="Arial"/>
          <w:sz w:val="24"/>
          <w:szCs w:val="24"/>
        </w:rPr>
      </w:pPr>
    </w:p>
    <w:p w:rsidR="00880C2B" w:rsidRDefault="00880C2B" w:rsidP="00880C2B">
      <w:pPr>
        <w:keepNext/>
        <w:widowControl w:val="0"/>
        <w:autoSpaceDE w:val="0"/>
        <w:spacing w:after="0" w:line="240" w:lineRule="auto"/>
        <w:ind w:firstLine="709"/>
        <w:jc w:val="center"/>
        <w:rPr>
          <w:rFonts w:ascii="Arial" w:hAnsi="Arial" w:cs="Arial"/>
          <w:sz w:val="24"/>
          <w:szCs w:val="24"/>
        </w:rPr>
      </w:pPr>
      <w:r>
        <w:rPr>
          <w:rFonts w:ascii="Arial" w:hAnsi="Arial" w:cs="Arial"/>
          <w:sz w:val="24"/>
          <w:szCs w:val="24"/>
        </w:rPr>
        <w:t>Типовая форма предостережения о недопустимости нарушения обязательных требований</w:t>
      </w:r>
    </w:p>
    <w:p w:rsidR="00880C2B" w:rsidRDefault="00880C2B" w:rsidP="00880C2B">
      <w:pPr>
        <w:widowControl w:val="0"/>
        <w:tabs>
          <w:tab w:val="left" w:pos="6237"/>
        </w:tabs>
        <w:autoSpaceDE w:val="0"/>
        <w:spacing w:after="0" w:line="240" w:lineRule="auto"/>
        <w:ind w:left="6804" w:firstLine="34"/>
        <w:rPr>
          <w:rFonts w:ascii="Arial" w:hAnsi="Arial" w:cs="Arial"/>
          <w:b/>
          <w:sz w:val="24"/>
          <w:szCs w:val="24"/>
        </w:rPr>
      </w:pPr>
    </w:p>
    <w:p w:rsidR="00880C2B" w:rsidRDefault="00880C2B" w:rsidP="00880C2B">
      <w:pPr>
        <w:widowControl w:val="0"/>
        <w:shd w:val="clear" w:color="auto" w:fill="FFFFFF"/>
        <w:autoSpaceDE w:val="0"/>
        <w:spacing w:before="389" w:after="0" w:line="240" w:lineRule="auto"/>
        <w:ind w:left="24"/>
        <w:jc w:val="center"/>
        <w:rPr>
          <w:rFonts w:ascii="Arial" w:hAnsi="Arial" w:cs="Arial"/>
          <w:sz w:val="24"/>
          <w:szCs w:val="24"/>
        </w:rPr>
      </w:pPr>
      <w:r>
        <w:rPr>
          <w:rFonts w:ascii="Arial" w:hAnsi="Arial" w:cs="Arial"/>
          <w:bCs/>
          <w:spacing w:val="-2"/>
          <w:sz w:val="24"/>
          <w:szCs w:val="24"/>
        </w:rPr>
        <w:t>Предостережение о недопустимости нарушения обязательных требований</w:t>
      </w:r>
    </w:p>
    <w:p w:rsidR="00880C2B" w:rsidRDefault="00880C2B" w:rsidP="00880C2B">
      <w:pPr>
        <w:widowControl w:val="0"/>
        <w:shd w:val="clear" w:color="auto" w:fill="FFFFFF"/>
        <w:autoSpaceDE w:val="0"/>
        <w:spacing w:after="0" w:line="240" w:lineRule="auto"/>
        <w:ind w:left="24"/>
        <w:jc w:val="both"/>
        <w:rPr>
          <w:rFonts w:ascii="Arial" w:hAnsi="Arial" w:cs="Arial"/>
          <w:bCs/>
          <w:spacing w:val="-2"/>
          <w:sz w:val="24"/>
          <w:szCs w:val="24"/>
        </w:rPr>
      </w:pPr>
    </w:p>
    <w:p w:rsidR="00880C2B" w:rsidRDefault="00880C2B" w:rsidP="00880C2B">
      <w:pPr>
        <w:widowControl w:val="0"/>
        <w:shd w:val="clear" w:color="auto" w:fill="FFFFFF"/>
        <w:autoSpaceDE w:val="0"/>
        <w:spacing w:after="0" w:line="240" w:lineRule="auto"/>
        <w:ind w:left="24"/>
        <w:jc w:val="center"/>
        <w:rPr>
          <w:rFonts w:ascii="Arial" w:hAnsi="Arial" w:cs="Arial"/>
          <w:sz w:val="24"/>
          <w:szCs w:val="24"/>
        </w:rPr>
      </w:pPr>
      <w:r>
        <w:rPr>
          <w:rFonts w:ascii="Arial" w:hAnsi="Arial" w:cs="Arial"/>
          <w:bCs/>
          <w:spacing w:val="-2"/>
          <w:sz w:val="24"/>
          <w:szCs w:val="24"/>
        </w:rPr>
        <w:t>Администрация муниципального образования городской округ Люберцы</w:t>
      </w:r>
      <w:r>
        <w:rPr>
          <w:rFonts w:ascii="Arial" w:hAnsi="Arial" w:cs="Arial"/>
          <w:bCs/>
          <w:spacing w:val="-2"/>
          <w:sz w:val="24"/>
          <w:szCs w:val="24"/>
        </w:rPr>
        <w:br/>
      </w:r>
    </w:p>
    <w:p w:rsidR="00880C2B" w:rsidRDefault="00880C2B" w:rsidP="00880C2B">
      <w:pPr>
        <w:widowControl w:val="0"/>
        <w:shd w:val="clear" w:color="auto" w:fill="FFFFFF"/>
        <w:autoSpaceDE w:val="0"/>
        <w:spacing w:after="0" w:line="240" w:lineRule="auto"/>
        <w:ind w:left="53"/>
        <w:jc w:val="center"/>
        <w:rPr>
          <w:rFonts w:ascii="Arial" w:hAnsi="Arial" w:cs="Arial"/>
          <w:sz w:val="24"/>
          <w:szCs w:val="24"/>
        </w:rPr>
      </w:pPr>
      <w:r>
        <w:rPr>
          <w:rFonts w:ascii="Arial" w:hAnsi="Arial" w:cs="Arial"/>
          <w:spacing w:val="-6"/>
          <w:sz w:val="24"/>
          <w:szCs w:val="24"/>
        </w:rPr>
        <w:t>_________________________________________________________</w:t>
      </w:r>
    </w:p>
    <w:p w:rsidR="00880C2B" w:rsidRDefault="00880C2B" w:rsidP="00880C2B">
      <w:pPr>
        <w:widowControl w:val="0"/>
        <w:shd w:val="clear" w:color="auto" w:fill="FFFFFF"/>
        <w:autoSpaceDE w:val="0"/>
        <w:spacing w:after="0" w:line="240" w:lineRule="auto"/>
        <w:ind w:left="2694"/>
        <w:rPr>
          <w:rFonts w:ascii="Arial" w:hAnsi="Arial" w:cs="Arial"/>
          <w:sz w:val="24"/>
          <w:szCs w:val="24"/>
        </w:rPr>
      </w:pPr>
      <w:r>
        <w:rPr>
          <w:rFonts w:ascii="Arial" w:hAnsi="Arial" w:cs="Arial"/>
          <w:sz w:val="24"/>
          <w:szCs w:val="24"/>
        </w:rPr>
        <w:t xml:space="preserve">                                                                                                                                                                                                                                                                                                                                                                                                                                                                                                                                                                                                                                                                                                                                                                                                                                                                                                                                                                                                                                                                                                                                                                                                                                                                                                                                                                                                                                                                                                                                                                                                                                                                                                                                                                                                                                                                                                                                                                                                                                                                                                                                                                                                                                                                                                                                                                                                                                                                                                                                                                                                                                                                                                                                                                                                                                                                                                                                                                                                                                                                                                                                                                                                                                                                                                                                                                                                                                                                                                                                                                                                                                                                                                                                                                                                                                                                                                                                                                                                                                                                                                                                                                                                                                                                                                                                                                                                                                                                                                                                                                                                                                                                                                                                                                                                                                                                                                                                                                                                                                                                                                                                                                                                                                                                                                                                                                                                                                                                                                                                                                                                                                                                                                                                                                                                                                                                                                                                                                                                                                                                                                                                                                                                                                                                                                                                                                                                                                                                                                                                                                                                                                                                                                                                                                                                                                                                                                                                                                                                                                                                                                                                                                                                                                                                                                                                                                                                                                                                                                                                                                                                                                                                                                                                                                                                                                                                                                                                                                                                                                                                                                                                                                                                                                                                                                                                                                                                                                                                                                                                                                                                                                                                                                                                                                                                                                                                                                                                                                                                                                                                                                                                                                                                                                                                                                                                                                                                                                                                                                                                                                                                                                                                                                                                                                                                                                                                                                                                                                                                                                                                                                                                                                                                                                                                                                                                                                                                                                                                                                                                                                                                                                                                                                                                                                                                                                                                                                                                                                                                                                                                                                                                                                                                                                                                                                                                                                                                                                                                                                                                                                                                                                                                                                                                                                                                                                                                                                                                                                                                                                                                                                                                                                                                                                                                                                                                                                                                                                                                                                                                                                                                                                                                                                                                                                                                                                                                                                                                                                                                                                                                                                                                                                                                                                                                                                                                                                                                                                                                                                                                                                                                                                                                                                                                                                                                                                                                                                                                                                                                                                                                                                                                                                                                                                                                                                                                                                                                                                                                                                                                                                                                                                                                                                                                                                                                                                                                                                                                                                                                                                                                                                                                                                                                                                                                                                                                                                                                                                                                                                                                                                                                                                                                                                                                                                                                                                                                                                                                                                                                                                                                                                                                                                                                                                                                                                                                                                                                                                                                                                                                                                                                                                                                                                                                                                                                                                                                                                                                                                                                                                                                                                                                                                                                                                                                                                                                                                                                                                                                                                                                                                                                                                                                                                                                                                                                                                                                                                                                                                                                                                                                                                                                                                                                                                                                                                                                                                                                                                                                                                                                                                                                                                                                                                                                                                                                                                                                                                                                                                                                                                                                                                                                                                                                                                                                                                                                                                                                                                                                                                                                                                                                                                                                                                                                                                                                                                                                                                                                                                                                                                                                                                                                                                                                                                                                                                                                                                                                                                                                                                                                                                                                                                                                                                                                                                                                                                                                                                                                                                                                                                                                                                                                                                                                                                                                                                                                                                                                                                                                                                                                                                                                                                                                                                                                                                                                                                                                                                                                                                                                                                                                                                                                                                                                                                                                                                                                                                                                                                                                                                                                                                                                                                                                                                                                                                                                                                                                                                                                                                                                                                                                                                                                                                                                                                                                                                                                                                                                                                                                                                                                                                                                                                                                                                                                                                                                                                                                                                                                                                                                                                                                                                                                                                                                                                                                                                                                                                                                                                                                                                                                                                                                                                                                                                                                                                                                                                                                                                                                                                                                                                                                                                                                                                                                                                                                                                                                                                                                                                                                                                                                                                                                                                                                                                                                                                                                                                                                                                                                                                                                                                                                                                                                                                                                                                                                                                                                                                                                                                                                                                                                                                                                                                                                                                                                                                                                                                                                                                                                                                                                                                                                                                                                                                                                                                                                                                                                                                                                                                                                                                                                                                                                                                                                                                                                                                                                                                                                                                                                                                                                                                                                                                                                                                                                                                                                                                                                                                                                                                                                                                                                                                                                                                                                                                                                                                                                                                                                                                                                                                                                                                                                                                                                                                                                                                                                                                                                                                                                                                                                                                                                                                                                                                                                                                                                                                                                                                                                                                                                                                                                                                                                                                                                                                                                                                                                                                                                                                                                                                                                                                                                                                                                                                                                                                                                                                                                                                                                                                                                                                                                                                                                                                                                                                                                                                                                                                                                                                                                                                                                                                                                                                                                                                                                                                                                                                                                                                                                                                                                                                                                                                                                                                                                                                                                                                                                                                                                                                                                                                                                                                                                                                                                                                                                                                                                                                                                                                                                                                                                                                                                                                                                                                                                                                                                                                                                                                                                                                                                                                                                                                                                                                                                                                                                                                                                                                                                                                                                                                                                                                                                                                                                                                                                                                                                                                                                                                                                                                                                                                                                                                                                                                                                                                                                                                                                                                                                                                                                                                                                                                                                                                                                                                                                                                                                                                                                                                                                                                                                                                                                                                                                                                                                                                                                                                                                                                                                                                                                                                                                                                                                                                                                                                                                                                                                                                                                                                                                                                                                                                                                                                                                                                                                                                                                                                                                                                                                                                                                                                                                                                                                                                                                                                                                                                                                                                                                                                                                                                                                                                                                                                                                                                                                                                                                                                                                                                                                                                                                                                                                                                                                                                                                                                                                                                                                                                                                                                                                                                                                                                                                                                                                                                                                                                                                                                                                                                                                                                                                                                                                                                                                                                                                                                                                                                                                                                                                                                                                                                                                                                                                                                                                                                                                                                                                                                                                                                                                                                                                                                                                                                                                                                                                                                                                                                                                                                                                                                                                                                                                                                                                                                                                                                                                                                                                                                                                                                                                                                                                                                                                                                                                                                                                                                                                                                                                                                                                                                                                                                                                                                                                                                                                                                                                                                                                                                                                                                                                                                                                                                                                                                                                                                                                                                                                                                                                                                                                                                                                                                                                                                                                                                                                                                                                                                                                                                                                                                                                                                                                                                                                                                                                                                                                                                                                                                                                                                                                                                                                                                                                                                                                                                                                                                                                                                                                                                                                                                                                                                                                                                                                                                                                                                                                                                                                                                                                                                                                                                                                                                                                                                                                                                                                                                                                                                                                                                                                                                                                                                                                                                                                                                                                                                                                                                                                                                                                                                                                                                                                                                                                                                                                                                                                                                                                                                                                                                                                                                                                                                                                                                                                                                                                                                                                                                                                                                                                                                                                                                                                                                                                                                                                                                                                                                                                                                                                                                                                                                                                                                                                                                                                                                                                                                                                                                                                                                                                                                                                                                                                                                                                                                                                                                                                                                                                                                                                                                                                                                                                                                                                                                                                                                                                                                                                                                                                                                                                                                                                                                                                                                                                                                                                                                                                                                                                                                                                                                                                                                                                                                                                                                                                                                                                                                                                                                                                                                                                                                                                                                                                                                                                                                                                                                                                                                                                                                                                                                                                                                                                                                                                                                                                                                                                                                                                                                                                                                                                                                                                                                                                                                                                                                                                                                                                                                                                                                                                                                                                                                                                                                                                                                                                                                                                                                                                                                                                                                                                                                                                                                                                                                                                                                                                                                                                                                                                                                                                                                                                                                                                                                                                                                                                                                                                                                                                                                                                                                                                                                                                                                                                                                                                                                                                                                                                                                                                                                                                                                                                                                                                                                                                                                                                                                                                                                                                                                                                                                                                                                                                                                                                                                                                                                                                                                                                                                                                                                                                                                                                                                                                                                                                                                                                                                                                                                                                                                                                                                                                                                                                                                                                                                                                                                                                                                                                                                                                                                                                                                                                                                                                                                                                                                                                                                                                                                                                                                                                                                                                                                                                                                                                                                                                                                                                                                                                                                                                                                                                                                                                                                                                                                                                                                                                                                                                (адрес)</w:t>
      </w:r>
    </w:p>
    <w:p w:rsidR="00880C2B" w:rsidRDefault="00880C2B" w:rsidP="00880C2B">
      <w:pPr>
        <w:widowControl w:val="0"/>
        <w:shd w:val="clear" w:color="auto" w:fill="FFFFFF"/>
        <w:autoSpaceDE w:val="0"/>
        <w:spacing w:after="0" w:line="240" w:lineRule="auto"/>
        <w:ind w:left="2694"/>
        <w:rPr>
          <w:rFonts w:ascii="Arial" w:hAnsi="Arial" w:cs="Arial"/>
          <w:sz w:val="24"/>
          <w:szCs w:val="24"/>
        </w:rPr>
      </w:pPr>
    </w:p>
    <w:p w:rsidR="00880C2B" w:rsidRDefault="00880C2B" w:rsidP="00880C2B">
      <w:pPr>
        <w:widowControl w:val="0"/>
        <w:shd w:val="clear" w:color="auto" w:fill="FFFFFF"/>
        <w:autoSpaceDE w:val="0"/>
        <w:spacing w:after="0" w:line="254" w:lineRule="exact"/>
        <w:jc w:val="right"/>
        <w:rPr>
          <w:rFonts w:ascii="Arial" w:hAnsi="Arial" w:cs="Arial"/>
          <w:sz w:val="24"/>
          <w:szCs w:val="24"/>
        </w:rPr>
      </w:pPr>
      <w:r>
        <w:rPr>
          <w:rFonts w:ascii="Arial" w:hAnsi="Arial" w:cs="Arial"/>
          <w:sz w:val="24"/>
          <w:szCs w:val="24"/>
        </w:rPr>
        <w:t xml:space="preserve"> тел. ___________________, факс _________________</w:t>
      </w:r>
    </w:p>
    <w:p w:rsidR="00880C2B" w:rsidRDefault="00880C2B" w:rsidP="00880C2B">
      <w:pPr>
        <w:widowControl w:val="0"/>
        <w:shd w:val="clear" w:color="auto" w:fill="FFFFFF"/>
        <w:autoSpaceDE w:val="0"/>
        <w:spacing w:after="0" w:line="254" w:lineRule="exact"/>
        <w:jc w:val="right"/>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E</w:t>
      </w:r>
      <w:r>
        <w:rPr>
          <w:rFonts w:ascii="Arial" w:hAnsi="Arial" w:cs="Arial"/>
          <w:sz w:val="24"/>
          <w:szCs w:val="24"/>
        </w:rPr>
        <w:t>-</w:t>
      </w:r>
      <w:r>
        <w:rPr>
          <w:rFonts w:ascii="Arial" w:hAnsi="Arial" w:cs="Arial"/>
          <w:sz w:val="24"/>
          <w:szCs w:val="24"/>
          <w:lang w:val="en-US"/>
        </w:rPr>
        <w:t>mail</w:t>
      </w:r>
      <w:r>
        <w:rPr>
          <w:rFonts w:ascii="Arial" w:hAnsi="Arial" w:cs="Arial"/>
          <w:sz w:val="24"/>
          <w:szCs w:val="24"/>
        </w:rPr>
        <w:t xml:space="preserve">: </w:t>
      </w:r>
      <w:hyperlink r:id="rId17" w:history="1">
        <w:r>
          <w:rPr>
            <w:rStyle w:val="af"/>
            <w:rFonts w:ascii="Arial" w:hAnsi="Arial" w:cs="Arial"/>
            <w:sz w:val="24"/>
            <w:szCs w:val="24"/>
          </w:rPr>
          <w:t>________________</w:t>
        </w:r>
      </w:hyperlink>
      <w:r>
        <w:rPr>
          <w:rFonts w:ascii="Arial" w:hAnsi="Arial" w:cs="Arial"/>
          <w:sz w:val="24"/>
          <w:szCs w:val="24"/>
        </w:rPr>
        <w:t xml:space="preserve"> </w:t>
      </w:r>
      <w:r>
        <w:rPr>
          <w:rFonts w:ascii="Arial" w:hAnsi="Arial" w:cs="Arial"/>
          <w:sz w:val="24"/>
          <w:szCs w:val="24"/>
          <w:lang w:val="en-US"/>
        </w:rPr>
        <w:t>Web</w:t>
      </w:r>
      <w:r>
        <w:rPr>
          <w:rFonts w:ascii="Arial" w:hAnsi="Arial" w:cs="Arial"/>
          <w:sz w:val="24"/>
          <w:szCs w:val="24"/>
        </w:rPr>
        <w:t xml:space="preserve">: </w:t>
      </w:r>
      <w:hyperlink r:id="rId18" w:history="1">
        <w:r>
          <w:rPr>
            <w:rStyle w:val="af"/>
            <w:rFonts w:ascii="Arial" w:hAnsi="Arial" w:cs="Arial"/>
            <w:sz w:val="24"/>
            <w:szCs w:val="24"/>
          </w:rPr>
          <w:t>______________</w:t>
        </w:r>
      </w:hyperlink>
      <w:r>
        <w:rPr>
          <w:rFonts w:ascii="Arial" w:hAnsi="Arial" w:cs="Arial"/>
          <w:sz w:val="24"/>
          <w:szCs w:val="24"/>
          <w:u w:val="single"/>
        </w:rPr>
        <w:t>___</w:t>
      </w:r>
    </w:p>
    <w:p w:rsidR="00880C2B" w:rsidRDefault="00880C2B" w:rsidP="00880C2B">
      <w:pPr>
        <w:widowControl w:val="0"/>
        <w:shd w:val="clear" w:color="auto" w:fill="FFFFFF"/>
        <w:autoSpaceDE w:val="0"/>
        <w:spacing w:after="0" w:line="240" w:lineRule="auto"/>
        <w:ind w:left="782"/>
        <w:jc w:val="right"/>
        <w:rPr>
          <w:rFonts w:ascii="Arial" w:hAnsi="Arial" w:cs="Arial"/>
          <w:bCs/>
          <w:iCs/>
          <w:sz w:val="24"/>
          <w:szCs w:val="24"/>
        </w:rPr>
      </w:pPr>
    </w:p>
    <w:p w:rsidR="00880C2B" w:rsidRDefault="00880C2B" w:rsidP="00880C2B">
      <w:pPr>
        <w:widowControl w:val="0"/>
        <w:shd w:val="clear" w:color="auto" w:fill="FFFFFF"/>
        <w:autoSpaceDE w:val="0"/>
        <w:spacing w:after="0" w:line="240" w:lineRule="auto"/>
        <w:ind w:left="782"/>
        <w:jc w:val="right"/>
        <w:rPr>
          <w:rFonts w:ascii="Arial" w:hAnsi="Arial" w:cs="Arial"/>
          <w:sz w:val="24"/>
          <w:szCs w:val="24"/>
        </w:rPr>
      </w:pPr>
      <w:r>
        <w:rPr>
          <w:rFonts w:ascii="Arial" w:hAnsi="Arial" w:cs="Arial"/>
          <w:bCs/>
          <w:iCs/>
          <w:sz w:val="24"/>
          <w:szCs w:val="24"/>
        </w:rPr>
        <w:t>от</w:t>
      </w:r>
      <w:r>
        <w:rPr>
          <w:rFonts w:ascii="Arial" w:hAnsi="Arial" w:cs="Arial"/>
          <w:bCs/>
          <w:i/>
          <w:iCs/>
          <w:sz w:val="24"/>
          <w:szCs w:val="24"/>
        </w:rPr>
        <w:t xml:space="preserve">____________ </w:t>
      </w:r>
      <w:r>
        <w:rPr>
          <w:rFonts w:ascii="Arial" w:hAnsi="Arial" w:cs="Arial"/>
          <w:bCs/>
          <w:sz w:val="24"/>
          <w:szCs w:val="24"/>
        </w:rPr>
        <w:t xml:space="preserve">№ </w:t>
      </w:r>
      <w:r>
        <w:rPr>
          <w:rFonts w:ascii="Arial" w:hAnsi="Arial" w:cs="Arial"/>
          <w:bCs/>
          <w:i/>
          <w:iCs/>
          <w:sz w:val="24"/>
          <w:szCs w:val="24"/>
        </w:rPr>
        <w:t>___________</w:t>
      </w:r>
    </w:p>
    <w:p w:rsidR="00880C2B" w:rsidRDefault="00880C2B" w:rsidP="00880C2B">
      <w:pPr>
        <w:widowControl w:val="0"/>
        <w:shd w:val="clear" w:color="auto" w:fill="FFFFFF"/>
        <w:autoSpaceDE w:val="0"/>
        <w:spacing w:before="278" w:after="0" w:line="322" w:lineRule="exact"/>
        <w:ind w:left="5765"/>
        <w:jc w:val="both"/>
        <w:rPr>
          <w:rFonts w:ascii="Arial" w:hAnsi="Arial" w:cs="Arial"/>
          <w:spacing w:val="-1"/>
          <w:sz w:val="24"/>
          <w:szCs w:val="24"/>
        </w:rPr>
      </w:pPr>
      <w:r>
        <w:rPr>
          <w:rFonts w:ascii="Arial" w:hAnsi="Arial" w:cs="Arial"/>
          <w:spacing w:val="-1"/>
          <w:sz w:val="24"/>
          <w:szCs w:val="24"/>
        </w:rPr>
        <w:t>Кому:_________________________________________________________________________________</w:t>
      </w:r>
    </w:p>
    <w:p w:rsidR="00880C2B" w:rsidRDefault="00880C2B" w:rsidP="00880C2B">
      <w:pPr>
        <w:widowControl w:val="0"/>
        <w:shd w:val="clear" w:color="auto" w:fill="FFFFFF"/>
        <w:autoSpaceDE w:val="0"/>
        <w:spacing w:before="278" w:after="0" w:line="322" w:lineRule="exact"/>
        <w:ind w:left="5765"/>
        <w:jc w:val="both"/>
        <w:rPr>
          <w:rFonts w:ascii="Arial" w:hAnsi="Arial" w:cs="Arial"/>
          <w:sz w:val="24"/>
          <w:szCs w:val="24"/>
        </w:rPr>
      </w:pPr>
      <w:r>
        <w:rPr>
          <w:rFonts w:ascii="Arial" w:hAnsi="Arial" w:cs="Arial"/>
          <w:spacing w:val="-1"/>
          <w:sz w:val="24"/>
          <w:szCs w:val="24"/>
        </w:rPr>
        <w:t>Куда:__________________________________________________________________________________</w:t>
      </w:r>
    </w:p>
    <w:p w:rsidR="00880C2B" w:rsidRDefault="00880C2B" w:rsidP="00880C2B">
      <w:pPr>
        <w:widowControl w:val="0"/>
        <w:shd w:val="clear" w:color="auto" w:fill="FFFFFF"/>
        <w:autoSpaceDE w:val="0"/>
        <w:spacing w:before="629" w:after="0"/>
        <w:ind w:left="58" w:firstLine="715"/>
        <w:jc w:val="both"/>
        <w:rPr>
          <w:rFonts w:ascii="Arial" w:hAnsi="Arial" w:cs="Arial"/>
          <w:sz w:val="24"/>
          <w:szCs w:val="24"/>
        </w:rPr>
      </w:pPr>
      <w:proofErr w:type="gramStart"/>
      <w:r>
        <w:rPr>
          <w:rFonts w:ascii="Arial" w:hAnsi="Arial" w:cs="Arial"/>
          <w:spacing w:val="-1"/>
          <w:sz w:val="24"/>
          <w:szCs w:val="24"/>
        </w:rPr>
        <w:t xml:space="preserve">Органом муниципального земельного контроля________________________ (наименование муниципального образования) в рамках проведения мероприятий по контролю, осуществляемому без взаимодействия с юридическим лицом/ индивидуальным предпринимателем, гражданином был проведен </w:t>
      </w:r>
      <w:r>
        <w:rPr>
          <w:rFonts w:ascii="Arial" w:hAnsi="Arial" w:cs="Arial"/>
          <w:sz w:val="24"/>
          <w:szCs w:val="24"/>
        </w:rPr>
        <w:t>предварительный осмотр на предмет соблюдения обязательных требований земельного законодательства ___________________ (наименование</w:t>
      </w:r>
      <w:r>
        <w:rPr>
          <w:rFonts w:ascii="Arial" w:hAnsi="Arial" w:cs="Arial"/>
          <w:spacing w:val="-1"/>
          <w:sz w:val="24"/>
          <w:szCs w:val="24"/>
        </w:rPr>
        <w:t xml:space="preserve"> юридического лица</w:t>
      </w:r>
      <w:r>
        <w:rPr>
          <w:rFonts w:ascii="Arial" w:hAnsi="Arial" w:cs="Arial"/>
          <w:sz w:val="24"/>
          <w:szCs w:val="24"/>
        </w:rPr>
        <w:t xml:space="preserve">, ФИО индивидуального предпринимателя, гражданина), являющимся собственником/ арендатором земельного участка с кадастровым номером ___________________ категории ____________________ </w:t>
      </w:r>
      <w:r>
        <w:rPr>
          <w:rFonts w:ascii="Arial" w:hAnsi="Arial" w:cs="Arial"/>
          <w:spacing w:val="-1"/>
          <w:sz w:val="24"/>
          <w:szCs w:val="24"/>
        </w:rPr>
        <w:t>с видом разрешенного использования _____________________________________</w:t>
      </w:r>
      <w:r>
        <w:rPr>
          <w:rFonts w:ascii="Arial" w:hAnsi="Arial" w:cs="Arial"/>
          <w:sz w:val="24"/>
          <w:szCs w:val="24"/>
        </w:rPr>
        <w:t>.</w:t>
      </w:r>
      <w:proofErr w:type="gramEnd"/>
    </w:p>
    <w:p w:rsidR="00880C2B" w:rsidRDefault="00880C2B" w:rsidP="00880C2B">
      <w:pPr>
        <w:widowControl w:val="0"/>
        <w:shd w:val="clear" w:color="auto" w:fill="FFFFFF"/>
        <w:autoSpaceDE w:val="0"/>
        <w:spacing w:after="0"/>
        <w:ind w:left="43" w:firstLine="710"/>
        <w:jc w:val="both"/>
        <w:rPr>
          <w:rFonts w:ascii="Arial" w:hAnsi="Arial" w:cs="Arial"/>
          <w:sz w:val="24"/>
          <w:szCs w:val="24"/>
        </w:rPr>
      </w:pPr>
      <w:r>
        <w:rPr>
          <w:rFonts w:ascii="Arial" w:hAnsi="Arial" w:cs="Arial"/>
          <w:sz w:val="24"/>
          <w:szCs w:val="24"/>
        </w:rPr>
        <w:t xml:space="preserve">В ходе проведения предварительного осмотра установлено: </w:t>
      </w:r>
      <w:r>
        <w:rPr>
          <w:rFonts w:ascii="Arial" w:hAnsi="Arial" w:cs="Arial"/>
          <w:spacing w:val="-1"/>
          <w:sz w:val="24"/>
          <w:szCs w:val="24"/>
        </w:rPr>
        <w:t>______________________________________________________________________ ______________________________________________________________________</w:t>
      </w:r>
    </w:p>
    <w:p w:rsidR="00880C2B" w:rsidRDefault="00880C2B" w:rsidP="00880C2B">
      <w:pPr>
        <w:widowControl w:val="0"/>
        <w:shd w:val="clear" w:color="auto" w:fill="FFFFFF"/>
        <w:autoSpaceDE w:val="0"/>
        <w:spacing w:after="0"/>
        <w:ind w:left="48" w:firstLine="706"/>
        <w:jc w:val="both"/>
        <w:rPr>
          <w:rFonts w:ascii="Arial" w:hAnsi="Arial" w:cs="Arial"/>
          <w:sz w:val="24"/>
          <w:szCs w:val="24"/>
        </w:rPr>
      </w:pPr>
      <w:r>
        <w:rPr>
          <w:rFonts w:ascii="Arial" w:hAnsi="Arial" w:cs="Arial"/>
          <w:spacing w:val="-1"/>
          <w:sz w:val="24"/>
          <w:szCs w:val="24"/>
        </w:rPr>
        <w:t>Данный факт является нарушением__________________________________ _________________________________</w:t>
      </w:r>
      <w:r>
        <w:rPr>
          <w:rFonts w:ascii="Arial" w:hAnsi="Arial" w:cs="Arial"/>
          <w:sz w:val="24"/>
          <w:szCs w:val="24"/>
        </w:rPr>
        <w:t>____________________________________</w:t>
      </w:r>
    </w:p>
    <w:p w:rsidR="00880C2B" w:rsidRDefault="00880C2B" w:rsidP="00880C2B">
      <w:pPr>
        <w:widowControl w:val="0"/>
        <w:shd w:val="clear" w:color="auto" w:fill="FFFFFF"/>
        <w:autoSpaceDE w:val="0"/>
        <w:spacing w:after="0"/>
        <w:ind w:left="34" w:firstLine="706"/>
        <w:jc w:val="both"/>
        <w:rPr>
          <w:rFonts w:ascii="Arial" w:hAnsi="Arial" w:cs="Arial"/>
          <w:sz w:val="24"/>
          <w:szCs w:val="24"/>
        </w:rPr>
      </w:pPr>
      <w:r>
        <w:rPr>
          <w:rFonts w:ascii="Arial" w:hAnsi="Arial" w:cs="Arial"/>
          <w:spacing w:val="-1"/>
          <w:sz w:val="24"/>
          <w:szCs w:val="24"/>
        </w:rPr>
        <w:t xml:space="preserve">На основании </w:t>
      </w:r>
      <w:proofErr w:type="gramStart"/>
      <w:r>
        <w:rPr>
          <w:rFonts w:ascii="Arial" w:hAnsi="Arial" w:cs="Arial"/>
          <w:spacing w:val="-1"/>
          <w:sz w:val="24"/>
          <w:szCs w:val="24"/>
        </w:rPr>
        <w:t>изложенного</w:t>
      </w:r>
      <w:proofErr w:type="gramEnd"/>
      <w:r>
        <w:rPr>
          <w:rFonts w:ascii="Arial" w:hAnsi="Arial" w:cs="Arial"/>
          <w:spacing w:val="-1"/>
          <w:sz w:val="24"/>
          <w:szCs w:val="24"/>
        </w:rPr>
        <w:t xml:space="preserve">, руководствуясь___________________________ ____________________________________________________________________________________________________________________________________________ </w:t>
      </w:r>
    </w:p>
    <w:p w:rsidR="00880C2B" w:rsidRDefault="00880C2B" w:rsidP="00880C2B">
      <w:pPr>
        <w:widowControl w:val="0"/>
        <w:shd w:val="clear" w:color="auto" w:fill="FFFFFF"/>
        <w:autoSpaceDE w:val="0"/>
        <w:spacing w:before="317" w:after="0"/>
        <w:ind w:left="4109"/>
        <w:jc w:val="both"/>
        <w:rPr>
          <w:rFonts w:ascii="Arial" w:hAnsi="Arial" w:cs="Arial"/>
          <w:sz w:val="24"/>
          <w:szCs w:val="24"/>
        </w:rPr>
      </w:pPr>
      <w:r>
        <w:rPr>
          <w:rFonts w:ascii="Arial" w:hAnsi="Arial" w:cs="Arial"/>
          <w:spacing w:val="-2"/>
          <w:sz w:val="24"/>
          <w:szCs w:val="24"/>
        </w:rPr>
        <w:t>ПРЕДОСТЕРЕГАЮ</w:t>
      </w:r>
    </w:p>
    <w:p w:rsidR="00880C2B" w:rsidRDefault="00880C2B" w:rsidP="00880C2B">
      <w:pPr>
        <w:widowControl w:val="0"/>
        <w:shd w:val="clear" w:color="auto" w:fill="FFFFFF"/>
        <w:autoSpaceDE w:val="0"/>
        <w:spacing w:before="312" w:after="0"/>
        <w:ind w:left="14" w:firstLine="701"/>
        <w:jc w:val="both"/>
        <w:rPr>
          <w:rFonts w:ascii="Arial" w:hAnsi="Arial" w:cs="Arial"/>
          <w:sz w:val="24"/>
          <w:szCs w:val="24"/>
        </w:rPr>
      </w:pPr>
      <w:r>
        <w:rPr>
          <w:rFonts w:ascii="Arial" w:hAnsi="Arial" w:cs="Arial"/>
          <w:sz w:val="24"/>
          <w:szCs w:val="24"/>
        </w:rPr>
        <w:lastRenderedPageBreak/>
        <w:t xml:space="preserve">___________________________(наименование юридического лица, ФИО индивидуального предпринимателя, гражданина) в лице ______________________________* о </w:t>
      </w:r>
      <w:r>
        <w:rPr>
          <w:rFonts w:ascii="Arial" w:hAnsi="Arial" w:cs="Arial"/>
          <w:spacing w:val="-1"/>
          <w:sz w:val="24"/>
          <w:szCs w:val="24"/>
        </w:rPr>
        <w:t xml:space="preserve">недопустимости указанных нарушений закона и разъясняю, что ______________________________________________ (вид нарушения) </w:t>
      </w:r>
      <w:r>
        <w:rPr>
          <w:rFonts w:ascii="Arial" w:hAnsi="Arial" w:cs="Arial"/>
          <w:sz w:val="24"/>
          <w:szCs w:val="24"/>
        </w:rPr>
        <w:t xml:space="preserve">влечет за собой </w:t>
      </w:r>
      <w:r>
        <w:rPr>
          <w:rFonts w:ascii="Arial" w:hAnsi="Arial" w:cs="Arial"/>
          <w:spacing w:val="-1"/>
          <w:sz w:val="24"/>
          <w:szCs w:val="24"/>
        </w:rPr>
        <w:t xml:space="preserve">административную ответственность, предусмотренную ______________ Кодекса об </w:t>
      </w:r>
      <w:r>
        <w:rPr>
          <w:rFonts w:ascii="Arial" w:hAnsi="Arial" w:cs="Arial"/>
          <w:sz w:val="24"/>
          <w:szCs w:val="24"/>
        </w:rPr>
        <w:t>административных правонарушениях Российской Федерации.</w:t>
      </w:r>
    </w:p>
    <w:p w:rsidR="00880C2B" w:rsidRDefault="00880C2B" w:rsidP="00880C2B">
      <w:pPr>
        <w:widowControl w:val="0"/>
        <w:shd w:val="clear" w:color="auto" w:fill="FFFFFF"/>
        <w:autoSpaceDE w:val="0"/>
        <w:spacing w:after="0"/>
        <w:ind w:firstLine="706"/>
        <w:jc w:val="both"/>
        <w:rPr>
          <w:rFonts w:ascii="Arial" w:hAnsi="Arial" w:cs="Arial"/>
          <w:sz w:val="24"/>
          <w:szCs w:val="24"/>
        </w:rPr>
      </w:pPr>
      <w:r>
        <w:rPr>
          <w:rFonts w:ascii="Arial" w:hAnsi="Arial" w:cs="Arial"/>
          <w:spacing w:val="-1"/>
          <w:sz w:val="24"/>
          <w:szCs w:val="24"/>
        </w:rPr>
        <w:t xml:space="preserve">В связи с этим Вам необходимо предпринять действия по использованию земельного участка с кадастровым номером _________________ в соответствии с </w:t>
      </w:r>
      <w:r>
        <w:rPr>
          <w:rFonts w:ascii="Arial" w:hAnsi="Arial" w:cs="Arial"/>
          <w:sz w:val="24"/>
          <w:szCs w:val="24"/>
        </w:rPr>
        <w:t>установленным видом разрешенного использования.</w:t>
      </w:r>
    </w:p>
    <w:p w:rsidR="00880C2B" w:rsidRDefault="00880C2B" w:rsidP="00880C2B">
      <w:pPr>
        <w:widowControl w:val="0"/>
        <w:shd w:val="clear" w:color="auto" w:fill="FFFFFF"/>
        <w:autoSpaceDE w:val="0"/>
        <w:spacing w:after="0"/>
        <w:ind w:firstLine="709"/>
        <w:jc w:val="both"/>
        <w:rPr>
          <w:rFonts w:ascii="Arial" w:hAnsi="Arial" w:cs="Arial"/>
          <w:sz w:val="24"/>
          <w:szCs w:val="24"/>
        </w:rPr>
      </w:pPr>
      <w:proofErr w:type="gramStart"/>
      <w:r>
        <w:rPr>
          <w:rFonts w:ascii="Arial" w:hAnsi="Arial" w:cs="Arial"/>
          <w:sz w:val="24"/>
          <w:szCs w:val="24"/>
        </w:rPr>
        <w:t xml:space="preserve">На основании Постановления Правительства Российской Федерации от 10.02.2017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в течение 60 дней с даты получения данного документа Вам необходимо предоставить в орган муниципального земельного контроля ___________________________ </w:t>
      </w:r>
      <w:r>
        <w:rPr>
          <w:rFonts w:ascii="Arial" w:hAnsi="Arial" w:cs="Arial"/>
          <w:spacing w:val="-1"/>
          <w:sz w:val="24"/>
          <w:szCs w:val="24"/>
        </w:rPr>
        <w:t xml:space="preserve">(наименование муниципального образования) </w:t>
      </w:r>
      <w:r>
        <w:rPr>
          <w:rFonts w:ascii="Arial" w:hAnsi="Arial" w:cs="Arial"/>
          <w:sz w:val="24"/>
          <w:szCs w:val="24"/>
        </w:rPr>
        <w:t>результат рассмотрения</w:t>
      </w:r>
      <w:proofErr w:type="gramEnd"/>
      <w:r>
        <w:rPr>
          <w:rFonts w:ascii="Arial" w:hAnsi="Arial" w:cs="Arial"/>
          <w:sz w:val="24"/>
          <w:szCs w:val="24"/>
        </w:rPr>
        <w:t xml:space="preserve"> предостережения.</w:t>
      </w:r>
    </w:p>
    <w:p w:rsidR="00880C2B" w:rsidRDefault="00880C2B" w:rsidP="00880C2B">
      <w:pPr>
        <w:widowControl w:val="0"/>
        <w:shd w:val="clear" w:color="auto" w:fill="FFFFFF"/>
        <w:autoSpaceDE w:val="0"/>
        <w:spacing w:after="0"/>
        <w:ind w:firstLine="709"/>
        <w:jc w:val="both"/>
        <w:rPr>
          <w:rFonts w:ascii="Arial" w:hAnsi="Arial" w:cs="Arial"/>
          <w:sz w:val="24"/>
          <w:szCs w:val="24"/>
        </w:rPr>
      </w:pPr>
    </w:p>
    <w:p w:rsidR="00880C2B" w:rsidRDefault="00880C2B" w:rsidP="00880C2B">
      <w:pPr>
        <w:widowControl w:val="0"/>
        <w:shd w:val="clear" w:color="auto" w:fill="FFFFFF"/>
        <w:autoSpaceDE w:val="0"/>
        <w:spacing w:after="0"/>
        <w:ind w:firstLine="709"/>
        <w:jc w:val="both"/>
        <w:rPr>
          <w:rFonts w:ascii="Arial" w:hAnsi="Arial" w:cs="Arial"/>
          <w:sz w:val="24"/>
          <w:szCs w:val="24"/>
        </w:rPr>
      </w:pPr>
    </w:p>
    <w:p w:rsidR="00880C2B" w:rsidRDefault="00880C2B" w:rsidP="00880C2B">
      <w:pPr>
        <w:widowControl w:val="0"/>
        <w:shd w:val="clear" w:color="auto" w:fill="FFFFFF"/>
        <w:autoSpaceDE w:val="0"/>
        <w:spacing w:after="0"/>
        <w:ind w:firstLine="709"/>
        <w:jc w:val="both"/>
        <w:rPr>
          <w:rFonts w:ascii="Arial" w:hAnsi="Arial" w:cs="Arial"/>
          <w:sz w:val="24"/>
          <w:szCs w:val="24"/>
        </w:rPr>
      </w:pPr>
    </w:p>
    <w:p w:rsidR="00880C2B" w:rsidRDefault="00880C2B" w:rsidP="00880C2B">
      <w:pPr>
        <w:widowControl w:val="0"/>
        <w:shd w:val="clear" w:color="auto" w:fill="FFFFFF"/>
        <w:autoSpaceDE w:val="0"/>
        <w:spacing w:after="0"/>
        <w:jc w:val="both"/>
        <w:rPr>
          <w:rFonts w:ascii="Arial" w:hAnsi="Arial" w:cs="Arial"/>
          <w:sz w:val="24"/>
          <w:szCs w:val="24"/>
        </w:rPr>
      </w:pPr>
      <w:r>
        <w:rPr>
          <w:rFonts w:ascii="Arial" w:hAnsi="Arial" w:cs="Arial"/>
          <w:sz w:val="24"/>
          <w:szCs w:val="24"/>
        </w:rPr>
        <w:t>_____________________ _______________</w:t>
      </w:r>
    </w:p>
    <w:p w:rsidR="00880C2B" w:rsidRDefault="00880C2B" w:rsidP="00880C2B">
      <w:pPr>
        <w:widowControl w:val="0"/>
        <w:shd w:val="clear" w:color="auto" w:fill="FFFFFF"/>
        <w:autoSpaceDE w:val="0"/>
        <w:spacing w:after="0"/>
        <w:jc w:val="both"/>
        <w:rPr>
          <w:rFonts w:ascii="Arial" w:hAnsi="Arial" w:cs="Arial"/>
          <w:sz w:val="24"/>
          <w:szCs w:val="24"/>
        </w:rPr>
      </w:pPr>
      <w:r>
        <w:rPr>
          <w:rFonts w:ascii="Arial" w:hAnsi="Arial" w:cs="Arial"/>
          <w:sz w:val="24"/>
          <w:szCs w:val="24"/>
        </w:rPr>
        <w:t xml:space="preserve">            (должность)                 (подпись)</w:t>
      </w:r>
    </w:p>
    <w:p w:rsidR="00880C2B" w:rsidRDefault="00880C2B" w:rsidP="00880C2B">
      <w:pPr>
        <w:widowControl w:val="0"/>
        <w:shd w:val="clear" w:color="auto" w:fill="FFFFFF"/>
        <w:autoSpaceDE w:val="0"/>
        <w:spacing w:after="0"/>
        <w:ind w:left="706"/>
        <w:jc w:val="both"/>
        <w:rPr>
          <w:rFonts w:ascii="Arial" w:hAnsi="Arial" w:cs="Arial"/>
          <w:sz w:val="24"/>
          <w:szCs w:val="24"/>
        </w:rPr>
      </w:pPr>
    </w:p>
    <w:p w:rsidR="00880C2B" w:rsidRDefault="00880C2B" w:rsidP="00880C2B">
      <w:pPr>
        <w:widowControl w:val="0"/>
        <w:shd w:val="clear" w:color="auto" w:fill="FFFFFF"/>
        <w:autoSpaceDE w:val="0"/>
        <w:spacing w:after="0" w:line="322" w:lineRule="exact"/>
        <w:jc w:val="both"/>
        <w:rPr>
          <w:rFonts w:ascii="Arial" w:hAnsi="Arial" w:cs="Arial"/>
          <w:sz w:val="24"/>
          <w:szCs w:val="24"/>
        </w:rPr>
      </w:pPr>
    </w:p>
    <w:p w:rsidR="00880C2B" w:rsidRDefault="00880C2B" w:rsidP="00880C2B">
      <w:pPr>
        <w:widowControl w:val="0"/>
        <w:shd w:val="clear" w:color="auto" w:fill="FFFFFF"/>
        <w:autoSpaceDE w:val="0"/>
        <w:spacing w:after="0" w:line="322" w:lineRule="exact"/>
        <w:ind w:left="706"/>
        <w:jc w:val="both"/>
        <w:rPr>
          <w:rFonts w:ascii="Arial" w:hAnsi="Arial" w:cs="Arial"/>
          <w:sz w:val="24"/>
          <w:szCs w:val="24"/>
        </w:rPr>
      </w:pPr>
    </w:p>
    <w:p w:rsidR="00880C2B" w:rsidRDefault="00880C2B" w:rsidP="00880C2B">
      <w:pPr>
        <w:widowControl w:val="0"/>
        <w:shd w:val="clear" w:color="auto" w:fill="FFFFFF"/>
        <w:autoSpaceDE w:val="0"/>
        <w:spacing w:after="0" w:line="322" w:lineRule="exact"/>
        <w:ind w:left="706"/>
        <w:jc w:val="both"/>
        <w:rPr>
          <w:rFonts w:ascii="Arial" w:hAnsi="Arial" w:cs="Arial"/>
          <w:sz w:val="24"/>
          <w:szCs w:val="24"/>
        </w:rPr>
      </w:pPr>
      <w:r>
        <w:rPr>
          <w:rFonts w:ascii="Arial" w:hAnsi="Arial" w:cs="Arial"/>
          <w:sz w:val="24"/>
          <w:szCs w:val="24"/>
        </w:rPr>
        <w:t>* для юридических лиц</w:t>
      </w:r>
    </w:p>
    <w:p w:rsidR="00880C2B" w:rsidRDefault="00880C2B" w:rsidP="00880C2B">
      <w:pPr>
        <w:pageBreakBefore/>
        <w:tabs>
          <w:tab w:val="left" w:pos="1460"/>
          <w:tab w:val="left" w:pos="6379"/>
        </w:tabs>
        <w:spacing w:after="0" w:line="240" w:lineRule="auto"/>
        <w:ind w:left="6521"/>
        <w:rPr>
          <w:rFonts w:ascii="Arial" w:hAnsi="Arial" w:cs="Arial"/>
          <w:sz w:val="24"/>
          <w:szCs w:val="24"/>
        </w:rPr>
      </w:pPr>
      <w:r>
        <w:rPr>
          <w:rFonts w:ascii="Arial" w:hAnsi="Arial" w:cs="Arial"/>
          <w:sz w:val="24"/>
          <w:szCs w:val="24"/>
        </w:rPr>
        <w:lastRenderedPageBreak/>
        <w:t>Приложение № 3</w:t>
      </w:r>
    </w:p>
    <w:p w:rsidR="00880C2B" w:rsidRDefault="00880C2B" w:rsidP="00880C2B">
      <w:pPr>
        <w:tabs>
          <w:tab w:val="left" w:pos="1460"/>
          <w:tab w:val="left" w:pos="6379"/>
        </w:tabs>
        <w:spacing w:after="0" w:line="240" w:lineRule="auto"/>
        <w:ind w:left="6521"/>
        <w:rPr>
          <w:rFonts w:ascii="Arial" w:hAnsi="Arial" w:cs="Arial"/>
          <w:sz w:val="24"/>
          <w:szCs w:val="24"/>
        </w:rPr>
      </w:pPr>
      <w:r>
        <w:rPr>
          <w:rFonts w:ascii="Arial" w:hAnsi="Arial" w:cs="Arial"/>
          <w:sz w:val="24"/>
          <w:szCs w:val="24"/>
        </w:rPr>
        <w:t xml:space="preserve">к Регламенту </w:t>
      </w:r>
    </w:p>
    <w:p w:rsidR="00880C2B" w:rsidRDefault="00880C2B" w:rsidP="00880C2B">
      <w:pPr>
        <w:spacing w:after="120" w:line="240" w:lineRule="auto"/>
        <w:jc w:val="center"/>
        <w:rPr>
          <w:rFonts w:ascii="Arial" w:hAnsi="Arial" w:cs="Arial"/>
          <w:sz w:val="24"/>
          <w:szCs w:val="24"/>
        </w:rPr>
      </w:pPr>
    </w:p>
    <w:p w:rsidR="00880C2B" w:rsidRDefault="00880C2B" w:rsidP="00880C2B">
      <w:pPr>
        <w:spacing w:after="120" w:line="240" w:lineRule="auto"/>
        <w:jc w:val="center"/>
        <w:rPr>
          <w:rFonts w:ascii="Arial" w:hAnsi="Arial" w:cs="Arial"/>
          <w:sz w:val="24"/>
          <w:szCs w:val="24"/>
        </w:rPr>
      </w:pPr>
      <w:r>
        <w:rPr>
          <w:rFonts w:ascii="Arial" w:hAnsi="Arial" w:cs="Arial"/>
          <w:sz w:val="24"/>
          <w:szCs w:val="24"/>
        </w:rPr>
        <w:t>Типовая форма составления мотивированного представления</w:t>
      </w:r>
    </w:p>
    <w:p w:rsidR="00880C2B" w:rsidRDefault="00880C2B" w:rsidP="00880C2B">
      <w:pPr>
        <w:spacing w:after="0"/>
        <w:ind w:left="5812"/>
        <w:rPr>
          <w:rFonts w:ascii="Arial" w:eastAsia="Calibri" w:hAnsi="Arial" w:cs="Arial"/>
          <w:sz w:val="24"/>
          <w:szCs w:val="24"/>
        </w:rPr>
      </w:pPr>
    </w:p>
    <w:p w:rsidR="00880C2B" w:rsidRDefault="00880C2B" w:rsidP="00880C2B">
      <w:pPr>
        <w:spacing w:after="0"/>
        <w:ind w:left="5812"/>
        <w:rPr>
          <w:rFonts w:ascii="Arial" w:eastAsia="Times New Roman" w:hAnsi="Arial" w:cs="Arial"/>
          <w:sz w:val="24"/>
          <w:szCs w:val="24"/>
          <w:lang w:eastAsia="zh-CN"/>
        </w:rPr>
      </w:pPr>
      <w:r>
        <w:rPr>
          <w:rFonts w:ascii="Arial" w:eastAsia="Calibri" w:hAnsi="Arial" w:cs="Arial"/>
          <w:sz w:val="24"/>
          <w:szCs w:val="24"/>
        </w:rPr>
        <w:t>Кому: _________________</w:t>
      </w:r>
      <w:r>
        <w:rPr>
          <w:rFonts w:ascii="Arial" w:eastAsia="Calibri" w:hAnsi="Arial" w:cs="Arial"/>
          <w:sz w:val="24"/>
          <w:szCs w:val="24"/>
        </w:rPr>
        <w:br/>
        <w:t xml:space="preserve"> ______________________</w:t>
      </w:r>
      <w:r>
        <w:rPr>
          <w:rFonts w:ascii="Arial" w:eastAsia="Calibri" w:hAnsi="Arial" w:cs="Arial"/>
          <w:sz w:val="24"/>
          <w:szCs w:val="24"/>
        </w:rPr>
        <w:br/>
        <w:t xml:space="preserve"> ______________________</w:t>
      </w:r>
    </w:p>
    <w:p w:rsidR="00880C2B" w:rsidRDefault="00880C2B" w:rsidP="00880C2B">
      <w:pPr>
        <w:spacing w:after="120" w:line="240" w:lineRule="auto"/>
        <w:jc w:val="center"/>
        <w:rPr>
          <w:rFonts w:ascii="Arial" w:eastAsia="Calibri" w:hAnsi="Arial" w:cs="Arial"/>
          <w:b/>
          <w:sz w:val="24"/>
          <w:szCs w:val="24"/>
        </w:rPr>
      </w:pPr>
    </w:p>
    <w:p w:rsidR="00880C2B" w:rsidRDefault="00880C2B" w:rsidP="00880C2B">
      <w:pPr>
        <w:spacing w:after="120"/>
        <w:jc w:val="center"/>
        <w:rPr>
          <w:rFonts w:ascii="Arial" w:eastAsia="Times New Roman" w:hAnsi="Arial" w:cs="Arial"/>
          <w:sz w:val="24"/>
          <w:szCs w:val="24"/>
          <w:lang w:eastAsia="zh-CN"/>
        </w:rPr>
      </w:pPr>
      <w:r>
        <w:rPr>
          <w:rFonts w:ascii="Arial" w:hAnsi="Arial" w:cs="Arial"/>
          <w:sz w:val="24"/>
          <w:szCs w:val="24"/>
        </w:rPr>
        <w:t>Мотивированное представление</w:t>
      </w:r>
      <w:r>
        <w:rPr>
          <w:rFonts w:ascii="Arial" w:hAnsi="Arial" w:cs="Arial"/>
          <w:sz w:val="24"/>
          <w:szCs w:val="24"/>
        </w:rPr>
        <w:br/>
        <w:t>по результатам плановых (рейдовых) осмотров, обследований</w:t>
      </w:r>
    </w:p>
    <w:p w:rsidR="00880C2B" w:rsidRDefault="00880C2B" w:rsidP="00880C2B">
      <w:pPr>
        <w:spacing w:after="0"/>
        <w:ind w:left="-57" w:right="-54"/>
        <w:jc w:val="center"/>
        <w:rPr>
          <w:rFonts w:ascii="Arial" w:hAnsi="Arial" w:cs="Arial"/>
          <w:sz w:val="24"/>
          <w:szCs w:val="24"/>
        </w:rPr>
      </w:pPr>
    </w:p>
    <w:p w:rsidR="00880C2B" w:rsidRDefault="00880C2B" w:rsidP="00880C2B">
      <w:pPr>
        <w:tabs>
          <w:tab w:val="left" w:pos="9356"/>
        </w:tabs>
        <w:spacing w:after="0"/>
        <w:ind w:firstLine="57"/>
        <w:jc w:val="both"/>
        <w:rPr>
          <w:rFonts w:ascii="Arial" w:hAnsi="Arial" w:cs="Arial"/>
          <w:sz w:val="24"/>
          <w:szCs w:val="24"/>
        </w:rPr>
      </w:pPr>
      <w:r>
        <w:rPr>
          <w:rFonts w:ascii="Arial" w:hAnsi="Arial" w:cs="Arial"/>
          <w:sz w:val="24"/>
          <w:szCs w:val="24"/>
        </w:rPr>
        <w:t>«</w:t>
      </w:r>
      <w:r>
        <w:rPr>
          <w:rFonts w:ascii="Arial" w:hAnsi="Arial" w:cs="Arial"/>
          <w:sz w:val="24"/>
          <w:szCs w:val="24"/>
          <w:u w:val="single"/>
        </w:rPr>
        <w:t xml:space="preserve">   </w:t>
      </w:r>
      <w:r>
        <w:rPr>
          <w:rFonts w:ascii="Arial" w:hAnsi="Arial" w:cs="Arial"/>
          <w:sz w:val="24"/>
          <w:szCs w:val="24"/>
        </w:rPr>
        <w:t xml:space="preserve">» 20 г. № </w:t>
      </w:r>
      <w:r>
        <w:rPr>
          <w:rFonts w:ascii="Arial" w:hAnsi="Arial" w:cs="Arial"/>
          <w:sz w:val="24"/>
          <w:szCs w:val="24"/>
          <w:u w:val="single"/>
        </w:rPr>
        <w:tab/>
      </w:r>
      <w:r>
        <w:rPr>
          <w:rFonts w:ascii="Arial" w:hAnsi="Arial" w:cs="Arial"/>
          <w:sz w:val="24"/>
          <w:szCs w:val="24"/>
          <w:u w:val="single"/>
        </w:rPr>
        <w:tab/>
      </w:r>
    </w:p>
    <w:p w:rsidR="00880C2B" w:rsidRDefault="00880C2B" w:rsidP="00880C2B">
      <w:pPr>
        <w:spacing w:after="0"/>
        <w:ind w:left="-57" w:firstLine="741"/>
        <w:jc w:val="both"/>
        <w:rPr>
          <w:rFonts w:ascii="Arial" w:hAnsi="Arial" w:cs="Arial"/>
          <w:sz w:val="24"/>
          <w:szCs w:val="24"/>
          <w:u w:val="single"/>
        </w:rPr>
      </w:pPr>
    </w:p>
    <w:p w:rsidR="00880C2B" w:rsidRDefault="00880C2B" w:rsidP="00880C2B">
      <w:pPr>
        <w:tabs>
          <w:tab w:val="left" w:pos="9639"/>
        </w:tabs>
        <w:spacing w:after="0"/>
        <w:ind w:left="-57" w:firstLine="743"/>
        <w:jc w:val="both"/>
        <w:rPr>
          <w:rFonts w:ascii="Arial" w:hAnsi="Arial" w:cs="Arial"/>
          <w:sz w:val="24"/>
          <w:szCs w:val="24"/>
        </w:rPr>
      </w:pPr>
      <w:r>
        <w:rPr>
          <w:rFonts w:ascii="Arial" w:hAnsi="Arial" w:cs="Arial"/>
          <w:sz w:val="24"/>
          <w:szCs w:val="24"/>
        </w:rPr>
        <w:t>В результате рейдового осмотра,</w:t>
      </w:r>
      <w:r>
        <w:rPr>
          <w:rFonts w:ascii="Arial" w:eastAsia="SimSun" w:hAnsi="Arial" w:cs="Arial"/>
          <w:sz w:val="24"/>
          <w:szCs w:val="24"/>
          <w:lang w:eastAsia="ar-SA"/>
        </w:rPr>
        <w:t xml:space="preserve"> во исполнение распоряжения _______________ от </w:t>
      </w:r>
      <w:r>
        <w:rPr>
          <w:rFonts w:ascii="Arial" w:hAnsi="Arial" w:cs="Arial"/>
          <w:sz w:val="24"/>
          <w:szCs w:val="24"/>
        </w:rPr>
        <w:t>«</w:t>
      </w:r>
      <w:r>
        <w:rPr>
          <w:rFonts w:ascii="Arial" w:hAnsi="Arial" w:cs="Arial"/>
          <w:sz w:val="24"/>
          <w:szCs w:val="24"/>
          <w:u w:val="single"/>
        </w:rPr>
        <w:t xml:space="preserve"> </w:t>
      </w:r>
      <w:r>
        <w:rPr>
          <w:rFonts w:ascii="Arial" w:hAnsi="Arial" w:cs="Arial"/>
          <w:sz w:val="24"/>
          <w:szCs w:val="24"/>
        </w:rPr>
        <w:t xml:space="preserve">» 20 г. </w:t>
      </w:r>
      <w:r>
        <w:rPr>
          <w:rFonts w:ascii="Arial" w:eastAsia="SimSun" w:hAnsi="Arial" w:cs="Arial"/>
          <w:sz w:val="24"/>
          <w:szCs w:val="24"/>
          <w:lang w:eastAsia="ar-SA"/>
        </w:rPr>
        <w:t xml:space="preserve">№ _________ «Об утверждении планового (рейдового) задания проведения обследования </w:t>
      </w:r>
      <w:r>
        <w:rPr>
          <w:rFonts w:ascii="Arial" w:eastAsia="SimSun" w:hAnsi="Arial" w:cs="Arial"/>
          <w:sz w:val="24"/>
          <w:szCs w:val="24"/>
          <w:u w:val="single"/>
          <w:lang w:eastAsia="ar-SA"/>
        </w:rPr>
        <w:tab/>
      </w:r>
      <w:r>
        <w:rPr>
          <w:rFonts w:ascii="Arial" w:eastAsia="SimSun" w:hAnsi="Arial" w:cs="Arial"/>
          <w:sz w:val="24"/>
          <w:szCs w:val="24"/>
          <w:u w:val="single"/>
          <w:lang w:eastAsia="ar-SA"/>
        </w:rPr>
        <w:tab/>
        <w:t xml:space="preserve"> </w:t>
      </w:r>
      <w:r>
        <w:rPr>
          <w:rFonts w:ascii="Arial" w:eastAsia="SimSun" w:hAnsi="Arial" w:cs="Arial"/>
          <w:sz w:val="24"/>
          <w:szCs w:val="24"/>
          <w:lang w:eastAsia="ar-SA"/>
        </w:rPr>
        <w:t>на территории __________________»,</w:t>
      </w:r>
      <w:r>
        <w:rPr>
          <w:rFonts w:ascii="Arial" w:hAnsi="Arial" w:cs="Arial"/>
          <w:sz w:val="24"/>
          <w:szCs w:val="24"/>
        </w:rPr>
        <w:t xml:space="preserve"> было проведено натурное обследование земельного участка, который находится по адресу: </w:t>
      </w:r>
      <w:r>
        <w:rPr>
          <w:rFonts w:ascii="Arial" w:eastAsia="SimSun" w:hAnsi="Arial" w:cs="Arial"/>
          <w:sz w:val="24"/>
          <w:szCs w:val="24"/>
          <w:lang w:eastAsia="ar-SA"/>
        </w:rPr>
        <w:t xml:space="preserve">Московская область, _________________, площадью _______ </w:t>
      </w:r>
      <w:proofErr w:type="spellStart"/>
      <w:r>
        <w:rPr>
          <w:rFonts w:ascii="Arial" w:eastAsia="SimSun" w:hAnsi="Arial" w:cs="Arial"/>
          <w:sz w:val="24"/>
          <w:szCs w:val="24"/>
          <w:lang w:eastAsia="ar-SA"/>
        </w:rPr>
        <w:t>кв</w:t>
      </w:r>
      <w:proofErr w:type="gramStart"/>
      <w:r>
        <w:rPr>
          <w:rFonts w:ascii="Arial" w:eastAsia="SimSun" w:hAnsi="Arial" w:cs="Arial"/>
          <w:sz w:val="24"/>
          <w:szCs w:val="24"/>
          <w:lang w:eastAsia="ar-SA"/>
        </w:rPr>
        <w:t>.м</w:t>
      </w:r>
      <w:proofErr w:type="spellEnd"/>
      <w:proofErr w:type="gramEnd"/>
      <w:r>
        <w:rPr>
          <w:rFonts w:ascii="Arial" w:eastAsia="SimSun" w:hAnsi="Arial" w:cs="Arial"/>
          <w:sz w:val="24"/>
          <w:szCs w:val="24"/>
          <w:lang w:eastAsia="ar-SA"/>
        </w:rPr>
        <w:t>, кадастровый номер: ________________</w:t>
      </w:r>
      <w:r>
        <w:rPr>
          <w:rFonts w:ascii="Arial" w:hAnsi="Arial" w:cs="Arial"/>
          <w:sz w:val="24"/>
          <w:szCs w:val="24"/>
        </w:rPr>
        <w:t>(далее земельный участок).</w:t>
      </w:r>
    </w:p>
    <w:p w:rsidR="00880C2B" w:rsidRDefault="00880C2B" w:rsidP="00880C2B">
      <w:pPr>
        <w:tabs>
          <w:tab w:val="left" w:pos="9781"/>
        </w:tabs>
        <w:spacing w:after="0"/>
        <w:ind w:left="-57" w:firstLine="743"/>
        <w:jc w:val="both"/>
        <w:rPr>
          <w:rFonts w:ascii="Arial" w:hAnsi="Arial" w:cs="Arial"/>
          <w:sz w:val="24"/>
          <w:szCs w:val="24"/>
        </w:rPr>
      </w:pPr>
      <w:r>
        <w:rPr>
          <w:rFonts w:ascii="Arial" w:eastAsia="SimSun" w:hAnsi="Arial" w:cs="Arial"/>
          <w:sz w:val="24"/>
          <w:szCs w:val="24"/>
          <w:lang w:eastAsia="ar-SA"/>
        </w:rPr>
        <w:t xml:space="preserve">В ходе обследования установлено: </w:t>
      </w:r>
      <w:r>
        <w:rPr>
          <w:rFonts w:ascii="Arial" w:eastAsia="SimSun" w:hAnsi="Arial" w:cs="Arial"/>
          <w:sz w:val="24"/>
          <w:szCs w:val="24"/>
          <w:u w:val="single"/>
          <w:lang w:eastAsia="ar-SA"/>
        </w:rPr>
        <w:tab/>
      </w:r>
      <w:r>
        <w:rPr>
          <w:rFonts w:ascii="Arial" w:eastAsia="SimSun" w:hAnsi="Arial" w:cs="Arial"/>
          <w:sz w:val="24"/>
          <w:szCs w:val="24"/>
          <w:u w:val="single"/>
          <w:lang w:eastAsia="ar-SA"/>
        </w:rPr>
        <w:tab/>
      </w:r>
      <w:r>
        <w:rPr>
          <w:rFonts w:ascii="Arial" w:eastAsia="SimSun" w:hAnsi="Arial" w:cs="Arial"/>
          <w:sz w:val="24"/>
          <w:szCs w:val="24"/>
          <w:u w:val="single"/>
          <w:lang w:eastAsia="ar-SA"/>
        </w:rPr>
        <w:tab/>
      </w:r>
      <w:r>
        <w:rPr>
          <w:rFonts w:ascii="Arial" w:eastAsia="SimSun" w:hAnsi="Arial" w:cs="Arial"/>
          <w:sz w:val="24"/>
          <w:szCs w:val="24"/>
          <w:u w:val="single"/>
          <w:lang w:eastAsia="ar-SA"/>
        </w:rPr>
        <w:tab/>
      </w:r>
      <w:r>
        <w:rPr>
          <w:rFonts w:ascii="Arial" w:eastAsia="SimSun" w:hAnsi="Arial" w:cs="Arial"/>
          <w:sz w:val="24"/>
          <w:szCs w:val="24"/>
          <w:u w:val="single"/>
          <w:lang w:eastAsia="ar-SA"/>
        </w:rPr>
        <w:tab/>
      </w:r>
    </w:p>
    <w:p w:rsidR="00880C2B" w:rsidRDefault="00880C2B" w:rsidP="00880C2B">
      <w:pPr>
        <w:spacing w:after="0"/>
        <w:ind w:left="-57" w:firstLine="743"/>
        <w:jc w:val="both"/>
        <w:rPr>
          <w:rFonts w:ascii="Arial" w:hAnsi="Arial" w:cs="Arial"/>
          <w:sz w:val="24"/>
          <w:szCs w:val="24"/>
        </w:rPr>
      </w:pPr>
      <w:r>
        <w:rPr>
          <w:rFonts w:ascii="Arial" w:hAnsi="Arial" w:cs="Arial"/>
          <w:sz w:val="24"/>
          <w:szCs w:val="24"/>
        </w:rPr>
        <w:t>Указанные обстоятельства подтверждаются актом планового (рейдового) осмотра земельного участка, проведенного «</w:t>
      </w:r>
      <w:r>
        <w:rPr>
          <w:rFonts w:ascii="Arial" w:hAnsi="Arial" w:cs="Arial"/>
          <w:sz w:val="24"/>
          <w:szCs w:val="24"/>
          <w:u w:val="single"/>
        </w:rPr>
        <w:t xml:space="preserve"> </w:t>
      </w:r>
      <w:r>
        <w:rPr>
          <w:rFonts w:ascii="Arial" w:hAnsi="Arial" w:cs="Arial"/>
          <w:sz w:val="24"/>
          <w:szCs w:val="24"/>
        </w:rPr>
        <w:t>» 20 г. в рамках осуществления муниципального земельного контроля без взаимодействия с собственником.</w:t>
      </w:r>
    </w:p>
    <w:p w:rsidR="00880C2B" w:rsidRDefault="00880C2B" w:rsidP="00880C2B">
      <w:pPr>
        <w:spacing w:after="0"/>
        <w:ind w:left="-57" w:firstLine="743"/>
        <w:jc w:val="both"/>
        <w:rPr>
          <w:rFonts w:ascii="Arial" w:hAnsi="Arial" w:cs="Arial"/>
          <w:sz w:val="24"/>
          <w:szCs w:val="24"/>
        </w:rPr>
      </w:pPr>
      <w:r>
        <w:rPr>
          <w:rFonts w:ascii="Arial" w:hAnsi="Arial" w:cs="Arial"/>
          <w:sz w:val="24"/>
          <w:szCs w:val="24"/>
        </w:rPr>
        <w:t>По сведениям ЕГРН указанный земельный участок категории земель –</w:t>
      </w:r>
      <w:r>
        <w:rPr>
          <w:rFonts w:ascii="Arial" w:hAnsi="Arial" w:cs="Arial"/>
          <w:sz w:val="24"/>
          <w:szCs w:val="24"/>
        </w:rPr>
        <w:br/>
      </w:r>
      <w:proofErr w:type="gramStart"/>
      <w:r>
        <w:rPr>
          <w:rFonts w:ascii="Arial" w:hAnsi="Arial" w:cs="Arial"/>
          <w:sz w:val="24"/>
          <w:szCs w:val="24"/>
          <w:u w:val="single"/>
        </w:rPr>
        <w:t xml:space="preserve">                            </w:t>
      </w:r>
      <w:r>
        <w:rPr>
          <w:rFonts w:ascii="Arial" w:hAnsi="Arial" w:cs="Arial"/>
          <w:sz w:val="24"/>
          <w:szCs w:val="24"/>
        </w:rPr>
        <w:t>,</w:t>
      </w:r>
      <w:proofErr w:type="gramEnd"/>
      <w:r>
        <w:rPr>
          <w:rFonts w:ascii="Arial" w:hAnsi="Arial" w:cs="Arial"/>
          <w:sz w:val="24"/>
          <w:szCs w:val="24"/>
        </w:rPr>
        <w:t xml:space="preserve"> вид разрешенного использования – ________________________, принадлежит __________________ на праве _____________ с «</w:t>
      </w:r>
      <w:r>
        <w:rPr>
          <w:rFonts w:ascii="Arial" w:hAnsi="Arial" w:cs="Arial"/>
          <w:sz w:val="24"/>
          <w:szCs w:val="24"/>
          <w:u w:val="single"/>
        </w:rPr>
        <w:t xml:space="preserve"> </w:t>
      </w:r>
      <w:r>
        <w:rPr>
          <w:rFonts w:ascii="Arial" w:hAnsi="Arial" w:cs="Arial"/>
          <w:sz w:val="24"/>
          <w:szCs w:val="24"/>
        </w:rPr>
        <w:t>» 20   г.</w:t>
      </w:r>
    </w:p>
    <w:p w:rsidR="00880C2B" w:rsidRDefault="00880C2B" w:rsidP="00880C2B">
      <w:pPr>
        <w:tabs>
          <w:tab w:val="left" w:pos="9781"/>
        </w:tabs>
        <w:spacing w:after="0"/>
        <w:ind w:left="-57" w:firstLine="743"/>
        <w:jc w:val="both"/>
        <w:rPr>
          <w:rFonts w:ascii="Arial" w:hAnsi="Arial" w:cs="Arial"/>
          <w:sz w:val="24"/>
          <w:szCs w:val="24"/>
        </w:rPr>
      </w:pPr>
      <w:r>
        <w:rPr>
          <w:rFonts w:ascii="Arial" w:hAnsi="Arial" w:cs="Arial"/>
          <w:sz w:val="24"/>
          <w:szCs w:val="24"/>
        </w:rPr>
        <w:t xml:space="preserve">Таким образом, имеется достаточно данных, указывающих на нарушение обязательных требований </w:t>
      </w:r>
      <w:r>
        <w:rPr>
          <w:rFonts w:ascii="Arial" w:hAnsi="Arial" w:cs="Arial"/>
          <w:sz w:val="24"/>
          <w:szCs w:val="24"/>
          <w:u w:val="single"/>
        </w:rPr>
        <w:tab/>
      </w:r>
      <w:r>
        <w:rPr>
          <w:rFonts w:ascii="Arial" w:hAnsi="Arial" w:cs="Arial"/>
          <w:sz w:val="24"/>
          <w:szCs w:val="24"/>
          <w:u w:val="single"/>
        </w:rPr>
        <w:tab/>
      </w:r>
      <w:r>
        <w:rPr>
          <w:rFonts w:ascii="Arial" w:hAnsi="Arial" w:cs="Arial"/>
          <w:sz w:val="24"/>
          <w:szCs w:val="24"/>
        </w:rPr>
        <w:t xml:space="preserve">, выражающееся </w:t>
      </w:r>
      <w:proofErr w:type="gramStart"/>
      <w:r>
        <w:rPr>
          <w:rFonts w:ascii="Arial" w:hAnsi="Arial" w:cs="Arial"/>
          <w:sz w:val="24"/>
          <w:szCs w:val="24"/>
        </w:rPr>
        <w:t>в</w:t>
      </w:r>
      <w:proofErr w:type="gramEnd"/>
      <w:r>
        <w:rPr>
          <w:rFonts w:ascii="Arial" w:hAnsi="Arial" w:cs="Arial"/>
          <w:sz w:val="24"/>
          <w:szCs w:val="24"/>
        </w:rPr>
        <w:t xml:space="preserve"> </w:t>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p>
    <w:p w:rsidR="00880C2B" w:rsidRDefault="00880C2B" w:rsidP="00880C2B">
      <w:pPr>
        <w:tabs>
          <w:tab w:val="left" w:pos="9781"/>
        </w:tabs>
        <w:spacing w:after="0"/>
        <w:ind w:firstLine="743"/>
        <w:jc w:val="both"/>
        <w:rPr>
          <w:rFonts w:ascii="Arial" w:hAnsi="Arial" w:cs="Arial"/>
          <w:sz w:val="24"/>
          <w:szCs w:val="24"/>
        </w:rPr>
      </w:pPr>
      <w:r>
        <w:rPr>
          <w:rFonts w:ascii="Arial" w:hAnsi="Arial" w:cs="Arial"/>
          <w:sz w:val="24"/>
          <w:szCs w:val="24"/>
        </w:rPr>
        <w:t xml:space="preserve">Складывающаяся ситуация может повлечь за собой: </w:t>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p>
    <w:p w:rsidR="00880C2B" w:rsidRDefault="00880C2B" w:rsidP="00880C2B">
      <w:pPr>
        <w:spacing w:after="0"/>
        <w:ind w:firstLine="743"/>
        <w:jc w:val="both"/>
        <w:rPr>
          <w:rFonts w:ascii="Arial" w:hAnsi="Arial" w:cs="Arial"/>
          <w:sz w:val="24"/>
          <w:szCs w:val="24"/>
        </w:rPr>
      </w:pPr>
      <w:r>
        <w:rPr>
          <w:rFonts w:ascii="Arial" w:hAnsi="Arial" w:cs="Arial"/>
          <w:sz w:val="24"/>
          <w:szCs w:val="24"/>
        </w:rPr>
        <w:lastRenderedPageBreak/>
        <w:t xml:space="preserve">Ввиду изложенного считаю необходимым на основании </w:t>
      </w:r>
      <w:proofErr w:type="spellStart"/>
      <w:r>
        <w:rPr>
          <w:rFonts w:ascii="Arial" w:hAnsi="Arial" w:cs="Arial"/>
          <w:sz w:val="24"/>
          <w:szCs w:val="24"/>
        </w:rPr>
        <w:t>пп</w:t>
      </w:r>
      <w:proofErr w:type="spellEnd"/>
      <w:r>
        <w:rPr>
          <w:rFonts w:ascii="Arial" w:hAnsi="Arial" w:cs="Arial"/>
          <w:sz w:val="24"/>
          <w:szCs w:val="24"/>
        </w:rPr>
        <w:t>. а п. 2 ч. 2 ст. 10 Федерального закона от 26.12.2008 г. № 294-ФЗ провести внеплановую выездную проверку в отношении __________________*.</w:t>
      </w:r>
    </w:p>
    <w:p w:rsidR="00880C2B" w:rsidRDefault="00880C2B" w:rsidP="00880C2B">
      <w:pPr>
        <w:spacing w:after="0"/>
        <w:ind w:firstLine="743"/>
        <w:jc w:val="both"/>
        <w:rPr>
          <w:rFonts w:ascii="Arial" w:hAnsi="Arial" w:cs="Arial"/>
          <w:sz w:val="24"/>
          <w:szCs w:val="24"/>
        </w:rPr>
      </w:pPr>
      <w:r>
        <w:rPr>
          <w:rFonts w:ascii="Arial" w:hAnsi="Arial" w:cs="Arial"/>
          <w:sz w:val="24"/>
          <w:szCs w:val="24"/>
        </w:rPr>
        <w:t>Считаю необходимым на основании п. 3.8 Постановления Правительства Московской области от 26.05.2016 № 400/17 провести внеплановую выездную проверку в отношении __________________**.</w:t>
      </w:r>
    </w:p>
    <w:p w:rsidR="00880C2B" w:rsidRDefault="00880C2B" w:rsidP="00880C2B">
      <w:pPr>
        <w:spacing w:after="0"/>
        <w:ind w:firstLine="743"/>
        <w:jc w:val="both"/>
        <w:rPr>
          <w:rFonts w:ascii="Arial" w:hAnsi="Arial" w:cs="Arial"/>
          <w:sz w:val="24"/>
          <w:szCs w:val="24"/>
        </w:rPr>
      </w:pPr>
      <w:r>
        <w:rPr>
          <w:rFonts w:ascii="Arial" w:hAnsi="Arial" w:cs="Arial"/>
          <w:sz w:val="24"/>
          <w:szCs w:val="24"/>
        </w:rPr>
        <w:t>Докладываю на Ваше решение.</w:t>
      </w:r>
    </w:p>
    <w:p w:rsidR="00880C2B" w:rsidRDefault="00880C2B" w:rsidP="00880C2B">
      <w:pPr>
        <w:spacing w:after="0"/>
        <w:ind w:left="-57" w:firstLine="741"/>
        <w:jc w:val="both"/>
        <w:rPr>
          <w:rFonts w:ascii="Arial" w:hAnsi="Arial" w:cs="Arial"/>
          <w:sz w:val="24"/>
          <w:szCs w:val="24"/>
        </w:rPr>
      </w:pPr>
    </w:p>
    <w:p w:rsidR="00880C2B" w:rsidRDefault="00880C2B" w:rsidP="00880C2B">
      <w:pPr>
        <w:spacing w:after="0"/>
        <w:ind w:right="-54"/>
        <w:rPr>
          <w:rFonts w:ascii="Arial" w:hAnsi="Arial" w:cs="Arial"/>
          <w:sz w:val="24"/>
          <w:szCs w:val="24"/>
        </w:rPr>
      </w:pPr>
      <w:r>
        <w:rPr>
          <w:rFonts w:ascii="Arial" w:hAnsi="Arial" w:cs="Arial"/>
          <w:bCs/>
          <w:sz w:val="24"/>
          <w:szCs w:val="24"/>
        </w:rPr>
        <w:t xml:space="preserve">Приложения: </w:t>
      </w:r>
    </w:p>
    <w:p w:rsidR="00880C2B" w:rsidRDefault="00880C2B" w:rsidP="00880C2B">
      <w:pPr>
        <w:spacing w:after="0"/>
        <w:ind w:right="-54"/>
        <w:jc w:val="both"/>
        <w:rPr>
          <w:rFonts w:ascii="Arial" w:hAnsi="Arial" w:cs="Arial"/>
          <w:sz w:val="24"/>
          <w:szCs w:val="24"/>
        </w:rPr>
      </w:pPr>
      <w:r>
        <w:rPr>
          <w:rFonts w:ascii="Arial" w:eastAsia="Symbol" w:hAnsi="Arial" w:cs="Arial"/>
          <w:bCs/>
          <w:sz w:val="24"/>
          <w:szCs w:val="24"/>
        </w:rPr>
        <w:sym w:font="Arial" w:char="F02D"/>
      </w:r>
      <w:r>
        <w:rPr>
          <w:rFonts w:ascii="Arial" w:hAnsi="Arial" w:cs="Arial"/>
          <w:bCs/>
          <w:sz w:val="24"/>
          <w:szCs w:val="24"/>
        </w:rPr>
        <w:t xml:space="preserve"> </w:t>
      </w:r>
      <w:r>
        <w:rPr>
          <w:rFonts w:ascii="Arial" w:eastAsia="Symbol" w:hAnsi="Arial" w:cs="Arial"/>
          <w:bCs/>
          <w:sz w:val="24"/>
          <w:szCs w:val="24"/>
        </w:rPr>
        <w:t xml:space="preserve">акты планового (рейдового) осмотра </w:t>
      </w:r>
      <w:r>
        <w:rPr>
          <w:rFonts w:ascii="Arial" w:eastAsia="Symbol" w:hAnsi="Arial" w:cs="Arial"/>
          <w:sz w:val="24"/>
          <w:szCs w:val="24"/>
        </w:rPr>
        <w:t>земельного участка с кадастровым номером _______от «</w:t>
      </w:r>
      <w:r>
        <w:rPr>
          <w:rFonts w:ascii="Arial" w:eastAsia="Symbol" w:hAnsi="Arial" w:cs="Arial"/>
          <w:sz w:val="24"/>
          <w:szCs w:val="24"/>
          <w:u w:val="single"/>
        </w:rPr>
        <w:t xml:space="preserve"> </w:t>
      </w:r>
      <w:r>
        <w:rPr>
          <w:rFonts w:ascii="Arial" w:eastAsia="Symbol" w:hAnsi="Arial" w:cs="Arial"/>
          <w:sz w:val="24"/>
          <w:szCs w:val="24"/>
        </w:rPr>
        <w:t>» 20 г с фотоматериалами;</w:t>
      </w:r>
    </w:p>
    <w:p w:rsidR="00880C2B" w:rsidRDefault="00880C2B" w:rsidP="00880C2B">
      <w:pPr>
        <w:spacing w:after="0"/>
        <w:ind w:right="-54"/>
        <w:rPr>
          <w:rFonts w:ascii="Arial" w:hAnsi="Arial" w:cs="Arial"/>
          <w:sz w:val="24"/>
          <w:szCs w:val="24"/>
        </w:rPr>
      </w:pPr>
      <w:r>
        <w:rPr>
          <w:rFonts w:ascii="Arial" w:eastAsia="Symbol" w:hAnsi="Arial" w:cs="Arial"/>
          <w:sz w:val="24"/>
          <w:szCs w:val="24"/>
        </w:rPr>
        <w:sym w:font="Arial" w:char="F02D"/>
      </w:r>
      <w:r>
        <w:rPr>
          <w:rFonts w:ascii="Arial" w:hAnsi="Arial" w:cs="Arial"/>
          <w:sz w:val="24"/>
          <w:szCs w:val="24"/>
        </w:rPr>
        <w:t xml:space="preserve"> </w:t>
      </w:r>
      <w:r>
        <w:rPr>
          <w:rFonts w:ascii="Arial" w:eastAsia="Symbol" w:hAnsi="Arial" w:cs="Arial"/>
          <w:sz w:val="24"/>
          <w:szCs w:val="24"/>
        </w:rPr>
        <w:t>выписка из ЕГРН.</w:t>
      </w:r>
    </w:p>
    <w:p w:rsidR="00880C2B" w:rsidRDefault="00880C2B" w:rsidP="00880C2B">
      <w:pPr>
        <w:tabs>
          <w:tab w:val="left" w:pos="1460"/>
        </w:tabs>
        <w:spacing w:after="0"/>
        <w:jc w:val="both"/>
        <w:rPr>
          <w:rFonts w:ascii="Arial" w:eastAsia="Symbol" w:hAnsi="Arial" w:cs="Arial"/>
          <w:sz w:val="24"/>
          <w:szCs w:val="24"/>
        </w:rPr>
      </w:pPr>
    </w:p>
    <w:p w:rsidR="00880C2B" w:rsidRDefault="00880C2B" w:rsidP="00880C2B">
      <w:pPr>
        <w:tabs>
          <w:tab w:val="left" w:pos="1460"/>
        </w:tabs>
        <w:spacing w:after="0"/>
        <w:jc w:val="both"/>
        <w:rPr>
          <w:rFonts w:ascii="Arial" w:eastAsia="Symbol" w:hAnsi="Arial" w:cs="Arial"/>
          <w:sz w:val="24"/>
          <w:szCs w:val="24"/>
        </w:rPr>
      </w:pPr>
    </w:p>
    <w:p w:rsidR="00880C2B" w:rsidRDefault="00880C2B" w:rsidP="00880C2B">
      <w:pPr>
        <w:tabs>
          <w:tab w:val="left" w:pos="1460"/>
        </w:tabs>
        <w:spacing w:after="0"/>
        <w:jc w:val="both"/>
        <w:rPr>
          <w:rFonts w:ascii="Arial" w:eastAsia="Times New Roman" w:hAnsi="Arial" w:cs="Arial"/>
          <w:sz w:val="24"/>
          <w:szCs w:val="24"/>
        </w:rPr>
      </w:pPr>
      <w:r>
        <w:rPr>
          <w:rFonts w:ascii="Arial" w:eastAsia="Symbol" w:hAnsi="Arial" w:cs="Arial"/>
          <w:sz w:val="24"/>
          <w:szCs w:val="24"/>
        </w:rPr>
        <w:t>______________________ ____________________</w:t>
      </w:r>
    </w:p>
    <w:p w:rsidR="00880C2B" w:rsidRDefault="00880C2B" w:rsidP="00880C2B">
      <w:pPr>
        <w:tabs>
          <w:tab w:val="left" w:pos="1460"/>
        </w:tabs>
        <w:spacing w:after="0"/>
        <w:jc w:val="both"/>
        <w:rPr>
          <w:rFonts w:ascii="Arial" w:hAnsi="Arial" w:cs="Arial"/>
          <w:sz w:val="24"/>
          <w:szCs w:val="24"/>
        </w:rPr>
      </w:pPr>
      <w:r>
        <w:rPr>
          <w:rFonts w:ascii="Arial" w:hAnsi="Arial" w:cs="Arial"/>
          <w:sz w:val="24"/>
          <w:szCs w:val="24"/>
        </w:rPr>
        <w:t xml:space="preserve">                                                                                                                                                                                                                                                                                                                                                                                                                                                                                                                                                                                                                                                                                                                                                                                                                                                                                                                                                                                                                                                                                                                                                                                                                                                                                                                                                                                                                                                                                                                                                                                                                                                                                                                                                                                                                                                                                                                                                                                                                                                                                                                                                                                                                                                                                                                                                                                                                                                                                                                                                                                                                                                                                                                                                                                                                                                                                                                                                                                                                                                                                                                                                                                                                                                                                                                                                                                                                                                                                                                                                                                                                                                                                                                                                                                                                                                                                                                                                                                                                                                                                                                                                                                                                                                                                                                                                                                                                                                                                                                                                                                                                                                                                                                                                                                                                                                                                                                                                                                                                                                                                                                                                                                                                                                                                                                                                                                                                                                                                                                                                                                                                                                                                                                                                                                                                                                                                                                                                                                                                                                                                                                                                                                                                                                                                                                                                                                                                                                                                                                                                                                                                                                                                                                                                                                                                                                                                                                                                                                                                                                                                                                                                                                                                                                                                                                                                                                                                                                                                                                                                                                                                                                                                                                                                                                                                                                                                                                                                                                                                                                                                                                                                                                                                                                                                                                                                                                                                                                                                                                                                                                                                                                                                                                                                                                                                                                                                                                                                                                                                                                                                                                                                                                                                                                                                                                                                                                                                                                                                                                                                                                                                                                                                                                                                                                                                                                                                                                                                                                                                                                                                                                                                                                                                                                                                                                                                                                                                                                                                                                                                                                                                                                                                                                                                                                                                                                                                                                                                                                                                                                                                                                                                                                                                                                                                                                                                                                                                                                                                                                                                                                                                                                                                                                                                                                                                                                                                                                                                                                                                                                                                                                                                                                                                                                                                                                                                                                                                                                                                                                                                                                                                                                                                                                                                                                                                                                                                                                                                                                                                                                                                                                                                                                                                                                                                                                                                                                                                                                                                                                                                                                                                                                                                                                                                                                                                                                                                                                                                                                                                                                                                                                                                                                                                                                                                                                                                                                                                                                                                                                                                                                                                                                                                                                                                                                                                                                                                                                                                                                                                                                                                                                                                                                                                                                                                                                                                                                                                                                                                                                                                                                                                                                                                                                                                                                                                                                                                                                                                                                                                                                                                                                                                                                                                                                                                                                                                                                                                                                                                                                                                                                                                                                                                                                                                                                                                                                                                                                                                                                                                                                                                                                                                                                                                                                                                                                                                                                                                                                                                                                                                                                                                                                                                                                                                                                                                                                                                                                                                                                                                                                                                                                                                                                                                                                                                                                                                                                                                                                                                                                                                                                                                                                                                                                                                                                                                                                                                                                                                                                                                                                                                                                                                                                                                                                                                                                                                                                                                                                                                                                                                                                                                                                                                                                                                                                                                                                                                                                                                                                                                                                                                                                                                                                                                                                                                                                                                                                                                                                                                                                                                                                                                                                                                                                                                                                                                                                                                                                                                                                                                                                                                                                                                                                                                                                                                                                                                                                                                                                                                                                                                                                                                                                                                                                                                                                                                                                                                                                                                                                                                                                                                                                                                                                                                                                                                                                                                                                                                                                                                                                                                                                                                                                                                                                                                                                                                                                                                                                                                                                                                                                                                                                                                                                                                                                                                                                                                                                                                                                                                                                                                                                                                                                                                                                                                                                                                                                                                                                                                                                                                                                                                                                                                                                                                                                                                                                                                                                                                                                                                                                                                                                                                                                                                                                                                                                                                                                                                                                                                                                                                                                                                                                                                                                                                                                                                                                                                                                                                                                                                                                                                                                                                                                                                                                                                                                                                                                                                                                                                                                                                                                                                                                                                                                                                                                                                                                                                                                                                                                                                                                                                                                                                                                                                                                                                                                                                                                                                                                                                                                                                                                                                                                                                                                                                                                                                                                                                                                                                                                                                                                                                                                                                                                                                                                                                                                                                                                                                                                                                                                                                                                                                                                                                                                                                                                                                                                                                                                                                                                                                                                                                                                                                                                                                                                                                                                                                                                                                                                                                                                                                                                                                                                                                                                                                                                                                                                                                                                                                                                                                                                                                                                                                                                                                                                                                                                                                                                                                                                                                                                                                                                                                                                                                                                                                                                                                                                                                                                                                                                                                                                                                                                                                                                                                                                                                                                                                                                                                                                                                                                                                                                                                                                                                                                                                                                                                                                                                                                                                                                                                                                                                                                                                                                                                                                                                                                                                                                                                                                                                                                                                                                                                                                                                                                                                                                                                                                                                                                                                                                                                                                                                                                                                                                                                                                                                                                                                                                                                                                                                                                                                                                                                                                                                                                                                                                                                                                                                                                                                                                                                                                                                                                                                                                                                                                                                                                                                                                                                                                                                                                                                                                                                                                                                                                                                                                                                                                                                                                                                                                                                                                                                                                                                                                                                                                                                                                                                                                                                                                                                                                                                                                                                                                                                                                                                                                                                                                                                                                                                                                                                                                                                                                                                                                                                                                                                                                                                                                                                                                                                                                                                                                                                                                                                                                                                                                                                                                                                                                                                                                                                                                                                                                                                                                                                                                                                                                                                                                                                                                                                                                                                                                                                                                                                                                                                                                                                                                                                                                                                                                                                                                                                                                                                                                                                                                                                                                                                                                                                                                                                                                                                                                                                                                                                                                                                                                                                                                                                                                                                                                                                                                                                                                                                                                                                                                                                                                                                                                                                                                                                                                                                                                                                                                                                                                                                                                                                                                                                                                                                                                                                                                                                                                                                                                                                                                                                                                                                                                                                                                                                                                                                                                                                                                                                                                                                                                                                                                                                                                                                                                                                                                                                                                                                                                                                                                                                                                                                                                                                                                                                                                                                                                                                                                                                                                                                                                                                                                                                                                                                                                                                                                                                                                                                                                                                                                                                                                                                                                                                                                                                                                                                                                                                                                                                                                                                                                                                                                                                                                                                                                                                                                                                                                                                                                                                                                                                                                                                                                                                                                                                                                                                                                                                                                                                                                                                                                                                                                                                                                                                                                                                                                                                                                                                                                                                                                                                                                                                                                                                                                                                                                                                                                                                                                                                                                                                                                                                                                                                                                                                                                                                                                                                                                                                                                                                                                                                                                                                                                                                                                                                                                                                                                                                                                                                                                                                                                                                                                                                                                                                                                                                                                                                                                                                                                                                                                                                                                                                                                                                                                                                                                                                                                                                                                                                                                                                                                                                                                                                                                                                                                                                                                                                                                                                                                                                                                                                                                                                                                                                                                                                                                                                                                                                                                                                                                                                                                                                                                                                                                                                                                                                                                                                                                                                                                                                                                                                                                                                                                                                                                                                                                                                                                                                                                                                                                                                                                                                                                                                                                                                                                                                                                                                                                                                                                                                                                                                                                                                                                                                                                                                                                                                                                                                                                                                                                                                                                                                                                                                                                                                                                                                                                                                                                                                                                                                                                                                                                                                                                                                                                                                                                                                                                                                                                                                                                                                                                                                                                                                                                                                                                                                                                                                                                                                                                                                                                                                                                                                                                                                                                                                                                                                                                                                                                                                                                                                                                                                                                                                                                                                                                                                                                                                                                                                                                                                                                                                                                                                                                                                                                                                                                                                                                                                                                                                                                                                                                                                                                                                                                                                                                                                                                                                                                                                                                                                                                                                                                                                                                                                                                                                                                                                                                                                                                                                                                                                                                                                                                                                                                                                                                                                                                                                                                                                                                                                                                                                                                                                                                                                                                                                                                                                                                                                                                                                                                                                                                                                                                                                                                                                                                                                                                                                                                                                                                                                                                                                                                                                                                                                                                                                                                                                                                                                                                                                                                                                                                                                                                                                                                                                                                                                                                                                                                                                                                                                                                                                                                                                                                                                                                                                                                                </w:t>
      </w:r>
      <w:proofErr w:type="gramStart"/>
      <w:r>
        <w:rPr>
          <w:rFonts w:ascii="Arial" w:eastAsia="Symbol" w:hAnsi="Arial" w:cs="Arial"/>
          <w:sz w:val="24"/>
          <w:szCs w:val="24"/>
        </w:rPr>
        <w:t>(должность)</w:t>
      </w:r>
      <w:proofErr w:type="gramEnd"/>
      <w:r>
        <w:rPr>
          <w:rFonts w:ascii="Arial" w:eastAsia="Symbol" w:hAnsi="Arial" w:cs="Arial"/>
          <w:sz w:val="24"/>
          <w:szCs w:val="24"/>
        </w:rPr>
        <w:t xml:space="preserve">                                                                                                                                                                                                                                                                                                                                                                                                                                                                                                                                                                                                                                                                                                                                                                                                                                                                                                                                                                                                                                                                                                                                                                                                                                                                                                                                                                                                                                                                                                                                                                                                                                                                                                                                                                                                                                                                                                                                                                                                                                                                                                                                                                                                                                                                                                                                                                                                                                                                                                                                                                                                                                                                                                                                                                                                                                                                                                                                                                                                                                                                                                                                                                                                                                                                                                                                                                                                                                                                                                                                                                                                                                                                                                                                                                                                                                                                                                                                                                                                                                                                                                                                                                                                                                                                                                                                                                                                                                                                                                                                                                                                                                                                                                                                                                                                                                                                                                                                                                                                                                                                                                                                                                                                                                                                                                                                                                                                                                                                                                                                                                                                                                                                                                                                                                                                                                                                                                                                                                                                                                                                                                                                                                                                                                                                                                                                                                                                                                                                                                                                                                                                                                                                                                                                                                                                                                                                                                                                                                                                                                                                                                                                                                                                                                                                                                                                                                                                                                                                                                                                                                                                                                                                                                                                                                                                                                                                                                                                                                                                                                                                                                                                                                                                                                                                                                                                                                                                                                                                                                                                                                                                                                                                                                                                                                                                                                                                                                                                                                                                                                                                                                                                                                                                                                                                                                                                                                                                                                                                                                                                                                                                                                                                                                                                                                                                                                                                                                                                                                                                                                                                                                                                                                                                                                                                                                                                                                                                                                                                                                                                                                                                                                                                                                                                                                                                                                                                                                                                                                                                                                                                                                                                                                                                                                                                                                                                                                                                                                                                                                                                                                                                                                                                                                                                                                                                                                                                                                                                                                                                                                                                                                                                                                                                                                                                                                                                                                                                                                                                                                                                                                                                                                                                                                                                                                                                                                                                                                                                                                                                                                                                                                                                                                                                                                                                                                                                                                                                                                                                                                                                                                                                                                                                                                                                                                                                                                                                                                                                                                                                                                                                                                                                                                                                                                                                                                                                                                                                                                                                                                                                                                                                                                                                                                                                                                                                                                                                                                                                                                                                                                                                                                                                                                                                                                                                                                                                                                                                                                                                                                                                                                                                                                                                                                                                                                                                                                                                                                                                                                                                                                                                                                                                                                                                                                                                                                                                                                                                                                                                                                                                                                                                                                                                                                                                                                                                                                                                                                                                                                                                                                                                                                                                                                                                                                                                                                                                                                                                                                                                                                                                                                                                                                                                                                                                                                                                                                                                                                                                                                                                                                                                                                                                                                                                                                                                                                                                                                                                                                                                                                                                                                                                                                                                                                                                                                                                                                                                                                                                                                                                                                                                                                                                                                                                                                                                                                                                                                                                                                                                                                                                                                                                                                                                                                                                                                                                                                                                                                                                                                                                                                                                                                                                                                                                                                                                                                                                                                                                                                                                                                                                                                                                                                                                                                                                                                                                                                                                                                                                                                                                                                                                                                                                                                                                                                                                                                                                                                                                                                                                                                                                                                                                                                                                                                                                                                                                                                                                                                                                                                                                                                                                                                                                                                                                                                                                                                                                                                                                                                                                                                                                                                                                                                                                                                                                                                                                                                                                                                                                                                                                                                                                                                                                                                                                                                                                                                                                                                                                                                                                                                                                                                                                                                                                                                                                                                                                                                                                                                                                                                                                                                                                                                                                                                                                                                                                                                                                                                                                                                                                                                                                                                                                                                                                                                                                                                                                                                                                                                                                                                                                                                                                                                                                                                                                                                                                                                                                                                                                                                                                                                                                                                                                                                                                                                                                                                                                                                                                                                                                                                                                                                                                                                                                                                                                                                                                                                                                                                                                                                                                                                                                                                                                                                                                                                                                                                                                                                                                                                                                                                                                                                                                                                                                                                                                                                                                                                                                                                                                                                                                                                                                                                                                                                                                                                                                                                                                                                                                                                                                                                                                                                                                                                                                                                                                                                                                                                                                                                                                                                                                                                                                                                                                                                                                                                                                                                                                                                                                                                                                                                                                                                                                                                                                                                                                                                                                                                                                                                                                                                                                                                                                                                                                                                                                                                                                                                                                                                                                                                                                                                                                                                                                                                                                                                                                                                                                                                                                                                                                                                                                                                                                                                                                                                                                                                                                                                                                                                                                                                                                                                                                                                                                                                                                                                                                                                                                                                                                                                                                                                                                                                                                                                                                                                                                                                                                                                                                                                                                                                                                                                                                                                                                                                                                                                                                                                                                                                                                                                                                                                                                                                                                                                                                                                                                                                                                                                                                                                                                                                                                                                                                                                                                                                                                                                                                                                                                                                                                                                                                                                                                                                                                                                                                                                                                                                                                                                                                                                                                                                                                                                                                                                                                                                                                                                                                                                                                                                                                                                                                                                                                                                                                                                                                                                                                                                                                                                                                                                                                                                                                                                                                                                                                                                                                                                                                                                                                                                                                                                                                                                                                                                                                                                                                                                                                                                                                                                                                                                                                                                                                                                                                                                                                                                                                                                                                                                                                                                                                                                                                                                                                                                                                                                                                                                                                                                                                                                                                                                                                                                                                                                                                                                                                                                                                                                                                                                                                                                                                ФИО</w:t>
      </w:r>
    </w:p>
    <w:p w:rsidR="00880C2B" w:rsidRDefault="00880C2B" w:rsidP="00880C2B">
      <w:pPr>
        <w:tabs>
          <w:tab w:val="left" w:pos="1460"/>
        </w:tabs>
        <w:spacing w:after="0"/>
        <w:jc w:val="both"/>
        <w:rPr>
          <w:rFonts w:ascii="Arial" w:hAnsi="Arial" w:cs="Arial"/>
          <w:sz w:val="24"/>
          <w:szCs w:val="24"/>
        </w:rPr>
      </w:pPr>
    </w:p>
    <w:p w:rsidR="00880C2B" w:rsidRDefault="00880C2B" w:rsidP="00880C2B">
      <w:pPr>
        <w:tabs>
          <w:tab w:val="left" w:pos="1460"/>
        </w:tabs>
        <w:spacing w:after="0"/>
        <w:jc w:val="both"/>
        <w:rPr>
          <w:rFonts w:ascii="Arial" w:hAnsi="Arial" w:cs="Arial"/>
          <w:sz w:val="24"/>
          <w:szCs w:val="24"/>
        </w:rPr>
      </w:pPr>
    </w:p>
    <w:p w:rsidR="00880C2B" w:rsidRDefault="00880C2B" w:rsidP="00880C2B">
      <w:pPr>
        <w:tabs>
          <w:tab w:val="left" w:pos="1460"/>
        </w:tabs>
        <w:spacing w:after="0"/>
        <w:jc w:val="both"/>
        <w:rPr>
          <w:rFonts w:ascii="Arial" w:hAnsi="Arial" w:cs="Arial"/>
          <w:sz w:val="24"/>
          <w:szCs w:val="24"/>
        </w:rPr>
      </w:pPr>
    </w:p>
    <w:p w:rsidR="00880C2B" w:rsidRDefault="00880C2B" w:rsidP="00880C2B">
      <w:pPr>
        <w:tabs>
          <w:tab w:val="left" w:pos="1460"/>
        </w:tabs>
        <w:spacing w:after="0"/>
        <w:jc w:val="both"/>
        <w:rPr>
          <w:rFonts w:ascii="Arial" w:hAnsi="Arial" w:cs="Arial"/>
          <w:sz w:val="24"/>
          <w:szCs w:val="24"/>
        </w:rPr>
      </w:pPr>
    </w:p>
    <w:p w:rsidR="00880C2B" w:rsidRDefault="00880C2B" w:rsidP="00880C2B">
      <w:pPr>
        <w:tabs>
          <w:tab w:val="left" w:pos="1460"/>
        </w:tabs>
        <w:spacing w:after="0"/>
        <w:jc w:val="both"/>
        <w:rPr>
          <w:rFonts w:ascii="Arial" w:hAnsi="Arial" w:cs="Arial"/>
          <w:sz w:val="24"/>
          <w:szCs w:val="24"/>
        </w:rPr>
      </w:pPr>
    </w:p>
    <w:p w:rsidR="00880C2B" w:rsidRDefault="00880C2B" w:rsidP="00880C2B">
      <w:pPr>
        <w:tabs>
          <w:tab w:val="left" w:pos="1460"/>
        </w:tabs>
        <w:spacing w:after="0"/>
        <w:jc w:val="both"/>
        <w:rPr>
          <w:rFonts w:ascii="Arial" w:hAnsi="Arial" w:cs="Arial"/>
          <w:sz w:val="24"/>
          <w:szCs w:val="24"/>
        </w:rPr>
      </w:pPr>
    </w:p>
    <w:p w:rsidR="00880C2B" w:rsidRDefault="00880C2B" w:rsidP="00880C2B">
      <w:pPr>
        <w:tabs>
          <w:tab w:val="left" w:pos="1460"/>
        </w:tabs>
        <w:spacing w:after="0"/>
        <w:jc w:val="both"/>
        <w:rPr>
          <w:rFonts w:ascii="Arial" w:hAnsi="Arial" w:cs="Arial"/>
          <w:sz w:val="24"/>
          <w:szCs w:val="24"/>
        </w:rPr>
      </w:pPr>
    </w:p>
    <w:p w:rsidR="00880C2B" w:rsidRDefault="00880C2B" w:rsidP="00880C2B">
      <w:pPr>
        <w:tabs>
          <w:tab w:val="left" w:pos="1460"/>
        </w:tabs>
        <w:spacing w:after="0"/>
        <w:jc w:val="both"/>
        <w:rPr>
          <w:rFonts w:ascii="Arial" w:hAnsi="Arial" w:cs="Arial"/>
          <w:sz w:val="24"/>
          <w:szCs w:val="24"/>
        </w:rPr>
      </w:pPr>
    </w:p>
    <w:p w:rsidR="00880C2B" w:rsidRDefault="00880C2B" w:rsidP="00880C2B">
      <w:pPr>
        <w:tabs>
          <w:tab w:val="left" w:pos="1460"/>
        </w:tabs>
        <w:spacing w:after="0"/>
        <w:jc w:val="both"/>
        <w:rPr>
          <w:rFonts w:ascii="Arial" w:hAnsi="Arial" w:cs="Arial"/>
          <w:sz w:val="24"/>
          <w:szCs w:val="24"/>
        </w:rPr>
      </w:pPr>
    </w:p>
    <w:p w:rsidR="00880C2B" w:rsidRDefault="00880C2B" w:rsidP="00880C2B">
      <w:pPr>
        <w:tabs>
          <w:tab w:val="left" w:pos="1460"/>
        </w:tabs>
        <w:spacing w:after="0"/>
        <w:jc w:val="both"/>
        <w:rPr>
          <w:rFonts w:ascii="Arial" w:hAnsi="Arial" w:cs="Arial"/>
          <w:sz w:val="24"/>
          <w:szCs w:val="24"/>
        </w:rPr>
      </w:pPr>
    </w:p>
    <w:p w:rsidR="00880C2B" w:rsidRDefault="00880C2B" w:rsidP="00880C2B">
      <w:pPr>
        <w:tabs>
          <w:tab w:val="left" w:pos="1460"/>
        </w:tabs>
        <w:spacing w:after="0"/>
        <w:jc w:val="both"/>
        <w:rPr>
          <w:rFonts w:ascii="Arial" w:hAnsi="Arial" w:cs="Arial"/>
          <w:sz w:val="24"/>
          <w:szCs w:val="24"/>
        </w:rPr>
      </w:pPr>
    </w:p>
    <w:p w:rsidR="00880C2B" w:rsidRDefault="00880C2B" w:rsidP="00880C2B">
      <w:pPr>
        <w:tabs>
          <w:tab w:val="left" w:pos="1460"/>
        </w:tabs>
        <w:spacing w:after="0"/>
        <w:jc w:val="both"/>
        <w:rPr>
          <w:rFonts w:ascii="Arial" w:hAnsi="Arial" w:cs="Arial"/>
          <w:sz w:val="24"/>
          <w:szCs w:val="24"/>
        </w:rPr>
      </w:pPr>
    </w:p>
    <w:p w:rsidR="00880C2B" w:rsidRDefault="00880C2B" w:rsidP="00880C2B">
      <w:pPr>
        <w:tabs>
          <w:tab w:val="left" w:pos="1460"/>
        </w:tabs>
        <w:spacing w:after="0"/>
        <w:jc w:val="both"/>
        <w:rPr>
          <w:rFonts w:ascii="Arial" w:hAnsi="Arial" w:cs="Arial"/>
          <w:sz w:val="24"/>
          <w:szCs w:val="24"/>
        </w:rPr>
      </w:pPr>
      <w:r>
        <w:rPr>
          <w:rFonts w:ascii="Arial" w:hAnsi="Arial" w:cs="Arial"/>
          <w:sz w:val="24"/>
          <w:szCs w:val="24"/>
        </w:rPr>
        <w:t xml:space="preserve"> </w:t>
      </w:r>
      <w:r>
        <w:rPr>
          <w:rFonts w:ascii="Arial" w:eastAsia="Symbol" w:hAnsi="Arial" w:cs="Arial"/>
          <w:sz w:val="24"/>
          <w:szCs w:val="24"/>
        </w:rPr>
        <w:t xml:space="preserve">* </w:t>
      </w:r>
      <w:r>
        <w:rPr>
          <w:rFonts w:ascii="Arial" w:eastAsia="Symbol" w:hAnsi="Arial" w:cs="Arial"/>
          <w:sz w:val="24"/>
          <w:szCs w:val="24"/>
        </w:rPr>
        <w:sym w:font="Arial" w:char="F02D"/>
      </w:r>
      <w:r>
        <w:rPr>
          <w:rFonts w:ascii="Arial" w:eastAsia="Symbol" w:hAnsi="Arial" w:cs="Arial"/>
          <w:sz w:val="24"/>
          <w:szCs w:val="24"/>
        </w:rPr>
        <w:t xml:space="preserve"> в случае</w:t>
      </w:r>
      <w:proofErr w:type="gramStart"/>
      <w:r>
        <w:rPr>
          <w:rFonts w:ascii="Arial" w:eastAsia="Symbol" w:hAnsi="Arial" w:cs="Arial"/>
          <w:sz w:val="24"/>
          <w:szCs w:val="24"/>
        </w:rPr>
        <w:t>,</w:t>
      </w:r>
      <w:proofErr w:type="gramEnd"/>
      <w:r>
        <w:rPr>
          <w:rFonts w:ascii="Arial" w:eastAsia="Symbol" w:hAnsi="Arial" w:cs="Arial"/>
          <w:sz w:val="24"/>
          <w:szCs w:val="24"/>
        </w:rPr>
        <w:t xml:space="preserve"> если внеплановая проверка проводится в отношении юридического лица, индивидуального предпринимателя;</w:t>
      </w:r>
    </w:p>
    <w:p w:rsidR="00880C2B" w:rsidRDefault="00880C2B" w:rsidP="00880C2B">
      <w:pPr>
        <w:tabs>
          <w:tab w:val="left" w:pos="1460"/>
        </w:tabs>
        <w:spacing w:after="0"/>
        <w:jc w:val="both"/>
        <w:rPr>
          <w:rFonts w:ascii="Arial" w:hAnsi="Arial" w:cs="Arial"/>
          <w:sz w:val="24"/>
          <w:szCs w:val="24"/>
        </w:rPr>
      </w:pPr>
      <w:r>
        <w:rPr>
          <w:rFonts w:ascii="Arial" w:eastAsia="Symbol" w:hAnsi="Arial" w:cs="Arial"/>
          <w:sz w:val="24"/>
          <w:szCs w:val="24"/>
        </w:rPr>
        <w:t xml:space="preserve">** </w:t>
      </w:r>
      <w:r>
        <w:rPr>
          <w:rFonts w:ascii="Arial" w:eastAsia="Symbol" w:hAnsi="Arial" w:cs="Arial"/>
          <w:sz w:val="24"/>
          <w:szCs w:val="24"/>
        </w:rPr>
        <w:sym w:font="Arial" w:char="F02D"/>
      </w:r>
      <w:r>
        <w:rPr>
          <w:rFonts w:ascii="Arial" w:eastAsia="Symbol" w:hAnsi="Arial" w:cs="Arial"/>
          <w:sz w:val="24"/>
          <w:szCs w:val="24"/>
        </w:rPr>
        <w:t xml:space="preserve"> в случае</w:t>
      </w:r>
      <w:proofErr w:type="gramStart"/>
      <w:r>
        <w:rPr>
          <w:rFonts w:ascii="Arial" w:eastAsia="Symbol" w:hAnsi="Arial" w:cs="Arial"/>
          <w:sz w:val="24"/>
          <w:szCs w:val="24"/>
        </w:rPr>
        <w:t>,</w:t>
      </w:r>
      <w:proofErr w:type="gramEnd"/>
      <w:r>
        <w:rPr>
          <w:rFonts w:ascii="Arial" w:eastAsia="Symbol" w:hAnsi="Arial" w:cs="Arial"/>
          <w:sz w:val="24"/>
          <w:szCs w:val="24"/>
        </w:rPr>
        <w:t xml:space="preserve"> если внеплановая проверка проводится в отношении гражданина.</w:t>
      </w:r>
    </w:p>
    <w:p w:rsidR="00880C2B" w:rsidRDefault="00880C2B" w:rsidP="00880C2B">
      <w:pPr>
        <w:pageBreakBefore/>
        <w:spacing w:after="0"/>
        <w:ind w:left="6521"/>
        <w:jc w:val="both"/>
        <w:rPr>
          <w:rFonts w:ascii="Arial" w:hAnsi="Arial" w:cs="Arial"/>
          <w:sz w:val="24"/>
          <w:szCs w:val="24"/>
        </w:rPr>
      </w:pPr>
      <w:r>
        <w:rPr>
          <w:rFonts w:ascii="Arial" w:eastAsia="Symbol" w:hAnsi="Arial" w:cs="Arial"/>
          <w:sz w:val="24"/>
          <w:szCs w:val="24"/>
        </w:rPr>
        <w:lastRenderedPageBreak/>
        <w:t>Приложение № 4</w:t>
      </w:r>
    </w:p>
    <w:p w:rsidR="00880C2B" w:rsidRDefault="00880C2B" w:rsidP="00880C2B">
      <w:pPr>
        <w:tabs>
          <w:tab w:val="left" w:pos="6237"/>
        </w:tabs>
        <w:spacing w:after="0" w:line="240" w:lineRule="auto"/>
        <w:ind w:left="6521"/>
        <w:rPr>
          <w:rFonts w:ascii="Arial" w:hAnsi="Arial" w:cs="Arial"/>
          <w:sz w:val="24"/>
          <w:szCs w:val="24"/>
        </w:rPr>
      </w:pPr>
      <w:r>
        <w:rPr>
          <w:rFonts w:ascii="Arial" w:hAnsi="Arial" w:cs="Arial"/>
          <w:sz w:val="24"/>
          <w:szCs w:val="24"/>
        </w:rPr>
        <w:t>к Регламенту</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_____________________________________________________________________</w:t>
      </w:r>
    </w:p>
    <w:p w:rsidR="00880C2B" w:rsidRDefault="00880C2B" w:rsidP="00880C2B">
      <w:pPr>
        <w:pStyle w:val="ConsPlusNormal"/>
        <w:jc w:val="center"/>
        <w:rPr>
          <w:rFonts w:ascii="Arial" w:hAnsi="Arial" w:cs="Arial"/>
          <w:sz w:val="24"/>
          <w:szCs w:val="24"/>
        </w:rPr>
      </w:pPr>
      <w:proofErr w:type="gramStart"/>
      <w:r>
        <w:rPr>
          <w:rFonts w:ascii="Arial" w:eastAsia="Symbol" w:hAnsi="Arial" w:cs="Arial"/>
          <w:sz w:val="24"/>
          <w:szCs w:val="24"/>
        </w:rPr>
        <w:t>(наименование органа местного самоуправления или уполномоченного</w:t>
      </w:r>
      <w:proofErr w:type="gramEnd"/>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им органа, осуществляющего муниципальный земельный контроль)</w:t>
      </w:r>
    </w:p>
    <w:p w:rsidR="00880C2B" w:rsidRDefault="00880C2B" w:rsidP="00880C2B">
      <w:pPr>
        <w:pStyle w:val="ConsPlusNormal"/>
        <w:jc w:val="center"/>
        <w:rPr>
          <w:rFonts w:ascii="Arial" w:eastAsia="Symbol" w:hAnsi="Arial" w:cs="Arial"/>
          <w:sz w:val="24"/>
          <w:szCs w:val="24"/>
        </w:rPr>
      </w:pP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МУНИЦИПАЛЬНЫЙ ЗЕМЕЛЬНЫЙ КОНТРОЛЬ</w:t>
      </w:r>
    </w:p>
    <w:p w:rsidR="00880C2B" w:rsidRDefault="00880C2B" w:rsidP="00880C2B">
      <w:pPr>
        <w:pStyle w:val="ConsPlusNormal"/>
        <w:jc w:val="center"/>
        <w:rPr>
          <w:rFonts w:ascii="Arial" w:eastAsia="Symbol" w:hAnsi="Arial" w:cs="Arial"/>
          <w:sz w:val="24"/>
          <w:szCs w:val="24"/>
        </w:rPr>
      </w:pP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ПРЕДПИСАНИЕ</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_____________________________________________________</w:t>
      </w:r>
    </w:p>
    <w:p w:rsidR="00880C2B" w:rsidRDefault="00880C2B" w:rsidP="00880C2B">
      <w:pPr>
        <w:pStyle w:val="ConsPlusNormal"/>
        <w:jc w:val="center"/>
        <w:rPr>
          <w:rFonts w:ascii="Arial" w:hAnsi="Arial" w:cs="Arial"/>
          <w:sz w:val="24"/>
          <w:szCs w:val="24"/>
        </w:rPr>
      </w:pPr>
      <w:proofErr w:type="gramStart"/>
      <w:r>
        <w:rPr>
          <w:rFonts w:ascii="Arial" w:eastAsia="Symbol" w:hAnsi="Arial" w:cs="Arial"/>
          <w:sz w:val="24"/>
          <w:szCs w:val="24"/>
        </w:rPr>
        <w:t>(наименование юридического лица, Ф.И.О. руководителя,</w:t>
      </w:r>
      <w:proofErr w:type="gramEnd"/>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индивидуального предпринимателя, гражданина)</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___________________________________________</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(почтовый адрес)</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т./ф.: ____________________________________</w:t>
      </w:r>
    </w:p>
    <w:p w:rsidR="00880C2B" w:rsidRDefault="00880C2B" w:rsidP="00880C2B">
      <w:pPr>
        <w:pStyle w:val="ConsPlusNormal"/>
        <w:jc w:val="center"/>
        <w:rPr>
          <w:rFonts w:ascii="Arial" w:eastAsia="Symbol" w:hAnsi="Arial" w:cs="Arial"/>
          <w:sz w:val="24"/>
          <w:szCs w:val="24"/>
        </w:rPr>
      </w:pP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"____" _______________ 20___ г. N __________________</w:t>
      </w:r>
    </w:p>
    <w:p w:rsidR="00880C2B" w:rsidRDefault="00880C2B" w:rsidP="00880C2B">
      <w:pPr>
        <w:pStyle w:val="ConsPlusNormal"/>
        <w:jc w:val="center"/>
        <w:rPr>
          <w:rFonts w:ascii="Arial" w:eastAsia="Symbol" w:hAnsi="Arial" w:cs="Arial"/>
          <w:sz w:val="24"/>
          <w:szCs w:val="24"/>
        </w:rPr>
      </w:pP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В порядке осуществления муниципального земельного контроля на основании</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распоряжения ______________________________________________________________</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______________________________________________________________________</w:t>
      </w:r>
    </w:p>
    <w:p w:rsidR="00880C2B" w:rsidRDefault="00880C2B" w:rsidP="00880C2B">
      <w:pPr>
        <w:pStyle w:val="ConsPlusNormal"/>
        <w:jc w:val="center"/>
        <w:rPr>
          <w:rFonts w:ascii="Arial" w:hAnsi="Arial" w:cs="Arial"/>
          <w:sz w:val="24"/>
          <w:szCs w:val="24"/>
        </w:rPr>
      </w:pPr>
      <w:proofErr w:type="gramStart"/>
      <w:r>
        <w:rPr>
          <w:rFonts w:ascii="Arial" w:eastAsia="Symbol" w:hAnsi="Arial" w:cs="Arial"/>
          <w:sz w:val="24"/>
          <w:szCs w:val="24"/>
        </w:rPr>
        <w:t>(должность, фамилия, имя, отчество руководителя (заместителя</w:t>
      </w:r>
      <w:proofErr w:type="gramEnd"/>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руководителя) органа муниципального земельного контроля,</w:t>
      </w:r>
    </w:p>
    <w:p w:rsidR="00880C2B" w:rsidRDefault="00880C2B" w:rsidP="00880C2B">
      <w:pPr>
        <w:pStyle w:val="ConsPlusNormal"/>
        <w:jc w:val="center"/>
        <w:rPr>
          <w:rFonts w:ascii="Arial" w:hAnsi="Arial" w:cs="Arial"/>
          <w:sz w:val="24"/>
          <w:szCs w:val="24"/>
        </w:rPr>
      </w:pPr>
      <w:proofErr w:type="gramStart"/>
      <w:r>
        <w:rPr>
          <w:rFonts w:ascii="Arial" w:eastAsia="Symbol" w:hAnsi="Arial" w:cs="Arial"/>
          <w:sz w:val="24"/>
          <w:szCs w:val="24"/>
        </w:rPr>
        <w:t>издавшего</w:t>
      </w:r>
      <w:proofErr w:type="gramEnd"/>
      <w:r>
        <w:rPr>
          <w:rFonts w:ascii="Arial" w:eastAsia="Symbol" w:hAnsi="Arial" w:cs="Arial"/>
          <w:sz w:val="24"/>
          <w:szCs w:val="24"/>
        </w:rPr>
        <w:t xml:space="preserve"> распоряжение о проведении проверки)</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от "___" _____________ 20___ г. N ____________</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лицами: ___________________________________________________________________</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______________________________________________________________________</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______________________________________________________________________</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(фамилия, имя, отчество, должность лица (лиц), проводившег</w:t>
      </w:r>
      <w:proofErr w:type="gramStart"/>
      <w:r>
        <w:rPr>
          <w:rFonts w:ascii="Arial" w:eastAsia="Symbol" w:hAnsi="Arial" w:cs="Arial"/>
          <w:sz w:val="24"/>
          <w:szCs w:val="24"/>
        </w:rPr>
        <w:t>о(</w:t>
      </w:r>
      <w:proofErr w:type="gramEnd"/>
      <w:r>
        <w:rPr>
          <w:rFonts w:ascii="Arial" w:eastAsia="Symbol" w:hAnsi="Arial" w:cs="Arial"/>
          <w:sz w:val="24"/>
          <w:szCs w:val="24"/>
        </w:rPr>
        <w:t>их) проверку)</w:t>
      </w:r>
    </w:p>
    <w:p w:rsidR="00880C2B" w:rsidRDefault="00880C2B" w:rsidP="00880C2B">
      <w:pPr>
        <w:pStyle w:val="ConsPlusNormal"/>
        <w:jc w:val="center"/>
        <w:rPr>
          <w:rFonts w:ascii="Arial" w:hAnsi="Arial" w:cs="Arial"/>
          <w:sz w:val="24"/>
          <w:szCs w:val="24"/>
        </w:rPr>
      </w:pPr>
      <w:proofErr w:type="gramStart"/>
      <w:r>
        <w:rPr>
          <w:rFonts w:ascii="Arial" w:eastAsia="Symbol" w:hAnsi="Arial" w:cs="Arial"/>
          <w:sz w:val="24"/>
          <w:szCs w:val="24"/>
        </w:rPr>
        <w:t>"____" __________________ 20______ г. была проведена (плановая/внеплановая,</w:t>
      </w:r>
      <w:proofErr w:type="gramEnd"/>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 xml:space="preserve">документарная/выездная) проверка на земельном участке, расположенном </w:t>
      </w:r>
      <w:proofErr w:type="gramStart"/>
      <w:r>
        <w:rPr>
          <w:rFonts w:ascii="Arial" w:eastAsia="Symbol" w:hAnsi="Arial" w:cs="Arial"/>
          <w:sz w:val="24"/>
          <w:szCs w:val="24"/>
        </w:rPr>
        <w:t>по</w:t>
      </w:r>
      <w:proofErr w:type="gramEnd"/>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адресу:</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_____________________________________________________________________,</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площадью ___________ кв. м, кадастровый номер ____________________________,</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вид разрешенного использования ___________________________________________,</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используемом ______________________________________________________________</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_____________________________________________________________________,</w:t>
      </w:r>
    </w:p>
    <w:p w:rsidR="00880C2B" w:rsidRDefault="00880C2B" w:rsidP="00880C2B">
      <w:pPr>
        <w:pStyle w:val="ConsPlusNormal"/>
        <w:jc w:val="center"/>
        <w:rPr>
          <w:rFonts w:ascii="Arial" w:hAnsi="Arial" w:cs="Arial"/>
          <w:sz w:val="24"/>
          <w:szCs w:val="24"/>
        </w:rPr>
      </w:pPr>
      <w:proofErr w:type="gramStart"/>
      <w:r>
        <w:rPr>
          <w:rFonts w:ascii="Arial" w:eastAsia="Symbol" w:hAnsi="Arial" w:cs="Arial"/>
          <w:sz w:val="24"/>
          <w:szCs w:val="24"/>
        </w:rPr>
        <w:t>(наименование юридического лица, фамилия, имя, отчество руководителя,</w:t>
      </w:r>
      <w:proofErr w:type="gramEnd"/>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индивидуального предпринимателя, гражданина)</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на праве __________________________________________________________________</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В ходе проведения проверки выявлены нарушения требований,</w:t>
      </w:r>
    </w:p>
    <w:p w:rsidR="00880C2B" w:rsidRDefault="00880C2B" w:rsidP="00880C2B">
      <w:pPr>
        <w:pStyle w:val="ConsPlusNormal"/>
        <w:jc w:val="center"/>
        <w:rPr>
          <w:rFonts w:ascii="Arial" w:hAnsi="Arial" w:cs="Arial"/>
          <w:sz w:val="24"/>
          <w:szCs w:val="24"/>
        </w:rPr>
      </w:pPr>
      <w:proofErr w:type="gramStart"/>
      <w:r>
        <w:rPr>
          <w:rFonts w:ascii="Arial" w:eastAsia="Symbol" w:hAnsi="Arial" w:cs="Arial"/>
          <w:sz w:val="24"/>
          <w:szCs w:val="24"/>
        </w:rPr>
        <w:t>установленных</w:t>
      </w:r>
      <w:proofErr w:type="gramEnd"/>
      <w:r>
        <w:rPr>
          <w:rFonts w:ascii="Arial" w:eastAsia="Symbol" w:hAnsi="Arial" w:cs="Arial"/>
          <w:sz w:val="24"/>
          <w:szCs w:val="24"/>
        </w:rPr>
        <w:t xml:space="preserve"> земельным законодательством и/или нормативными правовыми</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актами муниципального образования «……»</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по использованию земельных участков в сфере земельных отношений:</w:t>
      </w:r>
    </w:p>
    <w:p w:rsidR="00880C2B" w:rsidRDefault="00880C2B" w:rsidP="00880C2B">
      <w:pPr>
        <w:pStyle w:val="ConsPlusNormal"/>
        <w:rPr>
          <w:rFonts w:ascii="Arial" w:eastAsia="Symbol" w:hAnsi="Arial" w:cs="Arial"/>
          <w:sz w:val="24"/>
          <w:szCs w:val="24"/>
        </w:rPr>
      </w:pPr>
      <w:r>
        <w:rPr>
          <w:rFonts w:ascii="Arial" w:eastAsia="Symbol" w:hAnsi="Arial" w:cs="Arial"/>
          <w:sz w:val="24"/>
          <w:szCs w:val="24"/>
        </w:rPr>
        <w:t>1.___________________________________________________________________</w:t>
      </w:r>
    </w:p>
    <w:p w:rsidR="00880C2B" w:rsidRDefault="00880C2B" w:rsidP="00880C2B">
      <w:pPr>
        <w:pStyle w:val="ConsPlusNormal"/>
        <w:rPr>
          <w:rFonts w:ascii="Arial" w:hAnsi="Arial" w:cs="Arial"/>
          <w:sz w:val="24"/>
          <w:szCs w:val="24"/>
        </w:rPr>
      </w:pPr>
      <w:r>
        <w:rPr>
          <w:rFonts w:ascii="Arial" w:eastAsia="Symbol" w:hAnsi="Arial" w:cs="Arial"/>
          <w:sz w:val="24"/>
          <w:szCs w:val="24"/>
        </w:rPr>
        <w:t>2.___________________________________________________________________</w:t>
      </w:r>
    </w:p>
    <w:p w:rsidR="00880C2B" w:rsidRDefault="00880C2B" w:rsidP="00880C2B">
      <w:pPr>
        <w:pStyle w:val="ConsPlusNormal"/>
        <w:jc w:val="center"/>
        <w:rPr>
          <w:rFonts w:ascii="Arial" w:eastAsia="Symbol" w:hAnsi="Arial" w:cs="Arial"/>
          <w:sz w:val="24"/>
          <w:szCs w:val="24"/>
        </w:rPr>
      </w:pP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Руководствуясь ст. 72 Земельного кодекса Российской Федерации</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от 25.10.2001 N 136-ФЗ (ред. от 30.12.2015) (с изм. и доп., вступ. в силу с 01.01.2016)</w:t>
      </w:r>
    </w:p>
    <w:p w:rsidR="00880C2B" w:rsidRDefault="00880C2B" w:rsidP="00880C2B">
      <w:pPr>
        <w:pStyle w:val="ConsPlusNormal"/>
        <w:jc w:val="center"/>
        <w:rPr>
          <w:rFonts w:ascii="Arial" w:eastAsia="Symbol" w:hAnsi="Arial" w:cs="Arial"/>
          <w:sz w:val="24"/>
          <w:szCs w:val="24"/>
        </w:rPr>
      </w:pP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ОБЯЗЫВАЮ:</w:t>
      </w:r>
    </w:p>
    <w:p w:rsidR="00880C2B" w:rsidRDefault="00880C2B" w:rsidP="00880C2B">
      <w:pPr>
        <w:pStyle w:val="ConsPlusNormal"/>
        <w:jc w:val="center"/>
        <w:rPr>
          <w:rFonts w:ascii="Arial" w:eastAsia="Symbol" w:hAnsi="Arial" w:cs="Arial"/>
          <w:sz w:val="24"/>
          <w:szCs w:val="24"/>
        </w:rPr>
      </w:pP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в срок до "_____" _______________ 20____ г. устранить допущенное нарушение:</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______________________________________________________________________</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______________________________________________________________________</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Информацию об исполнении предписания или ходатайство о продлении срока</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исполнения предписания с указанием причин и принятых мер по устранению</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нарушения представить до истечения установленного срока по адресу:</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______________________________________________________________________</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 xml:space="preserve">Акт и материалы по результатам проверки направляются </w:t>
      </w:r>
      <w:proofErr w:type="gramStart"/>
      <w:r>
        <w:rPr>
          <w:rFonts w:ascii="Arial" w:eastAsia="Symbol" w:hAnsi="Arial" w:cs="Arial"/>
          <w:sz w:val="24"/>
          <w:szCs w:val="24"/>
        </w:rPr>
        <w:t>в</w:t>
      </w:r>
      <w:proofErr w:type="gramEnd"/>
      <w:r>
        <w:rPr>
          <w:rFonts w:ascii="Arial" w:eastAsia="Symbol" w:hAnsi="Arial" w:cs="Arial"/>
          <w:sz w:val="24"/>
          <w:szCs w:val="24"/>
        </w:rPr>
        <w:t xml:space="preserve"> ____________________</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______________________________________________________________________</w:t>
      </w:r>
    </w:p>
    <w:p w:rsidR="00880C2B" w:rsidRDefault="00880C2B" w:rsidP="00880C2B">
      <w:pPr>
        <w:pStyle w:val="ConsPlusNormal"/>
        <w:jc w:val="center"/>
        <w:rPr>
          <w:rFonts w:ascii="Arial" w:hAnsi="Arial" w:cs="Arial"/>
          <w:sz w:val="24"/>
          <w:szCs w:val="24"/>
        </w:rPr>
      </w:pPr>
      <w:proofErr w:type="gramStart"/>
      <w:r>
        <w:rPr>
          <w:rFonts w:ascii="Arial" w:eastAsia="Symbol" w:hAnsi="Arial" w:cs="Arial"/>
          <w:sz w:val="24"/>
          <w:szCs w:val="24"/>
        </w:rPr>
        <w:t>(наименование органа государственного контроля (надзора)</w:t>
      </w:r>
      <w:proofErr w:type="gramEnd"/>
    </w:p>
    <w:p w:rsidR="00880C2B" w:rsidRDefault="00880C2B" w:rsidP="00880C2B">
      <w:pPr>
        <w:pStyle w:val="ConsPlusNormal"/>
        <w:jc w:val="center"/>
        <w:rPr>
          <w:rFonts w:ascii="Arial" w:eastAsia="Symbol" w:hAnsi="Arial" w:cs="Arial"/>
          <w:sz w:val="24"/>
          <w:szCs w:val="24"/>
        </w:rPr>
      </w:pP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_________________________________ _____________ ______________________</w:t>
      </w:r>
    </w:p>
    <w:p w:rsidR="00880C2B" w:rsidRDefault="00880C2B" w:rsidP="00880C2B">
      <w:pPr>
        <w:pStyle w:val="ConsPlusNormal"/>
        <w:rPr>
          <w:rFonts w:ascii="Arial" w:hAnsi="Arial" w:cs="Arial"/>
          <w:sz w:val="24"/>
          <w:szCs w:val="24"/>
        </w:rPr>
      </w:pPr>
      <w:r>
        <w:rPr>
          <w:rFonts w:ascii="Arial" w:eastAsia="Symbol" w:hAnsi="Arial" w:cs="Arial"/>
          <w:sz w:val="24"/>
          <w:szCs w:val="24"/>
        </w:rPr>
        <w:t xml:space="preserve">            (должность руководителя)              (подпись)                    (Ф.И.О.)</w:t>
      </w:r>
    </w:p>
    <w:p w:rsidR="00880C2B" w:rsidRDefault="00880C2B" w:rsidP="00880C2B">
      <w:pPr>
        <w:pStyle w:val="ConsPlusNormal"/>
        <w:rPr>
          <w:rFonts w:ascii="Arial" w:hAnsi="Arial" w:cs="Arial"/>
          <w:sz w:val="24"/>
          <w:szCs w:val="24"/>
        </w:rPr>
      </w:pPr>
      <w:r>
        <w:rPr>
          <w:rFonts w:ascii="Arial" w:eastAsia="Symbol" w:hAnsi="Arial" w:cs="Arial"/>
          <w:sz w:val="24"/>
          <w:szCs w:val="24"/>
        </w:rPr>
        <w:t xml:space="preserve">        (заместителя руководителя) органа</w:t>
      </w:r>
    </w:p>
    <w:p w:rsidR="00880C2B" w:rsidRDefault="00880C2B" w:rsidP="00880C2B">
      <w:pPr>
        <w:pStyle w:val="ConsPlusNormal"/>
        <w:rPr>
          <w:rFonts w:ascii="Arial" w:hAnsi="Arial" w:cs="Arial"/>
          <w:sz w:val="24"/>
          <w:szCs w:val="24"/>
        </w:rPr>
      </w:pPr>
      <w:r>
        <w:rPr>
          <w:rFonts w:ascii="Arial" w:eastAsia="Symbol" w:hAnsi="Arial" w:cs="Arial"/>
          <w:sz w:val="24"/>
          <w:szCs w:val="24"/>
        </w:rPr>
        <w:t xml:space="preserve">    муниципального земельного контроля)                                                           М.П.</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______________________________________________________________________</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(отметка о вручении предписания)</w:t>
      </w:r>
    </w:p>
    <w:p w:rsidR="00880C2B" w:rsidRDefault="00880C2B" w:rsidP="00880C2B">
      <w:pPr>
        <w:pStyle w:val="ConsPlusNormal"/>
        <w:jc w:val="center"/>
        <w:rPr>
          <w:rFonts w:ascii="Arial" w:hAnsi="Arial" w:cs="Arial"/>
          <w:sz w:val="24"/>
          <w:szCs w:val="24"/>
        </w:rPr>
      </w:pPr>
      <w:r>
        <w:rPr>
          <w:rFonts w:ascii="Arial" w:eastAsia="Symbol" w:hAnsi="Arial" w:cs="Arial"/>
          <w:sz w:val="24"/>
          <w:szCs w:val="24"/>
        </w:rPr>
        <w:t>_____________________________________________________________________</w:t>
      </w:r>
    </w:p>
    <w:p w:rsidR="00880C2B" w:rsidRDefault="00880C2B" w:rsidP="00880C2B">
      <w:pPr>
        <w:pageBreakBefore/>
        <w:tabs>
          <w:tab w:val="left" w:pos="1460"/>
          <w:tab w:val="left" w:pos="6379"/>
        </w:tabs>
        <w:spacing w:after="0" w:line="240" w:lineRule="auto"/>
        <w:ind w:left="6521"/>
        <w:rPr>
          <w:rFonts w:ascii="Arial" w:hAnsi="Arial" w:cs="Arial"/>
          <w:sz w:val="24"/>
          <w:szCs w:val="24"/>
        </w:rPr>
      </w:pPr>
      <w:r>
        <w:rPr>
          <w:rFonts w:ascii="Arial" w:eastAsia="Symbol" w:hAnsi="Arial" w:cs="Arial"/>
          <w:sz w:val="24"/>
          <w:szCs w:val="24"/>
        </w:rPr>
        <w:lastRenderedPageBreak/>
        <w:t>Приложение № 5</w:t>
      </w:r>
    </w:p>
    <w:p w:rsidR="00880C2B" w:rsidRDefault="00880C2B" w:rsidP="00880C2B">
      <w:pPr>
        <w:tabs>
          <w:tab w:val="left" w:pos="1460"/>
          <w:tab w:val="left" w:pos="6379"/>
        </w:tabs>
        <w:spacing w:after="0" w:line="240" w:lineRule="auto"/>
        <w:ind w:left="6521"/>
        <w:rPr>
          <w:rFonts w:ascii="Arial" w:hAnsi="Arial" w:cs="Arial"/>
          <w:sz w:val="24"/>
          <w:szCs w:val="24"/>
        </w:rPr>
      </w:pPr>
      <w:r>
        <w:rPr>
          <w:rFonts w:ascii="Arial" w:eastAsia="Symbol" w:hAnsi="Arial" w:cs="Arial"/>
          <w:sz w:val="24"/>
          <w:szCs w:val="24"/>
        </w:rPr>
        <w:t>к Регламенту</w:t>
      </w:r>
    </w:p>
    <w:p w:rsidR="00880C2B" w:rsidRDefault="00880C2B" w:rsidP="00880C2B">
      <w:pPr>
        <w:tabs>
          <w:tab w:val="left" w:pos="1460"/>
          <w:tab w:val="left" w:pos="6379"/>
        </w:tabs>
        <w:spacing w:after="0" w:line="240" w:lineRule="auto"/>
        <w:ind w:left="6521"/>
        <w:rPr>
          <w:rFonts w:ascii="Arial" w:eastAsia="Symbol" w:hAnsi="Arial" w:cs="Arial"/>
          <w:sz w:val="24"/>
          <w:szCs w:val="24"/>
        </w:rPr>
      </w:pPr>
    </w:p>
    <w:p w:rsidR="00880C2B" w:rsidRDefault="00880C2B" w:rsidP="00880C2B">
      <w:pPr>
        <w:tabs>
          <w:tab w:val="left" w:pos="1460"/>
          <w:tab w:val="left" w:pos="6379"/>
        </w:tabs>
        <w:spacing w:after="0" w:line="240" w:lineRule="auto"/>
        <w:ind w:left="6521"/>
        <w:rPr>
          <w:rFonts w:ascii="Arial" w:eastAsia="Symbol" w:hAnsi="Arial" w:cs="Arial"/>
          <w:sz w:val="24"/>
          <w:szCs w:val="24"/>
        </w:rPr>
      </w:pPr>
    </w:p>
    <w:p w:rsidR="00880C2B" w:rsidRDefault="00880C2B" w:rsidP="00880C2B">
      <w:pPr>
        <w:tabs>
          <w:tab w:val="left" w:pos="1460"/>
          <w:tab w:val="left" w:pos="6379"/>
        </w:tabs>
        <w:spacing w:after="0" w:line="240" w:lineRule="auto"/>
        <w:ind w:left="6521"/>
        <w:rPr>
          <w:rFonts w:ascii="Arial" w:eastAsia="Symbol" w:hAnsi="Arial" w:cs="Arial"/>
          <w:sz w:val="24"/>
          <w:szCs w:val="24"/>
        </w:rPr>
      </w:pPr>
    </w:p>
    <w:p w:rsidR="00880C2B" w:rsidRDefault="00880C2B" w:rsidP="00880C2B">
      <w:pPr>
        <w:tabs>
          <w:tab w:val="left" w:pos="1460"/>
          <w:tab w:val="left" w:pos="6379"/>
        </w:tabs>
        <w:spacing w:after="0" w:line="240" w:lineRule="auto"/>
        <w:ind w:left="6521"/>
        <w:rPr>
          <w:rFonts w:ascii="Arial" w:eastAsia="Symbol" w:hAnsi="Arial" w:cs="Arial"/>
          <w:sz w:val="24"/>
          <w:szCs w:val="24"/>
        </w:rPr>
      </w:pPr>
    </w:p>
    <w:p w:rsidR="00880C2B" w:rsidRDefault="00880C2B" w:rsidP="00880C2B">
      <w:pPr>
        <w:pBdr>
          <w:top w:val="single" w:sz="4" w:space="1" w:color="000001"/>
        </w:pBdr>
        <w:spacing w:after="360" w:line="240" w:lineRule="auto"/>
        <w:jc w:val="center"/>
        <w:rPr>
          <w:rFonts w:ascii="Arial" w:eastAsia="Times New Roman" w:hAnsi="Arial" w:cs="Arial"/>
          <w:sz w:val="24"/>
          <w:szCs w:val="24"/>
        </w:rPr>
      </w:pPr>
      <w:r>
        <w:rPr>
          <w:rFonts w:ascii="Arial" w:hAnsi="Arial" w:cs="Arial"/>
          <w:sz w:val="24"/>
          <w:szCs w:val="24"/>
        </w:rPr>
        <w:t xml:space="preserve"> </w:t>
      </w:r>
      <w:r>
        <w:rPr>
          <w:rFonts w:ascii="Arial" w:eastAsia="Symbol" w:hAnsi="Arial" w:cs="Arial"/>
          <w:sz w:val="24"/>
          <w:szCs w:val="24"/>
        </w:rPr>
        <w:t>(наименование органа муниципального контроля)</w:t>
      </w:r>
    </w:p>
    <w:p w:rsidR="00880C2B" w:rsidRDefault="00880C2B" w:rsidP="00880C2B">
      <w:pPr>
        <w:pBdr>
          <w:top w:val="single" w:sz="4" w:space="1" w:color="000001"/>
        </w:pBdr>
        <w:spacing w:after="360" w:line="240" w:lineRule="auto"/>
        <w:jc w:val="center"/>
        <w:rPr>
          <w:rFonts w:ascii="Arial" w:hAnsi="Arial" w:cs="Arial"/>
          <w:sz w:val="24"/>
          <w:szCs w:val="24"/>
        </w:rPr>
      </w:pPr>
      <w:r>
        <w:rPr>
          <w:rFonts w:ascii="Arial" w:eastAsia="Symbol" w:hAnsi="Arial" w:cs="Arial"/>
          <w:sz w:val="24"/>
          <w:szCs w:val="24"/>
        </w:rPr>
        <w:t>МУНИЦИПАЛЬНЫЙ ЗЕМЕЛЬНЫЙ КОНТРОЛЬ</w:t>
      </w:r>
    </w:p>
    <w:p w:rsidR="00880C2B" w:rsidRDefault="00880C2B" w:rsidP="00880C2B">
      <w:pPr>
        <w:pBdr>
          <w:top w:val="single" w:sz="4" w:space="1" w:color="000001"/>
        </w:pBdr>
        <w:spacing w:after="360" w:line="240" w:lineRule="auto"/>
        <w:jc w:val="center"/>
        <w:rPr>
          <w:rFonts w:ascii="Arial" w:eastAsia="Symbol" w:hAnsi="Arial" w:cs="Arial"/>
          <w:b/>
          <w:sz w:val="24"/>
          <w:szCs w:val="24"/>
        </w:rPr>
      </w:pPr>
      <w:r>
        <w:rPr>
          <w:rFonts w:ascii="Arial" w:eastAsia="Symbol" w:hAnsi="Arial" w:cs="Arial"/>
          <w:sz w:val="24"/>
          <w:szCs w:val="24"/>
        </w:rPr>
        <w:t>ПРОТОКОЛ №________</w:t>
      </w:r>
      <w:r>
        <w:rPr>
          <w:rFonts w:ascii="Arial" w:eastAsia="Symbol" w:hAnsi="Arial" w:cs="Arial"/>
          <w:sz w:val="24"/>
          <w:szCs w:val="24"/>
        </w:rPr>
        <w:br/>
        <w:t>об административном правонарушении</w:t>
      </w:r>
    </w:p>
    <w:tbl>
      <w:tblPr>
        <w:tblW w:w="9699" w:type="dxa"/>
        <w:tblInd w:w="14" w:type="dxa"/>
        <w:tblCellMar>
          <w:left w:w="0" w:type="dxa"/>
          <w:right w:w="0" w:type="dxa"/>
        </w:tblCellMar>
        <w:tblLook w:val="04A0" w:firstRow="1" w:lastRow="0" w:firstColumn="1" w:lastColumn="0" w:noHBand="0" w:noVBand="1"/>
      </w:tblPr>
      <w:tblGrid>
        <w:gridCol w:w="147"/>
        <w:gridCol w:w="426"/>
        <w:gridCol w:w="146"/>
        <w:gridCol w:w="1681"/>
        <w:gridCol w:w="1276"/>
        <w:gridCol w:w="3123"/>
        <w:gridCol w:w="827"/>
        <w:gridCol w:w="123"/>
        <w:gridCol w:w="1950"/>
      </w:tblGrid>
      <w:tr w:rsidR="00880C2B" w:rsidTr="00880C2B">
        <w:trPr>
          <w:trHeight w:val="196"/>
        </w:trPr>
        <w:tc>
          <w:tcPr>
            <w:tcW w:w="146" w:type="dxa"/>
            <w:vAlign w:val="bottom"/>
            <w:hideMark/>
          </w:tcPr>
          <w:p w:rsidR="00880C2B" w:rsidRDefault="00880C2B">
            <w:pPr>
              <w:suppressAutoHyphens/>
              <w:spacing w:after="0" w:line="240" w:lineRule="auto"/>
              <w:ind w:right="-54"/>
              <w:jc w:val="center"/>
              <w:rPr>
                <w:rFonts w:ascii="Arial" w:hAnsi="Arial" w:cs="Arial"/>
                <w:sz w:val="24"/>
                <w:szCs w:val="24"/>
                <w:lang w:eastAsia="zh-CN"/>
              </w:rPr>
            </w:pPr>
            <w:r>
              <w:rPr>
                <w:rFonts w:ascii="Arial" w:eastAsia="Symbol" w:hAnsi="Arial" w:cs="Arial"/>
                <w:b/>
                <w:sz w:val="24"/>
                <w:szCs w:val="24"/>
              </w:rPr>
              <w:t>«</w:t>
            </w:r>
          </w:p>
        </w:tc>
        <w:tc>
          <w:tcPr>
            <w:tcW w:w="426" w:type="dxa"/>
            <w:tcBorders>
              <w:top w:val="nil"/>
              <w:left w:val="nil"/>
              <w:bottom w:val="single" w:sz="4" w:space="0" w:color="000001"/>
              <w:right w:val="nil"/>
            </w:tcBorders>
            <w:vAlign w:val="bottom"/>
          </w:tcPr>
          <w:p w:rsidR="00880C2B" w:rsidRDefault="00880C2B">
            <w:pPr>
              <w:suppressAutoHyphens/>
              <w:snapToGrid w:val="0"/>
              <w:spacing w:after="0" w:line="240" w:lineRule="auto"/>
              <w:ind w:right="-54"/>
              <w:rPr>
                <w:rFonts w:ascii="Arial" w:eastAsia="Symbol" w:hAnsi="Arial" w:cs="Arial"/>
                <w:b/>
                <w:sz w:val="24"/>
                <w:szCs w:val="24"/>
                <w:lang w:eastAsia="zh-CN"/>
              </w:rPr>
            </w:pPr>
          </w:p>
        </w:tc>
        <w:tc>
          <w:tcPr>
            <w:tcW w:w="146" w:type="dxa"/>
            <w:vAlign w:val="bottom"/>
            <w:hideMark/>
          </w:tcPr>
          <w:p w:rsidR="00880C2B" w:rsidRDefault="00880C2B">
            <w:pPr>
              <w:suppressAutoHyphens/>
              <w:spacing w:after="0" w:line="240" w:lineRule="auto"/>
              <w:ind w:right="-54"/>
              <w:jc w:val="center"/>
              <w:rPr>
                <w:rFonts w:ascii="Arial" w:hAnsi="Arial" w:cs="Arial"/>
                <w:sz w:val="24"/>
                <w:szCs w:val="24"/>
                <w:lang w:eastAsia="zh-CN"/>
              </w:rPr>
            </w:pPr>
            <w:r>
              <w:rPr>
                <w:rFonts w:ascii="Arial" w:eastAsia="Symbol" w:hAnsi="Arial" w:cs="Arial"/>
                <w:b/>
                <w:sz w:val="24"/>
                <w:szCs w:val="24"/>
              </w:rPr>
              <w:t>»</w:t>
            </w:r>
          </w:p>
        </w:tc>
        <w:tc>
          <w:tcPr>
            <w:tcW w:w="1681" w:type="dxa"/>
            <w:tcBorders>
              <w:top w:val="nil"/>
              <w:left w:val="nil"/>
              <w:bottom w:val="single" w:sz="4" w:space="0" w:color="000001"/>
              <w:right w:val="nil"/>
            </w:tcBorders>
            <w:vAlign w:val="bottom"/>
          </w:tcPr>
          <w:p w:rsidR="00880C2B" w:rsidRDefault="00880C2B">
            <w:pPr>
              <w:suppressAutoHyphens/>
              <w:snapToGrid w:val="0"/>
              <w:spacing w:after="0" w:line="240" w:lineRule="auto"/>
              <w:ind w:right="-54"/>
              <w:jc w:val="center"/>
              <w:rPr>
                <w:rFonts w:ascii="Arial" w:eastAsia="Symbol" w:hAnsi="Arial" w:cs="Arial"/>
                <w:sz w:val="24"/>
                <w:szCs w:val="24"/>
                <w:lang w:eastAsia="zh-CN"/>
              </w:rPr>
            </w:pPr>
          </w:p>
        </w:tc>
        <w:tc>
          <w:tcPr>
            <w:tcW w:w="1276" w:type="dxa"/>
            <w:vAlign w:val="bottom"/>
            <w:hideMark/>
          </w:tcPr>
          <w:p w:rsidR="00880C2B" w:rsidRDefault="00880C2B">
            <w:pPr>
              <w:suppressAutoHyphens/>
              <w:spacing w:after="0" w:line="240" w:lineRule="auto"/>
              <w:ind w:right="-54"/>
              <w:rPr>
                <w:rFonts w:ascii="Arial" w:hAnsi="Arial" w:cs="Arial"/>
                <w:sz w:val="24"/>
                <w:szCs w:val="24"/>
                <w:lang w:eastAsia="zh-CN"/>
              </w:rPr>
            </w:pPr>
            <w:r>
              <w:rPr>
                <w:rFonts w:ascii="Arial" w:eastAsia="Symbol" w:hAnsi="Arial" w:cs="Arial"/>
                <w:sz w:val="24"/>
                <w:szCs w:val="24"/>
              </w:rPr>
              <w:t>20</w:t>
            </w:r>
            <w:r>
              <w:rPr>
                <w:rFonts w:ascii="Arial" w:eastAsia="Symbol" w:hAnsi="Arial" w:cs="Arial"/>
                <w:i/>
                <w:sz w:val="24"/>
                <w:szCs w:val="24"/>
              </w:rPr>
              <w:t>_</w:t>
            </w:r>
            <w:r>
              <w:rPr>
                <w:rFonts w:ascii="Arial" w:eastAsia="Symbol" w:hAnsi="Arial" w:cs="Arial"/>
                <w:sz w:val="24"/>
                <w:szCs w:val="24"/>
              </w:rPr>
              <w:t>_ г.</w:t>
            </w:r>
          </w:p>
        </w:tc>
        <w:tc>
          <w:tcPr>
            <w:tcW w:w="3123" w:type="dxa"/>
            <w:tcBorders>
              <w:top w:val="nil"/>
              <w:left w:val="nil"/>
              <w:bottom w:val="single" w:sz="4" w:space="0" w:color="000001"/>
              <w:right w:val="nil"/>
            </w:tcBorders>
            <w:vAlign w:val="bottom"/>
          </w:tcPr>
          <w:p w:rsidR="00880C2B" w:rsidRDefault="00880C2B">
            <w:pPr>
              <w:suppressAutoHyphens/>
              <w:snapToGrid w:val="0"/>
              <w:spacing w:after="0" w:line="240" w:lineRule="auto"/>
              <w:ind w:right="-54"/>
              <w:jc w:val="center"/>
              <w:rPr>
                <w:rFonts w:ascii="Arial" w:eastAsia="Symbol" w:hAnsi="Arial" w:cs="Arial"/>
                <w:b/>
                <w:sz w:val="24"/>
                <w:szCs w:val="24"/>
                <w:lang w:eastAsia="zh-CN"/>
              </w:rPr>
            </w:pPr>
          </w:p>
        </w:tc>
        <w:tc>
          <w:tcPr>
            <w:tcW w:w="827" w:type="dxa"/>
            <w:vAlign w:val="bottom"/>
            <w:hideMark/>
          </w:tcPr>
          <w:p w:rsidR="00880C2B" w:rsidRDefault="00880C2B">
            <w:pPr>
              <w:suppressAutoHyphens/>
              <w:spacing w:after="0" w:line="240" w:lineRule="auto"/>
              <w:ind w:right="-54"/>
              <w:jc w:val="center"/>
              <w:rPr>
                <w:rFonts w:ascii="Arial" w:hAnsi="Arial" w:cs="Arial"/>
                <w:sz w:val="24"/>
                <w:szCs w:val="24"/>
                <w:lang w:eastAsia="zh-CN"/>
              </w:rPr>
            </w:pPr>
            <w:r>
              <w:rPr>
                <w:rFonts w:ascii="Arial" w:hAnsi="Arial" w:cs="Arial"/>
                <w:b/>
                <w:sz w:val="24"/>
                <w:szCs w:val="24"/>
              </w:rPr>
              <w:t xml:space="preserve"> </w:t>
            </w:r>
          </w:p>
        </w:tc>
        <w:tc>
          <w:tcPr>
            <w:tcW w:w="123" w:type="dxa"/>
            <w:vAlign w:val="bottom"/>
          </w:tcPr>
          <w:p w:rsidR="00880C2B" w:rsidRDefault="00880C2B">
            <w:pPr>
              <w:suppressAutoHyphens/>
              <w:snapToGrid w:val="0"/>
              <w:spacing w:after="0" w:line="240" w:lineRule="auto"/>
              <w:ind w:right="-54"/>
              <w:jc w:val="center"/>
              <w:rPr>
                <w:rFonts w:ascii="Arial" w:eastAsia="Symbol" w:hAnsi="Arial" w:cs="Arial"/>
                <w:b/>
                <w:sz w:val="24"/>
                <w:szCs w:val="24"/>
                <w:lang w:eastAsia="zh-CN"/>
              </w:rPr>
            </w:pPr>
          </w:p>
        </w:tc>
        <w:tc>
          <w:tcPr>
            <w:tcW w:w="1950" w:type="dxa"/>
            <w:tcBorders>
              <w:top w:val="nil"/>
              <w:left w:val="nil"/>
              <w:bottom w:val="single" w:sz="4" w:space="0" w:color="000001"/>
              <w:right w:val="nil"/>
            </w:tcBorders>
            <w:vAlign w:val="bottom"/>
          </w:tcPr>
          <w:p w:rsidR="00880C2B" w:rsidRDefault="00880C2B">
            <w:pPr>
              <w:suppressAutoHyphens/>
              <w:snapToGrid w:val="0"/>
              <w:spacing w:after="0" w:line="240" w:lineRule="auto"/>
              <w:ind w:right="-54"/>
              <w:rPr>
                <w:rFonts w:ascii="Arial" w:eastAsia="Symbol" w:hAnsi="Arial" w:cs="Arial"/>
                <w:b/>
                <w:sz w:val="24"/>
                <w:szCs w:val="24"/>
                <w:lang w:eastAsia="zh-CN"/>
              </w:rPr>
            </w:pPr>
          </w:p>
        </w:tc>
      </w:tr>
      <w:tr w:rsidR="00880C2B" w:rsidTr="00880C2B">
        <w:trPr>
          <w:trHeight w:val="196"/>
        </w:trPr>
        <w:tc>
          <w:tcPr>
            <w:tcW w:w="146" w:type="dxa"/>
            <w:vAlign w:val="bottom"/>
          </w:tcPr>
          <w:p w:rsidR="00880C2B" w:rsidRDefault="00880C2B">
            <w:pPr>
              <w:suppressAutoHyphens/>
              <w:snapToGrid w:val="0"/>
              <w:spacing w:after="0" w:line="240" w:lineRule="auto"/>
              <w:ind w:right="-54"/>
              <w:jc w:val="center"/>
              <w:rPr>
                <w:rFonts w:ascii="Arial" w:eastAsia="Symbol" w:hAnsi="Arial" w:cs="Arial"/>
                <w:b/>
                <w:sz w:val="24"/>
                <w:szCs w:val="24"/>
                <w:vertAlign w:val="superscript"/>
                <w:lang w:eastAsia="zh-CN"/>
              </w:rPr>
            </w:pPr>
          </w:p>
        </w:tc>
        <w:tc>
          <w:tcPr>
            <w:tcW w:w="426" w:type="dxa"/>
            <w:tcBorders>
              <w:top w:val="single" w:sz="4" w:space="0" w:color="000001"/>
              <w:left w:val="nil"/>
              <w:bottom w:val="nil"/>
              <w:right w:val="nil"/>
            </w:tcBorders>
            <w:vAlign w:val="bottom"/>
          </w:tcPr>
          <w:p w:rsidR="00880C2B" w:rsidRDefault="00880C2B">
            <w:pPr>
              <w:suppressAutoHyphens/>
              <w:snapToGrid w:val="0"/>
              <w:spacing w:after="0" w:line="240" w:lineRule="auto"/>
              <w:ind w:right="-54"/>
              <w:jc w:val="center"/>
              <w:rPr>
                <w:rFonts w:ascii="Arial" w:eastAsia="Symbol" w:hAnsi="Arial" w:cs="Arial"/>
                <w:b/>
                <w:sz w:val="24"/>
                <w:szCs w:val="24"/>
                <w:vertAlign w:val="superscript"/>
                <w:lang w:eastAsia="zh-CN"/>
              </w:rPr>
            </w:pPr>
          </w:p>
        </w:tc>
        <w:tc>
          <w:tcPr>
            <w:tcW w:w="146" w:type="dxa"/>
            <w:vAlign w:val="bottom"/>
          </w:tcPr>
          <w:p w:rsidR="00880C2B" w:rsidRDefault="00880C2B">
            <w:pPr>
              <w:suppressAutoHyphens/>
              <w:snapToGrid w:val="0"/>
              <w:spacing w:after="0" w:line="240" w:lineRule="auto"/>
              <w:ind w:right="-54"/>
              <w:jc w:val="center"/>
              <w:rPr>
                <w:rFonts w:ascii="Arial" w:eastAsia="Symbol" w:hAnsi="Arial" w:cs="Arial"/>
                <w:b/>
                <w:sz w:val="24"/>
                <w:szCs w:val="24"/>
                <w:vertAlign w:val="superscript"/>
                <w:lang w:eastAsia="zh-CN"/>
              </w:rPr>
            </w:pPr>
          </w:p>
        </w:tc>
        <w:tc>
          <w:tcPr>
            <w:tcW w:w="1681" w:type="dxa"/>
            <w:tcBorders>
              <w:top w:val="single" w:sz="4" w:space="0" w:color="000001"/>
              <w:left w:val="nil"/>
              <w:bottom w:val="nil"/>
              <w:right w:val="nil"/>
            </w:tcBorders>
            <w:vAlign w:val="bottom"/>
            <w:hideMark/>
          </w:tcPr>
          <w:p w:rsidR="00880C2B" w:rsidRDefault="00880C2B">
            <w:pPr>
              <w:suppressAutoHyphens/>
              <w:spacing w:after="0" w:line="240" w:lineRule="auto"/>
              <w:ind w:right="-54"/>
              <w:jc w:val="center"/>
              <w:rPr>
                <w:rFonts w:ascii="Arial" w:hAnsi="Arial" w:cs="Arial"/>
                <w:sz w:val="24"/>
                <w:szCs w:val="24"/>
                <w:lang w:eastAsia="zh-CN"/>
              </w:rPr>
            </w:pPr>
            <w:r>
              <w:rPr>
                <w:rFonts w:ascii="Arial" w:eastAsia="Symbol" w:hAnsi="Arial" w:cs="Arial"/>
                <w:sz w:val="24"/>
                <w:szCs w:val="24"/>
                <w:vertAlign w:val="superscript"/>
              </w:rPr>
              <w:t>(дата составления)</w:t>
            </w:r>
          </w:p>
        </w:tc>
        <w:tc>
          <w:tcPr>
            <w:tcW w:w="1276" w:type="dxa"/>
            <w:vAlign w:val="bottom"/>
          </w:tcPr>
          <w:p w:rsidR="00880C2B" w:rsidRDefault="00880C2B">
            <w:pPr>
              <w:suppressAutoHyphens/>
              <w:snapToGrid w:val="0"/>
              <w:spacing w:after="0" w:line="240" w:lineRule="auto"/>
              <w:ind w:right="-54"/>
              <w:rPr>
                <w:rFonts w:ascii="Arial" w:eastAsia="Symbol" w:hAnsi="Arial" w:cs="Arial"/>
                <w:b/>
                <w:sz w:val="24"/>
                <w:szCs w:val="24"/>
                <w:vertAlign w:val="superscript"/>
                <w:lang w:eastAsia="zh-CN"/>
              </w:rPr>
            </w:pPr>
          </w:p>
        </w:tc>
        <w:tc>
          <w:tcPr>
            <w:tcW w:w="3123" w:type="dxa"/>
            <w:tcBorders>
              <w:top w:val="single" w:sz="4" w:space="0" w:color="000001"/>
              <w:left w:val="nil"/>
              <w:bottom w:val="nil"/>
              <w:right w:val="nil"/>
            </w:tcBorders>
            <w:vAlign w:val="bottom"/>
            <w:hideMark/>
          </w:tcPr>
          <w:p w:rsidR="00880C2B" w:rsidRDefault="00880C2B">
            <w:pPr>
              <w:suppressAutoHyphens/>
              <w:spacing w:after="0" w:line="240" w:lineRule="auto"/>
              <w:ind w:right="-54"/>
              <w:jc w:val="center"/>
              <w:rPr>
                <w:rFonts w:ascii="Arial" w:hAnsi="Arial" w:cs="Arial"/>
                <w:sz w:val="24"/>
                <w:szCs w:val="24"/>
                <w:lang w:eastAsia="zh-CN"/>
              </w:rPr>
            </w:pPr>
            <w:r>
              <w:rPr>
                <w:rFonts w:ascii="Arial" w:eastAsia="Symbol" w:hAnsi="Arial" w:cs="Arial"/>
                <w:sz w:val="24"/>
                <w:szCs w:val="24"/>
                <w:vertAlign w:val="superscript"/>
              </w:rPr>
              <w:t>(время составления)</w:t>
            </w:r>
          </w:p>
        </w:tc>
        <w:tc>
          <w:tcPr>
            <w:tcW w:w="827" w:type="dxa"/>
            <w:vAlign w:val="bottom"/>
            <w:hideMark/>
          </w:tcPr>
          <w:p w:rsidR="00880C2B" w:rsidRDefault="00880C2B">
            <w:pPr>
              <w:suppressAutoHyphens/>
              <w:spacing w:after="0" w:line="240" w:lineRule="auto"/>
              <w:ind w:right="-54"/>
              <w:jc w:val="center"/>
              <w:rPr>
                <w:rFonts w:ascii="Arial" w:hAnsi="Arial" w:cs="Arial"/>
                <w:sz w:val="24"/>
                <w:szCs w:val="24"/>
                <w:lang w:eastAsia="zh-CN"/>
              </w:rPr>
            </w:pPr>
            <w:r>
              <w:rPr>
                <w:rFonts w:ascii="Arial" w:hAnsi="Arial" w:cs="Arial"/>
                <w:b/>
                <w:sz w:val="24"/>
                <w:szCs w:val="24"/>
                <w:vertAlign w:val="superscript"/>
              </w:rPr>
              <w:t xml:space="preserve"> </w:t>
            </w:r>
          </w:p>
        </w:tc>
        <w:tc>
          <w:tcPr>
            <w:tcW w:w="123" w:type="dxa"/>
            <w:vAlign w:val="bottom"/>
          </w:tcPr>
          <w:p w:rsidR="00880C2B" w:rsidRDefault="00880C2B">
            <w:pPr>
              <w:suppressAutoHyphens/>
              <w:snapToGrid w:val="0"/>
              <w:spacing w:after="0" w:line="240" w:lineRule="auto"/>
              <w:ind w:right="-54"/>
              <w:jc w:val="center"/>
              <w:rPr>
                <w:rFonts w:ascii="Arial" w:eastAsia="Symbol" w:hAnsi="Arial" w:cs="Arial"/>
                <w:b/>
                <w:sz w:val="24"/>
                <w:szCs w:val="24"/>
                <w:vertAlign w:val="superscript"/>
                <w:lang w:eastAsia="zh-CN"/>
              </w:rPr>
            </w:pPr>
          </w:p>
        </w:tc>
        <w:tc>
          <w:tcPr>
            <w:tcW w:w="1950" w:type="dxa"/>
            <w:tcBorders>
              <w:top w:val="single" w:sz="4" w:space="0" w:color="000001"/>
              <w:left w:val="nil"/>
              <w:bottom w:val="nil"/>
              <w:right w:val="nil"/>
            </w:tcBorders>
            <w:vAlign w:val="bottom"/>
            <w:hideMark/>
          </w:tcPr>
          <w:p w:rsidR="00880C2B" w:rsidRDefault="00880C2B">
            <w:pPr>
              <w:suppressAutoHyphens/>
              <w:spacing w:after="0" w:line="240" w:lineRule="auto"/>
              <w:ind w:right="-54"/>
              <w:rPr>
                <w:rFonts w:ascii="Arial" w:hAnsi="Arial" w:cs="Arial"/>
                <w:sz w:val="24"/>
                <w:szCs w:val="24"/>
                <w:lang w:eastAsia="zh-CN"/>
              </w:rPr>
            </w:pPr>
            <w:r>
              <w:rPr>
                <w:rFonts w:ascii="Arial" w:hAnsi="Arial" w:cs="Arial"/>
                <w:sz w:val="24"/>
                <w:szCs w:val="24"/>
                <w:vertAlign w:val="superscript"/>
              </w:rPr>
              <w:t xml:space="preserve"> </w:t>
            </w:r>
            <w:r>
              <w:rPr>
                <w:rFonts w:ascii="Arial" w:eastAsia="Symbol" w:hAnsi="Arial" w:cs="Arial"/>
                <w:sz w:val="24"/>
                <w:szCs w:val="24"/>
                <w:vertAlign w:val="superscript"/>
              </w:rPr>
              <w:t>(место составления)</w:t>
            </w:r>
          </w:p>
        </w:tc>
      </w:tr>
    </w:tbl>
    <w:p w:rsidR="00880C2B" w:rsidRDefault="00880C2B" w:rsidP="00880C2B">
      <w:pPr>
        <w:spacing w:after="0" w:line="240" w:lineRule="auto"/>
        <w:ind w:left="-57" w:right="-54"/>
        <w:jc w:val="center"/>
        <w:rPr>
          <w:rFonts w:ascii="Arial" w:eastAsia="Symbol" w:hAnsi="Arial" w:cs="Arial"/>
          <w:sz w:val="24"/>
          <w:szCs w:val="24"/>
          <w:lang w:eastAsia="zh-CN"/>
        </w:rPr>
      </w:pPr>
    </w:p>
    <w:p w:rsidR="00880C2B" w:rsidRDefault="00880C2B" w:rsidP="00880C2B">
      <w:pPr>
        <w:tabs>
          <w:tab w:val="left" w:pos="9781"/>
        </w:tabs>
        <w:spacing w:after="0" w:line="240" w:lineRule="auto"/>
        <w:ind w:left="-57" w:firstLine="741"/>
        <w:jc w:val="both"/>
        <w:rPr>
          <w:rFonts w:ascii="Arial" w:eastAsia="Symbol" w:hAnsi="Arial" w:cs="Arial"/>
          <w:i/>
          <w:sz w:val="24"/>
          <w:szCs w:val="24"/>
        </w:rPr>
      </w:pPr>
      <w:r>
        <w:rPr>
          <w:rFonts w:ascii="Arial" w:eastAsia="Symbol" w:hAnsi="Arial" w:cs="Arial"/>
          <w:sz w:val="24"/>
          <w:szCs w:val="24"/>
        </w:rPr>
        <w:t xml:space="preserve">Руководствуясь Земельным кодексом Российской Федерации, Кодексом Российской Федерации об административных правонарушениях, Кодексом Московской области об административных правонарушениях, постановлением Правительства Московской области «Об утверждении порядка осуществления муниципального земельного контроля на территории Московской области», </w:t>
      </w:r>
      <w:r>
        <w:rPr>
          <w:rFonts w:ascii="Arial" w:eastAsia="Symbol" w:hAnsi="Arial" w:cs="Arial"/>
          <w:i/>
          <w:sz w:val="24"/>
          <w:szCs w:val="24"/>
        </w:rPr>
        <w:t>правовой акт, регламентирующий порядок муниципального земельного контроля на территории муниципального образования</w:t>
      </w:r>
      <w:r>
        <w:rPr>
          <w:rFonts w:ascii="Arial" w:eastAsia="Symbol" w:hAnsi="Arial" w:cs="Arial"/>
          <w:i/>
          <w:sz w:val="24"/>
          <w:szCs w:val="24"/>
          <w:u w:val="single"/>
        </w:rPr>
        <w:t xml:space="preserve">, </w:t>
      </w:r>
      <w:r>
        <w:rPr>
          <w:rFonts w:ascii="Arial" w:eastAsia="Symbol" w:hAnsi="Arial" w:cs="Arial"/>
          <w:i/>
          <w:sz w:val="24"/>
          <w:szCs w:val="24"/>
          <w:u w:val="single"/>
        </w:rPr>
        <w:tab/>
      </w:r>
      <w:r>
        <w:rPr>
          <w:rFonts w:ascii="Arial" w:eastAsia="Symbol" w:hAnsi="Arial" w:cs="Arial"/>
          <w:i/>
          <w:sz w:val="24"/>
          <w:szCs w:val="24"/>
        </w:rPr>
        <w:t xml:space="preserve">                   </w:t>
      </w:r>
    </w:p>
    <w:p w:rsidR="00880C2B" w:rsidRDefault="00880C2B" w:rsidP="00880C2B">
      <w:pPr>
        <w:tabs>
          <w:tab w:val="left" w:pos="9781"/>
        </w:tabs>
        <w:spacing w:after="0" w:line="240" w:lineRule="auto"/>
        <w:ind w:left="-57" w:firstLine="741"/>
        <w:jc w:val="both"/>
        <w:rPr>
          <w:rFonts w:ascii="Arial" w:eastAsia="Times New Roman" w:hAnsi="Arial" w:cs="Arial"/>
          <w:sz w:val="24"/>
          <w:szCs w:val="24"/>
        </w:rPr>
      </w:pPr>
      <w:r>
        <w:rPr>
          <w:rFonts w:ascii="Arial" w:eastAsia="Symbol" w:hAnsi="Arial" w:cs="Arial"/>
          <w:i/>
          <w:sz w:val="24"/>
          <w:szCs w:val="24"/>
        </w:rPr>
        <w:t xml:space="preserve">                                                          (должность, ФИО должностного лица, составившего протокол)</w:t>
      </w:r>
    </w:p>
    <w:p w:rsidR="00880C2B" w:rsidRDefault="00880C2B" w:rsidP="00880C2B">
      <w:pPr>
        <w:spacing w:after="0" w:line="240" w:lineRule="auto"/>
        <w:ind w:left="-57" w:firstLine="57"/>
        <w:jc w:val="both"/>
        <w:rPr>
          <w:rFonts w:ascii="Arial" w:hAnsi="Arial" w:cs="Arial"/>
          <w:sz w:val="24"/>
          <w:szCs w:val="24"/>
        </w:rPr>
      </w:pPr>
      <w:r>
        <w:rPr>
          <w:rFonts w:ascii="Arial" w:hAnsi="Arial" w:cs="Arial"/>
          <w:i/>
          <w:sz w:val="24"/>
          <w:szCs w:val="24"/>
          <w:u w:val="single"/>
        </w:rPr>
        <w:t xml:space="preserve"> </w:t>
      </w:r>
    </w:p>
    <w:p w:rsidR="00880C2B" w:rsidRDefault="00880C2B" w:rsidP="00880C2B">
      <w:pPr>
        <w:tabs>
          <w:tab w:val="left" w:pos="426"/>
          <w:tab w:val="left" w:pos="9781"/>
        </w:tabs>
        <w:spacing w:after="0" w:line="240" w:lineRule="auto"/>
        <w:ind w:firstLine="709"/>
        <w:jc w:val="center"/>
        <w:rPr>
          <w:rFonts w:ascii="Arial" w:hAnsi="Arial" w:cs="Arial"/>
          <w:sz w:val="24"/>
          <w:szCs w:val="24"/>
        </w:rPr>
      </w:pPr>
      <w:r>
        <w:rPr>
          <w:rFonts w:ascii="Arial" w:eastAsia="Symbol" w:hAnsi="Arial" w:cs="Arial"/>
          <w:sz w:val="24"/>
          <w:szCs w:val="24"/>
        </w:rPr>
        <w:t xml:space="preserve">В отсутствии/присутствии </w:t>
      </w:r>
      <w:r>
        <w:rPr>
          <w:rFonts w:ascii="Arial" w:eastAsia="Symbol" w:hAnsi="Arial" w:cs="Arial"/>
          <w:sz w:val="24"/>
          <w:szCs w:val="24"/>
          <w:u w:val="single"/>
        </w:rPr>
        <w:tab/>
      </w:r>
      <w:r>
        <w:rPr>
          <w:rFonts w:ascii="Arial" w:eastAsia="Symbol" w:hAnsi="Arial" w:cs="Arial"/>
          <w:i/>
          <w:sz w:val="24"/>
          <w:szCs w:val="24"/>
          <w:u w:val="single"/>
        </w:rPr>
        <w:br/>
      </w:r>
      <w:r>
        <w:rPr>
          <w:rFonts w:ascii="Arial" w:eastAsia="Symbol" w:hAnsi="Arial" w:cs="Arial"/>
          <w:i/>
          <w:sz w:val="24"/>
          <w:szCs w:val="24"/>
        </w:rPr>
        <w:t xml:space="preserve">                                                                                       (должность, наименование юридического лица ФИО представителя</w:t>
      </w:r>
      <w:r>
        <w:rPr>
          <w:rFonts w:ascii="Arial" w:eastAsia="Symbol" w:hAnsi="Arial" w:cs="Arial"/>
          <w:i/>
          <w:sz w:val="24"/>
          <w:szCs w:val="24"/>
        </w:rPr>
        <w:br/>
        <w:t xml:space="preserve">                                                                                        юридического лица, № доверенности,/ ФИО гражданина, </w:t>
      </w:r>
      <w:r>
        <w:rPr>
          <w:rFonts w:ascii="Arial" w:eastAsia="Symbol" w:hAnsi="Arial" w:cs="Arial"/>
          <w:i/>
          <w:sz w:val="24"/>
          <w:szCs w:val="24"/>
        </w:rPr>
        <w:br/>
        <w:t xml:space="preserve">                                                                                    в отношении которых составлен протокол)</w:t>
      </w:r>
    </w:p>
    <w:p w:rsidR="00880C2B" w:rsidRDefault="00880C2B" w:rsidP="00880C2B">
      <w:pPr>
        <w:tabs>
          <w:tab w:val="left" w:pos="426"/>
          <w:tab w:val="left" w:pos="9781"/>
        </w:tabs>
        <w:spacing w:after="0" w:line="240" w:lineRule="auto"/>
        <w:jc w:val="both"/>
        <w:rPr>
          <w:rFonts w:ascii="Arial" w:hAnsi="Arial" w:cs="Arial"/>
          <w:sz w:val="24"/>
          <w:szCs w:val="24"/>
        </w:rPr>
      </w:pPr>
      <w:r>
        <w:rPr>
          <w:rFonts w:ascii="Arial" w:hAnsi="Arial" w:cs="Arial"/>
          <w:i/>
          <w:sz w:val="24"/>
          <w:szCs w:val="24"/>
          <w:u w:val="single"/>
        </w:rPr>
        <w:t xml:space="preserve"> </w:t>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p>
    <w:p w:rsidR="00880C2B" w:rsidRDefault="00880C2B" w:rsidP="00880C2B">
      <w:pPr>
        <w:spacing w:after="0" w:line="240" w:lineRule="auto"/>
        <w:ind w:left="-57" w:firstLine="741"/>
        <w:rPr>
          <w:rFonts w:ascii="Arial" w:eastAsia="Symbol" w:hAnsi="Arial" w:cs="Arial"/>
          <w:sz w:val="24"/>
          <w:szCs w:val="24"/>
          <w:u w:val="single"/>
        </w:rPr>
      </w:pPr>
    </w:p>
    <w:p w:rsidR="00880C2B" w:rsidRDefault="00880C2B" w:rsidP="00880C2B">
      <w:pPr>
        <w:spacing w:after="0" w:line="240" w:lineRule="auto"/>
        <w:ind w:left="-57" w:firstLine="741"/>
        <w:rPr>
          <w:rFonts w:ascii="Arial" w:eastAsia="Times New Roman" w:hAnsi="Arial" w:cs="Arial"/>
          <w:sz w:val="24"/>
          <w:szCs w:val="24"/>
        </w:rPr>
      </w:pPr>
      <w:r>
        <w:rPr>
          <w:rFonts w:ascii="Arial" w:eastAsia="Symbol" w:hAnsi="Arial" w:cs="Arial"/>
          <w:sz w:val="24"/>
          <w:szCs w:val="24"/>
        </w:rPr>
        <w:t>составил настоящий протокол о следующем:</w:t>
      </w:r>
    </w:p>
    <w:p w:rsidR="00880C2B" w:rsidRDefault="00880C2B" w:rsidP="00880C2B">
      <w:pPr>
        <w:tabs>
          <w:tab w:val="left" w:pos="9781"/>
        </w:tabs>
        <w:spacing w:after="0" w:line="240" w:lineRule="auto"/>
        <w:ind w:firstLine="540"/>
        <w:jc w:val="both"/>
        <w:rPr>
          <w:rFonts w:ascii="Arial" w:hAnsi="Arial" w:cs="Arial"/>
          <w:sz w:val="24"/>
          <w:szCs w:val="24"/>
        </w:rPr>
      </w:pP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lastRenderedPageBreak/>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r>
        <w:rPr>
          <w:rFonts w:ascii="Arial" w:eastAsia="Symbol" w:hAnsi="Arial" w:cs="Arial"/>
          <w:i/>
          <w:sz w:val="24"/>
          <w:szCs w:val="24"/>
          <w:u w:val="single"/>
        </w:rPr>
        <w:tab/>
      </w:r>
    </w:p>
    <w:p w:rsidR="00880C2B" w:rsidRDefault="00880C2B" w:rsidP="00880C2B">
      <w:pPr>
        <w:spacing w:after="0" w:line="240" w:lineRule="auto"/>
        <w:ind w:firstLine="567"/>
        <w:jc w:val="both"/>
        <w:rPr>
          <w:rFonts w:ascii="Arial" w:hAnsi="Arial" w:cs="Arial"/>
          <w:sz w:val="24"/>
          <w:szCs w:val="24"/>
        </w:rPr>
      </w:pPr>
      <w:r>
        <w:rPr>
          <w:rFonts w:ascii="Arial" w:eastAsia="Calibri" w:hAnsi="Arial" w:cs="Arial"/>
          <w:sz w:val="24"/>
          <w:szCs w:val="24"/>
        </w:rPr>
        <w:br/>
      </w:r>
    </w:p>
    <w:p w:rsidR="00880C2B" w:rsidRDefault="00880C2B" w:rsidP="00880C2B">
      <w:pPr>
        <w:tabs>
          <w:tab w:val="left" w:pos="9781"/>
        </w:tabs>
        <w:spacing w:after="0" w:line="240" w:lineRule="auto"/>
        <w:ind w:firstLine="540"/>
        <w:jc w:val="both"/>
        <w:rPr>
          <w:rFonts w:ascii="Arial" w:hAnsi="Arial" w:cs="Arial"/>
          <w:sz w:val="24"/>
          <w:szCs w:val="24"/>
        </w:rPr>
      </w:pPr>
      <w:r>
        <w:rPr>
          <w:rFonts w:ascii="Arial" w:eastAsia="Calibri" w:hAnsi="Arial" w:cs="Arial"/>
          <w:sz w:val="24"/>
          <w:szCs w:val="24"/>
        </w:rPr>
        <w:t xml:space="preserve">Данные действия попадают </w:t>
      </w:r>
      <w:proofErr w:type="gramStart"/>
      <w:r>
        <w:rPr>
          <w:rFonts w:ascii="Arial" w:eastAsia="Calibri" w:hAnsi="Arial" w:cs="Arial"/>
          <w:sz w:val="24"/>
          <w:szCs w:val="24"/>
        </w:rPr>
        <w:t>под</w:t>
      </w:r>
      <w:proofErr w:type="gramEnd"/>
      <w:r>
        <w:rPr>
          <w:rFonts w:ascii="Arial" w:eastAsia="Calibri" w:hAnsi="Arial" w:cs="Arial"/>
          <w:sz w:val="24"/>
          <w:szCs w:val="24"/>
        </w:rPr>
        <w:t xml:space="preserve">: </w:t>
      </w:r>
      <w:r>
        <w:rPr>
          <w:rFonts w:ascii="Arial" w:eastAsia="Calibri" w:hAnsi="Arial" w:cs="Arial"/>
          <w:sz w:val="24"/>
          <w:szCs w:val="24"/>
          <w:u w:val="single"/>
        </w:rPr>
        <w:tab/>
      </w:r>
    </w:p>
    <w:p w:rsidR="00880C2B" w:rsidRDefault="00880C2B" w:rsidP="00880C2B">
      <w:pPr>
        <w:spacing w:after="0" w:line="240" w:lineRule="auto"/>
        <w:ind w:firstLine="4536"/>
        <w:jc w:val="both"/>
        <w:rPr>
          <w:rFonts w:ascii="Arial" w:hAnsi="Arial" w:cs="Arial"/>
          <w:sz w:val="24"/>
          <w:szCs w:val="24"/>
        </w:rPr>
      </w:pPr>
      <w:r>
        <w:rPr>
          <w:rFonts w:ascii="Arial" w:hAnsi="Arial" w:cs="Arial"/>
          <w:i/>
          <w:sz w:val="24"/>
          <w:szCs w:val="24"/>
        </w:rPr>
        <w:t xml:space="preserve">             </w:t>
      </w:r>
      <w:r>
        <w:rPr>
          <w:rFonts w:ascii="Arial" w:eastAsia="Calibri" w:hAnsi="Arial" w:cs="Arial"/>
          <w:i/>
          <w:sz w:val="24"/>
          <w:szCs w:val="24"/>
        </w:rPr>
        <w:t>(наименование статьи КоАП РФ, ее расшифровка)</w:t>
      </w:r>
    </w:p>
    <w:p w:rsidR="00880C2B" w:rsidRDefault="00880C2B" w:rsidP="00880C2B">
      <w:pPr>
        <w:tabs>
          <w:tab w:val="left" w:pos="9781"/>
        </w:tabs>
        <w:spacing w:after="0" w:line="240" w:lineRule="auto"/>
        <w:jc w:val="both"/>
        <w:rPr>
          <w:rFonts w:ascii="Arial" w:hAnsi="Arial" w:cs="Arial"/>
          <w:sz w:val="24"/>
          <w:szCs w:val="24"/>
        </w:rPr>
      </w:pPr>
      <w:r>
        <w:rPr>
          <w:rFonts w:ascii="Arial" w:eastAsia="Calibri" w:hAnsi="Arial" w:cs="Arial"/>
          <w:sz w:val="24"/>
          <w:szCs w:val="24"/>
          <w:u w:val="single"/>
        </w:rPr>
        <w:tab/>
      </w:r>
      <w:r>
        <w:rPr>
          <w:rFonts w:ascii="Arial" w:eastAsia="Calibri" w:hAnsi="Arial" w:cs="Arial"/>
          <w:sz w:val="24"/>
          <w:szCs w:val="24"/>
          <w:u w:val="single"/>
        </w:rPr>
        <w:tab/>
      </w:r>
    </w:p>
    <w:p w:rsidR="00880C2B" w:rsidRDefault="00880C2B" w:rsidP="00880C2B">
      <w:pPr>
        <w:spacing w:after="0" w:line="240" w:lineRule="auto"/>
        <w:ind w:firstLine="540"/>
        <w:jc w:val="both"/>
        <w:rPr>
          <w:rFonts w:ascii="Arial" w:eastAsia="Calibri" w:hAnsi="Arial" w:cs="Arial"/>
          <w:sz w:val="24"/>
          <w:szCs w:val="24"/>
          <w:u w:val="single"/>
        </w:rPr>
      </w:pPr>
    </w:p>
    <w:p w:rsidR="00880C2B" w:rsidRDefault="00880C2B" w:rsidP="00880C2B">
      <w:pPr>
        <w:spacing w:after="0" w:line="240" w:lineRule="auto"/>
        <w:ind w:firstLine="540"/>
        <w:jc w:val="both"/>
        <w:rPr>
          <w:rFonts w:ascii="Arial" w:eastAsia="Calibri" w:hAnsi="Arial" w:cs="Arial"/>
          <w:sz w:val="24"/>
          <w:szCs w:val="24"/>
          <w:u w:val="single"/>
        </w:rPr>
      </w:pPr>
    </w:p>
    <w:p w:rsidR="00880C2B" w:rsidRDefault="00880C2B" w:rsidP="00880C2B">
      <w:pPr>
        <w:spacing w:after="0" w:line="240" w:lineRule="auto"/>
        <w:ind w:firstLine="540"/>
        <w:jc w:val="both"/>
        <w:rPr>
          <w:rFonts w:ascii="Arial" w:eastAsia="Times New Roman" w:hAnsi="Arial" w:cs="Arial"/>
          <w:sz w:val="24"/>
          <w:szCs w:val="24"/>
          <w:lang w:eastAsia="zh-CN"/>
        </w:rPr>
      </w:pPr>
      <w:r>
        <w:rPr>
          <w:rFonts w:ascii="Arial" w:eastAsia="Calibri" w:hAnsi="Arial" w:cs="Arial"/>
          <w:sz w:val="24"/>
          <w:szCs w:val="24"/>
        </w:rPr>
        <w:t>Указанное нарушение допущено:</w:t>
      </w:r>
    </w:p>
    <w:p w:rsidR="00880C2B" w:rsidRDefault="00880C2B" w:rsidP="00880C2B">
      <w:pPr>
        <w:tabs>
          <w:tab w:val="left" w:pos="9781"/>
        </w:tabs>
        <w:spacing w:after="0" w:line="240" w:lineRule="auto"/>
        <w:jc w:val="both"/>
        <w:rPr>
          <w:rFonts w:ascii="Arial" w:hAnsi="Arial" w:cs="Arial"/>
          <w:sz w:val="24"/>
          <w:szCs w:val="24"/>
        </w:rPr>
      </w:pPr>
      <w:r>
        <w:rPr>
          <w:rFonts w:ascii="Arial" w:eastAsia="Calibri" w:hAnsi="Arial" w:cs="Arial"/>
          <w:sz w:val="24"/>
          <w:szCs w:val="24"/>
          <w:u w:val="single"/>
        </w:rPr>
        <w:tab/>
      </w:r>
    </w:p>
    <w:p w:rsidR="00880C2B" w:rsidRDefault="00880C2B" w:rsidP="00880C2B">
      <w:pPr>
        <w:spacing w:after="0" w:line="240" w:lineRule="auto"/>
        <w:jc w:val="center"/>
        <w:rPr>
          <w:rFonts w:ascii="Arial" w:hAnsi="Arial" w:cs="Arial"/>
          <w:sz w:val="24"/>
          <w:szCs w:val="24"/>
        </w:rPr>
      </w:pPr>
      <w:r>
        <w:rPr>
          <w:rFonts w:ascii="Arial" w:eastAsia="Calibri" w:hAnsi="Arial" w:cs="Arial"/>
          <w:i/>
          <w:sz w:val="24"/>
          <w:szCs w:val="24"/>
        </w:rPr>
        <w:t>(наименование организации, ФИО ее руководителя, должностного лица,</w:t>
      </w:r>
      <w:r>
        <w:rPr>
          <w:rFonts w:ascii="Arial" w:hAnsi="Arial" w:cs="Arial"/>
          <w:i/>
          <w:sz w:val="24"/>
          <w:szCs w:val="24"/>
        </w:rPr>
        <w:t xml:space="preserve"> </w:t>
      </w:r>
      <w:r>
        <w:rPr>
          <w:rFonts w:ascii="Arial" w:eastAsia="Calibri" w:hAnsi="Arial" w:cs="Arial"/>
          <w:i/>
          <w:sz w:val="24"/>
          <w:szCs w:val="24"/>
        </w:rPr>
        <w:t>индивидуального предпринимателя ИНН, адрес места нахождения/ гражданина, дата рождения, пол, место рождения, паспорт гражданина РФ серия №</w:t>
      </w:r>
      <w:proofErr w:type="gramStart"/>
      <w:r>
        <w:rPr>
          <w:rFonts w:ascii="Arial" w:eastAsia="Calibri" w:hAnsi="Arial" w:cs="Arial"/>
          <w:i/>
          <w:sz w:val="24"/>
          <w:szCs w:val="24"/>
        </w:rPr>
        <w:t xml:space="preserve"> ,</w:t>
      </w:r>
      <w:proofErr w:type="gramEnd"/>
      <w:r>
        <w:rPr>
          <w:rFonts w:ascii="Arial" w:eastAsia="Calibri" w:hAnsi="Arial" w:cs="Arial"/>
          <w:i/>
          <w:sz w:val="24"/>
          <w:szCs w:val="24"/>
        </w:rPr>
        <w:t>когда и кем выдан, код подразделения, адрес постоянного места жительства, тел.)</w:t>
      </w:r>
    </w:p>
    <w:p w:rsidR="00880C2B" w:rsidRDefault="00880C2B" w:rsidP="00880C2B">
      <w:pPr>
        <w:spacing w:after="0" w:line="240" w:lineRule="auto"/>
        <w:ind w:right="-54"/>
        <w:jc w:val="center"/>
        <w:rPr>
          <w:rFonts w:ascii="Arial" w:eastAsia="Calibri" w:hAnsi="Arial" w:cs="Arial"/>
          <w:bCs/>
          <w:i/>
          <w:sz w:val="24"/>
          <w:szCs w:val="24"/>
        </w:rPr>
      </w:pPr>
    </w:p>
    <w:p w:rsidR="00880C2B" w:rsidRDefault="00880C2B" w:rsidP="00880C2B">
      <w:pPr>
        <w:spacing w:after="0" w:line="240" w:lineRule="auto"/>
        <w:ind w:firstLine="540"/>
        <w:jc w:val="both"/>
        <w:rPr>
          <w:rFonts w:ascii="Arial" w:eastAsia="Times New Roman" w:hAnsi="Arial" w:cs="Arial"/>
          <w:sz w:val="24"/>
          <w:szCs w:val="24"/>
          <w:lang w:eastAsia="zh-CN"/>
        </w:rPr>
      </w:pPr>
      <w:r>
        <w:rPr>
          <w:rFonts w:ascii="Arial" w:eastAsia="Calibri" w:hAnsi="Arial" w:cs="Arial"/>
          <w:sz w:val="24"/>
          <w:szCs w:val="24"/>
        </w:rPr>
        <w:t>Объяснения лица (физического, должностного, законного представителя юридического), в отношении которого возбуждено дело об административном правонарушении:</w:t>
      </w:r>
    </w:p>
    <w:p w:rsidR="00880C2B" w:rsidRDefault="00880C2B" w:rsidP="00880C2B">
      <w:pPr>
        <w:spacing w:after="0" w:line="240" w:lineRule="auto"/>
        <w:ind w:firstLine="540"/>
        <w:jc w:val="both"/>
        <w:rPr>
          <w:rFonts w:ascii="Arial" w:eastAsia="Calibri" w:hAnsi="Arial" w:cs="Arial"/>
          <w:sz w:val="24"/>
          <w:szCs w:val="24"/>
        </w:rPr>
      </w:pPr>
    </w:p>
    <w:p w:rsidR="00880C2B" w:rsidRDefault="00880C2B" w:rsidP="00880C2B">
      <w:pPr>
        <w:spacing w:after="0" w:line="240" w:lineRule="auto"/>
        <w:jc w:val="both"/>
        <w:rPr>
          <w:rFonts w:ascii="Arial" w:eastAsia="Times New Roman" w:hAnsi="Arial" w:cs="Arial"/>
          <w:sz w:val="24"/>
          <w:szCs w:val="24"/>
          <w:lang w:eastAsia="zh-CN"/>
        </w:rPr>
      </w:pPr>
      <w:r>
        <w:rPr>
          <w:rFonts w:ascii="Arial" w:eastAsia="Calibri" w:hAnsi="Arial" w:cs="Arial"/>
          <w:sz w:val="24"/>
          <w:szCs w:val="24"/>
        </w:rPr>
        <w:t>Объяснения желаю давать на языке.</w:t>
      </w:r>
    </w:p>
    <w:p w:rsidR="00880C2B" w:rsidRDefault="00880C2B" w:rsidP="00880C2B">
      <w:pPr>
        <w:spacing w:after="0" w:line="240" w:lineRule="auto"/>
        <w:ind w:firstLine="540"/>
        <w:jc w:val="both"/>
        <w:rPr>
          <w:rFonts w:ascii="Arial" w:eastAsia="Calibri" w:hAnsi="Arial" w:cs="Arial"/>
          <w:sz w:val="24"/>
          <w:szCs w:val="24"/>
        </w:rPr>
      </w:pPr>
    </w:p>
    <w:p w:rsidR="00880C2B" w:rsidRDefault="00880C2B" w:rsidP="00880C2B">
      <w:pPr>
        <w:spacing w:after="0" w:line="240" w:lineRule="auto"/>
        <w:jc w:val="both"/>
        <w:rPr>
          <w:rFonts w:ascii="Arial" w:eastAsia="Calibri" w:hAnsi="Arial" w:cs="Arial"/>
          <w:sz w:val="24"/>
          <w:szCs w:val="24"/>
        </w:rPr>
      </w:pPr>
    </w:p>
    <w:p w:rsidR="00880C2B" w:rsidRDefault="00880C2B" w:rsidP="00880C2B">
      <w:pPr>
        <w:spacing w:after="0" w:line="240" w:lineRule="auto"/>
        <w:jc w:val="both"/>
        <w:rPr>
          <w:rFonts w:ascii="Arial" w:eastAsia="Times New Roman" w:hAnsi="Arial" w:cs="Arial"/>
          <w:sz w:val="24"/>
          <w:szCs w:val="24"/>
          <w:lang w:eastAsia="zh-CN"/>
        </w:rPr>
      </w:pPr>
      <w:r>
        <w:rPr>
          <w:rFonts w:ascii="Arial" w:eastAsia="Calibri" w:hAnsi="Arial" w:cs="Arial"/>
          <w:sz w:val="24"/>
          <w:szCs w:val="24"/>
        </w:rPr>
        <w:t xml:space="preserve">В услугах переводчика: </w:t>
      </w:r>
    </w:p>
    <w:p w:rsidR="00880C2B" w:rsidRDefault="00880C2B" w:rsidP="00880C2B">
      <w:pPr>
        <w:spacing w:after="0" w:line="240" w:lineRule="auto"/>
        <w:jc w:val="both"/>
        <w:rPr>
          <w:rFonts w:ascii="Arial" w:hAnsi="Arial" w:cs="Arial"/>
          <w:sz w:val="24"/>
          <w:szCs w:val="24"/>
        </w:rPr>
      </w:pPr>
      <w:r>
        <w:rPr>
          <w:rFonts w:ascii="Arial" w:eastAsia="Calibri" w:hAnsi="Arial" w:cs="Arial"/>
          <w:sz w:val="24"/>
          <w:szCs w:val="24"/>
          <w:u w:val="single"/>
        </w:rPr>
        <w:tab/>
      </w:r>
      <w:r>
        <w:rPr>
          <w:rFonts w:ascii="Arial" w:eastAsia="Calibri" w:hAnsi="Arial" w:cs="Arial"/>
          <w:sz w:val="24"/>
          <w:szCs w:val="24"/>
          <w:u w:val="single"/>
        </w:rPr>
        <w:tab/>
      </w:r>
      <w:r>
        <w:rPr>
          <w:rFonts w:ascii="Arial" w:eastAsia="Calibri" w:hAnsi="Arial" w:cs="Arial"/>
          <w:sz w:val="24"/>
          <w:szCs w:val="24"/>
          <w:u w:val="single"/>
        </w:rPr>
        <w:tab/>
      </w:r>
      <w:r>
        <w:rPr>
          <w:rFonts w:ascii="Arial" w:eastAsia="Calibri" w:hAnsi="Arial" w:cs="Arial"/>
          <w:sz w:val="24"/>
          <w:szCs w:val="24"/>
          <w:u w:val="single"/>
        </w:rPr>
        <w:tab/>
      </w:r>
      <w:r>
        <w:rPr>
          <w:rFonts w:ascii="Arial" w:eastAsia="Calibri" w:hAnsi="Arial" w:cs="Arial"/>
          <w:sz w:val="24"/>
          <w:szCs w:val="24"/>
          <w:u w:val="single"/>
        </w:rPr>
        <w:tab/>
      </w:r>
      <w:r>
        <w:rPr>
          <w:rFonts w:ascii="Arial" w:eastAsia="Calibri" w:hAnsi="Arial" w:cs="Arial"/>
          <w:sz w:val="24"/>
          <w:szCs w:val="24"/>
          <w:u w:val="single"/>
        </w:rPr>
        <w:tab/>
      </w:r>
      <w:r>
        <w:rPr>
          <w:rFonts w:ascii="Arial" w:eastAsia="Calibri" w:hAnsi="Arial" w:cs="Arial"/>
          <w:sz w:val="24"/>
          <w:szCs w:val="24"/>
        </w:rPr>
        <w:t xml:space="preserve"> </w:t>
      </w:r>
      <w:r>
        <w:rPr>
          <w:rFonts w:ascii="Arial" w:eastAsia="Calibri" w:hAnsi="Arial" w:cs="Arial"/>
          <w:sz w:val="24"/>
          <w:szCs w:val="24"/>
          <w:u w:val="single"/>
        </w:rPr>
        <w:tab/>
      </w:r>
      <w:r>
        <w:rPr>
          <w:rFonts w:ascii="Arial" w:eastAsia="Calibri" w:hAnsi="Arial" w:cs="Arial"/>
          <w:sz w:val="24"/>
          <w:szCs w:val="24"/>
          <w:u w:val="single"/>
        </w:rPr>
        <w:tab/>
      </w:r>
      <w:r>
        <w:rPr>
          <w:rFonts w:ascii="Arial" w:eastAsia="Calibri" w:hAnsi="Arial" w:cs="Arial"/>
          <w:sz w:val="24"/>
          <w:szCs w:val="24"/>
          <w:u w:val="single"/>
        </w:rPr>
        <w:tab/>
      </w:r>
      <w:r>
        <w:rPr>
          <w:rFonts w:ascii="Arial" w:eastAsia="Calibri" w:hAnsi="Arial" w:cs="Arial"/>
          <w:sz w:val="24"/>
          <w:szCs w:val="24"/>
          <w:u w:val="single"/>
        </w:rPr>
        <w:tab/>
      </w:r>
    </w:p>
    <w:p w:rsidR="00880C2B" w:rsidRDefault="00880C2B" w:rsidP="00880C2B">
      <w:pPr>
        <w:spacing w:after="0" w:line="240" w:lineRule="auto"/>
        <w:ind w:firstLine="540"/>
        <w:jc w:val="both"/>
        <w:rPr>
          <w:rFonts w:ascii="Arial" w:hAnsi="Arial" w:cs="Arial"/>
          <w:sz w:val="24"/>
          <w:szCs w:val="24"/>
        </w:rPr>
      </w:pPr>
      <w:r>
        <w:rPr>
          <w:rFonts w:ascii="Arial" w:hAnsi="Arial" w:cs="Arial"/>
          <w:i/>
          <w:sz w:val="24"/>
          <w:szCs w:val="24"/>
        </w:rPr>
        <w:t xml:space="preserve">      </w:t>
      </w:r>
      <w:r>
        <w:rPr>
          <w:rFonts w:ascii="Arial" w:eastAsia="Calibri" w:hAnsi="Arial" w:cs="Arial"/>
          <w:i/>
          <w:sz w:val="24"/>
          <w:szCs w:val="24"/>
        </w:rPr>
        <w:t>(</w:t>
      </w:r>
      <w:proofErr w:type="gramStart"/>
      <w:r>
        <w:rPr>
          <w:rFonts w:ascii="Arial" w:eastAsia="Calibri" w:hAnsi="Arial" w:cs="Arial"/>
          <w:i/>
          <w:sz w:val="24"/>
          <w:szCs w:val="24"/>
        </w:rPr>
        <w:t>нуждаюсь</w:t>
      </w:r>
      <w:proofErr w:type="gramEnd"/>
      <w:r>
        <w:rPr>
          <w:rFonts w:ascii="Arial" w:eastAsia="Calibri" w:hAnsi="Arial" w:cs="Arial"/>
          <w:i/>
          <w:sz w:val="24"/>
          <w:szCs w:val="24"/>
        </w:rPr>
        <w:t>/не нуждаюсь)                                   (подпись)</w:t>
      </w:r>
    </w:p>
    <w:p w:rsidR="00880C2B" w:rsidRDefault="00880C2B" w:rsidP="00880C2B">
      <w:pPr>
        <w:tabs>
          <w:tab w:val="left" w:pos="284"/>
          <w:tab w:val="left" w:pos="426"/>
        </w:tabs>
        <w:spacing w:after="0" w:line="240" w:lineRule="auto"/>
        <w:ind w:firstLine="709"/>
        <w:jc w:val="both"/>
        <w:rPr>
          <w:rFonts w:ascii="Arial" w:eastAsia="Calibri" w:hAnsi="Arial" w:cs="Arial"/>
          <w:i/>
          <w:sz w:val="24"/>
          <w:szCs w:val="24"/>
        </w:rPr>
      </w:pPr>
    </w:p>
    <w:p w:rsidR="00880C2B" w:rsidRDefault="00880C2B" w:rsidP="00880C2B">
      <w:pPr>
        <w:tabs>
          <w:tab w:val="left" w:pos="284"/>
          <w:tab w:val="left" w:pos="426"/>
        </w:tabs>
        <w:spacing w:after="0" w:line="240" w:lineRule="auto"/>
        <w:ind w:firstLine="567"/>
        <w:jc w:val="both"/>
        <w:rPr>
          <w:rFonts w:ascii="Arial" w:eastAsia="Times New Roman" w:hAnsi="Arial" w:cs="Arial"/>
          <w:sz w:val="24"/>
          <w:szCs w:val="24"/>
          <w:lang w:eastAsia="zh-CN"/>
        </w:rPr>
      </w:pPr>
      <w:r>
        <w:rPr>
          <w:rFonts w:ascii="Arial" w:hAnsi="Arial" w:cs="Arial"/>
          <w:sz w:val="24"/>
          <w:szCs w:val="24"/>
        </w:rPr>
        <w:t>Статья 51 Конституции РФ мне разъяснена и понятна</w:t>
      </w:r>
    </w:p>
    <w:p w:rsidR="00880C2B" w:rsidRDefault="00880C2B" w:rsidP="00880C2B">
      <w:pPr>
        <w:tabs>
          <w:tab w:val="left" w:pos="284"/>
          <w:tab w:val="left" w:pos="426"/>
        </w:tabs>
        <w:spacing w:after="0" w:line="240" w:lineRule="auto"/>
        <w:jc w:val="both"/>
        <w:rPr>
          <w:rFonts w:ascii="Arial" w:hAnsi="Arial" w:cs="Arial"/>
          <w:sz w:val="24"/>
          <w:szCs w:val="24"/>
        </w:rPr>
      </w:pP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rPr>
        <w:t xml:space="preserve"> </w:t>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p>
    <w:p w:rsidR="00880C2B" w:rsidRDefault="00880C2B" w:rsidP="00880C2B">
      <w:pPr>
        <w:tabs>
          <w:tab w:val="left" w:pos="284"/>
          <w:tab w:val="left" w:pos="426"/>
        </w:tabs>
        <w:spacing w:after="0" w:line="240" w:lineRule="auto"/>
        <w:ind w:firstLine="567"/>
        <w:jc w:val="both"/>
        <w:rPr>
          <w:rFonts w:ascii="Arial" w:hAnsi="Arial" w:cs="Arial"/>
          <w:sz w:val="24"/>
          <w:szCs w:val="24"/>
        </w:rPr>
      </w:pPr>
      <w:r>
        <w:rPr>
          <w:rFonts w:ascii="Arial" w:hAnsi="Arial" w:cs="Arial"/>
          <w:i/>
          <w:sz w:val="24"/>
          <w:szCs w:val="24"/>
        </w:rPr>
        <w:t xml:space="preserve">                      ФИО                                                       (подпись)</w:t>
      </w:r>
    </w:p>
    <w:p w:rsidR="00880C2B" w:rsidRDefault="00880C2B" w:rsidP="00880C2B">
      <w:pPr>
        <w:tabs>
          <w:tab w:val="left" w:pos="284"/>
          <w:tab w:val="left" w:pos="426"/>
        </w:tabs>
        <w:spacing w:after="0" w:line="240" w:lineRule="auto"/>
        <w:ind w:firstLine="567"/>
        <w:jc w:val="both"/>
        <w:rPr>
          <w:rFonts w:ascii="Arial" w:hAnsi="Arial" w:cs="Arial"/>
          <w:i/>
          <w:sz w:val="24"/>
          <w:szCs w:val="24"/>
        </w:rPr>
      </w:pPr>
      <w:r>
        <w:rPr>
          <w:rFonts w:ascii="Arial" w:hAnsi="Arial" w:cs="Arial"/>
          <w:i/>
          <w:sz w:val="24"/>
          <w:szCs w:val="24"/>
        </w:rPr>
        <w:t xml:space="preserve">                                                                                                                                                                                                                                                                                                                                                                                                                                                                                                                                                                                                                                                                                                                                                                                                                                                                                                                                                                                                                                                                                                                                                                                                                                                                                                                                                                                                                                                                                                                                                                                                                                                                                                                                                                                                                                                                                                                                                                                                                                                                                                                                                                                                                                                                                                                                                                                                                                                                                                                                                                                                                                                                                                                                                                                                                                                                                                                                                                                                                                                                                                                                                                                                                                                                                                                                                                                                                                                                                                                                                                                                                                                                                                                                                                                                                                                                                                                                                                                                                                                                                                                                                                                                                                                                                                                                                                                                                                                                                                                                                                                                                                                                                                                                                                                                                                                                                                                                                                                                                                                                                                                                                                                                                                                                                                                                                                                                                                                                                                                                                                                                                                                                                                                                                                                                                                                                                                                                                                                                                                                                                                                                                                                                                                                                                                                                                                                                                                                                                                                                                                                                                                                                                                                                                                                                                                                                                                                                                                                                                                                                                                                                                                                                                                                                                                                                                                                                                                                                                                                                                                                                                                                                                                                                                                                                                                                                                                                                                                                                                                                                                                                                                                                                                                                                                                                                                                                                                                                                                                                                                                                                                                                                                                                                                                                                                                                                                                                                                                                                                                                                                                                                                                                                                                                                                                                                                                                                                                                                                                                                                                                                                                                                                                                                                                                                                                                                                                                                                                                                                                                                                                                                                                                                                                                                                                                                                                                                                                                                                                                                                                                                                                                                                                                                                                                                                                                                                                                                                                                                                                                                                                                                                                                                                                                                                                                                                                                                                                                                                                                                                                                                                                                                                                                                                                                                                                                                                                                                                                                                                                                                                                                                                                                                                                                                                                                                                                                                                                                                                                                                                                                                                                                                                                                                                                                                                                                                                                                                                                                                                                                                                                                                                                                                                                                                                                                                                                                                                                                                                                                                                                                                                                                                                                                                                                                                                                                                                                                                                                                                                                                                                                                                                                                                                                                                                                                                                                                                                                                                                                                                                                                                                                                                                                                                                                                                                                                                                                                                                                                                                                                                                                                                                                                                                                                                                                                                                                                                                                                                                                                                                                                                                                                                                                                                                                                                                                                                                                                                                                                                                                                                                                                                                                                                                                                                                                                                                                                                                                                                                                                                                                                                                                                                                                                                                                                                                                                                                                                                                                                                                                                                                                                                                                                                                                                                                                                                                                                                                                                                                                                                                                                                                                                                                                                                                                                                                                                                                                                                                                                                                                                                                                                                                                                                                                                                                                                                                                                                                                                                                                                                                                                                                                                                                                                                                                                                                                                                                                                                                                                                                                                                                                                                                                                                                                                                                                                                                                                                                                                                                                                                                                                                                                                                                                                                                                                                                                                                                                                                                                                                                                                                                                                                                                                                                                                                                                                                                                                                                                                                                                                                                                                                                                                                                                                                                                                                                                                                                                                                                                                                                                                                                                                                                                                                                                                                                                                                                                                                                                                                                                                                                                                                                                                                                                                                                                                                                                                                                                                                                                                                                                                                                                                                                                                                                                                                                                                                                                                                                                                                                                                                                                                                                                                                                                                                                                                                                                                                                                                                                                                                                                                                                                                                                                                                                                                                                                                                                                                                                                                                                                                                                                                                                                                                                                                                                                                                                                                                                                                                                                                                                                                                                                                                                                                                                                                                                                                                                                                                                                                                                                                                                                                                                                                                                                                                                                                                                                                                                                                                                                                                                                                                                                                                                                                                                                                                                                                                                                                                                                                                                                                                                                                                                                                                                                                                                                                                                                                                                                                                                                                                                                                                                                                                                                                                                                                                                                                                                                                                                                                                                                                                                                                                                                                                                                                                                                                                                                                                                                                                                                                                                                                                                                                                                                                                                                                                                                                                                                                                                                                                                                                                                                                                                                                                                                                                                                                                                                                                                                                                                                                                                                                                                                                                                                                                                                                                                                                                                                                                                                                                                                                                                                                                                                                                                                                                                                                                                                                                                                                                                                                                                                                                                                                                                                                                                                                                                                                                                                                                                                                                                                                                                                                                                                                                                                                                                                                                                                                                                                                                                                                                                                                                                                                                                                                                                                                                                                                                                                                                                                                                                                                                                                                                                                                                                                                                                                                                                                                                                                                                                                                                                                                                                                                                                                                                                                                                                                                                                                                                                                                                                                                                                                                                                                                                                                                                                                                                                                                                                                                                                                                                                                                                                                                                                                                                                                                                                                                                                                                                                                                                                                                                                                                                                                                                                                                                                                                                                                                                                                                                                                                                                                                                                                                                                                                                                                                                                                                                                                                                                                                                                                                                                                                                                                                                                                                                                                                                                                                                                                                                                                                                                                                                                                                                                                                                                                                                                                                                                                                                                                                                                                                                                                                                                                                                                                                                                                                                                                                                                                                                                                                                                                                                                                                                                                                                                                                                                                                                                                                                                                                                                                                                                                                                                                                                                                                                                                                                                                                                                                                                                                                                                                                                                                                                                                                                                                                                                                                                                                                                                                                                                                                                                                                                                                                                                                                                                                                                                                                                                                                                                                                                                                                                                                                                                                                                                                                                                                                                                                                                                                                                                                                                                                                                                                                                                                                                                                                                                                                                                                                                                                                                                                                                                                                                                                                                                                                                                                                                                                                                                                                                                                                                                                                                                                                                                                                                                                                                                                                                                                                                                                                                                                                                                                                                                                                                                                                                                                                                                                                                                                                                                                                                                                                                                                                                                                                                                                                                                                                                                                                                                                                                                                                                                                                                                                                                                                                                                                                                                                                                                                                                                                                                                                                                                                                                                                                                                                                                                                                                                                                                                                                                                                                                                                                                                                                                                                                                                                                                                                                                                                                                                                                                                                                                                                                                                                                                                                                                                                                                                                                                                                                                                                                                                                                                                                                                                                                                                                                                                                                                                                                                                                                                                                                                                                                                                                                                                                                                                                                                                                                                                                                                                                                                                                                                                                                                                                                                                                                                                                                                                                                                                                                                                                                                                                                                                                                                                                                                                                                                                                                                                                                                                                                                                                                                                                                                                                                                                                                                                                                                                                                                                                                                                                                                                                                                                                                                                                                                                                                                                                                                                                                                                                                                                                                                                                                                                                                                                                                                                                                                                                                                                                                                                                                                                                                                                                                                                                                                                                                                                                                                                                                                                                                                                                                                                                                                                                                                                                                                                                                                                                                                                                                                                                                                                                                                                                                                                                                                                                                                                                                                                                                                                                                                                                                                                                                                                                                                                                                                                                                                                                                                                                                                                                                                                                                                                                                                                                                                                                                                                                                                                                                                                                                                                                                                                                                                                                                                                                                                                                                                                                                                                                                                                                                                                                                                                                                                                                                                                                                                                                                                                                                                                                                                                                                                                                                                                                                                                                                                                                                                                                                                                                                                                                                                                                                                                                                                                                                                                                                                                                                                                                                                                                                                                                                                                                                                                                                                                                                                                                                                                                                                                                                                                                                                                                                                                                                                                                                                                                                                                                                                                                                                                                                                                                                                                                                                                                                                                                                                                                                                                                                                                                                                                                                                                                                                                                                                                                                                                                                                                                                                                                                                                                                                                                                                                                                                                                                                                                                                                                                                                                                                                                                                                                                                                                                                                                                                                                                                                                                                                                                                                                                                                                                                                                                                                                                                                                                                                                                                                                                                                                                                                                                                                                                                                                                                                                                                                                                                                                                                                                                                                                                                                                                                                                                                                                                                                                                                                                                                                                                                                                                                                                                                                                                                                                                                                                                                                                                                                                                                                                                                                                                                                                                                                                                                                                                                                                                                                                                                                                                                                                                                                                                                                                                                                                                                                                                                                                                                                 </w:t>
      </w:r>
    </w:p>
    <w:p w:rsidR="00880C2B" w:rsidRDefault="00880C2B" w:rsidP="00880C2B">
      <w:pPr>
        <w:tabs>
          <w:tab w:val="left" w:pos="284"/>
          <w:tab w:val="left" w:pos="426"/>
        </w:tabs>
        <w:spacing w:after="0" w:line="240" w:lineRule="auto"/>
        <w:ind w:firstLine="567"/>
        <w:jc w:val="both"/>
        <w:rPr>
          <w:rFonts w:ascii="Arial" w:hAnsi="Arial" w:cs="Arial"/>
          <w:i/>
          <w:sz w:val="24"/>
          <w:szCs w:val="24"/>
        </w:rPr>
      </w:pPr>
      <w:r>
        <w:rPr>
          <w:rFonts w:ascii="Arial" w:hAnsi="Arial" w:cs="Arial"/>
          <w:i/>
          <w:sz w:val="24"/>
          <w:szCs w:val="24"/>
        </w:rPr>
        <w:t xml:space="preserve">                                                                                                                                                                                                                                                                                                                                                                                                                                                                                                                                                                                                                                                                                                                                                                                                                                                                                                                                                                                                                                                                                                                                                                                                                                                                                                                                                                                                                                                                                                                                                                                                                                                                                                                                                                                                                                                                                                                                                                                                                                                                                                                                                                                                                                                                                                                                                                                                                                                                                                                                                                                                                                                                                                                                                                                                                                                                                                                                                                                                                                                                                                                                                                                                                                                                                                                                                                                                                                                                                                                                                                                                                                                                                                                                                                                                                                                                                                                                                                                                                                                                                                                                                                                                                                                                                                                                                                                                                                                                                                                                                                                                                                                                                                                                                                                                                                                                                                                                                                                                                                                                                                                                                                                                                                                                                                                                                                                                                                                                                                                                                                                                                                                                                                                                                                                                                                                                                                                                                                                                                                                                                                                                                                                                                                                                                                                                                                                                                                                                                                                                                                                                                                                                                                                                                                                                                                                                                                                                                                                                                                                                                                                                                                                                                                                                                                                                                                                                                                                                                                                                                                                                                                                                                                                                                                                                                                                                                                                                                                                                                                                                                                                                                                                                                                                                                                                                                                                                                                                                                                                                                                                                                                                                                                                                                                                                                                                                                                                                                                                                                                                                                                                                                                                                                                                                                                                                                                                                                                                                                                                                                                                                                                                                                                                                                                                                                                                                                                                                                                                                                                                                                                                                                                                                                                                                                                                                                                                                                                                                                                                                                                                                                                                                                                                                                                                                                                                                                                                                                                                                                                                                                                                                                                                                                                                                                                                                                                                                                                                                                                                                                                                                                                                                                                                                                                                                                                                                                                                                                                                                                                                                                                                                                                                                                                                                                                                                                                                                                                                                                                                                                                                                                                                                                                                                                                                                                                                                                                                                                                                                                                                                                                                                                                                                                                                                                                                                                                                                                                                                                                                                                                                                                                                                                                                                                                                                                                                                                                                                                                                                                                                                                                                                                                                                                                                                                                                                                                                                                                                                                                                                                                                                                                                                                                                                                                                                                                                                                                                                                                                                                                                                                                                                                                                                                                                                                                                                                                                                                                                                                                                                                                                                                                                                                                                                                                                                                                                                                                                                                                                                                                                                                                                                                                                                                                                                                                                                                                                                                                                                                                                                                                                                                                                                                                                                                                                                                                                                                                                                                                                                                                                                                                                                                                                                                                                                                                                                                                                                                                                                                                                                                                                                                                                                                                                                                                                                                                                                                                                                                                                                                                                                                                                                                                                                                                                                                                                                                                                                                                                                                                                                                                                                                                                                                                                                                                                                                                                                                                                                                                                                                                                                                                                                                                                                                                                                                                                                                                                                                                                                                                                                                                                                                                                                                                                                                                                                                                                                                                                                                                                                                                                                                                                                                                                                                                                                                                                                                                                                                                                                                                                                                                                                                                                                                                                                                                                                                                                                                                                                                                                                                                                                                                                                                                                                                                                                                                                                                                                                                                                                                                                                                                                                                                                                                                                                                                                                                                                                                                                                                                                                                                                                                                                                                                                                                                                                                                                                                                                                                                                                                                                                                                                                                                                                                                                                                                                                                                                                                                                                                                                                                                                                                                                                                                                                                                                                                                                                                                                                                                                                                                                                                                                                                                                                                                                                                                                                                                                                                                                                                                                                                                                                                                                                                                                                                                                                                                                                                                                                                                                                                                                                                                                                                                                                                                                                                                                                                                                                                                                                                                                                                                                                                                                                                                                                                                                                                                                                                                                                                                                                                                                                                                                                                                                                                                                                                                                                                                                                                                                                                                                                                                                                                                                                                                                                                                                                                                                                                                                                                                                                                                                                                                                                                                                                                                                                                                                                                                                                                                                                                                                                                                                                                                                                                                                                                                                                                                                                                                                                                                                                                                                                                                                                                                                                                                                                                                                                                                                                                                                                                                                                                                                                                                                                                                                                                                                                                                                                                                                                                                                                                                                                                                                                                                                                                                                                                                                                                                                                                                                                                                                                                                                                                                                                                                                                                                                                                                                                                                                                                                                                                                                                                                                                                                                                                                                                                                                                                                                                                                                                                                                                                                                                                                                                                                                                                                                                                                                                                                                                                                                                                                                                                                                                                                                                                                                                                                                                                                                                                                                                                                                                                                                                                                                                                                                                                                                                                                                                                                                                                                                                                                                                                                                                                                                                                                                                                                                                                                                                                                                                                                                                                                                                                                                                                                                                                                                                                                                                                                                                                                                                                                                                                                                                                                                                                                                                                                                                                                                                                                                                                                                                                                                                                                                                                                                                                                                                                                                                                                                                                                                                                                                                                                                                                                                                                                                                                                                                                                                                                                                                                                                                                                                                                                                                                                                                                                                                                                                                                                                                                                                                                                                                                                                                                                                                                                                                                                                                                                                                                                                                                                                                                                                                                                                                                                                                                                                                                                                                                                                                                                                                                                                                                                                                                                                                                                                                                                                                                                                                                                                                                                                                                                                                                                                                                                                                                                                                                                                                                                                                                                                                                                                                                                                                                                                                                                                                                                                                                                                                                                                                                                                                                                                                                                                                                                                                                                                                                                                           </w:t>
      </w:r>
    </w:p>
    <w:p w:rsidR="00880C2B" w:rsidRDefault="00880C2B" w:rsidP="00880C2B">
      <w:pPr>
        <w:tabs>
          <w:tab w:val="left" w:pos="284"/>
          <w:tab w:val="left" w:pos="426"/>
        </w:tabs>
        <w:spacing w:after="0" w:line="240" w:lineRule="auto"/>
        <w:ind w:firstLine="567"/>
        <w:jc w:val="both"/>
        <w:rPr>
          <w:rFonts w:ascii="Arial" w:hAnsi="Arial" w:cs="Arial"/>
          <w:sz w:val="24"/>
          <w:szCs w:val="24"/>
        </w:rPr>
      </w:pPr>
      <w:r>
        <w:rPr>
          <w:rFonts w:ascii="Arial" w:hAnsi="Arial" w:cs="Arial"/>
          <w:sz w:val="24"/>
          <w:szCs w:val="24"/>
        </w:rPr>
        <w:t>С текстом протокола ознакомлен, права и обязанности лица, в отношении которого возбуждено дело об административном правонарушении, в соответствии с главами 25 – 27 и ст. 17.9 Кодекса Российской Федерации об административных правонарушениях мне разъяснены, и извещено, что дело об административном правонарушении будет передано Мировому судье</w:t>
      </w:r>
    </w:p>
    <w:p w:rsidR="00880C2B" w:rsidRDefault="00880C2B" w:rsidP="00880C2B">
      <w:pPr>
        <w:tabs>
          <w:tab w:val="left" w:pos="284"/>
          <w:tab w:val="left" w:pos="426"/>
        </w:tabs>
        <w:spacing w:after="0" w:line="240" w:lineRule="auto"/>
        <w:jc w:val="both"/>
        <w:rPr>
          <w:rFonts w:ascii="Arial" w:hAnsi="Arial" w:cs="Arial"/>
          <w:sz w:val="24"/>
          <w:szCs w:val="24"/>
        </w:rPr>
      </w:pPr>
      <w:r>
        <w:rPr>
          <w:rFonts w:ascii="Arial" w:hAnsi="Arial" w:cs="Arial"/>
          <w:sz w:val="24"/>
          <w:szCs w:val="24"/>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p>
    <w:p w:rsidR="00880C2B" w:rsidRDefault="00880C2B" w:rsidP="00880C2B">
      <w:pPr>
        <w:tabs>
          <w:tab w:val="left" w:pos="284"/>
          <w:tab w:val="left" w:pos="426"/>
        </w:tabs>
        <w:spacing w:after="0" w:line="240" w:lineRule="auto"/>
        <w:rPr>
          <w:rFonts w:ascii="Arial" w:hAnsi="Arial" w:cs="Arial"/>
          <w:sz w:val="24"/>
          <w:szCs w:val="24"/>
        </w:rPr>
      </w:pPr>
      <w:r>
        <w:rPr>
          <w:rFonts w:ascii="Arial" w:hAnsi="Arial" w:cs="Arial"/>
          <w:i/>
          <w:sz w:val="24"/>
          <w:szCs w:val="24"/>
        </w:rPr>
        <w:t xml:space="preserve">          (должность, Фамилия, Имя, Отчество присутствовавшего при составлении протокола)</w:t>
      </w:r>
    </w:p>
    <w:p w:rsidR="00880C2B" w:rsidRDefault="00880C2B" w:rsidP="00880C2B">
      <w:pPr>
        <w:tabs>
          <w:tab w:val="left" w:pos="284"/>
          <w:tab w:val="left" w:pos="426"/>
        </w:tabs>
        <w:spacing w:after="0" w:line="240" w:lineRule="auto"/>
        <w:jc w:val="center"/>
        <w:rPr>
          <w:rFonts w:ascii="Arial" w:hAnsi="Arial" w:cs="Arial"/>
          <w:sz w:val="24"/>
          <w:szCs w:val="24"/>
        </w:rPr>
      </w:pPr>
    </w:p>
    <w:p w:rsidR="00880C2B" w:rsidRDefault="00880C2B" w:rsidP="00880C2B">
      <w:pPr>
        <w:tabs>
          <w:tab w:val="left" w:pos="284"/>
          <w:tab w:val="left" w:pos="426"/>
        </w:tabs>
        <w:spacing w:after="0" w:line="240" w:lineRule="auto"/>
        <w:ind w:firstLine="567"/>
        <w:jc w:val="both"/>
        <w:rPr>
          <w:rFonts w:ascii="Arial" w:hAnsi="Arial" w:cs="Arial"/>
          <w:sz w:val="24"/>
          <w:szCs w:val="24"/>
        </w:rPr>
      </w:pPr>
      <w:r>
        <w:rPr>
          <w:rFonts w:ascii="Arial" w:hAnsi="Arial" w:cs="Arial"/>
          <w:sz w:val="24"/>
          <w:szCs w:val="24"/>
        </w:rPr>
        <w:t xml:space="preserve">К протоколу прилагаются: </w:t>
      </w:r>
    </w:p>
    <w:p w:rsidR="00880C2B" w:rsidRDefault="00880C2B" w:rsidP="00880C2B">
      <w:pPr>
        <w:tabs>
          <w:tab w:val="left" w:pos="284"/>
          <w:tab w:val="left" w:pos="426"/>
          <w:tab w:val="left" w:pos="9639"/>
        </w:tabs>
        <w:spacing w:after="0" w:line="240" w:lineRule="auto"/>
        <w:ind w:firstLine="567"/>
        <w:jc w:val="both"/>
        <w:rPr>
          <w:rFonts w:ascii="Arial" w:hAnsi="Arial" w:cs="Arial"/>
          <w:sz w:val="24"/>
          <w:szCs w:val="24"/>
        </w:rPr>
      </w:pPr>
      <w:r>
        <w:rPr>
          <w:rFonts w:ascii="Arial" w:hAnsi="Arial" w:cs="Arial"/>
          <w:sz w:val="24"/>
          <w:szCs w:val="24"/>
          <w:u w:val="single"/>
        </w:rPr>
        <w:tab/>
      </w:r>
      <w:r>
        <w:rPr>
          <w:rFonts w:ascii="Arial" w:hAnsi="Arial" w:cs="Arial"/>
          <w:sz w:val="24"/>
          <w:szCs w:val="24"/>
          <w:u w:val="single"/>
        </w:rPr>
        <w:tab/>
        <w:t xml:space="preserve"> </w:t>
      </w:r>
      <w:r>
        <w:rPr>
          <w:rFonts w:ascii="Arial" w:hAnsi="Arial" w:cs="Arial"/>
          <w:sz w:val="24"/>
          <w:szCs w:val="24"/>
        </w:rPr>
        <w:t xml:space="preserve">на </w:t>
      </w:r>
      <w:proofErr w:type="gramStart"/>
      <w:r>
        <w:rPr>
          <w:rFonts w:ascii="Arial" w:hAnsi="Arial" w:cs="Arial"/>
          <w:sz w:val="24"/>
          <w:szCs w:val="24"/>
        </w:rPr>
        <w:t>л</w:t>
      </w:r>
      <w:proofErr w:type="gramEnd"/>
      <w:r>
        <w:rPr>
          <w:rFonts w:ascii="Arial" w:hAnsi="Arial" w:cs="Arial"/>
          <w:sz w:val="24"/>
          <w:szCs w:val="24"/>
        </w:rPr>
        <w:t>.;</w:t>
      </w:r>
    </w:p>
    <w:p w:rsidR="00880C2B" w:rsidRDefault="00880C2B" w:rsidP="00880C2B">
      <w:pPr>
        <w:tabs>
          <w:tab w:val="left" w:pos="284"/>
          <w:tab w:val="left" w:pos="426"/>
        </w:tabs>
        <w:spacing w:after="0" w:line="240" w:lineRule="auto"/>
        <w:ind w:firstLine="567"/>
        <w:jc w:val="both"/>
        <w:rPr>
          <w:rFonts w:ascii="Arial" w:hAnsi="Arial" w:cs="Arial"/>
          <w:sz w:val="24"/>
          <w:szCs w:val="24"/>
        </w:rPr>
      </w:pPr>
      <w:r>
        <w:rPr>
          <w:rFonts w:ascii="Arial" w:hAnsi="Arial" w:cs="Arial"/>
          <w:sz w:val="24"/>
          <w:szCs w:val="24"/>
        </w:rPr>
        <w:t xml:space="preserve">письменные объяснения и замечания по содержанию протокола на </w:t>
      </w:r>
      <w:proofErr w:type="gramStart"/>
      <w:r>
        <w:rPr>
          <w:rFonts w:ascii="Arial" w:hAnsi="Arial" w:cs="Arial"/>
          <w:sz w:val="24"/>
          <w:szCs w:val="24"/>
        </w:rPr>
        <w:t>л</w:t>
      </w:r>
      <w:proofErr w:type="gramEnd"/>
      <w:r>
        <w:rPr>
          <w:rFonts w:ascii="Arial" w:hAnsi="Arial" w:cs="Arial"/>
          <w:sz w:val="24"/>
          <w:szCs w:val="24"/>
        </w:rPr>
        <w:t>.</w:t>
      </w:r>
    </w:p>
    <w:p w:rsidR="00880C2B" w:rsidRDefault="00880C2B" w:rsidP="00880C2B">
      <w:pPr>
        <w:tabs>
          <w:tab w:val="left" w:pos="284"/>
          <w:tab w:val="left" w:pos="426"/>
        </w:tabs>
        <w:spacing w:after="0" w:line="240" w:lineRule="auto"/>
        <w:rPr>
          <w:rFonts w:ascii="Arial" w:hAnsi="Arial" w:cs="Arial"/>
          <w:sz w:val="24"/>
          <w:szCs w:val="24"/>
        </w:rPr>
      </w:pPr>
    </w:p>
    <w:p w:rsidR="00880C2B" w:rsidRDefault="00880C2B" w:rsidP="00880C2B">
      <w:pPr>
        <w:tabs>
          <w:tab w:val="left" w:pos="284"/>
          <w:tab w:val="left" w:pos="426"/>
        </w:tabs>
        <w:spacing w:after="0" w:line="240" w:lineRule="auto"/>
        <w:rPr>
          <w:rFonts w:ascii="Arial" w:hAnsi="Arial" w:cs="Arial"/>
          <w:sz w:val="24"/>
          <w:szCs w:val="24"/>
        </w:rPr>
      </w:pPr>
      <w:r>
        <w:rPr>
          <w:rFonts w:ascii="Arial" w:hAnsi="Arial" w:cs="Arial"/>
          <w:sz w:val="24"/>
          <w:szCs w:val="24"/>
        </w:rPr>
        <w:t>Протокол получил на руки:</w:t>
      </w:r>
    </w:p>
    <w:p w:rsidR="00880C2B" w:rsidRDefault="00880C2B" w:rsidP="00880C2B">
      <w:pPr>
        <w:tabs>
          <w:tab w:val="left" w:pos="284"/>
          <w:tab w:val="left" w:pos="426"/>
        </w:tabs>
        <w:spacing w:after="0" w:line="240" w:lineRule="auto"/>
        <w:rPr>
          <w:rFonts w:ascii="Arial" w:hAnsi="Arial" w:cs="Arial"/>
          <w:sz w:val="24"/>
          <w:szCs w:val="24"/>
        </w:rPr>
      </w:pPr>
    </w:p>
    <w:p w:rsidR="00880C2B" w:rsidRDefault="00880C2B" w:rsidP="00880C2B">
      <w:pPr>
        <w:tabs>
          <w:tab w:val="left" w:pos="284"/>
          <w:tab w:val="left" w:pos="426"/>
        </w:tabs>
        <w:spacing w:after="0" w:line="240" w:lineRule="auto"/>
        <w:rPr>
          <w:rFonts w:ascii="Arial" w:hAnsi="Arial" w:cs="Arial"/>
          <w:sz w:val="24"/>
          <w:szCs w:val="24"/>
        </w:rPr>
      </w:pP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rPr>
        <w:t xml:space="preserve"> </w:t>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p>
    <w:p w:rsidR="00880C2B" w:rsidRDefault="00880C2B" w:rsidP="00880C2B">
      <w:pPr>
        <w:tabs>
          <w:tab w:val="left" w:pos="284"/>
          <w:tab w:val="left" w:pos="426"/>
        </w:tabs>
        <w:spacing w:after="0" w:line="240" w:lineRule="auto"/>
        <w:rPr>
          <w:rFonts w:ascii="Arial" w:hAnsi="Arial" w:cs="Arial"/>
          <w:sz w:val="24"/>
          <w:szCs w:val="24"/>
        </w:rPr>
      </w:pPr>
      <w:r>
        <w:rPr>
          <w:rFonts w:ascii="Arial" w:hAnsi="Arial" w:cs="Arial"/>
          <w:sz w:val="24"/>
          <w:szCs w:val="24"/>
        </w:rPr>
        <w:t xml:space="preserve">                               </w:t>
      </w:r>
      <w:r>
        <w:rPr>
          <w:rFonts w:ascii="Arial" w:hAnsi="Arial" w:cs="Arial"/>
          <w:i/>
          <w:sz w:val="24"/>
          <w:szCs w:val="24"/>
        </w:rPr>
        <w:t>ФИО                                                              (подпись)</w:t>
      </w:r>
    </w:p>
    <w:p w:rsidR="00880C2B" w:rsidRDefault="00880C2B" w:rsidP="00880C2B">
      <w:pPr>
        <w:tabs>
          <w:tab w:val="left" w:pos="284"/>
          <w:tab w:val="left" w:pos="426"/>
        </w:tabs>
        <w:spacing w:after="0" w:line="240" w:lineRule="auto"/>
        <w:rPr>
          <w:rFonts w:ascii="Arial" w:hAnsi="Arial" w:cs="Arial"/>
          <w:i/>
          <w:sz w:val="24"/>
          <w:szCs w:val="24"/>
        </w:rPr>
      </w:pPr>
    </w:p>
    <w:p w:rsidR="00880C2B" w:rsidRDefault="00880C2B" w:rsidP="00880C2B">
      <w:pPr>
        <w:tabs>
          <w:tab w:val="left" w:pos="284"/>
          <w:tab w:val="left" w:pos="426"/>
        </w:tabs>
        <w:spacing w:after="0" w:line="240" w:lineRule="auto"/>
        <w:rPr>
          <w:rFonts w:ascii="Arial" w:hAnsi="Arial" w:cs="Arial"/>
          <w:sz w:val="24"/>
          <w:szCs w:val="24"/>
        </w:rPr>
      </w:pPr>
      <w:r>
        <w:rPr>
          <w:rFonts w:ascii="Arial" w:hAnsi="Arial" w:cs="Arial"/>
          <w:sz w:val="24"/>
          <w:szCs w:val="24"/>
        </w:rPr>
        <w:t>От подписи протокола отказался:</w:t>
      </w:r>
    </w:p>
    <w:p w:rsidR="00880C2B" w:rsidRDefault="00880C2B" w:rsidP="00880C2B">
      <w:pPr>
        <w:tabs>
          <w:tab w:val="left" w:pos="284"/>
          <w:tab w:val="left" w:pos="426"/>
        </w:tabs>
        <w:spacing w:after="0" w:line="240" w:lineRule="auto"/>
        <w:rPr>
          <w:rFonts w:ascii="Arial" w:hAnsi="Arial" w:cs="Arial"/>
          <w:sz w:val="24"/>
          <w:szCs w:val="24"/>
        </w:rPr>
      </w:pPr>
    </w:p>
    <w:p w:rsidR="00880C2B" w:rsidRDefault="00880C2B" w:rsidP="00880C2B">
      <w:pPr>
        <w:spacing w:after="0" w:line="240" w:lineRule="auto"/>
        <w:ind w:right="-54"/>
        <w:rPr>
          <w:rFonts w:ascii="Arial" w:hAnsi="Arial" w:cs="Arial"/>
          <w:sz w:val="24"/>
          <w:szCs w:val="24"/>
        </w:rPr>
      </w:pPr>
      <w:r>
        <w:rPr>
          <w:rFonts w:ascii="Arial" w:hAnsi="Arial" w:cs="Arial"/>
          <w:bCs/>
          <w:i/>
          <w:sz w:val="24"/>
          <w:szCs w:val="24"/>
          <w:u w:val="single"/>
        </w:rPr>
        <w:t xml:space="preserve"> </w:t>
      </w:r>
      <w:r>
        <w:rPr>
          <w:rFonts w:ascii="Arial" w:hAnsi="Arial" w:cs="Arial"/>
          <w:bCs/>
          <w:i/>
          <w:sz w:val="24"/>
          <w:szCs w:val="24"/>
          <w:u w:val="single"/>
        </w:rPr>
        <w:tab/>
      </w:r>
      <w:r>
        <w:rPr>
          <w:rFonts w:ascii="Arial" w:hAnsi="Arial" w:cs="Arial"/>
          <w:bCs/>
          <w:i/>
          <w:sz w:val="24"/>
          <w:szCs w:val="24"/>
          <w:u w:val="single"/>
        </w:rPr>
        <w:tab/>
      </w:r>
      <w:r>
        <w:rPr>
          <w:rFonts w:ascii="Arial" w:hAnsi="Arial" w:cs="Arial"/>
          <w:bCs/>
          <w:i/>
          <w:sz w:val="24"/>
          <w:szCs w:val="24"/>
          <w:u w:val="single"/>
        </w:rPr>
        <w:tab/>
      </w:r>
      <w:r>
        <w:rPr>
          <w:rFonts w:ascii="Arial" w:hAnsi="Arial" w:cs="Arial"/>
          <w:bCs/>
          <w:i/>
          <w:sz w:val="24"/>
          <w:szCs w:val="24"/>
          <w:u w:val="single"/>
        </w:rPr>
        <w:tab/>
        <w:t xml:space="preserve"> </w:t>
      </w:r>
      <w:r>
        <w:rPr>
          <w:rFonts w:ascii="Arial" w:hAnsi="Arial" w:cs="Arial"/>
          <w:bCs/>
          <w:i/>
          <w:sz w:val="24"/>
          <w:szCs w:val="24"/>
          <w:u w:val="single"/>
        </w:rPr>
        <w:tab/>
      </w:r>
      <w:r>
        <w:rPr>
          <w:rFonts w:ascii="Arial" w:hAnsi="Arial" w:cs="Arial"/>
          <w:bCs/>
          <w:i/>
          <w:sz w:val="24"/>
          <w:szCs w:val="24"/>
          <w:u w:val="single"/>
        </w:rPr>
        <w:tab/>
      </w:r>
      <w:r>
        <w:rPr>
          <w:rFonts w:ascii="Arial" w:hAnsi="Arial" w:cs="Arial"/>
          <w:bCs/>
          <w:i/>
          <w:sz w:val="24"/>
          <w:szCs w:val="24"/>
          <w:u w:val="single"/>
        </w:rPr>
        <w:tab/>
      </w:r>
      <w:r>
        <w:rPr>
          <w:rFonts w:ascii="Arial" w:hAnsi="Arial" w:cs="Arial"/>
          <w:bCs/>
          <w:i/>
          <w:sz w:val="24"/>
          <w:szCs w:val="24"/>
          <w:u w:val="single"/>
        </w:rPr>
        <w:tab/>
        <w:t xml:space="preserve"> </w:t>
      </w:r>
    </w:p>
    <w:p w:rsidR="00880C2B" w:rsidRDefault="00880C2B" w:rsidP="00880C2B">
      <w:pPr>
        <w:tabs>
          <w:tab w:val="left" w:pos="284"/>
          <w:tab w:val="left" w:pos="426"/>
        </w:tabs>
        <w:spacing w:after="0" w:line="240" w:lineRule="auto"/>
        <w:rPr>
          <w:rFonts w:ascii="Arial" w:hAnsi="Arial" w:cs="Arial"/>
          <w:sz w:val="24"/>
          <w:szCs w:val="24"/>
        </w:rPr>
      </w:pPr>
      <w:r>
        <w:rPr>
          <w:rFonts w:ascii="Arial" w:hAnsi="Arial" w:cs="Arial"/>
          <w:sz w:val="24"/>
          <w:szCs w:val="24"/>
        </w:rPr>
        <w:t xml:space="preserve"> (</w:t>
      </w:r>
      <w:r>
        <w:rPr>
          <w:rFonts w:ascii="Arial" w:hAnsi="Arial" w:cs="Arial"/>
          <w:bCs/>
          <w:i/>
          <w:sz w:val="24"/>
          <w:szCs w:val="24"/>
        </w:rPr>
        <w:t>подпись должностного лица</w:t>
      </w:r>
      <w:r>
        <w:rPr>
          <w:rFonts w:ascii="Arial" w:hAnsi="Arial" w:cs="Arial"/>
          <w:sz w:val="24"/>
          <w:szCs w:val="24"/>
        </w:rPr>
        <w:t>) (</w:t>
      </w:r>
      <w:r>
        <w:rPr>
          <w:rFonts w:ascii="Arial" w:hAnsi="Arial" w:cs="Arial"/>
          <w:bCs/>
          <w:i/>
          <w:sz w:val="24"/>
          <w:szCs w:val="24"/>
        </w:rPr>
        <w:t>Ф.И.О. должностного лица)</w:t>
      </w:r>
    </w:p>
    <w:p w:rsidR="00880C2B" w:rsidRDefault="00880C2B" w:rsidP="00880C2B">
      <w:pPr>
        <w:tabs>
          <w:tab w:val="left" w:pos="284"/>
          <w:tab w:val="left" w:pos="426"/>
        </w:tabs>
        <w:spacing w:after="0" w:line="240" w:lineRule="auto"/>
        <w:rPr>
          <w:rFonts w:ascii="Arial" w:hAnsi="Arial" w:cs="Arial"/>
          <w:sz w:val="24"/>
          <w:szCs w:val="24"/>
        </w:rPr>
      </w:pPr>
      <w:r>
        <w:rPr>
          <w:rFonts w:ascii="Arial" w:hAnsi="Arial" w:cs="Arial"/>
          <w:sz w:val="24"/>
          <w:szCs w:val="24"/>
        </w:rPr>
        <w:t xml:space="preserve"> </w:t>
      </w:r>
    </w:p>
    <w:p w:rsidR="00880C2B" w:rsidRDefault="00880C2B" w:rsidP="00880C2B">
      <w:pPr>
        <w:tabs>
          <w:tab w:val="left" w:pos="284"/>
          <w:tab w:val="left" w:pos="426"/>
        </w:tabs>
        <w:spacing w:after="0" w:line="240" w:lineRule="auto"/>
        <w:rPr>
          <w:rFonts w:ascii="Arial" w:hAnsi="Arial" w:cs="Arial"/>
          <w:i/>
          <w:sz w:val="24"/>
          <w:szCs w:val="24"/>
        </w:rPr>
      </w:pPr>
    </w:p>
    <w:p w:rsidR="00880C2B" w:rsidRDefault="00880C2B" w:rsidP="00880C2B">
      <w:pPr>
        <w:tabs>
          <w:tab w:val="left" w:pos="284"/>
          <w:tab w:val="left" w:pos="426"/>
        </w:tabs>
        <w:spacing w:after="0" w:line="240" w:lineRule="auto"/>
        <w:rPr>
          <w:rFonts w:ascii="Arial" w:hAnsi="Arial" w:cs="Arial"/>
          <w:sz w:val="24"/>
          <w:szCs w:val="24"/>
        </w:rPr>
      </w:pPr>
      <w:r>
        <w:rPr>
          <w:rFonts w:ascii="Arial" w:hAnsi="Arial" w:cs="Arial"/>
          <w:sz w:val="24"/>
          <w:szCs w:val="24"/>
        </w:rPr>
        <w:t xml:space="preserve">Особые отметки: </w:t>
      </w:r>
    </w:p>
    <w:p w:rsidR="00880C2B" w:rsidRDefault="00880C2B" w:rsidP="00880C2B">
      <w:pPr>
        <w:tabs>
          <w:tab w:val="left" w:pos="284"/>
          <w:tab w:val="left" w:pos="426"/>
        </w:tabs>
        <w:spacing w:after="0" w:line="240" w:lineRule="auto"/>
        <w:rPr>
          <w:rFonts w:ascii="Arial" w:hAnsi="Arial" w:cs="Arial"/>
          <w:sz w:val="24"/>
          <w:szCs w:val="24"/>
        </w:rPr>
      </w:pP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p>
    <w:p w:rsidR="00880C2B" w:rsidRDefault="00880C2B" w:rsidP="00880C2B">
      <w:pPr>
        <w:tabs>
          <w:tab w:val="left" w:pos="284"/>
          <w:tab w:val="left" w:pos="426"/>
        </w:tabs>
        <w:spacing w:after="0" w:line="240" w:lineRule="auto"/>
        <w:rPr>
          <w:rFonts w:ascii="Arial" w:hAnsi="Arial" w:cs="Arial"/>
          <w:sz w:val="24"/>
          <w:szCs w:val="24"/>
          <w:u w:val="single"/>
        </w:rPr>
      </w:pPr>
    </w:p>
    <w:p w:rsidR="00880C2B" w:rsidRDefault="00880C2B" w:rsidP="00880C2B">
      <w:pPr>
        <w:tabs>
          <w:tab w:val="left" w:pos="284"/>
          <w:tab w:val="left" w:pos="426"/>
        </w:tabs>
        <w:spacing w:after="0" w:line="240" w:lineRule="auto"/>
        <w:rPr>
          <w:rFonts w:ascii="Arial" w:hAnsi="Arial" w:cs="Arial"/>
          <w:sz w:val="24"/>
          <w:szCs w:val="24"/>
          <w:u w:val="single"/>
        </w:rPr>
      </w:pPr>
    </w:p>
    <w:p w:rsidR="00880C2B" w:rsidRDefault="00880C2B" w:rsidP="00880C2B">
      <w:pPr>
        <w:tabs>
          <w:tab w:val="left" w:pos="284"/>
          <w:tab w:val="left" w:pos="426"/>
        </w:tabs>
        <w:spacing w:after="0" w:line="240" w:lineRule="auto"/>
        <w:rPr>
          <w:rFonts w:ascii="Arial" w:hAnsi="Arial" w:cs="Arial"/>
          <w:sz w:val="24"/>
          <w:szCs w:val="24"/>
        </w:rPr>
      </w:pPr>
      <w:r>
        <w:rPr>
          <w:rFonts w:ascii="Arial" w:hAnsi="Arial" w:cs="Arial"/>
          <w:sz w:val="24"/>
          <w:szCs w:val="24"/>
        </w:rPr>
        <w:t xml:space="preserve">Подпись должностного лица, </w:t>
      </w:r>
    </w:p>
    <w:p w:rsidR="00880C2B" w:rsidRDefault="00880C2B" w:rsidP="00880C2B">
      <w:pPr>
        <w:tabs>
          <w:tab w:val="left" w:pos="284"/>
          <w:tab w:val="left" w:pos="426"/>
        </w:tabs>
        <w:spacing w:after="0" w:line="240" w:lineRule="auto"/>
        <w:rPr>
          <w:rFonts w:ascii="Arial" w:hAnsi="Arial" w:cs="Arial"/>
          <w:sz w:val="24"/>
          <w:szCs w:val="24"/>
        </w:rPr>
      </w:pPr>
      <w:proofErr w:type="gramStart"/>
      <w:r>
        <w:rPr>
          <w:rFonts w:ascii="Arial" w:hAnsi="Arial" w:cs="Arial"/>
          <w:sz w:val="24"/>
          <w:szCs w:val="24"/>
        </w:rPr>
        <w:t>составившего</w:t>
      </w:r>
      <w:proofErr w:type="gramEnd"/>
      <w:r>
        <w:rPr>
          <w:rFonts w:ascii="Arial" w:hAnsi="Arial" w:cs="Arial"/>
          <w:sz w:val="24"/>
          <w:szCs w:val="24"/>
        </w:rPr>
        <w:t xml:space="preserve"> протокол </w:t>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rPr>
        <w:t xml:space="preserve"> </w:t>
      </w:r>
      <w:r>
        <w:rPr>
          <w:rFonts w:ascii="Arial" w:hAnsi="Arial" w:cs="Arial"/>
          <w:sz w:val="24"/>
          <w:szCs w:val="24"/>
          <w:u w:val="single"/>
        </w:rPr>
        <w:tab/>
      </w:r>
      <w:r>
        <w:rPr>
          <w:rFonts w:ascii="Arial" w:hAnsi="Arial" w:cs="Arial"/>
          <w:sz w:val="24"/>
          <w:szCs w:val="24"/>
          <w:u w:val="single"/>
        </w:rPr>
        <w:tab/>
      </w:r>
    </w:p>
    <w:p w:rsidR="00880C2B" w:rsidRDefault="00880C2B" w:rsidP="00880C2B">
      <w:pPr>
        <w:tabs>
          <w:tab w:val="left" w:pos="284"/>
          <w:tab w:val="left" w:pos="426"/>
        </w:tabs>
        <w:spacing w:after="0" w:line="240" w:lineRule="auto"/>
        <w:rPr>
          <w:rFonts w:ascii="Arial" w:hAnsi="Arial" w:cs="Arial"/>
          <w:sz w:val="24"/>
          <w:szCs w:val="24"/>
        </w:rPr>
      </w:pPr>
      <w:r>
        <w:rPr>
          <w:rFonts w:ascii="Arial" w:hAnsi="Arial" w:cs="Arial"/>
          <w:i/>
          <w:sz w:val="24"/>
          <w:szCs w:val="24"/>
        </w:rPr>
        <w:t xml:space="preserve">                                                                                 (подпись)                    (Фамилия, И.О.)</w:t>
      </w:r>
    </w:p>
    <w:p w:rsidR="00880C2B" w:rsidRDefault="00880C2B" w:rsidP="00880C2B">
      <w:pPr>
        <w:tabs>
          <w:tab w:val="left" w:pos="284"/>
          <w:tab w:val="left" w:pos="426"/>
        </w:tabs>
        <w:spacing w:after="0" w:line="240" w:lineRule="auto"/>
        <w:jc w:val="center"/>
        <w:rPr>
          <w:rFonts w:ascii="Arial" w:hAnsi="Arial" w:cs="Arial"/>
          <w:i/>
          <w:sz w:val="24"/>
          <w:szCs w:val="24"/>
        </w:rPr>
      </w:pPr>
    </w:p>
    <w:p w:rsidR="00880C2B" w:rsidRDefault="00880C2B" w:rsidP="00880C2B">
      <w:pPr>
        <w:rPr>
          <w:rFonts w:ascii="Arial" w:hAnsi="Arial" w:cs="Arial"/>
          <w:i/>
          <w:sz w:val="24"/>
          <w:szCs w:val="24"/>
        </w:rPr>
      </w:pPr>
    </w:p>
    <w:p w:rsidR="00880C2B" w:rsidRDefault="00880C2B" w:rsidP="00880C2B">
      <w:pPr>
        <w:rPr>
          <w:rFonts w:ascii="Arial" w:hAnsi="Arial" w:cs="Arial"/>
          <w:i/>
          <w:sz w:val="24"/>
          <w:szCs w:val="24"/>
        </w:rPr>
      </w:pPr>
    </w:p>
    <w:p w:rsidR="00880C2B" w:rsidRDefault="00880C2B" w:rsidP="00880C2B">
      <w:pPr>
        <w:rPr>
          <w:rFonts w:ascii="Arial" w:hAnsi="Arial" w:cs="Arial"/>
          <w:i/>
          <w:sz w:val="24"/>
          <w:szCs w:val="24"/>
        </w:rPr>
      </w:pPr>
    </w:p>
    <w:p w:rsidR="00880C2B" w:rsidRDefault="00880C2B" w:rsidP="00880C2B">
      <w:pPr>
        <w:spacing w:after="0"/>
        <w:ind w:left="6521"/>
        <w:rPr>
          <w:rFonts w:ascii="Arial" w:hAnsi="Arial" w:cs="Arial"/>
          <w:i/>
          <w:sz w:val="24"/>
          <w:szCs w:val="24"/>
        </w:rPr>
      </w:pPr>
    </w:p>
    <w:p w:rsidR="00880C2B" w:rsidRDefault="00880C2B" w:rsidP="00880C2B">
      <w:pPr>
        <w:spacing w:after="0"/>
        <w:ind w:left="6521"/>
        <w:rPr>
          <w:rFonts w:ascii="Arial" w:hAnsi="Arial" w:cs="Arial"/>
          <w:i/>
          <w:sz w:val="24"/>
          <w:szCs w:val="24"/>
        </w:rPr>
      </w:pPr>
    </w:p>
    <w:p w:rsidR="00880C2B" w:rsidRDefault="00880C2B" w:rsidP="00880C2B">
      <w:pPr>
        <w:spacing w:after="0"/>
        <w:ind w:left="6521"/>
        <w:rPr>
          <w:rFonts w:ascii="Arial" w:hAnsi="Arial" w:cs="Arial"/>
          <w:i/>
          <w:sz w:val="24"/>
          <w:szCs w:val="24"/>
        </w:rPr>
      </w:pPr>
    </w:p>
    <w:p w:rsidR="00880C2B" w:rsidRDefault="00880C2B" w:rsidP="00880C2B">
      <w:pPr>
        <w:spacing w:after="0"/>
        <w:ind w:left="6521"/>
        <w:rPr>
          <w:rFonts w:ascii="Arial" w:hAnsi="Arial" w:cs="Arial"/>
          <w:i/>
          <w:sz w:val="24"/>
          <w:szCs w:val="24"/>
        </w:rPr>
      </w:pPr>
    </w:p>
    <w:p w:rsidR="00880C2B" w:rsidRDefault="00880C2B" w:rsidP="00880C2B">
      <w:pPr>
        <w:spacing w:after="0"/>
        <w:ind w:left="6521"/>
        <w:rPr>
          <w:rFonts w:ascii="Arial" w:hAnsi="Arial" w:cs="Arial"/>
          <w:i/>
          <w:sz w:val="24"/>
          <w:szCs w:val="24"/>
        </w:rPr>
      </w:pPr>
    </w:p>
    <w:p w:rsidR="00880C2B" w:rsidRDefault="00880C2B" w:rsidP="00880C2B">
      <w:pPr>
        <w:spacing w:after="0"/>
        <w:ind w:left="6521"/>
        <w:rPr>
          <w:rFonts w:ascii="Arial" w:hAnsi="Arial" w:cs="Arial"/>
          <w:sz w:val="24"/>
          <w:szCs w:val="24"/>
        </w:rPr>
      </w:pPr>
    </w:p>
    <w:p w:rsidR="00880C2B" w:rsidRDefault="00880C2B" w:rsidP="00880C2B">
      <w:pPr>
        <w:spacing w:after="0"/>
        <w:ind w:left="6521"/>
        <w:rPr>
          <w:rFonts w:ascii="Arial" w:hAnsi="Arial" w:cs="Arial"/>
          <w:sz w:val="24"/>
          <w:szCs w:val="24"/>
        </w:rPr>
      </w:pPr>
    </w:p>
    <w:p w:rsidR="00880C2B" w:rsidRDefault="00880C2B" w:rsidP="00880C2B">
      <w:pPr>
        <w:spacing w:after="0"/>
        <w:ind w:left="6521"/>
        <w:rPr>
          <w:rFonts w:ascii="Arial" w:hAnsi="Arial" w:cs="Arial"/>
          <w:sz w:val="24"/>
          <w:szCs w:val="24"/>
        </w:rPr>
      </w:pPr>
    </w:p>
    <w:p w:rsidR="00880C2B" w:rsidRDefault="00880C2B" w:rsidP="00880C2B">
      <w:pPr>
        <w:spacing w:after="0"/>
        <w:ind w:left="6521"/>
        <w:rPr>
          <w:rFonts w:ascii="Arial" w:hAnsi="Arial" w:cs="Arial"/>
          <w:sz w:val="24"/>
          <w:szCs w:val="24"/>
        </w:rPr>
      </w:pPr>
    </w:p>
    <w:p w:rsidR="00880C2B" w:rsidRDefault="00880C2B" w:rsidP="00880C2B">
      <w:pPr>
        <w:spacing w:after="0"/>
        <w:ind w:left="6521"/>
        <w:rPr>
          <w:rFonts w:ascii="Arial" w:hAnsi="Arial" w:cs="Arial"/>
          <w:sz w:val="24"/>
          <w:szCs w:val="24"/>
        </w:rPr>
      </w:pPr>
    </w:p>
    <w:p w:rsidR="00880C2B" w:rsidRDefault="00880C2B" w:rsidP="00880C2B">
      <w:pPr>
        <w:spacing w:after="0"/>
        <w:ind w:left="6521"/>
        <w:rPr>
          <w:rFonts w:ascii="Arial" w:hAnsi="Arial" w:cs="Arial"/>
          <w:sz w:val="24"/>
          <w:szCs w:val="24"/>
        </w:rPr>
      </w:pPr>
    </w:p>
    <w:p w:rsidR="00880C2B" w:rsidRDefault="00880C2B" w:rsidP="00880C2B">
      <w:pPr>
        <w:spacing w:after="0"/>
        <w:ind w:left="6521"/>
        <w:rPr>
          <w:rFonts w:ascii="Arial" w:hAnsi="Arial" w:cs="Arial"/>
          <w:sz w:val="24"/>
          <w:szCs w:val="24"/>
        </w:rPr>
      </w:pPr>
    </w:p>
    <w:p w:rsidR="00880C2B" w:rsidRDefault="00880C2B" w:rsidP="00880C2B">
      <w:pPr>
        <w:spacing w:after="0"/>
        <w:ind w:left="6521"/>
        <w:rPr>
          <w:rFonts w:ascii="Arial" w:hAnsi="Arial" w:cs="Arial"/>
          <w:sz w:val="24"/>
          <w:szCs w:val="24"/>
        </w:rPr>
      </w:pPr>
    </w:p>
    <w:p w:rsidR="00880C2B" w:rsidRDefault="00880C2B" w:rsidP="00880C2B">
      <w:pPr>
        <w:spacing w:after="0"/>
        <w:ind w:left="6521"/>
        <w:rPr>
          <w:rFonts w:ascii="Arial" w:hAnsi="Arial" w:cs="Arial"/>
          <w:sz w:val="24"/>
          <w:szCs w:val="24"/>
        </w:rPr>
      </w:pPr>
    </w:p>
    <w:p w:rsidR="00880C2B" w:rsidRDefault="00880C2B" w:rsidP="00880C2B">
      <w:pPr>
        <w:spacing w:after="0"/>
        <w:ind w:left="6521"/>
        <w:rPr>
          <w:rFonts w:ascii="Arial" w:hAnsi="Arial" w:cs="Arial"/>
          <w:sz w:val="24"/>
          <w:szCs w:val="24"/>
        </w:rPr>
      </w:pPr>
    </w:p>
    <w:p w:rsidR="00880C2B" w:rsidRDefault="00880C2B" w:rsidP="00880C2B">
      <w:pPr>
        <w:widowControl w:val="0"/>
        <w:tabs>
          <w:tab w:val="left" w:pos="1276"/>
        </w:tabs>
        <w:autoSpaceDE w:val="0"/>
        <w:spacing w:after="0"/>
        <w:jc w:val="both"/>
        <w:rPr>
          <w:rFonts w:ascii="Arial" w:hAnsi="Arial" w:cs="Arial"/>
          <w:sz w:val="24"/>
          <w:szCs w:val="24"/>
        </w:rPr>
      </w:pPr>
    </w:p>
    <w:p w:rsidR="00880C2B" w:rsidRDefault="00880C2B" w:rsidP="00880C2B">
      <w:pPr>
        <w:widowControl w:val="0"/>
        <w:tabs>
          <w:tab w:val="left" w:pos="1276"/>
        </w:tabs>
        <w:autoSpaceDE w:val="0"/>
        <w:spacing w:after="0"/>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spacing w:after="0"/>
        <w:ind w:left="6521"/>
        <w:rPr>
          <w:rFonts w:ascii="Arial" w:hAnsi="Arial" w:cs="Arial"/>
          <w:spacing w:val="-2"/>
          <w:sz w:val="24"/>
          <w:szCs w:val="24"/>
        </w:rPr>
      </w:pPr>
      <w:r>
        <w:rPr>
          <w:rFonts w:ascii="Arial" w:hAnsi="Arial" w:cs="Arial"/>
          <w:spacing w:val="-2"/>
          <w:sz w:val="24"/>
          <w:szCs w:val="24"/>
        </w:rPr>
        <w:tab/>
      </w:r>
      <w:r>
        <w:rPr>
          <w:rFonts w:ascii="Arial" w:hAnsi="Arial" w:cs="Arial"/>
          <w:spacing w:val="-2"/>
          <w:sz w:val="24"/>
          <w:szCs w:val="24"/>
        </w:rPr>
        <w:tab/>
      </w:r>
    </w:p>
    <w:p w:rsidR="00880C2B" w:rsidRDefault="00880C2B" w:rsidP="00880C2B">
      <w:pPr>
        <w:spacing w:after="0"/>
        <w:ind w:left="6521"/>
        <w:rPr>
          <w:rFonts w:ascii="Arial" w:hAnsi="Arial" w:cs="Arial"/>
          <w:spacing w:val="-2"/>
          <w:sz w:val="24"/>
          <w:szCs w:val="24"/>
        </w:rPr>
      </w:pPr>
    </w:p>
    <w:p w:rsidR="00880C2B" w:rsidRDefault="00880C2B" w:rsidP="00880C2B">
      <w:pPr>
        <w:spacing w:after="0"/>
        <w:ind w:left="6521"/>
        <w:rPr>
          <w:rFonts w:ascii="Arial" w:hAnsi="Arial" w:cs="Arial"/>
          <w:spacing w:val="-2"/>
          <w:sz w:val="24"/>
          <w:szCs w:val="24"/>
        </w:rPr>
      </w:pPr>
    </w:p>
    <w:p w:rsidR="00880C2B" w:rsidRDefault="00880C2B" w:rsidP="00880C2B">
      <w:pPr>
        <w:spacing w:after="0"/>
        <w:ind w:left="6521"/>
        <w:rPr>
          <w:rFonts w:ascii="Arial" w:hAnsi="Arial" w:cs="Arial"/>
          <w:sz w:val="24"/>
          <w:szCs w:val="24"/>
        </w:rPr>
      </w:pPr>
      <w:r>
        <w:rPr>
          <w:rFonts w:ascii="Arial" w:hAnsi="Arial" w:cs="Arial"/>
          <w:spacing w:val="-2"/>
          <w:sz w:val="24"/>
          <w:szCs w:val="24"/>
        </w:rPr>
        <w:lastRenderedPageBreak/>
        <w:t xml:space="preserve">                  </w:t>
      </w:r>
      <w:r>
        <w:rPr>
          <w:rFonts w:ascii="Arial" w:hAnsi="Arial" w:cs="Arial"/>
          <w:sz w:val="24"/>
          <w:szCs w:val="24"/>
        </w:rPr>
        <w:t>Приложение № 6</w:t>
      </w:r>
    </w:p>
    <w:p w:rsidR="00880C2B" w:rsidRDefault="00880C2B" w:rsidP="00880C2B">
      <w:pPr>
        <w:tabs>
          <w:tab w:val="left" w:pos="6237"/>
        </w:tabs>
        <w:spacing w:after="0" w:line="240" w:lineRule="auto"/>
        <w:ind w:left="6521"/>
        <w:rPr>
          <w:rFonts w:ascii="Arial" w:hAnsi="Arial" w:cs="Arial"/>
          <w:sz w:val="24"/>
          <w:szCs w:val="24"/>
        </w:rPr>
      </w:pPr>
      <w:r>
        <w:rPr>
          <w:rFonts w:ascii="Arial" w:hAnsi="Arial" w:cs="Arial"/>
          <w:sz w:val="24"/>
          <w:szCs w:val="24"/>
        </w:rPr>
        <w:t xml:space="preserve">                     к Регламенту</w:t>
      </w:r>
    </w:p>
    <w:p w:rsidR="00880C2B" w:rsidRDefault="00880C2B" w:rsidP="00880C2B">
      <w:pPr>
        <w:tabs>
          <w:tab w:val="left" w:pos="6237"/>
        </w:tabs>
        <w:spacing w:after="0" w:line="240" w:lineRule="auto"/>
        <w:ind w:left="6521"/>
        <w:rPr>
          <w:rFonts w:ascii="Arial" w:hAnsi="Arial" w:cs="Arial"/>
          <w:sz w:val="24"/>
          <w:szCs w:val="24"/>
        </w:rPr>
      </w:pPr>
    </w:p>
    <w:p w:rsidR="00880C2B" w:rsidRDefault="00880C2B" w:rsidP="00880C2B">
      <w:pPr>
        <w:tabs>
          <w:tab w:val="left" w:pos="6237"/>
        </w:tabs>
        <w:spacing w:after="0" w:line="240" w:lineRule="auto"/>
        <w:ind w:left="6521"/>
        <w:rPr>
          <w:rFonts w:ascii="Arial" w:hAnsi="Arial" w:cs="Arial"/>
          <w:sz w:val="24"/>
          <w:szCs w:val="24"/>
        </w:rPr>
      </w:pPr>
    </w:p>
    <w:p w:rsidR="00880C2B" w:rsidRDefault="00880C2B" w:rsidP="00880C2B">
      <w:pPr>
        <w:tabs>
          <w:tab w:val="left" w:pos="6237"/>
        </w:tabs>
        <w:spacing w:after="0" w:line="240" w:lineRule="auto"/>
        <w:ind w:left="6521"/>
        <w:rPr>
          <w:rFonts w:ascii="Arial" w:hAnsi="Arial" w:cs="Arial"/>
          <w:sz w:val="24"/>
          <w:szCs w:val="24"/>
        </w:rPr>
      </w:pPr>
    </w:p>
    <w:p w:rsidR="00880C2B" w:rsidRDefault="00880C2B" w:rsidP="00880C2B">
      <w:pPr>
        <w:widowControl w:val="0"/>
        <w:shd w:val="clear" w:color="auto" w:fill="FFFFFF"/>
        <w:spacing w:after="0" w:line="552" w:lineRule="exact"/>
        <w:jc w:val="center"/>
        <w:rPr>
          <w:rFonts w:ascii="Arial" w:hAnsi="Arial" w:cs="Arial"/>
          <w:sz w:val="24"/>
          <w:szCs w:val="24"/>
        </w:rPr>
      </w:pPr>
      <w:r>
        <w:rPr>
          <w:rFonts w:ascii="Arial" w:hAnsi="Arial" w:cs="Arial"/>
          <w:sz w:val="24"/>
          <w:szCs w:val="24"/>
        </w:rPr>
        <w:t>Форма задания на проведение планового (рейдового) осмотра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w:t>
      </w:r>
    </w:p>
    <w:p w:rsidR="00880C2B" w:rsidRDefault="00880C2B" w:rsidP="00880C2B">
      <w:pPr>
        <w:widowControl w:val="0"/>
        <w:shd w:val="clear" w:color="auto" w:fill="FFFFFF"/>
        <w:spacing w:after="0" w:line="379" w:lineRule="exact"/>
        <w:ind w:right="96"/>
        <w:jc w:val="center"/>
        <w:rPr>
          <w:rFonts w:ascii="Arial" w:hAnsi="Arial" w:cs="Arial"/>
          <w:sz w:val="24"/>
          <w:szCs w:val="24"/>
        </w:rPr>
      </w:pPr>
    </w:p>
    <w:p w:rsidR="00880C2B" w:rsidRDefault="00880C2B" w:rsidP="00880C2B">
      <w:pPr>
        <w:widowControl w:val="0"/>
        <w:shd w:val="clear" w:color="auto" w:fill="FFFFFF"/>
        <w:spacing w:after="0" w:line="379" w:lineRule="exact"/>
        <w:ind w:right="96"/>
        <w:jc w:val="center"/>
        <w:rPr>
          <w:rFonts w:ascii="Arial" w:hAnsi="Arial" w:cs="Arial"/>
          <w:sz w:val="24"/>
          <w:szCs w:val="24"/>
        </w:rPr>
      </w:pPr>
    </w:p>
    <w:p w:rsidR="00880C2B" w:rsidRDefault="00880C2B" w:rsidP="00880C2B">
      <w:pPr>
        <w:widowControl w:val="0"/>
        <w:shd w:val="clear" w:color="auto" w:fill="FFFFFF"/>
        <w:spacing w:after="0" w:line="379" w:lineRule="exact"/>
        <w:ind w:right="96"/>
        <w:jc w:val="center"/>
        <w:rPr>
          <w:rFonts w:ascii="Arial" w:hAnsi="Arial" w:cs="Arial"/>
          <w:sz w:val="24"/>
          <w:szCs w:val="24"/>
        </w:rPr>
      </w:pPr>
      <w:r>
        <w:rPr>
          <w:rFonts w:ascii="Arial" w:hAnsi="Arial" w:cs="Arial"/>
          <w:position w:val="2"/>
          <w:sz w:val="24"/>
          <w:szCs w:val="24"/>
        </w:rPr>
        <w:t>АДМИНИСТРАЦИЯ</w:t>
      </w:r>
    </w:p>
    <w:p w:rsidR="00880C2B" w:rsidRDefault="00880C2B" w:rsidP="00880C2B">
      <w:pPr>
        <w:widowControl w:val="0"/>
        <w:shd w:val="clear" w:color="auto" w:fill="FFFFFF"/>
        <w:spacing w:after="0" w:line="240" w:lineRule="auto"/>
        <w:rPr>
          <w:rFonts w:ascii="Arial" w:hAnsi="Arial" w:cs="Arial"/>
          <w:sz w:val="24"/>
          <w:szCs w:val="24"/>
        </w:rPr>
      </w:pPr>
      <w:r>
        <w:rPr>
          <w:rFonts w:ascii="Arial" w:hAnsi="Arial" w:cs="Arial"/>
          <w:sz w:val="24"/>
          <w:szCs w:val="24"/>
        </w:rPr>
        <w:t>_________________________________________________________________</w:t>
      </w:r>
    </w:p>
    <w:p w:rsidR="00880C2B" w:rsidRDefault="00880C2B" w:rsidP="00880C2B">
      <w:pPr>
        <w:widowControl w:val="0"/>
        <w:shd w:val="clear" w:color="auto" w:fill="FFFFFF"/>
        <w:spacing w:after="0" w:line="240" w:lineRule="auto"/>
        <w:ind w:right="91"/>
        <w:jc w:val="center"/>
        <w:rPr>
          <w:rFonts w:ascii="Arial" w:hAnsi="Arial" w:cs="Arial"/>
          <w:sz w:val="24"/>
          <w:szCs w:val="24"/>
        </w:rPr>
      </w:pPr>
      <w:r>
        <w:rPr>
          <w:rFonts w:ascii="Arial" w:hAnsi="Arial" w:cs="Arial"/>
          <w:sz w:val="24"/>
          <w:szCs w:val="24"/>
        </w:rPr>
        <w:t>МОСКОВСКОЙ ОБЛАСТИ</w:t>
      </w:r>
    </w:p>
    <w:p w:rsidR="00880C2B" w:rsidRDefault="00880C2B" w:rsidP="00880C2B">
      <w:pPr>
        <w:widowControl w:val="0"/>
        <w:shd w:val="clear" w:color="auto" w:fill="FFFFFF"/>
        <w:tabs>
          <w:tab w:val="left" w:pos="8827"/>
        </w:tabs>
        <w:spacing w:before="331" w:after="0" w:line="216" w:lineRule="exact"/>
        <w:rPr>
          <w:rFonts w:ascii="Arial" w:hAnsi="Arial" w:cs="Arial"/>
          <w:sz w:val="24"/>
          <w:szCs w:val="24"/>
        </w:rPr>
      </w:pPr>
      <w:r>
        <w:rPr>
          <w:rFonts w:ascii="Arial" w:hAnsi="Arial" w:cs="Arial"/>
          <w:spacing w:val="-1"/>
          <w:sz w:val="24"/>
          <w:szCs w:val="24"/>
        </w:rPr>
        <w:br/>
      </w:r>
      <w:r>
        <w:rPr>
          <w:rFonts w:ascii="Arial" w:hAnsi="Arial" w:cs="Arial"/>
          <w:spacing w:val="-2"/>
          <w:sz w:val="24"/>
          <w:szCs w:val="24"/>
        </w:rPr>
        <w:t xml:space="preserve">___________________________ </w:t>
      </w:r>
      <w:r>
        <w:rPr>
          <w:rFonts w:ascii="Arial" w:hAnsi="Arial" w:cs="Arial"/>
          <w:sz w:val="24"/>
          <w:szCs w:val="24"/>
        </w:rPr>
        <w:t xml:space="preserve">тел: </w:t>
      </w:r>
    </w:p>
    <w:p w:rsidR="00880C2B" w:rsidRDefault="00880C2B" w:rsidP="00880C2B">
      <w:pPr>
        <w:widowControl w:val="0"/>
        <w:shd w:val="clear" w:color="auto" w:fill="FFFFFF"/>
        <w:spacing w:before="5" w:after="0" w:line="240" w:lineRule="auto"/>
        <w:rPr>
          <w:rFonts w:ascii="Arial" w:hAnsi="Arial" w:cs="Arial"/>
          <w:sz w:val="24"/>
          <w:szCs w:val="24"/>
        </w:rPr>
      </w:pPr>
      <w:r>
        <w:rPr>
          <w:rFonts w:ascii="Arial" w:hAnsi="Arial" w:cs="Arial"/>
          <w:sz w:val="24"/>
          <w:szCs w:val="24"/>
        </w:rPr>
        <w:t>___________________________ факс:</w:t>
      </w:r>
    </w:p>
    <w:p w:rsidR="00880C2B" w:rsidRDefault="00880C2B" w:rsidP="00880C2B">
      <w:pPr>
        <w:widowControl w:val="0"/>
        <w:shd w:val="clear" w:color="auto" w:fill="FFFFFF"/>
        <w:spacing w:before="5" w:after="0" w:line="240" w:lineRule="auto"/>
        <w:rPr>
          <w:rFonts w:ascii="Arial" w:hAnsi="Arial" w:cs="Arial"/>
          <w:sz w:val="24"/>
          <w:szCs w:val="24"/>
        </w:rPr>
      </w:pPr>
      <w:r>
        <w:rPr>
          <w:rFonts w:ascii="Arial" w:hAnsi="Arial" w:cs="Arial"/>
          <w:sz w:val="24"/>
          <w:szCs w:val="24"/>
        </w:rPr>
        <w:t xml:space="preserve"> (адрес)</w:t>
      </w:r>
    </w:p>
    <w:p w:rsidR="00880C2B" w:rsidRDefault="00880C2B" w:rsidP="00880C2B">
      <w:pPr>
        <w:widowControl w:val="0"/>
        <w:shd w:val="clear" w:color="auto" w:fill="FFFFFF"/>
        <w:spacing w:after="0" w:line="240" w:lineRule="auto"/>
        <w:ind w:left="6237"/>
        <w:rPr>
          <w:rFonts w:ascii="Arial" w:hAnsi="Arial" w:cs="Arial"/>
          <w:sz w:val="24"/>
          <w:szCs w:val="24"/>
        </w:rPr>
      </w:pPr>
      <w:r>
        <w:rPr>
          <w:rFonts w:ascii="Arial" w:hAnsi="Arial" w:cs="Arial"/>
          <w:spacing w:val="-1"/>
          <w:sz w:val="24"/>
          <w:szCs w:val="24"/>
        </w:rPr>
        <w:t>УТВЕРЖДАЮ</w:t>
      </w:r>
    </w:p>
    <w:p w:rsidR="00880C2B" w:rsidRDefault="00880C2B" w:rsidP="00880C2B">
      <w:pPr>
        <w:widowControl w:val="0"/>
        <w:shd w:val="clear" w:color="auto" w:fill="FFFFFF"/>
        <w:spacing w:after="0" w:line="240" w:lineRule="auto"/>
        <w:ind w:left="6237"/>
        <w:rPr>
          <w:rFonts w:ascii="Arial" w:hAnsi="Arial" w:cs="Arial"/>
          <w:sz w:val="24"/>
          <w:szCs w:val="24"/>
        </w:rPr>
      </w:pPr>
      <w:r>
        <w:rPr>
          <w:rFonts w:ascii="Arial" w:hAnsi="Arial" w:cs="Arial"/>
          <w:spacing w:val="-1"/>
          <w:sz w:val="24"/>
          <w:szCs w:val="24"/>
        </w:rPr>
        <w:t>_____________________________</w:t>
      </w:r>
    </w:p>
    <w:p w:rsidR="00880C2B" w:rsidRDefault="00880C2B" w:rsidP="00880C2B">
      <w:pPr>
        <w:widowControl w:val="0"/>
        <w:shd w:val="clear" w:color="auto" w:fill="FFFFFF"/>
        <w:spacing w:after="0" w:line="240" w:lineRule="auto"/>
        <w:ind w:left="6237"/>
        <w:rPr>
          <w:rFonts w:ascii="Arial" w:hAnsi="Arial" w:cs="Arial"/>
          <w:sz w:val="24"/>
          <w:szCs w:val="24"/>
        </w:rPr>
      </w:pPr>
      <w:r>
        <w:rPr>
          <w:rFonts w:ascii="Arial" w:hAnsi="Arial" w:cs="Arial"/>
          <w:spacing w:val="-1"/>
          <w:sz w:val="24"/>
          <w:szCs w:val="24"/>
        </w:rPr>
        <w:t>(должность)</w:t>
      </w:r>
    </w:p>
    <w:p w:rsidR="00880C2B" w:rsidRDefault="00880C2B" w:rsidP="00880C2B">
      <w:pPr>
        <w:widowControl w:val="0"/>
        <w:shd w:val="clear" w:color="auto" w:fill="FFFFFF"/>
        <w:spacing w:after="0" w:line="240" w:lineRule="auto"/>
        <w:ind w:left="6237"/>
        <w:rPr>
          <w:rFonts w:ascii="Arial" w:hAnsi="Arial" w:cs="Arial"/>
          <w:sz w:val="24"/>
          <w:szCs w:val="24"/>
        </w:rPr>
      </w:pPr>
      <w:r>
        <w:rPr>
          <w:rFonts w:ascii="Arial" w:hAnsi="Arial" w:cs="Arial"/>
          <w:spacing w:val="-1"/>
          <w:sz w:val="24"/>
          <w:szCs w:val="24"/>
        </w:rPr>
        <w:t>_____________________________</w:t>
      </w:r>
    </w:p>
    <w:p w:rsidR="00880C2B" w:rsidRDefault="00880C2B" w:rsidP="00880C2B">
      <w:pPr>
        <w:widowControl w:val="0"/>
        <w:shd w:val="clear" w:color="auto" w:fill="FFFFFF"/>
        <w:spacing w:after="0" w:line="240" w:lineRule="auto"/>
        <w:ind w:left="6237" w:right="211"/>
        <w:rPr>
          <w:rFonts w:ascii="Arial" w:hAnsi="Arial" w:cs="Arial"/>
          <w:sz w:val="24"/>
          <w:szCs w:val="24"/>
        </w:rPr>
      </w:pPr>
      <w:r>
        <w:rPr>
          <w:rFonts w:ascii="Arial" w:hAnsi="Arial" w:cs="Arial"/>
          <w:spacing w:val="-1"/>
          <w:sz w:val="24"/>
          <w:szCs w:val="24"/>
        </w:rPr>
        <w:t xml:space="preserve">(подпись, расшифровка подписи </w:t>
      </w:r>
      <w:r>
        <w:rPr>
          <w:rFonts w:ascii="Arial" w:hAnsi="Arial" w:cs="Arial"/>
          <w:sz w:val="24"/>
          <w:szCs w:val="24"/>
        </w:rPr>
        <w:t>уполномоченного должностного лица, печать)</w:t>
      </w:r>
    </w:p>
    <w:p w:rsidR="00880C2B" w:rsidRDefault="00880C2B" w:rsidP="00880C2B">
      <w:pPr>
        <w:widowControl w:val="0"/>
        <w:shd w:val="clear" w:color="auto" w:fill="FFFFFF"/>
        <w:spacing w:before="278" w:after="0"/>
        <w:ind w:firstLine="709"/>
        <w:jc w:val="center"/>
        <w:rPr>
          <w:rFonts w:ascii="Arial" w:hAnsi="Arial" w:cs="Arial"/>
          <w:sz w:val="24"/>
          <w:szCs w:val="24"/>
        </w:rPr>
      </w:pPr>
      <w:r>
        <w:rPr>
          <w:rFonts w:ascii="Arial" w:hAnsi="Arial" w:cs="Arial"/>
          <w:spacing w:val="-4"/>
          <w:sz w:val="24"/>
          <w:szCs w:val="24"/>
        </w:rPr>
        <w:t>ЗАДАНИЕ №____</w:t>
      </w:r>
    </w:p>
    <w:p w:rsidR="00880C2B" w:rsidRDefault="00880C2B" w:rsidP="00880C2B">
      <w:pPr>
        <w:widowControl w:val="0"/>
        <w:shd w:val="clear" w:color="auto" w:fill="FFFFFF"/>
        <w:spacing w:after="0"/>
        <w:ind w:firstLine="709"/>
        <w:jc w:val="center"/>
        <w:rPr>
          <w:rFonts w:ascii="Arial" w:hAnsi="Arial" w:cs="Arial"/>
          <w:sz w:val="24"/>
          <w:szCs w:val="24"/>
        </w:rPr>
      </w:pPr>
      <w:r>
        <w:rPr>
          <w:rFonts w:ascii="Arial" w:hAnsi="Arial" w:cs="Arial"/>
          <w:sz w:val="24"/>
          <w:szCs w:val="24"/>
        </w:rPr>
        <w:t>на проведение планового (рейдового) осмотра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w:t>
      </w:r>
    </w:p>
    <w:p w:rsidR="00880C2B" w:rsidRDefault="00880C2B" w:rsidP="00880C2B">
      <w:pPr>
        <w:widowControl w:val="0"/>
        <w:shd w:val="clear" w:color="auto" w:fill="FFFFFF"/>
        <w:spacing w:before="283" w:after="0"/>
        <w:ind w:firstLine="709"/>
        <w:rPr>
          <w:rFonts w:ascii="Arial" w:hAnsi="Arial" w:cs="Arial"/>
          <w:sz w:val="24"/>
          <w:szCs w:val="24"/>
        </w:rPr>
      </w:pPr>
      <w:r>
        <w:rPr>
          <w:rFonts w:ascii="Arial" w:hAnsi="Arial" w:cs="Arial"/>
          <w:sz w:val="24"/>
          <w:szCs w:val="24"/>
        </w:rPr>
        <w:t>Московская область ____</w:t>
      </w:r>
      <w:r>
        <w:rPr>
          <w:rFonts w:ascii="Arial" w:hAnsi="Arial" w:cs="Arial"/>
          <w:spacing w:val="-2"/>
          <w:sz w:val="24"/>
          <w:szCs w:val="24"/>
        </w:rPr>
        <w:t>______________________________________</w:t>
      </w:r>
      <w:r>
        <w:rPr>
          <w:rFonts w:ascii="Arial" w:hAnsi="Arial" w:cs="Arial"/>
          <w:sz w:val="24"/>
          <w:szCs w:val="24"/>
        </w:rPr>
        <w:tab/>
        <w:t>«____»_________</w:t>
      </w:r>
      <w:r>
        <w:rPr>
          <w:rFonts w:ascii="Arial" w:hAnsi="Arial" w:cs="Arial"/>
          <w:spacing w:val="-10"/>
          <w:sz w:val="24"/>
          <w:szCs w:val="24"/>
        </w:rPr>
        <w:t>20</w:t>
      </w:r>
      <w:r>
        <w:rPr>
          <w:rFonts w:ascii="Arial" w:hAnsi="Arial" w:cs="Arial"/>
          <w:sz w:val="24"/>
          <w:szCs w:val="24"/>
        </w:rPr>
        <w:t>____</w:t>
      </w:r>
      <w:r>
        <w:rPr>
          <w:rFonts w:ascii="Arial" w:hAnsi="Arial" w:cs="Arial"/>
          <w:spacing w:val="-10"/>
          <w:sz w:val="24"/>
          <w:szCs w:val="24"/>
        </w:rPr>
        <w:t>г.</w:t>
      </w:r>
    </w:p>
    <w:p w:rsidR="00880C2B" w:rsidRDefault="00880C2B" w:rsidP="00880C2B">
      <w:pPr>
        <w:widowControl w:val="0"/>
        <w:shd w:val="clear" w:color="auto" w:fill="FFFFFF"/>
        <w:spacing w:after="0"/>
        <w:ind w:firstLine="709"/>
        <w:jc w:val="both"/>
        <w:rPr>
          <w:rFonts w:ascii="Arial" w:hAnsi="Arial" w:cs="Arial"/>
          <w:sz w:val="24"/>
          <w:szCs w:val="24"/>
        </w:rPr>
      </w:pPr>
    </w:p>
    <w:p w:rsidR="00880C2B" w:rsidRDefault="00880C2B" w:rsidP="00880C2B">
      <w:pPr>
        <w:widowControl w:val="0"/>
        <w:shd w:val="clear" w:color="auto" w:fill="FFFFFF"/>
        <w:spacing w:after="0"/>
        <w:ind w:firstLine="709"/>
        <w:jc w:val="both"/>
        <w:rPr>
          <w:rFonts w:ascii="Arial" w:hAnsi="Arial" w:cs="Arial"/>
          <w:sz w:val="24"/>
          <w:szCs w:val="24"/>
        </w:rPr>
      </w:pPr>
    </w:p>
    <w:p w:rsidR="00880C2B" w:rsidRDefault="00880C2B" w:rsidP="00880C2B">
      <w:pPr>
        <w:widowControl w:val="0"/>
        <w:shd w:val="clear" w:color="auto" w:fill="FFFFFF"/>
        <w:tabs>
          <w:tab w:val="left" w:pos="9781"/>
        </w:tabs>
        <w:spacing w:after="0"/>
        <w:ind w:firstLine="709"/>
        <w:jc w:val="both"/>
        <w:rPr>
          <w:rFonts w:ascii="Arial" w:hAnsi="Arial" w:cs="Arial"/>
          <w:sz w:val="24"/>
          <w:szCs w:val="24"/>
        </w:rPr>
      </w:pPr>
      <w:r>
        <w:rPr>
          <w:rFonts w:ascii="Arial" w:hAnsi="Arial" w:cs="Arial"/>
          <w:sz w:val="24"/>
          <w:szCs w:val="24"/>
        </w:rPr>
        <w:t>1. Назначить лицом (лицами), уполномоченны</w:t>
      </w:r>
      <w:proofErr w:type="gramStart"/>
      <w:r>
        <w:rPr>
          <w:rFonts w:ascii="Arial" w:hAnsi="Arial" w:cs="Arial"/>
          <w:sz w:val="24"/>
          <w:szCs w:val="24"/>
        </w:rPr>
        <w:t>м(</w:t>
      </w:r>
      <w:proofErr w:type="gramEnd"/>
      <w:r>
        <w:rPr>
          <w:rFonts w:ascii="Arial" w:hAnsi="Arial" w:cs="Arial"/>
          <w:sz w:val="24"/>
          <w:szCs w:val="24"/>
        </w:rPr>
        <w:t>ми) на проведение планового (рейдового) осмотра:___________________________________________</w:t>
      </w:r>
      <w:r>
        <w:rPr>
          <w:rFonts w:ascii="Arial" w:hAnsi="Arial" w:cs="Arial"/>
          <w:sz w:val="24"/>
          <w:szCs w:val="24"/>
        </w:rPr>
        <w:br/>
        <w:t>__________________________________________________________________________________________________(указываются фамилия, имя, отчество (при наличии), должность лица(лиц)</w:t>
      </w:r>
      <w:r>
        <w:rPr>
          <w:rFonts w:ascii="Arial" w:hAnsi="Arial" w:cs="Arial"/>
          <w:sz w:val="24"/>
          <w:szCs w:val="24"/>
          <w:u w:val="single"/>
        </w:rPr>
        <w:t xml:space="preserve">                                                    </w:t>
      </w:r>
      <w:r>
        <w:rPr>
          <w:rFonts w:ascii="Arial" w:hAnsi="Arial" w:cs="Arial"/>
          <w:sz w:val="24"/>
          <w:szCs w:val="24"/>
        </w:rPr>
        <w:t>(структурное подразделение органа муниципального земельного контроля, уполномоченное на исполнение муниципальной функции), уполномоченного(</w:t>
      </w:r>
      <w:proofErr w:type="spellStart"/>
      <w:r>
        <w:rPr>
          <w:rFonts w:ascii="Arial" w:hAnsi="Arial" w:cs="Arial"/>
          <w:sz w:val="24"/>
          <w:szCs w:val="24"/>
        </w:rPr>
        <w:t>ых</w:t>
      </w:r>
      <w:proofErr w:type="spellEnd"/>
      <w:r>
        <w:rPr>
          <w:rFonts w:ascii="Arial" w:hAnsi="Arial" w:cs="Arial"/>
          <w:sz w:val="24"/>
          <w:szCs w:val="24"/>
        </w:rPr>
        <w:t>) на проведение планового (рейдового) осмотра земельного(-ых) участка(-</w:t>
      </w:r>
      <w:proofErr w:type="spellStart"/>
      <w:r>
        <w:rPr>
          <w:rFonts w:ascii="Arial" w:hAnsi="Arial" w:cs="Arial"/>
          <w:sz w:val="24"/>
          <w:szCs w:val="24"/>
        </w:rPr>
        <w:t>ов</w:t>
      </w:r>
      <w:proofErr w:type="spellEnd"/>
      <w:r>
        <w:rPr>
          <w:rFonts w:ascii="Arial" w:hAnsi="Arial" w:cs="Arial"/>
          <w:sz w:val="24"/>
          <w:szCs w:val="24"/>
        </w:rPr>
        <w:t>))</w:t>
      </w:r>
    </w:p>
    <w:p w:rsidR="00880C2B" w:rsidRDefault="00880C2B" w:rsidP="00880C2B">
      <w:pPr>
        <w:widowControl w:val="0"/>
        <w:shd w:val="clear" w:color="auto" w:fill="FFFFFF"/>
        <w:spacing w:after="0"/>
        <w:ind w:firstLine="709"/>
        <w:rPr>
          <w:rFonts w:ascii="Arial" w:hAnsi="Arial" w:cs="Arial"/>
          <w:sz w:val="24"/>
          <w:szCs w:val="24"/>
        </w:rPr>
      </w:pPr>
    </w:p>
    <w:p w:rsidR="00880C2B" w:rsidRDefault="00880C2B" w:rsidP="00880C2B">
      <w:pPr>
        <w:widowControl w:val="0"/>
        <w:shd w:val="clear" w:color="auto" w:fill="FFFFFF"/>
        <w:tabs>
          <w:tab w:val="left" w:leader="underscore" w:pos="8693"/>
        </w:tabs>
        <w:spacing w:after="0"/>
        <w:ind w:firstLine="709"/>
        <w:jc w:val="both"/>
        <w:rPr>
          <w:rFonts w:ascii="Arial" w:hAnsi="Arial" w:cs="Arial"/>
          <w:sz w:val="24"/>
          <w:szCs w:val="24"/>
        </w:rPr>
      </w:pPr>
      <w:r>
        <w:rPr>
          <w:rFonts w:ascii="Arial" w:hAnsi="Arial" w:cs="Arial"/>
          <w:sz w:val="24"/>
          <w:szCs w:val="24"/>
        </w:rPr>
        <w:t>2. Провести плановый (рейдовый) осмотр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 расположенного(-ых)</w:t>
      </w:r>
      <w:r>
        <w:rPr>
          <w:rFonts w:ascii="Arial" w:hAnsi="Arial" w:cs="Arial"/>
          <w:color w:val="FF0000"/>
          <w:sz w:val="24"/>
          <w:szCs w:val="24"/>
        </w:rPr>
        <w:t xml:space="preserve"> </w:t>
      </w:r>
      <w:r>
        <w:rPr>
          <w:rFonts w:ascii="Arial" w:hAnsi="Arial" w:cs="Arial"/>
          <w:sz w:val="24"/>
          <w:szCs w:val="24"/>
        </w:rPr>
        <w:t xml:space="preserve">по </w:t>
      </w:r>
      <w:r>
        <w:rPr>
          <w:rFonts w:ascii="Arial" w:hAnsi="Arial" w:cs="Arial"/>
          <w:spacing w:val="-4"/>
          <w:sz w:val="24"/>
          <w:szCs w:val="24"/>
        </w:rPr>
        <w:t>адресу:</w:t>
      </w:r>
      <w:r>
        <w:rPr>
          <w:rFonts w:ascii="Arial" w:hAnsi="Arial" w:cs="Arial"/>
          <w:sz w:val="24"/>
          <w:szCs w:val="24"/>
        </w:rPr>
        <w:t>__________________________________________</w:t>
      </w:r>
    </w:p>
    <w:p w:rsidR="00880C2B" w:rsidRDefault="00880C2B" w:rsidP="00880C2B">
      <w:pPr>
        <w:widowControl w:val="0"/>
        <w:shd w:val="clear" w:color="auto" w:fill="FFFFFF"/>
        <w:tabs>
          <w:tab w:val="left" w:leader="underscore" w:pos="8693"/>
        </w:tabs>
        <w:spacing w:after="0"/>
        <w:jc w:val="both"/>
        <w:rPr>
          <w:rFonts w:ascii="Arial" w:hAnsi="Arial" w:cs="Arial"/>
          <w:sz w:val="24"/>
          <w:szCs w:val="24"/>
        </w:rPr>
      </w:pPr>
      <w:r>
        <w:rPr>
          <w:rFonts w:ascii="Arial" w:hAnsi="Arial" w:cs="Arial"/>
          <w:sz w:val="24"/>
          <w:szCs w:val="24"/>
        </w:rPr>
        <w:t>______________________________________________________________________</w:t>
      </w:r>
    </w:p>
    <w:p w:rsidR="00880C2B" w:rsidRDefault="00880C2B" w:rsidP="00880C2B">
      <w:pPr>
        <w:widowControl w:val="0"/>
        <w:shd w:val="clear" w:color="auto" w:fill="FFFFFF"/>
        <w:spacing w:after="0"/>
        <w:ind w:right="29" w:firstLine="709"/>
        <w:jc w:val="center"/>
        <w:rPr>
          <w:rFonts w:ascii="Arial" w:hAnsi="Arial" w:cs="Arial"/>
          <w:sz w:val="24"/>
          <w:szCs w:val="24"/>
        </w:rPr>
      </w:pPr>
      <w:r>
        <w:rPr>
          <w:rFonts w:ascii="Arial" w:hAnsi="Arial" w:cs="Arial"/>
          <w:sz w:val="24"/>
          <w:szCs w:val="24"/>
        </w:rPr>
        <w:t>(указываются адрес, а при отсутствии адреса земельного участка иное описание местоположения земельного участка, кадастровый номер и вид разрешенного использования земельного участка)</w:t>
      </w:r>
    </w:p>
    <w:p w:rsidR="00880C2B" w:rsidRDefault="00880C2B" w:rsidP="00880C2B">
      <w:pPr>
        <w:widowControl w:val="0"/>
        <w:shd w:val="clear" w:color="auto" w:fill="FFFFFF"/>
        <w:spacing w:after="0"/>
        <w:ind w:firstLine="709"/>
        <w:jc w:val="both"/>
        <w:rPr>
          <w:rFonts w:ascii="Arial" w:hAnsi="Arial" w:cs="Arial"/>
          <w:sz w:val="24"/>
          <w:szCs w:val="24"/>
        </w:rPr>
      </w:pPr>
      <w:r>
        <w:rPr>
          <w:rFonts w:ascii="Arial" w:hAnsi="Arial" w:cs="Arial"/>
          <w:sz w:val="24"/>
          <w:szCs w:val="24"/>
        </w:rPr>
        <w:lastRenderedPageBreak/>
        <w:t>3. Цели и задачи проведения планового (рейдового) осмотра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w:t>
      </w:r>
    </w:p>
    <w:p w:rsidR="00880C2B" w:rsidRDefault="00880C2B" w:rsidP="00880C2B">
      <w:pPr>
        <w:widowControl w:val="0"/>
        <w:shd w:val="clear" w:color="auto" w:fill="FFFFFF"/>
        <w:spacing w:after="0"/>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w:t>
      </w:r>
    </w:p>
    <w:p w:rsidR="00880C2B" w:rsidRDefault="00880C2B" w:rsidP="00880C2B">
      <w:pPr>
        <w:widowControl w:val="0"/>
        <w:shd w:val="clear" w:color="auto" w:fill="FFFFFF"/>
        <w:spacing w:after="0"/>
        <w:ind w:firstLine="709"/>
        <w:jc w:val="center"/>
        <w:rPr>
          <w:rFonts w:ascii="Arial" w:hAnsi="Arial" w:cs="Arial"/>
          <w:sz w:val="24"/>
          <w:szCs w:val="24"/>
        </w:rPr>
      </w:pPr>
      <w:r>
        <w:rPr>
          <w:rFonts w:ascii="Arial" w:hAnsi="Arial" w:cs="Arial"/>
          <w:sz w:val="24"/>
          <w:szCs w:val="24"/>
        </w:rPr>
        <w:t>(предупреждение, выявление и пресечение нарушений требований земельного законодательства)</w:t>
      </w:r>
    </w:p>
    <w:p w:rsidR="00880C2B" w:rsidRDefault="00880C2B" w:rsidP="00880C2B">
      <w:pPr>
        <w:widowControl w:val="0"/>
        <w:shd w:val="clear" w:color="auto" w:fill="FFFFFF"/>
        <w:tabs>
          <w:tab w:val="left" w:leader="underscore" w:pos="8765"/>
        </w:tabs>
        <w:spacing w:after="0"/>
        <w:ind w:firstLine="709"/>
        <w:rPr>
          <w:rFonts w:ascii="Arial" w:hAnsi="Arial" w:cs="Arial"/>
          <w:sz w:val="24"/>
          <w:szCs w:val="24"/>
        </w:rPr>
      </w:pPr>
    </w:p>
    <w:p w:rsidR="00880C2B" w:rsidRDefault="00880C2B" w:rsidP="00880C2B">
      <w:pPr>
        <w:widowControl w:val="0"/>
        <w:shd w:val="clear" w:color="auto" w:fill="FFFFFF"/>
        <w:tabs>
          <w:tab w:val="left" w:leader="underscore" w:pos="8765"/>
        </w:tabs>
        <w:spacing w:after="0"/>
        <w:ind w:firstLine="709"/>
        <w:jc w:val="both"/>
        <w:rPr>
          <w:rFonts w:ascii="Arial" w:hAnsi="Arial" w:cs="Arial"/>
          <w:spacing w:val="-1"/>
          <w:sz w:val="24"/>
          <w:szCs w:val="24"/>
        </w:rPr>
      </w:pPr>
      <w:r>
        <w:rPr>
          <w:rFonts w:ascii="Arial" w:hAnsi="Arial" w:cs="Arial"/>
          <w:sz w:val="24"/>
          <w:szCs w:val="24"/>
        </w:rPr>
        <w:t xml:space="preserve">4. Перечень мероприятий, проводимых в ходе планового (рейдового) осмотра </w:t>
      </w:r>
      <w:r>
        <w:rPr>
          <w:rFonts w:ascii="Arial" w:hAnsi="Arial" w:cs="Arial"/>
          <w:spacing w:val="-1"/>
          <w:sz w:val="24"/>
          <w:szCs w:val="24"/>
        </w:rPr>
        <w:t>земельног</w:t>
      </w:r>
      <w:proofErr w:type="gramStart"/>
      <w:r>
        <w:rPr>
          <w:rFonts w:ascii="Arial" w:hAnsi="Arial" w:cs="Arial"/>
          <w:spacing w:val="-1"/>
          <w:sz w:val="24"/>
          <w:szCs w:val="24"/>
        </w:rPr>
        <w:t>о(</w:t>
      </w:r>
      <w:proofErr w:type="gramEnd"/>
      <w:r>
        <w:rPr>
          <w:rFonts w:ascii="Arial" w:hAnsi="Arial" w:cs="Arial"/>
          <w:spacing w:val="-1"/>
          <w:sz w:val="24"/>
          <w:szCs w:val="24"/>
        </w:rPr>
        <w:t>-ых) участка(-</w:t>
      </w:r>
      <w:proofErr w:type="spellStart"/>
      <w:r>
        <w:rPr>
          <w:rFonts w:ascii="Arial" w:hAnsi="Arial" w:cs="Arial"/>
          <w:spacing w:val="-1"/>
          <w:sz w:val="24"/>
          <w:szCs w:val="24"/>
        </w:rPr>
        <w:t>ов</w:t>
      </w:r>
      <w:proofErr w:type="spellEnd"/>
      <w:r>
        <w:rPr>
          <w:rFonts w:ascii="Arial" w:hAnsi="Arial" w:cs="Arial"/>
          <w:spacing w:val="-1"/>
          <w:sz w:val="24"/>
          <w:szCs w:val="24"/>
        </w:rPr>
        <w:t>):</w:t>
      </w:r>
    </w:p>
    <w:p w:rsidR="00880C2B" w:rsidRDefault="00880C2B" w:rsidP="00880C2B">
      <w:pPr>
        <w:widowControl w:val="0"/>
        <w:shd w:val="clear" w:color="auto" w:fill="FFFFFF"/>
        <w:tabs>
          <w:tab w:val="left" w:leader="underscore" w:pos="8765"/>
        </w:tabs>
        <w:spacing w:after="0"/>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w:t>
      </w:r>
    </w:p>
    <w:p w:rsidR="00880C2B" w:rsidRDefault="00880C2B" w:rsidP="00880C2B">
      <w:pPr>
        <w:widowControl w:val="0"/>
        <w:shd w:val="clear" w:color="auto" w:fill="FFFFFF"/>
        <w:spacing w:after="0"/>
        <w:ind w:right="29" w:firstLine="709"/>
        <w:jc w:val="center"/>
        <w:rPr>
          <w:rFonts w:ascii="Arial" w:hAnsi="Arial" w:cs="Arial"/>
          <w:sz w:val="24"/>
          <w:szCs w:val="24"/>
        </w:rPr>
      </w:pPr>
      <w:r>
        <w:rPr>
          <w:rFonts w:ascii="Arial" w:hAnsi="Arial" w:cs="Arial"/>
          <w:sz w:val="24"/>
          <w:szCs w:val="24"/>
        </w:rPr>
        <w:t>(указываются мероприятия (визуальный осмотр, замеры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 xml:space="preserve">), применение фото-, </w:t>
      </w:r>
      <w:proofErr w:type="spellStart"/>
      <w:r>
        <w:rPr>
          <w:rFonts w:ascii="Arial" w:hAnsi="Arial" w:cs="Arial"/>
          <w:sz w:val="24"/>
          <w:szCs w:val="24"/>
        </w:rPr>
        <w:t>видеофиксации</w:t>
      </w:r>
      <w:proofErr w:type="spellEnd"/>
      <w:r>
        <w:rPr>
          <w:rFonts w:ascii="Arial" w:hAnsi="Arial" w:cs="Arial"/>
          <w:sz w:val="24"/>
          <w:szCs w:val="24"/>
        </w:rPr>
        <w:t>, составление схематичного изображения земельного(-ых) участка(-</w:t>
      </w:r>
      <w:proofErr w:type="spellStart"/>
      <w:r>
        <w:rPr>
          <w:rFonts w:ascii="Arial" w:hAnsi="Arial" w:cs="Arial"/>
          <w:sz w:val="24"/>
          <w:szCs w:val="24"/>
        </w:rPr>
        <w:t>ов</w:t>
      </w:r>
      <w:proofErr w:type="spellEnd"/>
      <w:r>
        <w:rPr>
          <w:rFonts w:ascii="Arial" w:hAnsi="Arial" w:cs="Arial"/>
          <w:sz w:val="24"/>
          <w:szCs w:val="24"/>
        </w:rPr>
        <w:t>) и расположенных на нем объектов, иные мероприятия по осмотру земельного(-ых) участка(-</w:t>
      </w:r>
      <w:proofErr w:type="spellStart"/>
      <w:r>
        <w:rPr>
          <w:rFonts w:ascii="Arial" w:hAnsi="Arial" w:cs="Arial"/>
          <w:sz w:val="24"/>
          <w:szCs w:val="24"/>
        </w:rPr>
        <w:t>ов</w:t>
      </w:r>
      <w:proofErr w:type="spellEnd"/>
      <w:r>
        <w:rPr>
          <w:rFonts w:ascii="Arial" w:hAnsi="Arial" w:cs="Arial"/>
          <w:sz w:val="24"/>
          <w:szCs w:val="24"/>
        </w:rPr>
        <w:t>) и фиксации нарушений требований земельного законодательства), при проведении которых не требуется взаимодействие органа муниципального земельного контроля                 с юридическим лицом, индивидуальным предпринимателем, физическим лицом)</w:t>
      </w:r>
    </w:p>
    <w:p w:rsidR="00880C2B" w:rsidRDefault="00880C2B" w:rsidP="00880C2B">
      <w:pPr>
        <w:widowControl w:val="0"/>
        <w:shd w:val="clear" w:color="auto" w:fill="FFFFFF"/>
        <w:spacing w:after="0"/>
        <w:ind w:right="29" w:firstLine="709"/>
        <w:jc w:val="center"/>
        <w:rPr>
          <w:rFonts w:ascii="Arial" w:hAnsi="Arial" w:cs="Arial"/>
          <w:sz w:val="24"/>
          <w:szCs w:val="24"/>
        </w:rPr>
      </w:pPr>
    </w:p>
    <w:p w:rsidR="00880C2B" w:rsidRDefault="00880C2B" w:rsidP="00880C2B">
      <w:pPr>
        <w:widowControl w:val="0"/>
        <w:shd w:val="clear" w:color="auto" w:fill="FFFFFF"/>
        <w:tabs>
          <w:tab w:val="left" w:leader="underscore" w:pos="8765"/>
        </w:tabs>
        <w:spacing w:after="0"/>
        <w:ind w:firstLine="709"/>
        <w:jc w:val="both"/>
        <w:rPr>
          <w:rFonts w:ascii="Arial" w:hAnsi="Arial" w:cs="Arial"/>
          <w:sz w:val="24"/>
          <w:szCs w:val="24"/>
        </w:rPr>
      </w:pPr>
      <w:r>
        <w:rPr>
          <w:rFonts w:ascii="Arial" w:hAnsi="Arial" w:cs="Arial"/>
          <w:sz w:val="24"/>
          <w:szCs w:val="24"/>
        </w:rPr>
        <w:t>5. Сроки проведения планового (рейдового) осмотра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w:t>
      </w:r>
      <w:r>
        <w:rPr>
          <w:rFonts w:ascii="Arial" w:hAnsi="Arial" w:cs="Arial"/>
          <w:sz w:val="24"/>
          <w:szCs w:val="24"/>
        </w:rPr>
        <w:br/>
        <w:t>____________________________________________________________________________________________________________________________________________</w:t>
      </w:r>
    </w:p>
    <w:p w:rsidR="00880C2B" w:rsidRDefault="00880C2B" w:rsidP="00880C2B">
      <w:pPr>
        <w:widowControl w:val="0"/>
        <w:shd w:val="clear" w:color="auto" w:fill="FFFFFF"/>
        <w:spacing w:after="0"/>
        <w:ind w:firstLine="709"/>
        <w:jc w:val="center"/>
        <w:rPr>
          <w:rFonts w:ascii="Arial" w:hAnsi="Arial" w:cs="Arial"/>
          <w:sz w:val="24"/>
          <w:szCs w:val="24"/>
        </w:rPr>
      </w:pPr>
      <w:r>
        <w:rPr>
          <w:rFonts w:ascii="Arial" w:hAnsi="Arial" w:cs="Arial"/>
          <w:sz w:val="24"/>
          <w:szCs w:val="24"/>
        </w:rPr>
        <w:t>(указывается количество рабочих дней продолжительности проведения планового (рейдового) осмотра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w:t>
      </w:r>
    </w:p>
    <w:p w:rsidR="00880C2B" w:rsidRDefault="00880C2B" w:rsidP="00880C2B">
      <w:pPr>
        <w:widowControl w:val="0"/>
        <w:shd w:val="clear" w:color="auto" w:fill="FFFFFF"/>
        <w:spacing w:after="0"/>
        <w:ind w:firstLine="709"/>
        <w:jc w:val="both"/>
        <w:rPr>
          <w:rFonts w:ascii="Arial" w:hAnsi="Arial" w:cs="Arial"/>
          <w:sz w:val="24"/>
          <w:szCs w:val="24"/>
        </w:rPr>
      </w:pPr>
    </w:p>
    <w:p w:rsidR="00880C2B" w:rsidRDefault="00880C2B" w:rsidP="00880C2B">
      <w:pPr>
        <w:widowControl w:val="0"/>
        <w:shd w:val="clear" w:color="auto" w:fill="FFFFFF"/>
        <w:spacing w:after="0"/>
        <w:ind w:firstLine="709"/>
        <w:jc w:val="both"/>
        <w:rPr>
          <w:rFonts w:ascii="Arial" w:hAnsi="Arial" w:cs="Arial"/>
          <w:sz w:val="24"/>
          <w:szCs w:val="24"/>
        </w:rPr>
      </w:pPr>
    </w:p>
    <w:p w:rsidR="00880C2B" w:rsidRDefault="00880C2B" w:rsidP="00880C2B">
      <w:pPr>
        <w:widowControl w:val="0"/>
        <w:shd w:val="clear" w:color="auto" w:fill="FFFFFF"/>
        <w:tabs>
          <w:tab w:val="left" w:pos="3653"/>
          <w:tab w:val="left" w:leader="underscore" w:pos="4003"/>
          <w:tab w:val="left" w:leader="underscore" w:pos="5386"/>
          <w:tab w:val="left" w:leader="underscore" w:pos="5923"/>
        </w:tabs>
        <w:spacing w:after="0"/>
        <w:ind w:firstLine="709"/>
        <w:rPr>
          <w:rFonts w:ascii="Arial" w:hAnsi="Arial" w:cs="Arial"/>
          <w:sz w:val="24"/>
          <w:szCs w:val="24"/>
        </w:rPr>
      </w:pPr>
      <w:r>
        <w:rPr>
          <w:rFonts w:ascii="Arial" w:hAnsi="Arial" w:cs="Arial"/>
          <w:spacing w:val="-2"/>
          <w:sz w:val="24"/>
          <w:szCs w:val="24"/>
        </w:rPr>
        <w:t>Дата начала</w:t>
      </w:r>
      <w:r>
        <w:rPr>
          <w:rFonts w:ascii="Arial" w:hAnsi="Arial" w:cs="Arial"/>
          <w:sz w:val="24"/>
          <w:szCs w:val="24"/>
        </w:rPr>
        <w:tab/>
        <w:t>«___»</w:t>
      </w:r>
      <w:r>
        <w:rPr>
          <w:rFonts w:ascii="Arial" w:hAnsi="Arial" w:cs="Arial"/>
          <w:sz w:val="24"/>
          <w:szCs w:val="24"/>
        </w:rPr>
        <w:tab/>
      </w:r>
      <w:r>
        <w:rPr>
          <w:rFonts w:ascii="Arial" w:hAnsi="Arial" w:cs="Arial"/>
          <w:spacing w:val="-10"/>
          <w:sz w:val="24"/>
          <w:szCs w:val="24"/>
        </w:rPr>
        <w:t>20</w:t>
      </w:r>
      <w:r>
        <w:rPr>
          <w:rFonts w:ascii="Arial" w:hAnsi="Arial" w:cs="Arial"/>
          <w:sz w:val="24"/>
          <w:szCs w:val="24"/>
        </w:rPr>
        <w:t>__</w:t>
      </w:r>
      <w:r>
        <w:rPr>
          <w:rFonts w:ascii="Arial" w:hAnsi="Arial" w:cs="Arial"/>
          <w:spacing w:val="-10"/>
          <w:sz w:val="24"/>
          <w:szCs w:val="24"/>
        </w:rPr>
        <w:t>г.</w:t>
      </w:r>
    </w:p>
    <w:p w:rsidR="00880C2B" w:rsidRDefault="00880C2B" w:rsidP="00880C2B">
      <w:pPr>
        <w:widowControl w:val="0"/>
        <w:shd w:val="clear" w:color="auto" w:fill="FFFFFF"/>
        <w:tabs>
          <w:tab w:val="left" w:pos="3682"/>
          <w:tab w:val="left" w:leader="underscore" w:pos="4037"/>
          <w:tab w:val="left" w:leader="underscore" w:pos="5414"/>
          <w:tab w:val="left" w:leader="underscore" w:pos="5957"/>
        </w:tabs>
        <w:spacing w:after="0"/>
        <w:ind w:firstLine="709"/>
        <w:rPr>
          <w:rFonts w:ascii="Arial" w:hAnsi="Arial" w:cs="Arial"/>
          <w:sz w:val="24"/>
          <w:szCs w:val="24"/>
        </w:rPr>
      </w:pPr>
      <w:r>
        <w:rPr>
          <w:rFonts w:ascii="Arial" w:hAnsi="Arial" w:cs="Arial"/>
          <w:spacing w:val="-2"/>
          <w:sz w:val="24"/>
          <w:szCs w:val="24"/>
        </w:rPr>
        <w:t>Дата завершения</w:t>
      </w:r>
      <w:r>
        <w:rPr>
          <w:rFonts w:ascii="Arial" w:hAnsi="Arial" w:cs="Arial"/>
          <w:sz w:val="24"/>
          <w:szCs w:val="24"/>
        </w:rPr>
        <w:tab/>
        <w:t>«___»</w:t>
      </w:r>
      <w:r>
        <w:rPr>
          <w:rFonts w:ascii="Arial" w:hAnsi="Arial" w:cs="Arial"/>
          <w:sz w:val="24"/>
          <w:szCs w:val="24"/>
        </w:rPr>
        <w:tab/>
      </w:r>
      <w:r>
        <w:rPr>
          <w:rFonts w:ascii="Arial" w:hAnsi="Arial" w:cs="Arial"/>
          <w:spacing w:val="-5"/>
          <w:sz w:val="24"/>
          <w:szCs w:val="24"/>
        </w:rPr>
        <w:t>20</w:t>
      </w:r>
      <w:r>
        <w:rPr>
          <w:rFonts w:ascii="Arial" w:hAnsi="Arial" w:cs="Arial"/>
          <w:sz w:val="24"/>
          <w:szCs w:val="24"/>
        </w:rPr>
        <w:tab/>
      </w:r>
      <w:r>
        <w:rPr>
          <w:rFonts w:ascii="Arial" w:hAnsi="Arial" w:cs="Arial"/>
          <w:spacing w:val="-7"/>
          <w:sz w:val="24"/>
          <w:szCs w:val="24"/>
        </w:rPr>
        <w:t>г.</w:t>
      </w:r>
    </w:p>
    <w:p w:rsidR="00880C2B" w:rsidRDefault="00880C2B" w:rsidP="00880C2B">
      <w:pPr>
        <w:widowControl w:val="0"/>
        <w:shd w:val="clear" w:color="auto" w:fill="FFFFFF"/>
        <w:tabs>
          <w:tab w:val="left" w:pos="1891"/>
        </w:tabs>
        <w:spacing w:after="0"/>
        <w:ind w:right="14" w:firstLine="709"/>
        <w:jc w:val="both"/>
        <w:rPr>
          <w:rFonts w:ascii="Arial" w:hAnsi="Arial" w:cs="Arial"/>
          <w:sz w:val="24"/>
          <w:szCs w:val="24"/>
        </w:rPr>
      </w:pPr>
    </w:p>
    <w:p w:rsidR="00880C2B" w:rsidRDefault="00880C2B" w:rsidP="00880C2B">
      <w:pPr>
        <w:widowControl w:val="0"/>
        <w:shd w:val="clear" w:color="auto" w:fill="FFFFFF"/>
        <w:tabs>
          <w:tab w:val="left" w:pos="1891"/>
        </w:tabs>
        <w:spacing w:after="0"/>
        <w:ind w:right="14" w:firstLine="709"/>
        <w:jc w:val="both"/>
        <w:rPr>
          <w:rFonts w:ascii="Arial" w:hAnsi="Arial" w:cs="Arial"/>
          <w:sz w:val="24"/>
          <w:szCs w:val="24"/>
        </w:rPr>
      </w:pPr>
    </w:p>
    <w:p w:rsidR="00880C2B" w:rsidRDefault="00880C2B" w:rsidP="00880C2B">
      <w:pPr>
        <w:widowControl w:val="0"/>
        <w:shd w:val="clear" w:color="auto" w:fill="FFFFFF"/>
        <w:tabs>
          <w:tab w:val="left" w:pos="1891"/>
        </w:tabs>
        <w:spacing w:after="0"/>
        <w:ind w:right="14" w:firstLine="709"/>
        <w:jc w:val="both"/>
        <w:rPr>
          <w:rFonts w:ascii="Arial" w:hAnsi="Arial" w:cs="Arial"/>
          <w:sz w:val="24"/>
          <w:szCs w:val="24"/>
        </w:rPr>
      </w:pPr>
      <w:r>
        <w:rPr>
          <w:rFonts w:ascii="Arial" w:hAnsi="Arial" w:cs="Arial"/>
          <w:sz w:val="24"/>
          <w:szCs w:val="24"/>
        </w:rPr>
        <w:t>Задание на проведение планового (рейдового) осмотра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w:t>
      </w:r>
      <w:r>
        <w:rPr>
          <w:rFonts w:ascii="Arial" w:hAnsi="Arial" w:cs="Arial"/>
          <w:color w:val="FF0000"/>
          <w:sz w:val="24"/>
          <w:szCs w:val="24"/>
        </w:rPr>
        <w:t xml:space="preserve"> </w:t>
      </w:r>
      <w:r>
        <w:rPr>
          <w:rFonts w:ascii="Arial" w:hAnsi="Arial" w:cs="Arial"/>
          <w:sz w:val="24"/>
          <w:szCs w:val="24"/>
        </w:rPr>
        <w:t>зарегистрировано в журнале учета плановых (рейдовых) осмотров земельных участков «__»________</w:t>
      </w:r>
      <w:r>
        <w:rPr>
          <w:rFonts w:ascii="Arial" w:hAnsi="Arial" w:cs="Arial"/>
          <w:spacing w:val="-5"/>
          <w:sz w:val="24"/>
          <w:szCs w:val="24"/>
        </w:rPr>
        <w:t>20</w:t>
      </w:r>
      <w:r>
        <w:rPr>
          <w:rFonts w:ascii="Arial" w:hAnsi="Arial" w:cs="Arial"/>
          <w:sz w:val="24"/>
          <w:szCs w:val="24"/>
        </w:rPr>
        <w:t>__</w:t>
      </w:r>
      <w:r>
        <w:rPr>
          <w:rFonts w:ascii="Arial" w:hAnsi="Arial" w:cs="Arial"/>
          <w:spacing w:val="-7"/>
          <w:sz w:val="24"/>
          <w:szCs w:val="24"/>
        </w:rPr>
        <w:t>г</w:t>
      </w:r>
      <w:r>
        <w:rPr>
          <w:rFonts w:ascii="Arial" w:hAnsi="Arial" w:cs="Arial"/>
          <w:sz w:val="24"/>
          <w:szCs w:val="24"/>
        </w:rPr>
        <w:t xml:space="preserve"> за №__</w:t>
      </w:r>
    </w:p>
    <w:p w:rsidR="00880C2B" w:rsidRDefault="00880C2B" w:rsidP="00880C2B">
      <w:pPr>
        <w:spacing w:after="0"/>
        <w:rPr>
          <w:rFonts w:ascii="Arial" w:hAnsi="Arial" w:cs="Arial"/>
          <w:sz w:val="24"/>
          <w:szCs w:val="24"/>
        </w:rPr>
        <w:sectPr w:rsidR="00880C2B">
          <w:pgSz w:w="11906" w:h="16838"/>
          <w:pgMar w:top="993" w:right="922" w:bottom="426" w:left="1134" w:header="720" w:footer="0" w:gutter="0"/>
          <w:cols w:space="720"/>
          <w:formProt w:val="0"/>
        </w:sectPr>
      </w:pPr>
    </w:p>
    <w:p w:rsidR="00880C2B" w:rsidRDefault="00880C2B" w:rsidP="00880C2B">
      <w:pPr>
        <w:widowControl w:val="0"/>
        <w:shd w:val="clear" w:color="auto" w:fill="FFFFFF"/>
        <w:autoSpaceDE w:val="0"/>
        <w:spacing w:after="0" w:line="240" w:lineRule="auto"/>
        <w:jc w:val="right"/>
        <w:rPr>
          <w:rFonts w:ascii="Arial" w:hAnsi="Arial" w:cs="Arial"/>
          <w:sz w:val="24"/>
          <w:szCs w:val="24"/>
        </w:rPr>
      </w:pPr>
      <w:r>
        <w:rPr>
          <w:rFonts w:ascii="Arial" w:hAnsi="Arial" w:cs="Arial"/>
          <w:spacing w:val="-1"/>
          <w:sz w:val="24"/>
          <w:szCs w:val="24"/>
        </w:rPr>
        <w:lastRenderedPageBreak/>
        <w:t>Приложение № 7</w:t>
      </w:r>
      <w:r>
        <w:rPr>
          <w:rFonts w:ascii="Arial" w:hAnsi="Arial" w:cs="Arial"/>
          <w:sz w:val="24"/>
          <w:szCs w:val="24"/>
        </w:rPr>
        <w:t xml:space="preserve"> </w:t>
      </w:r>
      <w:r>
        <w:rPr>
          <w:rFonts w:ascii="Arial" w:hAnsi="Arial" w:cs="Arial"/>
          <w:spacing w:val="-1"/>
          <w:sz w:val="24"/>
          <w:szCs w:val="24"/>
        </w:rPr>
        <w:t>к Регламенту.</w:t>
      </w:r>
    </w:p>
    <w:p w:rsidR="00880C2B" w:rsidRDefault="00880C2B" w:rsidP="00880C2B">
      <w:pPr>
        <w:widowControl w:val="0"/>
        <w:shd w:val="clear" w:color="auto" w:fill="FFFFFF"/>
        <w:autoSpaceDE w:val="0"/>
        <w:spacing w:after="0" w:line="240" w:lineRule="auto"/>
        <w:rPr>
          <w:rFonts w:ascii="Arial" w:hAnsi="Arial" w:cs="Arial"/>
          <w:sz w:val="24"/>
          <w:szCs w:val="24"/>
        </w:rPr>
      </w:pPr>
    </w:p>
    <w:p w:rsidR="00880C2B" w:rsidRDefault="00880C2B" w:rsidP="00880C2B">
      <w:pPr>
        <w:widowControl w:val="0"/>
        <w:shd w:val="clear" w:color="auto" w:fill="FFFFFF"/>
        <w:autoSpaceDE w:val="0"/>
        <w:spacing w:after="0" w:line="240" w:lineRule="auto"/>
        <w:jc w:val="center"/>
        <w:rPr>
          <w:rFonts w:ascii="Arial" w:hAnsi="Arial" w:cs="Arial"/>
          <w:sz w:val="24"/>
          <w:szCs w:val="24"/>
        </w:rPr>
      </w:pPr>
      <w:r>
        <w:rPr>
          <w:rFonts w:ascii="Arial" w:hAnsi="Arial" w:cs="Arial"/>
          <w:sz w:val="24"/>
          <w:szCs w:val="24"/>
        </w:rPr>
        <w:t>Форма журнала учета плановых (рейдовых) осмотров земельных участков</w:t>
      </w:r>
    </w:p>
    <w:p w:rsidR="00880C2B" w:rsidRDefault="00880C2B" w:rsidP="00880C2B">
      <w:pPr>
        <w:widowControl w:val="0"/>
        <w:shd w:val="clear" w:color="auto" w:fill="FFFFFF"/>
        <w:autoSpaceDE w:val="0"/>
        <w:spacing w:before="538" w:after="0" w:line="278" w:lineRule="exact"/>
        <w:ind w:right="4858"/>
        <w:jc w:val="center"/>
        <w:rPr>
          <w:rFonts w:ascii="Arial" w:hAnsi="Arial" w:cs="Arial"/>
          <w:sz w:val="24"/>
          <w:szCs w:val="24"/>
        </w:rPr>
      </w:pPr>
      <w:r>
        <w:rPr>
          <w:rFonts w:ascii="Arial" w:hAnsi="Arial" w:cs="Arial"/>
          <w:sz w:val="24"/>
          <w:szCs w:val="24"/>
        </w:rPr>
        <w:t xml:space="preserve">ЖУРНАЛ УЧЕТА </w:t>
      </w:r>
      <w:r>
        <w:rPr>
          <w:rFonts w:ascii="Arial" w:hAnsi="Arial" w:cs="Arial"/>
          <w:spacing w:val="-2"/>
          <w:sz w:val="24"/>
          <w:szCs w:val="24"/>
        </w:rPr>
        <w:t>плановых (рейдовых) осмотров земельных участков</w:t>
      </w:r>
    </w:p>
    <w:p w:rsidR="00880C2B" w:rsidRDefault="00880C2B" w:rsidP="00880C2B">
      <w:pPr>
        <w:widowControl w:val="0"/>
        <w:autoSpaceDE w:val="0"/>
        <w:spacing w:after="547" w:line="1" w:lineRule="exact"/>
        <w:jc w:val="center"/>
        <w:rPr>
          <w:rFonts w:ascii="Arial" w:hAnsi="Arial" w:cs="Arial"/>
          <w:sz w:val="24"/>
          <w:szCs w:val="24"/>
        </w:rPr>
      </w:pPr>
    </w:p>
    <w:tbl>
      <w:tblPr>
        <w:tblW w:w="0" w:type="auto"/>
        <w:tblInd w:w="40" w:type="dxa"/>
        <w:tblLayout w:type="fixed"/>
        <w:tblCellMar>
          <w:left w:w="40" w:type="dxa"/>
          <w:right w:w="40" w:type="dxa"/>
        </w:tblCellMar>
        <w:tblLook w:val="04A0" w:firstRow="1" w:lastRow="0" w:firstColumn="1" w:lastColumn="0" w:noHBand="0" w:noVBand="1"/>
      </w:tblPr>
      <w:tblGrid>
        <w:gridCol w:w="552"/>
        <w:gridCol w:w="2688"/>
        <w:gridCol w:w="3989"/>
        <w:gridCol w:w="2424"/>
        <w:gridCol w:w="2990"/>
        <w:gridCol w:w="2612"/>
      </w:tblGrid>
      <w:tr w:rsidR="00880C2B" w:rsidTr="00880C2B">
        <w:trPr>
          <w:trHeight w:hRule="exact" w:val="1501"/>
        </w:trPr>
        <w:tc>
          <w:tcPr>
            <w:tcW w:w="552" w:type="dxa"/>
            <w:tcBorders>
              <w:top w:val="single" w:sz="6" w:space="0" w:color="000000"/>
              <w:left w:val="single" w:sz="6" w:space="0" w:color="000000"/>
              <w:bottom w:val="single" w:sz="6" w:space="0" w:color="000000"/>
              <w:right w:val="nil"/>
            </w:tcBorders>
            <w:shd w:val="clear" w:color="auto" w:fill="FFFFFF"/>
            <w:hideMark/>
          </w:tcPr>
          <w:p w:rsidR="00880C2B" w:rsidRDefault="00880C2B">
            <w:pPr>
              <w:widowControl w:val="0"/>
              <w:shd w:val="clear" w:color="auto" w:fill="FFFFFF"/>
              <w:suppressAutoHyphens/>
              <w:autoSpaceDE w:val="0"/>
              <w:spacing w:after="0" w:line="317" w:lineRule="exact"/>
              <w:rPr>
                <w:rFonts w:ascii="Arial" w:hAnsi="Arial" w:cs="Arial"/>
                <w:sz w:val="24"/>
                <w:szCs w:val="24"/>
                <w:lang w:eastAsia="zh-CN"/>
              </w:rPr>
            </w:pPr>
            <w:r>
              <w:rPr>
                <w:rFonts w:ascii="Arial" w:hAnsi="Arial" w:cs="Arial"/>
                <w:sz w:val="24"/>
                <w:szCs w:val="24"/>
              </w:rPr>
              <w:t xml:space="preserve">№ </w:t>
            </w:r>
            <w:proofErr w:type="gramStart"/>
            <w:r>
              <w:rPr>
                <w:rFonts w:ascii="Arial" w:hAnsi="Arial" w:cs="Arial"/>
                <w:spacing w:val="-6"/>
                <w:sz w:val="24"/>
                <w:szCs w:val="24"/>
              </w:rPr>
              <w:t>п</w:t>
            </w:r>
            <w:proofErr w:type="gramEnd"/>
            <w:r>
              <w:rPr>
                <w:rFonts w:ascii="Arial" w:hAnsi="Arial" w:cs="Arial"/>
                <w:spacing w:val="-6"/>
                <w:sz w:val="24"/>
                <w:szCs w:val="24"/>
              </w:rPr>
              <w:t>/п</w:t>
            </w:r>
          </w:p>
        </w:tc>
        <w:tc>
          <w:tcPr>
            <w:tcW w:w="2688" w:type="dxa"/>
            <w:tcBorders>
              <w:top w:val="single" w:sz="6" w:space="0" w:color="000000"/>
              <w:left w:val="single" w:sz="6" w:space="0" w:color="000000"/>
              <w:bottom w:val="single" w:sz="6" w:space="0" w:color="000000"/>
              <w:right w:val="nil"/>
            </w:tcBorders>
            <w:shd w:val="clear" w:color="auto" w:fill="FFFFFF"/>
            <w:hideMark/>
          </w:tcPr>
          <w:p w:rsidR="00880C2B" w:rsidRDefault="00880C2B">
            <w:pPr>
              <w:widowControl w:val="0"/>
              <w:shd w:val="clear" w:color="auto" w:fill="FFFFFF"/>
              <w:autoSpaceDE w:val="0"/>
              <w:spacing w:after="0" w:line="278" w:lineRule="exact"/>
              <w:jc w:val="center"/>
              <w:rPr>
                <w:rFonts w:ascii="Arial" w:hAnsi="Arial" w:cs="Arial"/>
                <w:sz w:val="24"/>
                <w:szCs w:val="24"/>
                <w:lang w:eastAsia="zh-CN"/>
              </w:rPr>
            </w:pPr>
            <w:r>
              <w:rPr>
                <w:rFonts w:ascii="Arial" w:hAnsi="Arial" w:cs="Arial"/>
                <w:spacing w:val="-2"/>
                <w:sz w:val="24"/>
                <w:szCs w:val="24"/>
              </w:rPr>
              <w:t xml:space="preserve">дата и номер задания </w:t>
            </w:r>
            <w:proofErr w:type="gramStart"/>
            <w:r>
              <w:rPr>
                <w:rFonts w:ascii="Arial" w:hAnsi="Arial" w:cs="Arial"/>
                <w:spacing w:val="-2"/>
                <w:sz w:val="24"/>
                <w:szCs w:val="24"/>
              </w:rPr>
              <w:t>на</w:t>
            </w:r>
            <w:proofErr w:type="gramEnd"/>
          </w:p>
          <w:p w:rsidR="00880C2B" w:rsidRDefault="00880C2B">
            <w:pPr>
              <w:widowControl w:val="0"/>
              <w:shd w:val="clear" w:color="auto" w:fill="FFFFFF"/>
              <w:autoSpaceDE w:val="0"/>
              <w:spacing w:after="0" w:line="278" w:lineRule="exact"/>
              <w:jc w:val="center"/>
              <w:rPr>
                <w:rFonts w:ascii="Arial" w:hAnsi="Arial" w:cs="Arial"/>
                <w:sz w:val="24"/>
                <w:szCs w:val="24"/>
              </w:rPr>
            </w:pPr>
            <w:r>
              <w:rPr>
                <w:rFonts w:ascii="Arial" w:hAnsi="Arial" w:cs="Arial"/>
                <w:spacing w:val="-1"/>
                <w:sz w:val="24"/>
                <w:szCs w:val="24"/>
              </w:rPr>
              <w:t xml:space="preserve">проведение </w:t>
            </w:r>
            <w:proofErr w:type="gramStart"/>
            <w:r>
              <w:rPr>
                <w:rFonts w:ascii="Arial" w:hAnsi="Arial" w:cs="Arial"/>
                <w:spacing w:val="-1"/>
                <w:sz w:val="24"/>
                <w:szCs w:val="24"/>
              </w:rPr>
              <w:t>планового</w:t>
            </w:r>
            <w:proofErr w:type="gramEnd"/>
          </w:p>
          <w:p w:rsidR="00880C2B" w:rsidRDefault="00880C2B">
            <w:pPr>
              <w:widowControl w:val="0"/>
              <w:shd w:val="clear" w:color="auto" w:fill="FFFFFF"/>
              <w:autoSpaceDE w:val="0"/>
              <w:spacing w:after="0" w:line="278" w:lineRule="exact"/>
              <w:jc w:val="center"/>
              <w:rPr>
                <w:rFonts w:ascii="Arial" w:hAnsi="Arial" w:cs="Arial"/>
                <w:sz w:val="24"/>
                <w:szCs w:val="24"/>
              </w:rPr>
            </w:pPr>
            <w:r>
              <w:rPr>
                <w:rFonts w:ascii="Arial" w:hAnsi="Arial" w:cs="Arial"/>
                <w:spacing w:val="-1"/>
                <w:sz w:val="24"/>
                <w:szCs w:val="24"/>
              </w:rPr>
              <w:t>(рейдового) осмотра</w:t>
            </w:r>
          </w:p>
          <w:p w:rsidR="00880C2B" w:rsidRDefault="00880C2B">
            <w:pPr>
              <w:widowControl w:val="0"/>
              <w:shd w:val="clear" w:color="auto" w:fill="FFFFFF"/>
              <w:suppressAutoHyphens/>
              <w:autoSpaceDE w:val="0"/>
              <w:spacing w:after="0" w:line="278" w:lineRule="exact"/>
              <w:jc w:val="center"/>
              <w:rPr>
                <w:rFonts w:ascii="Arial" w:hAnsi="Arial" w:cs="Arial"/>
                <w:sz w:val="24"/>
                <w:szCs w:val="24"/>
                <w:lang w:eastAsia="zh-CN"/>
              </w:rPr>
            </w:pPr>
            <w:r>
              <w:rPr>
                <w:rFonts w:ascii="Arial" w:hAnsi="Arial" w:cs="Arial"/>
                <w:spacing w:val="-1"/>
                <w:sz w:val="24"/>
                <w:szCs w:val="24"/>
              </w:rPr>
              <w:t>земельного участка</w:t>
            </w:r>
          </w:p>
        </w:tc>
        <w:tc>
          <w:tcPr>
            <w:tcW w:w="3989" w:type="dxa"/>
            <w:tcBorders>
              <w:top w:val="single" w:sz="6" w:space="0" w:color="000000"/>
              <w:left w:val="single" w:sz="6" w:space="0" w:color="000000"/>
              <w:bottom w:val="single" w:sz="6" w:space="0" w:color="000000"/>
              <w:right w:val="nil"/>
            </w:tcBorders>
            <w:shd w:val="clear" w:color="auto" w:fill="FFFFFF"/>
            <w:hideMark/>
          </w:tcPr>
          <w:p w:rsidR="00880C2B" w:rsidRDefault="00880C2B">
            <w:pPr>
              <w:widowControl w:val="0"/>
              <w:shd w:val="clear" w:color="auto" w:fill="FFFFFF"/>
              <w:autoSpaceDE w:val="0"/>
              <w:spacing w:after="0" w:line="274" w:lineRule="exact"/>
              <w:jc w:val="center"/>
              <w:rPr>
                <w:rFonts w:ascii="Arial" w:hAnsi="Arial" w:cs="Arial"/>
                <w:sz w:val="24"/>
                <w:szCs w:val="24"/>
                <w:lang w:eastAsia="zh-CN"/>
              </w:rPr>
            </w:pPr>
            <w:r>
              <w:rPr>
                <w:rFonts w:ascii="Arial" w:hAnsi="Arial" w:cs="Arial"/>
                <w:sz w:val="24"/>
                <w:szCs w:val="24"/>
              </w:rPr>
              <w:t>адрес, а при отсутствии адреса</w:t>
            </w:r>
          </w:p>
          <w:p w:rsidR="00880C2B" w:rsidRDefault="00880C2B">
            <w:pPr>
              <w:widowControl w:val="0"/>
              <w:shd w:val="clear" w:color="auto" w:fill="FFFFFF"/>
              <w:autoSpaceDE w:val="0"/>
              <w:spacing w:after="0" w:line="274" w:lineRule="exact"/>
              <w:jc w:val="center"/>
              <w:rPr>
                <w:rFonts w:ascii="Arial" w:hAnsi="Arial" w:cs="Arial"/>
                <w:sz w:val="24"/>
                <w:szCs w:val="24"/>
              </w:rPr>
            </w:pPr>
            <w:r>
              <w:rPr>
                <w:rFonts w:ascii="Arial" w:hAnsi="Arial" w:cs="Arial"/>
                <w:sz w:val="24"/>
                <w:szCs w:val="24"/>
              </w:rPr>
              <w:t>земельного участка иное описание</w:t>
            </w:r>
          </w:p>
          <w:p w:rsidR="00880C2B" w:rsidRDefault="00880C2B">
            <w:pPr>
              <w:widowControl w:val="0"/>
              <w:shd w:val="clear" w:color="auto" w:fill="FFFFFF"/>
              <w:autoSpaceDE w:val="0"/>
              <w:spacing w:after="0" w:line="274" w:lineRule="exact"/>
              <w:jc w:val="center"/>
              <w:rPr>
                <w:rFonts w:ascii="Arial" w:hAnsi="Arial" w:cs="Arial"/>
                <w:sz w:val="24"/>
                <w:szCs w:val="24"/>
              </w:rPr>
            </w:pPr>
            <w:r>
              <w:rPr>
                <w:rFonts w:ascii="Arial" w:hAnsi="Arial" w:cs="Arial"/>
                <w:spacing w:val="-2"/>
                <w:sz w:val="24"/>
                <w:szCs w:val="24"/>
              </w:rPr>
              <w:t>местоположения земельного участка,</w:t>
            </w:r>
          </w:p>
          <w:p w:rsidR="00880C2B" w:rsidRDefault="00880C2B">
            <w:pPr>
              <w:widowControl w:val="0"/>
              <w:shd w:val="clear" w:color="auto" w:fill="FFFFFF"/>
              <w:autoSpaceDE w:val="0"/>
              <w:spacing w:after="0" w:line="274" w:lineRule="exact"/>
              <w:jc w:val="center"/>
              <w:rPr>
                <w:rFonts w:ascii="Arial" w:hAnsi="Arial" w:cs="Arial"/>
                <w:sz w:val="24"/>
                <w:szCs w:val="24"/>
              </w:rPr>
            </w:pPr>
            <w:r>
              <w:rPr>
                <w:rFonts w:ascii="Arial" w:hAnsi="Arial" w:cs="Arial"/>
                <w:sz w:val="24"/>
                <w:szCs w:val="24"/>
              </w:rPr>
              <w:t>кадастровый номер и вид</w:t>
            </w:r>
          </w:p>
          <w:p w:rsidR="00880C2B" w:rsidRDefault="00880C2B">
            <w:pPr>
              <w:widowControl w:val="0"/>
              <w:shd w:val="clear" w:color="auto" w:fill="FFFFFF"/>
              <w:suppressAutoHyphens/>
              <w:autoSpaceDE w:val="0"/>
              <w:spacing w:after="0" w:line="274" w:lineRule="exact"/>
              <w:jc w:val="center"/>
              <w:rPr>
                <w:rFonts w:ascii="Arial" w:hAnsi="Arial" w:cs="Arial"/>
                <w:sz w:val="24"/>
                <w:szCs w:val="24"/>
                <w:lang w:eastAsia="zh-CN"/>
              </w:rPr>
            </w:pPr>
            <w:r>
              <w:rPr>
                <w:rFonts w:ascii="Arial" w:hAnsi="Arial" w:cs="Arial"/>
                <w:sz w:val="24"/>
                <w:szCs w:val="24"/>
              </w:rPr>
              <w:t>разрешенного использования</w:t>
            </w:r>
          </w:p>
        </w:tc>
        <w:tc>
          <w:tcPr>
            <w:tcW w:w="2424" w:type="dxa"/>
            <w:tcBorders>
              <w:top w:val="single" w:sz="6" w:space="0" w:color="000000"/>
              <w:left w:val="single" w:sz="6" w:space="0" w:color="000000"/>
              <w:bottom w:val="single" w:sz="6" w:space="0" w:color="000000"/>
              <w:right w:val="nil"/>
            </w:tcBorders>
            <w:shd w:val="clear" w:color="auto" w:fill="FFFFFF"/>
            <w:hideMark/>
          </w:tcPr>
          <w:p w:rsidR="00880C2B" w:rsidRDefault="00880C2B">
            <w:pPr>
              <w:widowControl w:val="0"/>
              <w:shd w:val="clear" w:color="auto" w:fill="FFFFFF"/>
              <w:suppressAutoHyphens/>
              <w:autoSpaceDE w:val="0"/>
              <w:spacing w:after="0" w:line="274" w:lineRule="exact"/>
              <w:jc w:val="center"/>
              <w:rPr>
                <w:rFonts w:ascii="Arial" w:hAnsi="Arial" w:cs="Arial"/>
                <w:sz w:val="24"/>
                <w:szCs w:val="24"/>
                <w:lang w:eastAsia="zh-CN"/>
              </w:rPr>
            </w:pPr>
            <w:r>
              <w:rPr>
                <w:rFonts w:ascii="Arial" w:hAnsi="Arial" w:cs="Arial"/>
                <w:spacing w:val="-2"/>
                <w:sz w:val="24"/>
                <w:szCs w:val="24"/>
              </w:rPr>
              <w:t xml:space="preserve">дата и время планового </w:t>
            </w:r>
            <w:r>
              <w:rPr>
                <w:rFonts w:ascii="Arial" w:hAnsi="Arial" w:cs="Arial"/>
                <w:sz w:val="24"/>
                <w:szCs w:val="24"/>
              </w:rPr>
              <w:t xml:space="preserve">(рейдового) осмотра </w:t>
            </w:r>
            <w:r>
              <w:rPr>
                <w:rFonts w:ascii="Arial" w:hAnsi="Arial" w:cs="Arial"/>
                <w:spacing w:val="-2"/>
                <w:sz w:val="24"/>
                <w:szCs w:val="24"/>
              </w:rPr>
              <w:t>земельног</w:t>
            </w:r>
            <w:proofErr w:type="gramStart"/>
            <w:r>
              <w:rPr>
                <w:rFonts w:ascii="Arial" w:hAnsi="Arial" w:cs="Arial"/>
                <w:spacing w:val="-2"/>
                <w:sz w:val="24"/>
                <w:szCs w:val="24"/>
              </w:rPr>
              <w:t>о(</w:t>
            </w:r>
            <w:proofErr w:type="gramEnd"/>
            <w:r>
              <w:rPr>
                <w:rFonts w:ascii="Arial" w:hAnsi="Arial" w:cs="Arial"/>
                <w:spacing w:val="-2"/>
                <w:sz w:val="24"/>
                <w:szCs w:val="24"/>
              </w:rPr>
              <w:t>-ых) участка(-</w:t>
            </w:r>
            <w:proofErr w:type="spellStart"/>
            <w:r>
              <w:rPr>
                <w:rFonts w:ascii="Arial" w:hAnsi="Arial" w:cs="Arial"/>
                <w:spacing w:val="-2"/>
                <w:sz w:val="24"/>
                <w:szCs w:val="24"/>
              </w:rPr>
              <w:t>ов</w:t>
            </w:r>
            <w:proofErr w:type="spellEnd"/>
            <w:r>
              <w:rPr>
                <w:rFonts w:ascii="Arial" w:hAnsi="Arial" w:cs="Arial"/>
                <w:spacing w:val="-2"/>
                <w:sz w:val="24"/>
                <w:szCs w:val="24"/>
              </w:rPr>
              <w:t>)</w:t>
            </w:r>
          </w:p>
        </w:tc>
        <w:tc>
          <w:tcPr>
            <w:tcW w:w="2990" w:type="dxa"/>
            <w:tcBorders>
              <w:top w:val="single" w:sz="6" w:space="0" w:color="000000"/>
              <w:left w:val="single" w:sz="6" w:space="0" w:color="000000"/>
              <w:bottom w:val="single" w:sz="6" w:space="0" w:color="000000"/>
              <w:right w:val="nil"/>
            </w:tcBorders>
            <w:shd w:val="clear" w:color="auto" w:fill="FFFFFF"/>
            <w:hideMark/>
          </w:tcPr>
          <w:p w:rsidR="00880C2B" w:rsidRDefault="00880C2B">
            <w:pPr>
              <w:widowControl w:val="0"/>
              <w:shd w:val="clear" w:color="auto" w:fill="FFFFFF"/>
              <w:suppressAutoHyphens/>
              <w:autoSpaceDE w:val="0"/>
              <w:spacing w:after="0" w:line="274" w:lineRule="exact"/>
              <w:ind w:right="129"/>
              <w:jc w:val="center"/>
              <w:rPr>
                <w:rFonts w:ascii="Arial" w:hAnsi="Arial" w:cs="Arial"/>
                <w:sz w:val="24"/>
                <w:szCs w:val="24"/>
                <w:lang w:eastAsia="zh-CN"/>
              </w:rPr>
            </w:pPr>
            <w:r>
              <w:rPr>
                <w:rFonts w:ascii="Arial" w:hAnsi="Arial" w:cs="Arial"/>
                <w:sz w:val="24"/>
                <w:szCs w:val="24"/>
              </w:rPr>
              <w:t>ФИО уполномоченных лиц, проводивших плановый (рейдовый) осмотр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w:t>
            </w:r>
          </w:p>
        </w:tc>
        <w:tc>
          <w:tcPr>
            <w:tcW w:w="2612" w:type="dxa"/>
            <w:tcBorders>
              <w:top w:val="single" w:sz="6" w:space="0" w:color="000000"/>
              <w:left w:val="single" w:sz="6" w:space="0" w:color="000000"/>
              <w:bottom w:val="single" w:sz="6" w:space="0" w:color="000000"/>
              <w:right w:val="single" w:sz="6" w:space="0" w:color="000000"/>
            </w:tcBorders>
            <w:shd w:val="clear" w:color="auto" w:fill="FFFFFF"/>
            <w:hideMark/>
          </w:tcPr>
          <w:p w:rsidR="00880C2B" w:rsidRDefault="00880C2B">
            <w:pPr>
              <w:widowControl w:val="0"/>
              <w:shd w:val="clear" w:color="auto" w:fill="FFFFFF"/>
              <w:suppressAutoHyphens/>
              <w:autoSpaceDE w:val="0"/>
              <w:spacing w:after="0" w:line="240" w:lineRule="auto"/>
              <w:jc w:val="center"/>
              <w:rPr>
                <w:rFonts w:ascii="Arial" w:hAnsi="Arial" w:cs="Arial"/>
                <w:sz w:val="24"/>
                <w:szCs w:val="24"/>
                <w:lang w:eastAsia="zh-CN"/>
              </w:rPr>
            </w:pPr>
            <w:r>
              <w:rPr>
                <w:rFonts w:ascii="Arial" w:hAnsi="Arial" w:cs="Arial"/>
                <w:sz w:val="24"/>
                <w:szCs w:val="24"/>
              </w:rPr>
              <w:t>Дата и номер акта планового (рейдового) осмотра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w:t>
            </w:r>
          </w:p>
        </w:tc>
      </w:tr>
      <w:tr w:rsidR="00880C2B" w:rsidTr="00880C2B">
        <w:trPr>
          <w:trHeight w:hRule="exact" w:val="274"/>
        </w:trPr>
        <w:tc>
          <w:tcPr>
            <w:tcW w:w="552" w:type="dxa"/>
            <w:tcBorders>
              <w:top w:val="single" w:sz="6" w:space="0" w:color="000000"/>
              <w:left w:val="single" w:sz="6" w:space="0" w:color="000000"/>
              <w:bottom w:val="single" w:sz="6" w:space="0" w:color="000000"/>
              <w:right w:val="nil"/>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c>
          <w:tcPr>
            <w:tcW w:w="2688" w:type="dxa"/>
            <w:tcBorders>
              <w:top w:val="single" w:sz="6" w:space="0" w:color="000000"/>
              <w:left w:val="single" w:sz="6" w:space="0" w:color="000000"/>
              <w:bottom w:val="single" w:sz="6" w:space="0" w:color="000000"/>
              <w:right w:val="nil"/>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c>
          <w:tcPr>
            <w:tcW w:w="3989" w:type="dxa"/>
            <w:tcBorders>
              <w:top w:val="single" w:sz="6" w:space="0" w:color="000000"/>
              <w:left w:val="single" w:sz="6" w:space="0" w:color="000000"/>
              <w:bottom w:val="single" w:sz="6" w:space="0" w:color="000000"/>
              <w:right w:val="nil"/>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c>
          <w:tcPr>
            <w:tcW w:w="2424" w:type="dxa"/>
            <w:tcBorders>
              <w:top w:val="single" w:sz="6" w:space="0" w:color="000000"/>
              <w:left w:val="single" w:sz="6" w:space="0" w:color="000000"/>
              <w:bottom w:val="single" w:sz="6" w:space="0" w:color="000000"/>
              <w:right w:val="nil"/>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c>
          <w:tcPr>
            <w:tcW w:w="2990" w:type="dxa"/>
            <w:tcBorders>
              <w:top w:val="single" w:sz="6" w:space="0" w:color="000000"/>
              <w:left w:val="single" w:sz="6" w:space="0" w:color="000000"/>
              <w:bottom w:val="single" w:sz="6" w:space="0" w:color="000000"/>
              <w:right w:val="nil"/>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c>
          <w:tcPr>
            <w:tcW w:w="2612" w:type="dxa"/>
            <w:tcBorders>
              <w:top w:val="single" w:sz="6" w:space="0" w:color="000000"/>
              <w:left w:val="single" w:sz="6" w:space="0" w:color="000000"/>
              <w:bottom w:val="single" w:sz="6" w:space="0" w:color="000000"/>
              <w:right w:val="single" w:sz="6" w:space="0" w:color="000000"/>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r>
      <w:tr w:rsidR="00880C2B" w:rsidTr="00880C2B">
        <w:trPr>
          <w:trHeight w:hRule="exact" w:val="288"/>
        </w:trPr>
        <w:tc>
          <w:tcPr>
            <w:tcW w:w="552" w:type="dxa"/>
            <w:tcBorders>
              <w:top w:val="single" w:sz="6" w:space="0" w:color="000000"/>
              <w:left w:val="single" w:sz="6" w:space="0" w:color="000000"/>
              <w:bottom w:val="single" w:sz="6" w:space="0" w:color="000000"/>
              <w:right w:val="nil"/>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c>
          <w:tcPr>
            <w:tcW w:w="2688" w:type="dxa"/>
            <w:tcBorders>
              <w:top w:val="single" w:sz="6" w:space="0" w:color="000000"/>
              <w:left w:val="single" w:sz="6" w:space="0" w:color="000000"/>
              <w:bottom w:val="single" w:sz="6" w:space="0" w:color="000000"/>
              <w:right w:val="nil"/>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c>
          <w:tcPr>
            <w:tcW w:w="3989" w:type="dxa"/>
            <w:tcBorders>
              <w:top w:val="single" w:sz="6" w:space="0" w:color="000000"/>
              <w:left w:val="single" w:sz="6" w:space="0" w:color="000000"/>
              <w:bottom w:val="single" w:sz="6" w:space="0" w:color="000000"/>
              <w:right w:val="nil"/>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c>
          <w:tcPr>
            <w:tcW w:w="2424" w:type="dxa"/>
            <w:tcBorders>
              <w:top w:val="single" w:sz="6" w:space="0" w:color="000000"/>
              <w:left w:val="single" w:sz="6" w:space="0" w:color="000000"/>
              <w:bottom w:val="single" w:sz="6" w:space="0" w:color="000000"/>
              <w:right w:val="nil"/>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c>
          <w:tcPr>
            <w:tcW w:w="2990" w:type="dxa"/>
            <w:tcBorders>
              <w:top w:val="single" w:sz="6" w:space="0" w:color="000000"/>
              <w:left w:val="single" w:sz="6" w:space="0" w:color="000000"/>
              <w:bottom w:val="single" w:sz="6" w:space="0" w:color="000000"/>
              <w:right w:val="nil"/>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c>
          <w:tcPr>
            <w:tcW w:w="2612" w:type="dxa"/>
            <w:tcBorders>
              <w:top w:val="single" w:sz="6" w:space="0" w:color="000000"/>
              <w:left w:val="single" w:sz="6" w:space="0" w:color="000000"/>
              <w:bottom w:val="single" w:sz="6" w:space="0" w:color="000000"/>
              <w:right w:val="single" w:sz="6" w:space="0" w:color="000000"/>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r>
      <w:tr w:rsidR="00880C2B" w:rsidTr="00880C2B">
        <w:trPr>
          <w:trHeight w:hRule="exact" w:val="307"/>
        </w:trPr>
        <w:tc>
          <w:tcPr>
            <w:tcW w:w="552" w:type="dxa"/>
            <w:tcBorders>
              <w:top w:val="single" w:sz="6" w:space="0" w:color="000000"/>
              <w:left w:val="single" w:sz="6" w:space="0" w:color="000000"/>
              <w:bottom w:val="single" w:sz="6" w:space="0" w:color="000000"/>
              <w:right w:val="nil"/>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c>
          <w:tcPr>
            <w:tcW w:w="2688" w:type="dxa"/>
            <w:tcBorders>
              <w:top w:val="single" w:sz="6" w:space="0" w:color="000000"/>
              <w:left w:val="single" w:sz="6" w:space="0" w:color="000000"/>
              <w:bottom w:val="single" w:sz="6" w:space="0" w:color="000000"/>
              <w:right w:val="nil"/>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c>
          <w:tcPr>
            <w:tcW w:w="3989" w:type="dxa"/>
            <w:tcBorders>
              <w:top w:val="single" w:sz="6" w:space="0" w:color="000000"/>
              <w:left w:val="single" w:sz="6" w:space="0" w:color="000000"/>
              <w:bottom w:val="single" w:sz="6" w:space="0" w:color="000000"/>
              <w:right w:val="nil"/>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c>
          <w:tcPr>
            <w:tcW w:w="2424" w:type="dxa"/>
            <w:tcBorders>
              <w:top w:val="single" w:sz="6" w:space="0" w:color="000000"/>
              <w:left w:val="single" w:sz="6" w:space="0" w:color="000000"/>
              <w:bottom w:val="single" w:sz="6" w:space="0" w:color="000000"/>
              <w:right w:val="nil"/>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c>
          <w:tcPr>
            <w:tcW w:w="2990" w:type="dxa"/>
            <w:tcBorders>
              <w:top w:val="single" w:sz="6" w:space="0" w:color="000000"/>
              <w:left w:val="single" w:sz="6" w:space="0" w:color="000000"/>
              <w:bottom w:val="single" w:sz="6" w:space="0" w:color="000000"/>
              <w:right w:val="nil"/>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c>
          <w:tcPr>
            <w:tcW w:w="2612" w:type="dxa"/>
            <w:tcBorders>
              <w:top w:val="single" w:sz="6" w:space="0" w:color="000000"/>
              <w:left w:val="single" w:sz="6" w:space="0" w:color="000000"/>
              <w:bottom w:val="single" w:sz="6" w:space="0" w:color="000000"/>
              <w:right w:val="single" w:sz="6" w:space="0" w:color="000000"/>
            </w:tcBorders>
            <w:shd w:val="clear" w:color="auto" w:fill="FFFFFF"/>
          </w:tcPr>
          <w:p w:rsidR="00880C2B" w:rsidRDefault="00880C2B">
            <w:pPr>
              <w:widowControl w:val="0"/>
              <w:shd w:val="clear" w:color="auto" w:fill="FFFFFF"/>
              <w:suppressAutoHyphens/>
              <w:autoSpaceDE w:val="0"/>
              <w:snapToGrid w:val="0"/>
              <w:spacing w:after="0" w:line="240" w:lineRule="auto"/>
              <w:rPr>
                <w:rFonts w:ascii="Arial" w:hAnsi="Arial" w:cs="Arial"/>
                <w:sz w:val="24"/>
                <w:szCs w:val="24"/>
                <w:lang w:eastAsia="zh-CN"/>
              </w:rPr>
            </w:pPr>
          </w:p>
        </w:tc>
      </w:tr>
    </w:tbl>
    <w:p w:rsidR="00880C2B" w:rsidRDefault="00880C2B" w:rsidP="00880C2B">
      <w:pPr>
        <w:spacing w:after="0"/>
        <w:rPr>
          <w:rFonts w:ascii="Arial" w:hAnsi="Arial" w:cs="Arial"/>
          <w:sz w:val="24"/>
          <w:szCs w:val="24"/>
        </w:rPr>
        <w:sectPr w:rsidR="00880C2B">
          <w:pgSz w:w="16838" w:h="11906" w:orient="landscape"/>
          <w:pgMar w:top="1440" w:right="865" w:bottom="720" w:left="864" w:header="720" w:footer="720" w:gutter="0"/>
          <w:cols w:space="720"/>
        </w:sectPr>
      </w:pPr>
    </w:p>
    <w:p w:rsidR="00880C2B" w:rsidRDefault="00880C2B" w:rsidP="00880C2B">
      <w:pPr>
        <w:spacing w:after="0"/>
        <w:ind w:left="6521"/>
        <w:rPr>
          <w:rFonts w:ascii="Arial" w:hAnsi="Arial" w:cs="Arial"/>
          <w:sz w:val="24"/>
          <w:szCs w:val="24"/>
          <w:lang w:eastAsia="zh-CN"/>
        </w:rPr>
      </w:pPr>
      <w:r>
        <w:rPr>
          <w:rFonts w:ascii="Arial" w:hAnsi="Arial" w:cs="Arial"/>
          <w:sz w:val="24"/>
          <w:szCs w:val="24"/>
        </w:rPr>
        <w:lastRenderedPageBreak/>
        <w:t>Приложение № 8</w:t>
      </w:r>
    </w:p>
    <w:p w:rsidR="00880C2B" w:rsidRDefault="00880C2B" w:rsidP="00880C2B">
      <w:pPr>
        <w:tabs>
          <w:tab w:val="left" w:pos="6237"/>
        </w:tabs>
        <w:spacing w:after="0" w:line="240" w:lineRule="auto"/>
        <w:ind w:left="6521"/>
        <w:rPr>
          <w:rFonts w:ascii="Arial" w:hAnsi="Arial" w:cs="Arial"/>
          <w:sz w:val="24"/>
          <w:szCs w:val="24"/>
        </w:rPr>
      </w:pPr>
      <w:r>
        <w:rPr>
          <w:rFonts w:ascii="Arial" w:hAnsi="Arial" w:cs="Arial"/>
          <w:sz w:val="24"/>
          <w:szCs w:val="24"/>
        </w:rPr>
        <w:t>к Регламенту</w:t>
      </w:r>
    </w:p>
    <w:p w:rsidR="00880C2B" w:rsidRDefault="00880C2B" w:rsidP="00880C2B">
      <w:pPr>
        <w:widowControl w:val="0"/>
        <w:shd w:val="clear" w:color="auto" w:fill="FFFFFF"/>
        <w:autoSpaceDE w:val="0"/>
        <w:spacing w:after="0" w:line="240" w:lineRule="auto"/>
        <w:rPr>
          <w:rFonts w:ascii="Arial" w:hAnsi="Arial" w:cs="Arial"/>
          <w:spacing w:val="-1"/>
          <w:sz w:val="24"/>
          <w:szCs w:val="24"/>
        </w:rPr>
      </w:pPr>
    </w:p>
    <w:p w:rsidR="00880C2B" w:rsidRDefault="00880C2B" w:rsidP="00880C2B">
      <w:pPr>
        <w:widowControl w:val="0"/>
        <w:shd w:val="clear" w:color="auto" w:fill="FFFFFF"/>
        <w:spacing w:after="0" w:line="274" w:lineRule="exact"/>
        <w:ind w:left="567" w:right="302"/>
        <w:jc w:val="center"/>
        <w:rPr>
          <w:rFonts w:ascii="Arial" w:hAnsi="Arial" w:cs="Arial"/>
          <w:sz w:val="24"/>
          <w:szCs w:val="24"/>
        </w:rPr>
      </w:pPr>
      <w:r>
        <w:rPr>
          <w:rFonts w:ascii="Arial" w:hAnsi="Arial" w:cs="Arial"/>
          <w:sz w:val="24"/>
          <w:szCs w:val="24"/>
        </w:rPr>
        <w:t>Форма</w:t>
      </w:r>
    </w:p>
    <w:p w:rsidR="00880C2B" w:rsidRDefault="00880C2B" w:rsidP="00880C2B">
      <w:pPr>
        <w:widowControl w:val="0"/>
        <w:shd w:val="clear" w:color="auto" w:fill="FFFFFF"/>
        <w:spacing w:after="0" w:line="274" w:lineRule="exact"/>
        <w:ind w:left="567" w:right="302"/>
        <w:jc w:val="center"/>
        <w:rPr>
          <w:rFonts w:ascii="Arial" w:hAnsi="Arial" w:cs="Arial"/>
          <w:sz w:val="24"/>
          <w:szCs w:val="24"/>
        </w:rPr>
      </w:pPr>
      <w:r>
        <w:rPr>
          <w:rFonts w:ascii="Arial" w:hAnsi="Arial" w:cs="Arial"/>
          <w:spacing w:val="-2"/>
          <w:sz w:val="24"/>
          <w:szCs w:val="24"/>
        </w:rPr>
        <w:t>акта планового (рейдового) осмотра земельног</w:t>
      </w:r>
      <w:proofErr w:type="gramStart"/>
      <w:r>
        <w:rPr>
          <w:rFonts w:ascii="Arial" w:hAnsi="Arial" w:cs="Arial"/>
          <w:spacing w:val="-2"/>
          <w:sz w:val="24"/>
          <w:szCs w:val="24"/>
        </w:rPr>
        <w:t>о(</w:t>
      </w:r>
      <w:proofErr w:type="gramEnd"/>
      <w:r>
        <w:rPr>
          <w:rFonts w:ascii="Arial" w:hAnsi="Arial" w:cs="Arial"/>
          <w:spacing w:val="-2"/>
          <w:sz w:val="24"/>
          <w:szCs w:val="24"/>
        </w:rPr>
        <w:t>-ых) участка(-</w:t>
      </w:r>
      <w:proofErr w:type="spellStart"/>
      <w:r>
        <w:rPr>
          <w:rFonts w:ascii="Arial" w:hAnsi="Arial" w:cs="Arial"/>
          <w:spacing w:val="-2"/>
          <w:sz w:val="24"/>
          <w:szCs w:val="24"/>
        </w:rPr>
        <w:t>ов</w:t>
      </w:r>
      <w:proofErr w:type="spellEnd"/>
      <w:r>
        <w:rPr>
          <w:rFonts w:ascii="Arial" w:hAnsi="Arial" w:cs="Arial"/>
          <w:spacing w:val="-2"/>
          <w:sz w:val="24"/>
          <w:szCs w:val="24"/>
        </w:rPr>
        <w:t>)</w:t>
      </w:r>
    </w:p>
    <w:p w:rsidR="00880C2B" w:rsidRDefault="00880C2B" w:rsidP="00880C2B">
      <w:pPr>
        <w:widowControl w:val="0"/>
        <w:shd w:val="clear" w:color="auto" w:fill="FFFFFF"/>
        <w:spacing w:after="0" w:line="274" w:lineRule="exact"/>
        <w:ind w:right="1382"/>
        <w:jc w:val="center"/>
        <w:rPr>
          <w:rFonts w:ascii="Arial" w:hAnsi="Arial" w:cs="Arial"/>
          <w:spacing w:val="-2"/>
          <w:sz w:val="24"/>
          <w:szCs w:val="24"/>
        </w:rPr>
      </w:pPr>
    </w:p>
    <w:p w:rsidR="00880C2B" w:rsidRDefault="00880C2B" w:rsidP="00880C2B">
      <w:pPr>
        <w:widowControl w:val="0"/>
        <w:shd w:val="clear" w:color="auto" w:fill="FFFFFF"/>
        <w:spacing w:after="0" w:line="274" w:lineRule="exact"/>
        <w:ind w:right="1382"/>
        <w:jc w:val="center"/>
        <w:rPr>
          <w:rFonts w:ascii="Arial" w:hAnsi="Arial" w:cs="Arial"/>
          <w:spacing w:val="-2"/>
          <w:sz w:val="24"/>
          <w:szCs w:val="24"/>
        </w:rPr>
      </w:pPr>
    </w:p>
    <w:p w:rsidR="00880C2B" w:rsidRDefault="00880C2B" w:rsidP="00880C2B">
      <w:pPr>
        <w:widowControl w:val="0"/>
        <w:shd w:val="clear" w:color="auto" w:fill="FFFFFF"/>
        <w:spacing w:after="0" w:line="274" w:lineRule="exact"/>
        <w:ind w:right="1382"/>
        <w:jc w:val="center"/>
        <w:rPr>
          <w:rFonts w:ascii="Arial" w:hAnsi="Arial" w:cs="Arial"/>
          <w:spacing w:val="-2"/>
          <w:sz w:val="24"/>
          <w:szCs w:val="24"/>
        </w:rPr>
      </w:pPr>
    </w:p>
    <w:p w:rsidR="00880C2B" w:rsidRDefault="00880C2B" w:rsidP="00880C2B">
      <w:pPr>
        <w:widowControl w:val="0"/>
        <w:pBdr>
          <w:bottom w:val="single" w:sz="12" w:space="1" w:color="000001"/>
        </w:pBdr>
        <w:shd w:val="clear" w:color="auto" w:fill="FFFFFF"/>
        <w:spacing w:after="0" w:line="240" w:lineRule="auto"/>
        <w:ind w:right="10"/>
        <w:jc w:val="center"/>
        <w:rPr>
          <w:rFonts w:ascii="Arial" w:hAnsi="Arial" w:cs="Arial"/>
          <w:sz w:val="24"/>
          <w:szCs w:val="24"/>
        </w:rPr>
      </w:pPr>
      <w:r>
        <w:rPr>
          <w:rFonts w:ascii="Arial" w:hAnsi="Arial" w:cs="Arial"/>
          <w:position w:val="2"/>
          <w:sz w:val="24"/>
          <w:szCs w:val="24"/>
        </w:rPr>
        <w:t>АДМИНИСТРАЦИЯ</w:t>
      </w:r>
    </w:p>
    <w:p w:rsidR="00880C2B" w:rsidRDefault="00880C2B" w:rsidP="00880C2B">
      <w:pPr>
        <w:widowControl w:val="0"/>
        <w:pBdr>
          <w:bottom w:val="single" w:sz="12" w:space="1" w:color="000001"/>
        </w:pBdr>
        <w:shd w:val="clear" w:color="auto" w:fill="FFFFFF"/>
        <w:spacing w:after="0" w:line="240" w:lineRule="auto"/>
        <w:ind w:right="10"/>
        <w:jc w:val="center"/>
        <w:rPr>
          <w:rFonts w:ascii="Arial" w:hAnsi="Arial" w:cs="Arial"/>
          <w:sz w:val="24"/>
          <w:szCs w:val="24"/>
        </w:rPr>
      </w:pPr>
    </w:p>
    <w:p w:rsidR="00880C2B" w:rsidRDefault="00880C2B" w:rsidP="00880C2B">
      <w:pPr>
        <w:widowControl w:val="0"/>
        <w:shd w:val="clear" w:color="auto" w:fill="FFFFFF"/>
        <w:spacing w:after="0" w:line="240" w:lineRule="auto"/>
        <w:ind w:right="62"/>
        <w:jc w:val="center"/>
        <w:rPr>
          <w:rFonts w:ascii="Arial" w:hAnsi="Arial" w:cs="Arial"/>
          <w:sz w:val="24"/>
          <w:szCs w:val="24"/>
        </w:rPr>
      </w:pPr>
      <w:r>
        <w:rPr>
          <w:rFonts w:ascii="Arial" w:hAnsi="Arial" w:cs="Arial"/>
          <w:sz w:val="24"/>
          <w:szCs w:val="24"/>
        </w:rPr>
        <w:t>МОСКОВСКОЙ ОБЛАСТИ</w:t>
      </w:r>
    </w:p>
    <w:p w:rsidR="00880C2B" w:rsidRDefault="00880C2B" w:rsidP="00880C2B">
      <w:pPr>
        <w:widowControl w:val="0"/>
        <w:shd w:val="clear" w:color="auto" w:fill="FFFFFF"/>
        <w:tabs>
          <w:tab w:val="left" w:pos="8827"/>
        </w:tabs>
        <w:spacing w:before="331" w:after="0" w:line="216" w:lineRule="exact"/>
        <w:rPr>
          <w:rFonts w:ascii="Arial" w:hAnsi="Arial" w:cs="Arial"/>
          <w:sz w:val="24"/>
          <w:szCs w:val="24"/>
        </w:rPr>
      </w:pPr>
      <w:r>
        <w:rPr>
          <w:rFonts w:ascii="Arial" w:hAnsi="Arial" w:cs="Arial"/>
          <w:spacing w:val="-2"/>
          <w:sz w:val="24"/>
          <w:szCs w:val="24"/>
        </w:rPr>
        <w:t>___________________________________ т</w:t>
      </w:r>
      <w:r>
        <w:rPr>
          <w:rFonts w:ascii="Arial" w:hAnsi="Arial" w:cs="Arial"/>
          <w:sz w:val="24"/>
          <w:szCs w:val="24"/>
        </w:rPr>
        <w:t xml:space="preserve">ел: </w:t>
      </w:r>
    </w:p>
    <w:p w:rsidR="00880C2B" w:rsidRDefault="00880C2B" w:rsidP="00880C2B">
      <w:pPr>
        <w:widowControl w:val="0"/>
        <w:shd w:val="clear" w:color="auto" w:fill="FFFFFF"/>
        <w:spacing w:before="5" w:after="0" w:line="240" w:lineRule="auto"/>
        <w:rPr>
          <w:rFonts w:ascii="Arial" w:hAnsi="Arial" w:cs="Arial"/>
          <w:sz w:val="24"/>
          <w:szCs w:val="24"/>
        </w:rPr>
      </w:pPr>
      <w:r>
        <w:rPr>
          <w:rFonts w:ascii="Arial" w:hAnsi="Arial" w:cs="Arial"/>
          <w:sz w:val="24"/>
          <w:szCs w:val="24"/>
        </w:rPr>
        <w:t>___________________________ факс:</w:t>
      </w:r>
    </w:p>
    <w:p w:rsidR="00880C2B" w:rsidRDefault="00880C2B" w:rsidP="00880C2B">
      <w:pPr>
        <w:widowControl w:val="0"/>
        <w:shd w:val="clear" w:color="auto" w:fill="FFFFFF"/>
        <w:spacing w:before="5" w:after="0" w:line="240" w:lineRule="auto"/>
        <w:rPr>
          <w:rFonts w:ascii="Arial" w:hAnsi="Arial" w:cs="Arial"/>
          <w:sz w:val="24"/>
          <w:szCs w:val="24"/>
        </w:rPr>
      </w:pPr>
      <w:r>
        <w:rPr>
          <w:rFonts w:ascii="Arial" w:hAnsi="Arial" w:cs="Arial"/>
          <w:sz w:val="24"/>
          <w:szCs w:val="24"/>
        </w:rPr>
        <w:t xml:space="preserve"> (адрес)</w:t>
      </w:r>
    </w:p>
    <w:p w:rsidR="00880C2B" w:rsidRDefault="00880C2B" w:rsidP="00880C2B">
      <w:pPr>
        <w:widowControl w:val="0"/>
        <w:shd w:val="clear" w:color="auto" w:fill="FFFFFF"/>
        <w:spacing w:before="509" w:after="0"/>
        <w:ind w:right="-120" w:firstLine="709"/>
        <w:jc w:val="center"/>
        <w:rPr>
          <w:rFonts w:ascii="Arial" w:hAnsi="Arial" w:cs="Arial"/>
          <w:sz w:val="24"/>
          <w:szCs w:val="24"/>
        </w:rPr>
      </w:pPr>
      <w:r>
        <w:rPr>
          <w:rFonts w:ascii="Arial" w:hAnsi="Arial" w:cs="Arial"/>
          <w:sz w:val="24"/>
          <w:szCs w:val="24"/>
        </w:rPr>
        <w:t>АКТ №__________</w:t>
      </w:r>
    </w:p>
    <w:p w:rsidR="00880C2B" w:rsidRDefault="00880C2B" w:rsidP="00880C2B">
      <w:pPr>
        <w:widowControl w:val="0"/>
        <w:shd w:val="clear" w:color="auto" w:fill="FFFFFF"/>
        <w:spacing w:after="0"/>
        <w:ind w:right="-120" w:firstLine="709"/>
        <w:jc w:val="center"/>
        <w:rPr>
          <w:rFonts w:ascii="Arial" w:hAnsi="Arial" w:cs="Arial"/>
          <w:sz w:val="24"/>
          <w:szCs w:val="24"/>
        </w:rPr>
      </w:pPr>
      <w:r>
        <w:rPr>
          <w:rFonts w:ascii="Arial" w:hAnsi="Arial" w:cs="Arial"/>
          <w:sz w:val="24"/>
          <w:szCs w:val="24"/>
        </w:rPr>
        <w:t>планового (рейдового) осмотра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w:t>
      </w:r>
    </w:p>
    <w:p w:rsidR="00880C2B" w:rsidRDefault="00880C2B" w:rsidP="00880C2B">
      <w:pPr>
        <w:widowControl w:val="0"/>
        <w:shd w:val="clear" w:color="auto" w:fill="FFFFFF"/>
        <w:spacing w:before="283" w:after="0"/>
        <w:ind w:firstLine="709"/>
        <w:rPr>
          <w:rFonts w:ascii="Arial" w:hAnsi="Arial" w:cs="Arial"/>
          <w:sz w:val="24"/>
          <w:szCs w:val="24"/>
        </w:rPr>
      </w:pPr>
      <w:r>
        <w:rPr>
          <w:rFonts w:ascii="Arial" w:hAnsi="Arial" w:cs="Arial"/>
          <w:sz w:val="24"/>
          <w:szCs w:val="24"/>
        </w:rPr>
        <w:t>Московская область ____</w:t>
      </w:r>
      <w:r>
        <w:rPr>
          <w:rFonts w:ascii="Arial" w:hAnsi="Arial" w:cs="Arial"/>
          <w:spacing w:val="-2"/>
          <w:sz w:val="24"/>
          <w:szCs w:val="24"/>
        </w:rPr>
        <w:t>______________________________________</w:t>
      </w:r>
      <w:r>
        <w:rPr>
          <w:rFonts w:ascii="Arial" w:hAnsi="Arial" w:cs="Arial"/>
          <w:sz w:val="24"/>
          <w:szCs w:val="24"/>
        </w:rPr>
        <w:t xml:space="preserve"> «____»_________</w:t>
      </w:r>
      <w:r>
        <w:rPr>
          <w:rFonts w:ascii="Arial" w:hAnsi="Arial" w:cs="Arial"/>
          <w:spacing w:val="-10"/>
          <w:sz w:val="24"/>
          <w:szCs w:val="24"/>
        </w:rPr>
        <w:t>20</w:t>
      </w:r>
      <w:r>
        <w:rPr>
          <w:rFonts w:ascii="Arial" w:hAnsi="Arial" w:cs="Arial"/>
          <w:sz w:val="24"/>
          <w:szCs w:val="24"/>
        </w:rPr>
        <w:t>____</w:t>
      </w:r>
      <w:r>
        <w:rPr>
          <w:rFonts w:ascii="Arial" w:hAnsi="Arial" w:cs="Arial"/>
          <w:spacing w:val="-10"/>
          <w:sz w:val="24"/>
          <w:szCs w:val="24"/>
        </w:rPr>
        <w:t>г.</w:t>
      </w:r>
    </w:p>
    <w:p w:rsidR="00880C2B" w:rsidRDefault="00880C2B" w:rsidP="00880C2B">
      <w:pPr>
        <w:widowControl w:val="0"/>
        <w:shd w:val="clear" w:color="auto" w:fill="FFFFFF"/>
        <w:spacing w:before="5" w:after="0"/>
        <w:ind w:firstLine="709"/>
        <w:rPr>
          <w:rFonts w:ascii="Arial" w:hAnsi="Arial" w:cs="Arial"/>
          <w:sz w:val="24"/>
          <w:szCs w:val="24"/>
        </w:rPr>
      </w:pPr>
    </w:p>
    <w:p w:rsidR="00880C2B" w:rsidRDefault="00880C2B" w:rsidP="00880C2B">
      <w:pPr>
        <w:widowControl w:val="0"/>
        <w:shd w:val="clear" w:color="auto" w:fill="FFFFFF"/>
        <w:spacing w:before="5" w:after="0"/>
        <w:ind w:firstLine="709"/>
        <w:rPr>
          <w:rFonts w:ascii="Arial" w:hAnsi="Arial" w:cs="Arial"/>
          <w:sz w:val="24"/>
          <w:szCs w:val="24"/>
        </w:rPr>
      </w:pPr>
      <w:r>
        <w:rPr>
          <w:rFonts w:ascii="Arial" w:hAnsi="Arial" w:cs="Arial"/>
          <w:sz w:val="24"/>
          <w:szCs w:val="24"/>
        </w:rPr>
        <w:t>___________________________</w:t>
      </w:r>
    </w:p>
    <w:p w:rsidR="00880C2B" w:rsidRDefault="00880C2B" w:rsidP="00880C2B">
      <w:pPr>
        <w:widowControl w:val="0"/>
        <w:shd w:val="clear" w:color="auto" w:fill="FFFFFF"/>
        <w:spacing w:after="0"/>
        <w:ind w:right="-120" w:firstLine="709"/>
        <w:rPr>
          <w:rFonts w:ascii="Arial" w:hAnsi="Arial" w:cs="Arial"/>
          <w:sz w:val="24"/>
          <w:szCs w:val="24"/>
        </w:rPr>
      </w:pPr>
      <w:r>
        <w:rPr>
          <w:rFonts w:ascii="Arial" w:hAnsi="Arial" w:cs="Arial"/>
          <w:spacing w:val="-3"/>
          <w:sz w:val="24"/>
          <w:szCs w:val="24"/>
        </w:rPr>
        <w:t>(время составления акта)</w:t>
      </w:r>
    </w:p>
    <w:p w:rsidR="00880C2B" w:rsidRDefault="00880C2B" w:rsidP="00880C2B">
      <w:pPr>
        <w:widowControl w:val="0"/>
        <w:shd w:val="clear" w:color="auto" w:fill="FFFFFF"/>
        <w:spacing w:before="5" w:after="0"/>
        <w:ind w:firstLine="709"/>
        <w:rPr>
          <w:rFonts w:ascii="Arial" w:hAnsi="Arial" w:cs="Arial"/>
          <w:sz w:val="24"/>
          <w:szCs w:val="24"/>
        </w:rPr>
      </w:pPr>
    </w:p>
    <w:p w:rsidR="00880C2B" w:rsidRDefault="00880C2B" w:rsidP="00880C2B">
      <w:pPr>
        <w:widowControl w:val="0"/>
        <w:shd w:val="clear" w:color="auto" w:fill="FFFFFF"/>
        <w:tabs>
          <w:tab w:val="left" w:pos="1162"/>
          <w:tab w:val="left" w:leader="underscore" w:pos="2525"/>
          <w:tab w:val="left" w:leader="underscore" w:pos="6768"/>
        </w:tabs>
        <w:spacing w:after="0"/>
        <w:ind w:right="-120" w:firstLine="709"/>
        <w:rPr>
          <w:rFonts w:ascii="Arial" w:hAnsi="Arial" w:cs="Arial"/>
          <w:sz w:val="24"/>
          <w:szCs w:val="24"/>
        </w:rPr>
      </w:pPr>
      <w:r>
        <w:rPr>
          <w:rFonts w:ascii="Arial" w:hAnsi="Arial" w:cs="Arial"/>
          <w:spacing w:val="-25"/>
          <w:sz w:val="24"/>
          <w:szCs w:val="24"/>
        </w:rPr>
        <w:t xml:space="preserve">1. </w:t>
      </w:r>
      <w:r>
        <w:rPr>
          <w:rFonts w:ascii="Arial" w:hAnsi="Arial" w:cs="Arial"/>
          <w:sz w:val="24"/>
          <w:szCs w:val="24"/>
        </w:rPr>
        <w:t>Задание на проведение планового (рейдового) осмотра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w:t>
      </w:r>
      <w:r>
        <w:rPr>
          <w:rFonts w:ascii="Arial" w:hAnsi="Arial" w:cs="Arial"/>
          <w:color w:val="FF0000"/>
          <w:sz w:val="24"/>
          <w:szCs w:val="24"/>
        </w:rPr>
        <w:t xml:space="preserve"> </w:t>
      </w:r>
      <w:r>
        <w:rPr>
          <w:rFonts w:ascii="Arial" w:hAnsi="Arial" w:cs="Arial"/>
          <w:sz w:val="24"/>
          <w:szCs w:val="24"/>
        </w:rPr>
        <w:t>от</w:t>
      </w:r>
      <w:r>
        <w:rPr>
          <w:rFonts w:ascii="Arial" w:hAnsi="Arial" w:cs="Arial"/>
          <w:sz w:val="24"/>
          <w:szCs w:val="24"/>
        </w:rPr>
        <w:br/>
        <w:t>"__"__________20___ г. №</w:t>
      </w:r>
      <w:r>
        <w:rPr>
          <w:rFonts w:ascii="Arial" w:hAnsi="Arial" w:cs="Arial"/>
          <w:sz w:val="24"/>
          <w:szCs w:val="24"/>
        </w:rPr>
        <w:tab/>
        <w:t>.</w:t>
      </w:r>
    </w:p>
    <w:p w:rsidR="00880C2B" w:rsidRDefault="00880C2B" w:rsidP="00880C2B">
      <w:pPr>
        <w:widowControl w:val="0"/>
        <w:shd w:val="clear" w:color="auto" w:fill="FFFFFF"/>
        <w:tabs>
          <w:tab w:val="left" w:pos="1162"/>
          <w:tab w:val="left" w:leader="underscore" w:pos="2525"/>
          <w:tab w:val="left" w:leader="underscore" w:pos="6768"/>
        </w:tabs>
        <w:spacing w:after="0"/>
        <w:ind w:right="-120" w:firstLine="709"/>
        <w:rPr>
          <w:rFonts w:ascii="Arial" w:hAnsi="Arial" w:cs="Arial"/>
          <w:sz w:val="24"/>
          <w:szCs w:val="24"/>
        </w:rPr>
      </w:pPr>
    </w:p>
    <w:p w:rsidR="00880C2B" w:rsidRDefault="00880C2B" w:rsidP="00880C2B">
      <w:pPr>
        <w:widowControl w:val="0"/>
        <w:shd w:val="clear" w:color="auto" w:fill="FFFFFF"/>
        <w:tabs>
          <w:tab w:val="left" w:pos="1080"/>
        </w:tabs>
        <w:spacing w:after="0"/>
        <w:ind w:right="-120" w:firstLine="709"/>
        <w:rPr>
          <w:rFonts w:ascii="Arial" w:hAnsi="Arial" w:cs="Arial"/>
          <w:sz w:val="24"/>
          <w:szCs w:val="24"/>
        </w:rPr>
      </w:pPr>
      <w:r>
        <w:rPr>
          <w:rFonts w:ascii="Arial" w:hAnsi="Arial" w:cs="Arial"/>
          <w:spacing w:val="-14"/>
          <w:sz w:val="24"/>
          <w:szCs w:val="24"/>
        </w:rPr>
        <w:t>2.</w:t>
      </w:r>
      <w:r>
        <w:rPr>
          <w:rFonts w:ascii="Arial" w:hAnsi="Arial" w:cs="Arial"/>
          <w:sz w:val="24"/>
          <w:szCs w:val="24"/>
        </w:rPr>
        <w:t xml:space="preserve"> Лицо (лица), проводивше</w:t>
      </w:r>
      <w:proofErr w:type="gramStart"/>
      <w:r>
        <w:rPr>
          <w:rFonts w:ascii="Arial" w:hAnsi="Arial" w:cs="Arial"/>
          <w:sz w:val="24"/>
          <w:szCs w:val="24"/>
        </w:rPr>
        <w:t>е(</w:t>
      </w:r>
      <w:proofErr w:type="spellStart"/>
      <w:proofErr w:type="gramEnd"/>
      <w:r>
        <w:rPr>
          <w:rFonts w:ascii="Arial" w:hAnsi="Arial" w:cs="Arial"/>
          <w:sz w:val="24"/>
          <w:szCs w:val="24"/>
        </w:rPr>
        <w:t>ие</w:t>
      </w:r>
      <w:proofErr w:type="spellEnd"/>
      <w:r>
        <w:rPr>
          <w:rFonts w:ascii="Arial" w:hAnsi="Arial" w:cs="Arial"/>
          <w:sz w:val="24"/>
          <w:szCs w:val="24"/>
        </w:rPr>
        <w:t>) плановый (рейдовый) осмотр земельного(-ых) участка(-</w:t>
      </w:r>
      <w:proofErr w:type="spellStart"/>
      <w:r>
        <w:rPr>
          <w:rFonts w:ascii="Arial" w:hAnsi="Arial" w:cs="Arial"/>
          <w:sz w:val="24"/>
          <w:szCs w:val="24"/>
        </w:rPr>
        <w:t>ов</w:t>
      </w:r>
      <w:proofErr w:type="spellEnd"/>
      <w:r>
        <w:rPr>
          <w:rFonts w:ascii="Arial" w:hAnsi="Arial" w:cs="Arial"/>
          <w:sz w:val="24"/>
          <w:szCs w:val="24"/>
        </w:rPr>
        <w:t>):</w:t>
      </w:r>
      <w:r>
        <w:rPr>
          <w:rFonts w:ascii="Arial" w:hAnsi="Arial" w:cs="Arial"/>
          <w:sz w:val="24"/>
          <w:szCs w:val="24"/>
        </w:rPr>
        <w:br/>
        <w:t>____________________________________________________________________________________________________________________________________________________________________</w:t>
      </w:r>
    </w:p>
    <w:p w:rsidR="00880C2B" w:rsidRDefault="00880C2B" w:rsidP="00880C2B">
      <w:pPr>
        <w:widowControl w:val="0"/>
        <w:shd w:val="clear" w:color="auto" w:fill="FFFFFF"/>
        <w:spacing w:after="0"/>
        <w:ind w:right="-120" w:firstLine="709"/>
        <w:rPr>
          <w:rFonts w:ascii="Arial" w:hAnsi="Arial" w:cs="Arial"/>
          <w:sz w:val="24"/>
          <w:szCs w:val="24"/>
        </w:rPr>
      </w:pPr>
      <w:proofErr w:type="gramStart"/>
      <w:r>
        <w:rPr>
          <w:rFonts w:ascii="Arial" w:hAnsi="Arial" w:cs="Arial"/>
          <w:sz w:val="24"/>
          <w:szCs w:val="24"/>
        </w:rPr>
        <w:t>(указываются фамилия, имя, отчество (при наличии), должность лица (лиц), проводившего (их) плановый (рейдовый) осмотр земельного участка)</w:t>
      </w:r>
      <w:proofErr w:type="gramEnd"/>
    </w:p>
    <w:p w:rsidR="00880C2B" w:rsidRDefault="00880C2B" w:rsidP="00880C2B">
      <w:pPr>
        <w:widowControl w:val="0"/>
        <w:shd w:val="clear" w:color="auto" w:fill="FFFFFF"/>
        <w:spacing w:after="0"/>
        <w:ind w:right="-120" w:firstLine="709"/>
        <w:rPr>
          <w:rFonts w:ascii="Arial" w:hAnsi="Arial" w:cs="Arial"/>
          <w:sz w:val="24"/>
          <w:szCs w:val="24"/>
        </w:rPr>
      </w:pPr>
    </w:p>
    <w:p w:rsidR="00880C2B" w:rsidRDefault="00880C2B" w:rsidP="00880C2B">
      <w:pPr>
        <w:widowControl w:val="0"/>
        <w:shd w:val="clear" w:color="auto" w:fill="FFFFFF"/>
        <w:tabs>
          <w:tab w:val="left" w:leader="underscore" w:pos="4109"/>
          <w:tab w:val="left" w:leader="underscore" w:pos="8424"/>
          <w:tab w:val="left" w:leader="underscore" w:pos="8976"/>
        </w:tabs>
        <w:spacing w:after="240"/>
        <w:ind w:right="-120" w:firstLine="709"/>
        <w:rPr>
          <w:rFonts w:ascii="Arial" w:hAnsi="Arial" w:cs="Arial"/>
          <w:sz w:val="24"/>
          <w:szCs w:val="24"/>
        </w:rPr>
      </w:pPr>
      <w:r>
        <w:rPr>
          <w:rFonts w:ascii="Arial" w:hAnsi="Arial" w:cs="Arial"/>
          <w:sz w:val="24"/>
          <w:szCs w:val="24"/>
        </w:rPr>
        <w:t>3. Даты и время начала и завершения планового (рейдового) осмотра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w:t>
      </w:r>
      <w:r>
        <w:rPr>
          <w:rFonts w:ascii="Arial" w:hAnsi="Arial" w:cs="Arial"/>
          <w:sz w:val="24"/>
          <w:szCs w:val="24"/>
        </w:rPr>
        <w:br/>
        <w:t>с_____час._____мин."___"_______20______г. до____час._____мин."___"_______20______г.</w:t>
      </w:r>
    </w:p>
    <w:p w:rsidR="00880C2B" w:rsidRDefault="00880C2B" w:rsidP="00880C2B">
      <w:pPr>
        <w:widowControl w:val="0"/>
        <w:shd w:val="clear" w:color="auto" w:fill="FFFFFF"/>
        <w:spacing w:after="0"/>
        <w:ind w:right="-120" w:firstLine="709"/>
        <w:rPr>
          <w:rFonts w:ascii="Arial" w:hAnsi="Arial" w:cs="Arial"/>
          <w:sz w:val="24"/>
          <w:szCs w:val="24"/>
        </w:rPr>
      </w:pPr>
      <w:r>
        <w:rPr>
          <w:rFonts w:ascii="Arial" w:hAnsi="Arial" w:cs="Arial"/>
          <w:spacing w:val="-2"/>
          <w:sz w:val="24"/>
          <w:szCs w:val="24"/>
        </w:rPr>
        <w:t>4. Сведения об осмотренно</w:t>
      </w:r>
      <w:proofErr w:type="gramStart"/>
      <w:r>
        <w:rPr>
          <w:rFonts w:ascii="Arial" w:hAnsi="Arial" w:cs="Arial"/>
          <w:spacing w:val="-2"/>
          <w:sz w:val="24"/>
          <w:szCs w:val="24"/>
        </w:rPr>
        <w:t>м(</w:t>
      </w:r>
      <w:proofErr w:type="gramEnd"/>
      <w:r>
        <w:rPr>
          <w:rFonts w:ascii="Arial" w:hAnsi="Arial" w:cs="Arial"/>
          <w:spacing w:val="-2"/>
          <w:sz w:val="24"/>
          <w:szCs w:val="24"/>
        </w:rPr>
        <w:t>-ых) земельном(-ых) участке(-ах):_____________________________</w:t>
      </w:r>
    </w:p>
    <w:p w:rsidR="00880C2B" w:rsidRDefault="00880C2B" w:rsidP="00880C2B">
      <w:pPr>
        <w:widowControl w:val="0"/>
        <w:shd w:val="clear" w:color="auto" w:fill="FFFFFF"/>
        <w:spacing w:after="0"/>
        <w:ind w:right="-120" w:firstLine="709"/>
        <w:rPr>
          <w:rFonts w:ascii="Arial" w:hAnsi="Arial" w:cs="Arial"/>
          <w:sz w:val="24"/>
          <w:szCs w:val="24"/>
        </w:rPr>
      </w:pPr>
      <w:r>
        <w:rPr>
          <w:rFonts w:ascii="Arial" w:hAnsi="Arial" w:cs="Arial"/>
          <w:spacing w:val="-2"/>
          <w:sz w:val="24"/>
          <w:szCs w:val="24"/>
        </w:rPr>
        <w:t>____________________________________________________________________________________</w:t>
      </w:r>
    </w:p>
    <w:p w:rsidR="00880C2B" w:rsidRDefault="00880C2B" w:rsidP="00880C2B">
      <w:pPr>
        <w:widowControl w:val="0"/>
        <w:shd w:val="clear" w:color="auto" w:fill="FFFFFF"/>
        <w:spacing w:after="0"/>
        <w:ind w:right="-120" w:firstLine="709"/>
        <w:jc w:val="both"/>
        <w:rPr>
          <w:rFonts w:ascii="Arial" w:hAnsi="Arial" w:cs="Arial"/>
          <w:sz w:val="24"/>
          <w:szCs w:val="24"/>
        </w:rPr>
      </w:pPr>
      <w:r>
        <w:rPr>
          <w:rFonts w:ascii="Arial" w:hAnsi="Arial" w:cs="Arial"/>
          <w:spacing w:val="-1"/>
          <w:sz w:val="24"/>
          <w:szCs w:val="24"/>
        </w:rPr>
        <w:t>(указываются адрес, а при отсутствии адреса земельного уча</w:t>
      </w:r>
      <w:r>
        <w:rPr>
          <w:rFonts w:ascii="Arial" w:hAnsi="Arial" w:cs="Arial"/>
          <w:b/>
          <w:spacing w:val="-1"/>
          <w:sz w:val="24"/>
          <w:szCs w:val="24"/>
        </w:rPr>
        <w:t>с</w:t>
      </w:r>
      <w:r>
        <w:rPr>
          <w:rFonts w:ascii="Arial" w:hAnsi="Arial" w:cs="Arial"/>
          <w:spacing w:val="-1"/>
          <w:sz w:val="24"/>
          <w:szCs w:val="24"/>
        </w:rPr>
        <w:t xml:space="preserve">тка иное описание местоположения земельного </w:t>
      </w:r>
      <w:r>
        <w:rPr>
          <w:rFonts w:ascii="Arial" w:hAnsi="Arial" w:cs="Arial"/>
          <w:sz w:val="24"/>
          <w:szCs w:val="24"/>
        </w:rPr>
        <w:t>участка, кадастровый номер и вид разрешенного использования земельного участка)</w:t>
      </w:r>
    </w:p>
    <w:p w:rsidR="00880C2B" w:rsidRDefault="00880C2B" w:rsidP="00880C2B">
      <w:pPr>
        <w:widowControl w:val="0"/>
        <w:shd w:val="clear" w:color="auto" w:fill="FFFFFF"/>
        <w:spacing w:after="0"/>
        <w:ind w:right="-120" w:firstLine="709"/>
        <w:jc w:val="both"/>
        <w:rPr>
          <w:rFonts w:ascii="Arial" w:hAnsi="Arial" w:cs="Arial"/>
          <w:sz w:val="24"/>
          <w:szCs w:val="24"/>
        </w:rPr>
      </w:pPr>
    </w:p>
    <w:p w:rsidR="00880C2B" w:rsidRDefault="00880C2B" w:rsidP="00880C2B">
      <w:pPr>
        <w:widowControl w:val="0"/>
        <w:shd w:val="clear" w:color="auto" w:fill="FFFFFF"/>
        <w:spacing w:after="0"/>
        <w:ind w:right="-120" w:firstLine="709"/>
        <w:jc w:val="both"/>
        <w:rPr>
          <w:rFonts w:ascii="Arial" w:hAnsi="Arial" w:cs="Arial"/>
          <w:sz w:val="24"/>
          <w:szCs w:val="24"/>
        </w:rPr>
      </w:pPr>
      <w:r>
        <w:rPr>
          <w:rFonts w:ascii="Arial" w:hAnsi="Arial" w:cs="Arial"/>
          <w:sz w:val="24"/>
          <w:szCs w:val="24"/>
        </w:rPr>
        <w:t>5. Перечень мероприятий, проведенных в ходе планового (рейдового) осмотра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w:t>
      </w:r>
      <w:r>
        <w:rPr>
          <w:rFonts w:ascii="Arial" w:hAnsi="Arial" w:cs="Arial"/>
          <w:spacing w:val="-3"/>
          <w:sz w:val="24"/>
          <w:szCs w:val="24"/>
        </w:rPr>
        <w:t xml:space="preserve"> </w:t>
      </w:r>
      <w:r>
        <w:rPr>
          <w:rFonts w:ascii="Arial" w:hAnsi="Arial" w:cs="Arial"/>
          <w:sz w:val="24"/>
          <w:szCs w:val="24"/>
        </w:rPr>
        <w:t>____________________________________________________________________________________________________________________________________________</w:t>
      </w:r>
    </w:p>
    <w:p w:rsidR="00880C2B" w:rsidRDefault="00880C2B" w:rsidP="00880C2B">
      <w:pPr>
        <w:widowControl w:val="0"/>
        <w:shd w:val="clear" w:color="auto" w:fill="FFFFFF"/>
        <w:tabs>
          <w:tab w:val="left" w:pos="8885"/>
        </w:tabs>
        <w:spacing w:after="0"/>
        <w:ind w:right="-120" w:firstLine="709"/>
        <w:jc w:val="both"/>
        <w:rPr>
          <w:rFonts w:ascii="Arial" w:hAnsi="Arial" w:cs="Arial"/>
          <w:sz w:val="24"/>
          <w:szCs w:val="24"/>
        </w:rPr>
      </w:pPr>
      <w:r>
        <w:rPr>
          <w:rFonts w:ascii="Arial" w:hAnsi="Arial" w:cs="Arial"/>
          <w:spacing w:val="-1"/>
          <w:sz w:val="24"/>
          <w:szCs w:val="24"/>
        </w:rPr>
        <w:t>(указываются мероприятия (визуальный осмотр, замеры земельного участка, применение</w:t>
      </w:r>
      <w:r>
        <w:rPr>
          <w:rFonts w:ascii="Arial" w:hAnsi="Arial" w:cs="Arial"/>
          <w:sz w:val="24"/>
          <w:szCs w:val="24"/>
        </w:rPr>
        <w:t xml:space="preserve"> </w:t>
      </w:r>
      <w:r>
        <w:rPr>
          <w:rFonts w:ascii="Arial" w:hAnsi="Arial" w:cs="Arial"/>
          <w:spacing w:val="-5"/>
          <w:sz w:val="24"/>
          <w:szCs w:val="24"/>
        </w:rPr>
        <w:t>фот</w:t>
      </w:r>
      <w:proofErr w:type="gramStart"/>
      <w:r>
        <w:rPr>
          <w:rFonts w:ascii="Arial" w:hAnsi="Arial" w:cs="Arial"/>
          <w:spacing w:val="-5"/>
          <w:sz w:val="24"/>
          <w:szCs w:val="24"/>
        </w:rPr>
        <w:t>о-</w:t>
      </w:r>
      <w:proofErr w:type="gramEnd"/>
      <w:r>
        <w:rPr>
          <w:rFonts w:ascii="Arial" w:hAnsi="Arial" w:cs="Arial"/>
          <w:spacing w:val="-5"/>
          <w:sz w:val="24"/>
          <w:szCs w:val="24"/>
        </w:rPr>
        <w:t>,</w:t>
      </w:r>
      <w:r>
        <w:rPr>
          <w:rFonts w:ascii="Arial" w:hAnsi="Arial" w:cs="Arial"/>
          <w:sz w:val="24"/>
          <w:szCs w:val="24"/>
        </w:rPr>
        <w:t xml:space="preserve"> </w:t>
      </w:r>
      <w:proofErr w:type="spellStart"/>
      <w:r>
        <w:rPr>
          <w:rFonts w:ascii="Arial" w:hAnsi="Arial" w:cs="Arial"/>
          <w:sz w:val="24"/>
          <w:szCs w:val="24"/>
        </w:rPr>
        <w:t>видеофиксации</w:t>
      </w:r>
      <w:proofErr w:type="spellEnd"/>
      <w:r>
        <w:rPr>
          <w:rFonts w:ascii="Arial" w:hAnsi="Arial" w:cs="Arial"/>
          <w:sz w:val="24"/>
          <w:szCs w:val="24"/>
        </w:rPr>
        <w:t>, составление схематичного изображения земельного участка и расположенных на нем объектов, иные мероприятия планового (рейдового) осмотра земельного участка и фиксации нарушений требований земельного законодательства), при проведении которых не требуется взаимодействие органа муниципального земельного контроля с юридическим лицом, индивидуальным предпринимателем, физическим лицом)</w:t>
      </w:r>
    </w:p>
    <w:p w:rsidR="00880C2B" w:rsidRDefault="00880C2B" w:rsidP="00880C2B">
      <w:pPr>
        <w:widowControl w:val="0"/>
        <w:shd w:val="clear" w:color="auto" w:fill="FFFFFF"/>
        <w:spacing w:after="0"/>
        <w:ind w:right="-120" w:firstLine="709"/>
        <w:jc w:val="both"/>
        <w:rPr>
          <w:rFonts w:ascii="Arial" w:hAnsi="Arial" w:cs="Arial"/>
          <w:sz w:val="24"/>
          <w:szCs w:val="24"/>
        </w:rPr>
      </w:pPr>
    </w:p>
    <w:p w:rsidR="00880C2B" w:rsidRDefault="00880C2B" w:rsidP="00880C2B">
      <w:pPr>
        <w:widowControl w:val="0"/>
        <w:shd w:val="clear" w:color="auto" w:fill="FFFFFF"/>
        <w:spacing w:after="0"/>
        <w:ind w:right="-120" w:firstLine="709"/>
        <w:rPr>
          <w:rFonts w:ascii="Arial" w:hAnsi="Arial" w:cs="Arial"/>
          <w:sz w:val="24"/>
          <w:szCs w:val="24"/>
        </w:rPr>
      </w:pPr>
      <w:r>
        <w:rPr>
          <w:rFonts w:ascii="Arial" w:hAnsi="Arial" w:cs="Arial"/>
          <w:sz w:val="24"/>
          <w:szCs w:val="24"/>
        </w:rPr>
        <w:t>6. Сведения о результатах планового (рейдового) осмотра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w:t>
      </w:r>
      <w:r>
        <w:rPr>
          <w:rFonts w:ascii="Arial" w:hAnsi="Arial" w:cs="Arial"/>
          <w:sz w:val="24"/>
          <w:szCs w:val="24"/>
        </w:rPr>
        <w:br/>
        <w:t>____________________________________________________________________________________________________________________________________________________________________</w:t>
      </w:r>
    </w:p>
    <w:p w:rsidR="00880C2B" w:rsidRDefault="00880C2B" w:rsidP="00880C2B">
      <w:pPr>
        <w:widowControl w:val="0"/>
        <w:shd w:val="clear" w:color="auto" w:fill="FFFFFF"/>
        <w:spacing w:after="0"/>
        <w:ind w:right="-120" w:firstLine="709"/>
        <w:jc w:val="both"/>
        <w:rPr>
          <w:rFonts w:ascii="Arial" w:hAnsi="Arial" w:cs="Arial"/>
          <w:sz w:val="24"/>
          <w:szCs w:val="24"/>
        </w:rPr>
      </w:pPr>
      <w:r>
        <w:rPr>
          <w:rFonts w:ascii="Arial" w:hAnsi="Arial" w:cs="Arial"/>
          <w:sz w:val="24"/>
          <w:szCs w:val="24"/>
        </w:rPr>
        <w:t>(указываются сведения о результатах планового (рейдового) осмотра, в том числе, о выявленных нарушениях обязательных требований законодательства Российской Федерации, законодательства Московской области, за нарушение которых законодательством Российской Федерации, законодательством Московской области предусмотрена административная и иная ответственность, и о лицах, допустивших указанные нарушения)</w:t>
      </w:r>
    </w:p>
    <w:p w:rsidR="00880C2B" w:rsidRDefault="00880C2B" w:rsidP="00880C2B">
      <w:pPr>
        <w:widowControl w:val="0"/>
        <w:shd w:val="clear" w:color="auto" w:fill="FFFFFF"/>
        <w:spacing w:after="0"/>
        <w:ind w:right="-120" w:firstLine="709"/>
        <w:jc w:val="both"/>
        <w:rPr>
          <w:rFonts w:ascii="Arial" w:hAnsi="Arial" w:cs="Arial"/>
          <w:sz w:val="24"/>
          <w:szCs w:val="24"/>
        </w:rPr>
      </w:pPr>
    </w:p>
    <w:p w:rsidR="00880C2B" w:rsidRDefault="00880C2B" w:rsidP="00880C2B">
      <w:pPr>
        <w:widowControl w:val="0"/>
        <w:shd w:val="clear" w:color="auto" w:fill="FFFFFF"/>
        <w:spacing w:after="0"/>
        <w:ind w:right="-120" w:firstLine="709"/>
        <w:jc w:val="both"/>
        <w:rPr>
          <w:rFonts w:ascii="Arial" w:hAnsi="Arial" w:cs="Arial"/>
          <w:sz w:val="24"/>
          <w:szCs w:val="24"/>
        </w:rPr>
      </w:pPr>
      <w:r>
        <w:rPr>
          <w:rFonts w:ascii="Arial" w:hAnsi="Arial" w:cs="Arial"/>
          <w:sz w:val="24"/>
          <w:szCs w:val="24"/>
        </w:rPr>
        <w:t>7. Перечень прилагаемых к настоящему акту материалов и документов, связанных с результатами планового (рейдового) осмотра земельного участка:</w:t>
      </w:r>
    </w:p>
    <w:p w:rsidR="00880C2B" w:rsidRDefault="00880C2B" w:rsidP="00790272">
      <w:pPr>
        <w:widowControl w:val="0"/>
        <w:numPr>
          <w:ilvl w:val="0"/>
          <w:numId w:val="22"/>
        </w:numPr>
        <w:shd w:val="clear" w:color="auto" w:fill="FFFFFF"/>
        <w:tabs>
          <w:tab w:val="clear" w:pos="259"/>
          <w:tab w:val="left" w:pos="269"/>
        </w:tabs>
        <w:suppressAutoHyphens/>
        <w:spacing w:after="0"/>
        <w:ind w:right="-120" w:firstLine="709"/>
        <w:rPr>
          <w:rFonts w:ascii="Arial" w:hAnsi="Arial" w:cs="Arial"/>
          <w:sz w:val="24"/>
          <w:szCs w:val="24"/>
        </w:rPr>
      </w:pPr>
      <w:proofErr w:type="spellStart"/>
      <w:r>
        <w:rPr>
          <w:rFonts w:ascii="Arial" w:hAnsi="Arial" w:cs="Arial"/>
          <w:spacing w:val="-2"/>
          <w:sz w:val="24"/>
          <w:szCs w:val="24"/>
        </w:rPr>
        <w:t>Фототаблиц</w:t>
      </w:r>
      <w:proofErr w:type="gramStart"/>
      <w:r>
        <w:rPr>
          <w:rFonts w:ascii="Arial" w:hAnsi="Arial" w:cs="Arial"/>
          <w:spacing w:val="-2"/>
          <w:sz w:val="24"/>
          <w:szCs w:val="24"/>
        </w:rPr>
        <w:t>а</w:t>
      </w:r>
      <w:proofErr w:type="spellEnd"/>
      <w:r>
        <w:rPr>
          <w:rFonts w:ascii="Arial" w:hAnsi="Arial" w:cs="Arial"/>
          <w:spacing w:val="-2"/>
          <w:sz w:val="24"/>
          <w:szCs w:val="24"/>
        </w:rPr>
        <w:t>(</w:t>
      </w:r>
      <w:proofErr w:type="gramEnd"/>
      <w:r>
        <w:rPr>
          <w:rFonts w:ascii="Arial" w:hAnsi="Arial" w:cs="Arial"/>
          <w:spacing w:val="-2"/>
          <w:sz w:val="24"/>
          <w:szCs w:val="24"/>
        </w:rPr>
        <w:t>-ы);</w:t>
      </w:r>
    </w:p>
    <w:p w:rsidR="00880C2B" w:rsidRDefault="00880C2B" w:rsidP="00790272">
      <w:pPr>
        <w:widowControl w:val="0"/>
        <w:numPr>
          <w:ilvl w:val="0"/>
          <w:numId w:val="22"/>
        </w:numPr>
        <w:shd w:val="clear" w:color="auto" w:fill="FFFFFF"/>
        <w:tabs>
          <w:tab w:val="clear" w:pos="259"/>
          <w:tab w:val="left" w:pos="269"/>
        </w:tabs>
        <w:suppressAutoHyphens/>
        <w:spacing w:after="0"/>
        <w:ind w:right="-120" w:firstLine="709"/>
        <w:rPr>
          <w:rFonts w:ascii="Arial" w:hAnsi="Arial" w:cs="Arial"/>
          <w:sz w:val="24"/>
          <w:szCs w:val="24"/>
        </w:rPr>
      </w:pPr>
      <w:r>
        <w:rPr>
          <w:rFonts w:ascii="Arial" w:hAnsi="Arial" w:cs="Arial"/>
          <w:sz w:val="24"/>
          <w:szCs w:val="24"/>
        </w:rPr>
        <w:t>Схематически</w:t>
      </w:r>
      <w:proofErr w:type="gramStart"/>
      <w:r>
        <w:rPr>
          <w:rFonts w:ascii="Arial" w:hAnsi="Arial" w:cs="Arial"/>
          <w:sz w:val="24"/>
          <w:szCs w:val="24"/>
        </w:rPr>
        <w:t>й(</w:t>
      </w:r>
      <w:proofErr w:type="gramEnd"/>
      <w:r>
        <w:rPr>
          <w:rFonts w:ascii="Arial" w:hAnsi="Arial" w:cs="Arial"/>
          <w:sz w:val="24"/>
          <w:szCs w:val="24"/>
        </w:rPr>
        <w:t>-е) чертеж(-ы) земельного(-ых) участка(-</w:t>
      </w:r>
      <w:proofErr w:type="spellStart"/>
      <w:r>
        <w:rPr>
          <w:rFonts w:ascii="Arial" w:hAnsi="Arial" w:cs="Arial"/>
          <w:sz w:val="24"/>
          <w:szCs w:val="24"/>
        </w:rPr>
        <w:t>ов</w:t>
      </w:r>
      <w:proofErr w:type="spellEnd"/>
      <w:r>
        <w:rPr>
          <w:rFonts w:ascii="Arial" w:hAnsi="Arial" w:cs="Arial"/>
          <w:sz w:val="24"/>
          <w:szCs w:val="24"/>
        </w:rPr>
        <w:t>) с пояснениями;</w:t>
      </w:r>
    </w:p>
    <w:p w:rsidR="00880C2B" w:rsidRDefault="00880C2B" w:rsidP="00790272">
      <w:pPr>
        <w:widowControl w:val="0"/>
        <w:numPr>
          <w:ilvl w:val="0"/>
          <w:numId w:val="22"/>
        </w:numPr>
        <w:shd w:val="clear" w:color="auto" w:fill="FFFFFF"/>
        <w:tabs>
          <w:tab w:val="clear" w:pos="259"/>
          <w:tab w:val="left" w:pos="269"/>
        </w:tabs>
        <w:suppressAutoHyphens/>
        <w:spacing w:after="0"/>
        <w:ind w:right="-120" w:firstLine="709"/>
        <w:rPr>
          <w:rFonts w:ascii="Arial" w:hAnsi="Arial" w:cs="Arial"/>
          <w:sz w:val="24"/>
          <w:szCs w:val="24"/>
        </w:rPr>
      </w:pPr>
      <w:r>
        <w:rPr>
          <w:rFonts w:ascii="Arial" w:hAnsi="Arial" w:cs="Arial"/>
          <w:sz w:val="24"/>
          <w:szCs w:val="24"/>
        </w:rPr>
        <w:t>_____________________________________________________________</w:t>
      </w:r>
    </w:p>
    <w:p w:rsidR="00880C2B" w:rsidRDefault="00880C2B" w:rsidP="00790272">
      <w:pPr>
        <w:widowControl w:val="0"/>
        <w:numPr>
          <w:ilvl w:val="0"/>
          <w:numId w:val="22"/>
        </w:numPr>
        <w:shd w:val="clear" w:color="auto" w:fill="FFFFFF"/>
        <w:tabs>
          <w:tab w:val="clear" w:pos="259"/>
          <w:tab w:val="left" w:pos="269"/>
        </w:tabs>
        <w:suppressAutoHyphens/>
        <w:spacing w:after="0"/>
        <w:ind w:right="-120" w:firstLine="709"/>
        <w:rPr>
          <w:rFonts w:ascii="Arial" w:hAnsi="Arial" w:cs="Arial"/>
          <w:sz w:val="24"/>
          <w:szCs w:val="24"/>
        </w:rPr>
      </w:pPr>
      <w:r>
        <w:rPr>
          <w:rFonts w:ascii="Arial" w:hAnsi="Arial" w:cs="Arial"/>
          <w:sz w:val="24"/>
          <w:szCs w:val="24"/>
        </w:rPr>
        <w:t>_____________________________________________________________</w:t>
      </w:r>
    </w:p>
    <w:p w:rsidR="00880C2B" w:rsidRDefault="00880C2B" w:rsidP="00880C2B">
      <w:pPr>
        <w:widowControl w:val="0"/>
        <w:shd w:val="clear" w:color="auto" w:fill="FFFFFF"/>
        <w:tabs>
          <w:tab w:val="left" w:pos="269"/>
        </w:tabs>
        <w:spacing w:after="0"/>
        <w:ind w:right="-120" w:firstLine="709"/>
        <w:rPr>
          <w:rFonts w:ascii="Arial" w:hAnsi="Arial" w:cs="Arial"/>
          <w:spacing w:val="-12"/>
          <w:sz w:val="24"/>
          <w:szCs w:val="24"/>
        </w:rPr>
      </w:pPr>
    </w:p>
    <w:p w:rsidR="00880C2B" w:rsidRDefault="00880C2B" w:rsidP="00880C2B">
      <w:pPr>
        <w:widowControl w:val="0"/>
        <w:shd w:val="clear" w:color="auto" w:fill="FFFFFF"/>
        <w:spacing w:after="0"/>
        <w:ind w:right="-120" w:firstLine="709"/>
        <w:jc w:val="both"/>
        <w:rPr>
          <w:rFonts w:ascii="Arial" w:hAnsi="Arial" w:cs="Arial"/>
          <w:sz w:val="24"/>
          <w:szCs w:val="24"/>
        </w:rPr>
      </w:pPr>
      <w:r>
        <w:rPr>
          <w:rFonts w:ascii="Arial" w:hAnsi="Arial" w:cs="Arial"/>
          <w:sz w:val="24"/>
          <w:szCs w:val="24"/>
        </w:rPr>
        <w:t>8. Подписи уполномоченных должностных лиц (структурное подразделение органа муниципального земельного контроля, уполномоченное на исполнение муниципальной функции), проводивших плановый (рейдовый) осмотр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w:t>
      </w:r>
    </w:p>
    <w:p w:rsidR="00880C2B" w:rsidRDefault="00880C2B" w:rsidP="00880C2B">
      <w:pPr>
        <w:widowControl w:val="0"/>
        <w:shd w:val="clear" w:color="auto" w:fill="FFFFFF"/>
        <w:spacing w:after="0"/>
        <w:ind w:right="-120" w:firstLine="709"/>
        <w:rPr>
          <w:rFonts w:ascii="Arial" w:hAnsi="Arial" w:cs="Arial"/>
          <w:sz w:val="24"/>
          <w:szCs w:val="24"/>
        </w:rPr>
      </w:pPr>
      <w:r>
        <w:rPr>
          <w:rFonts w:ascii="Arial" w:hAnsi="Arial" w:cs="Arial"/>
          <w:sz w:val="24"/>
          <w:szCs w:val="24"/>
        </w:rPr>
        <w:t>_______________________________ __________________ ______________</w:t>
      </w:r>
    </w:p>
    <w:p w:rsidR="00880C2B" w:rsidRDefault="00880C2B" w:rsidP="00880C2B">
      <w:pPr>
        <w:widowControl w:val="0"/>
        <w:shd w:val="clear" w:color="auto" w:fill="FFFFFF"/>
        <w:tabs>
          <w:tab w:val="left" w:pos="4589"/>
        </w:tabs>
        <w:spacing w:after="0"/>
        <w:ind w:right="-120" w:firstLine="709"/>
        <w:rPr>
          <w:rFonts w:ascii="Arial" w:hAnsi="Arial" w:cs="Arial"/>
          <w:spacing w:val="-1"/>
          <w:sz w:val="24"/>
          <w:szCs w:val="24"/>
        </w:rPr>
      </w:pPr>
      <w:proofErr w:type="gramStart"/>
      <w:r>
        <w:rPr>
          <w:rFonts w:ascii="Arial" w:hAnsi="Arial" w:cs="Arial"/>
          <w:spacing w:val="-1"/>
          <w:sz w:val="24"/>
          <w:szCs w:val="24"/>
        </w:rPr>
        <w:t>(должность уполномоченного лица)</w:t>
      </w:r>
      <w:r>
        <w:rPr>
          <w:rFonts w:ascii="Arial" w:hAnsi="Arial" w:cs="Arial"/>
          <w:sz w:val="24"/>
          <w:szCs w:val="24"/>
        </w:rPr>
        <w:tab/>
      </w:r>
      <w:r>
        <w:rPr>
          <w:rFonts w:ascii="Arial" w:hAnsi="Arial" w:cs="Arial"/>
          <w:spacing w:val="-1"/>
          <w:sz w:val="24"/>
          <w:szCs w:val="24"/>
        </w:rPr>
        <w:t>(подпись) (расшифровка подписи)</w:t>
      </w:r>
      <w:proofErr w:type="gramEnd"/>
      <w:r>
        <w:rPr>
          <w:rFonts w:ascii="Arial" w:hAnsi="Arial" w:cs="Arial"/>
          <w:sz w:val="24"/>
          <w:szCs w:val="24"/>
        </w:rPr>
        <w:t xml:space="preserve">                                                                                                                                                                                                                                                                                                                                                                                                                                                                                                                                                                                                                                                                                                                                                                                                                                                                                                                                                                                                                                                                                                                                                                                                                                                                                                                                                                                                                                                                                                                                                                                                                                                                                                                                                                                                                                                                                                                                                                                                                                                                                                                                                                                                                                                                                                                                                                                                                                                                                                                                                                                                                                                                                                                                                                                                                                                                                                                                                                                                                                                                                                                                                                                                                                                                                                                                                                                                                                                                                                                                                                                                                                                                                                                                                                                                                                                                                                                                                                                                                                                                                                                                                                                                                                                                                                                                                                                                                                                                                                                                                                                                                                                                                                                                                                                                                                                                                                                                                                                                                                                                                                                                                                                                                                                                                                                                                                                                                                                                                                                                                                                                                                                                                                                                                                                                                                                                                                                                                                                                                                                                                                                                                                                                                                                                                                                                                                                                                                                                                                                                                                                                                                                                                                                                                                                                                                                                                                                                                                                                                                                                                                                                                                                                                                                                                                                                                                                                                                                                                                                                                                                                                                                                                                                                                                                                                                                                                                                                                                                                                                                                                                                                                                                                                                                                                                                                                                                                                                                                                                                                                                                                                                                                                                                                                                                                                                                                                                                                                                                                                                                                                                                                                                                                                                                                                                                                                                                                                                                                                                                                                                                                                                                                                                                                                                                                                                                                                                                                                                                                                                                                                                                                                                                                                                                                                                                                                                                                                                                                                                                                                                                                                                                                                                                                                                                                                                                                                                                                                                                                                                                                                                                                                                                                                                                                                                                                                                                                                                                                                                                                                                                                                                                                                                                                                                                                                                                                                                                                                                                                                                                                                                                                                                                                                                                                                                                                                                                                                                                                                                                                                                                                                                                                                                                                                                                                                                                                                                                                                                                                                                                                                                                                                                                                                                                                                                                                                                                                                                                                                                                                                                                                                                                                                                                                                                                                                                                                                                                                                                                                                                                                                                                                                                                                                                                                                                                                                                                                                                                                                                                                                                                                                                                                                                                                                                                                                                                                                                                                                                                                                                                                                                                                                                                                                                                                                                                                                                                                                                                                                                                                                                                                                                                                                                                                                                                                                                                                                                                                                                                                                                                                                                                                                                                                                                                                                                                                                                                                                                                                                                                                                                                                                                                                                                                                                                                                                                                                                                                                                                                                                                                                                                                                                                                                                                                                                                                                                                                                                                                                                                                                                                                                                                                                                                                                                                                                                                                                                                                                                                                                                                                                                                                                                                                                                                                                                                                                                                                                                                                                                                                                                                                                                                                                                                                                                                                                                                                                                                                                                                                                                                                                                                                                                                                                                                                                                                                                                                                                                                                                                                                                                                                                                                                                                                                                                                                                                                                                                                                                                                                                                                                                                                                                                                                                                                                                                                                                                                                                                                                                                                                                                                                                                                                                                                                                                                                                                                                                                                                                                                                                                                                                                                                                                                                                                                                                                                                                                                                                                                                                                                                                                                                                                                                                                                                                                                                                                                                                                                                                                                                                                                                                                                                                                                                                                                                                                                                                                                                                                                                                                                                                                                                                                                                                                                                                                                                                                                                                                                                                                                                                                                                                                                                                                                                                                                                                                                                                                                                                                                                                                                                                                                                                                                                                                                                                                                                                                                                                                                                                                                                                                                                                                                                                                                                                                                                                                                                                                                                                                                                                                                                                                                                                                                                                                                                                                                                                                                                                                                                                                                                                                                                                                                                                                                                                                                                                                                                                                                                                                                                                                                                                                                                                                                                                                                                                                                                                                                                                                                                                                                                                                                                                                                                                                                                                                                                                                                                                                                                                                                                                                                                                                                                                                                                                                                                                                                                                                                                                                                                                                                                                                                                                                                                                                                                                                                                                                                                                                                                                                                                                                                                                                                                                                                                                                                                                                                                                                                                                                                                                                                                                                                                                                                                                                                                                                                                                                                                                                                                                                                                                                                                                                                                                                                                                                                                                                                                                                                                                                                                                                                                                                                                                                                                                                                                                                                                                                                                                                                                                                                                                                                                                                                                                                                                                                                                                                                                                                                                                                                                                                                                                                                                                                                                                                                                                                                                                                                                                                                                                                                                                                                                                                                                                                                                                                                                                                                                                                                                                                                                                                                                                                                                                                                                                                                                                                                                                                                                                                                                                                                                                                                                                                                                                                                                                                                                                                                                                                                                                                                                                                                                                                                                                                                                                                                                                                                                                                                                                                                                                                                                                                                                                                                                                                                                                                                                                                                                                                                                                                                                                                                                                                                                                                                                                                                                                                                                                                                                                                                                                                                                                                                                                                                                                                                                                                                                                                                                                                                                                                                                                                                                                                                                                                                                                                                                                                                                                                                                                                                                                                                                                                                                                                                                                                                                                                                                                                                                                                                                                                                                                                                                                                                                                                                                                                                                                                                                                                                                                                                                                                                                                                                                                                                                                                                                                                                                                                                                                                                                                                                                                                                                                                                                                                                                                                                                                                                                                                                                                                                                                                                                                                                                                                                                                                                                                                                                                                                                                                                                                                                                                                                                                                                                                                                                                                                                                                                                                                                                       </w:t>
      </w:r>
    </w:p>
    <w:p w:rsidR="00880C2B" w:rsidRDefault="00880C2B" w:rsidP="00880C2B">
      <w:pPr>
        <w:widowControl w:val="0"/>
        <w:shd w:val="clear" w:color="auto" w:fill="FFFFFF"/>
        <w:spacing w:after="0"/>
        <w:ind w:right="-120" w:firstLine="709"/>
        <w:rPr>
          <w:rFonts w:ascii="Arial" w:hAnsi="Arial" w:cs="Arial"/>
          <w:sz w:val="24"/>
          <w:szCs w:val="24"/>
        </w:rPr>
      </w:pPr>
      <w:r>
        <w:rPr>
          <w:rFonts w:ascii="Arial" w:hAnsi="Arial" w:cs="Arial"/>
          <w:sz w:val="24"/>
          <w:szCs w:val="24"/>
        </w:rPr>
        <w:t>_______________________________ __________________ ______________</w:t>
      </w:r>
    </w:p>
    <w:p w:rsidR="00880C2B" w:rsidRDefault="00880C2B" w:rsidP="00880C2B">
      <w:pPr>
        <w:widowControl w:val="0"/>
        <w:shd w:val="clear" w:color="auto" w:fill="FFFFFF"/>
        <w:tabs>
          <w:tab w:val="left" w:pos="4589"/>
        </w:tabs>
        <w:spacing w:after="0"/>
        <w:ind w:right="-120" w:firstLine="709"/>
        <w:rPr>
          <w:rFonts w:ascii="Arial" w:hAnsi="Arial" w:cs="Arial"/>
          <w:sz w:val="24"/>
          <w:szCs w:val="24"/>
        </w:rPr>
      </w:pPr>
      <w:proofErr w:type="gramStart"/>
      <w:r>
        <w:rPr>
          <w:rFonts w:ascii="Arial" w:hAnsi="Arial" w:cs="Arial"/>
          <w:spacing w:val="-1"/>
          <w:sz w:val="24"/>
          <w:szCs w:val="24"/>
        </w:rPr>
        <w:t>(должность уполномоченного лица)</w:t>
      </w:r>
      <w:r>
        <w:rPr>
          <w:rFonts w:ascii="Arial" w:hAnsi="Arial" w:cs="Arial"/>
          <w:sz w:val="24"/>
          <w:szCs w:val="24"/>
        </w:rPr>
        <w:tab/>
      </w:r>
      <w:r>
        <w:rPr>
          <w:rFonts w:ascii="Arial" w:hAnsi="Arial" w:cs="Arial"/>
          <w:spacing w:val="-1"/>
          <w:sz w:val="24"/>
          <w:szCs w:val="24"/>
        </w:rPr>
        <w:t>(подпись) (расшифровка подписи)</w:t>
      </w:r>
      <w:proofErr w:type="gramEnd"/>
      <w:r>
        <w:rPr>
          <w:rFonts w:ascii="Arial" w:hAnsi="Arial" w:cs="Arial"/>
          <w:sz w:val="24"/>
          <w:szCs w:val="24"/>
        </w:rPr>
        <w:t xml:space="preserve">               </w:t>
      </w:r>
      <w:r>
        <w:rPr>
          <w:rFonts w:ascii="Arial" w:hAnsi="Arial" w:cs="Arial"/>
          <w:sz w:val="24"/>
          <w:szCs w:val="24"/>
        </w:rPr>
        <w:t xml:space="preserve">                      </w:t>
      </w:r>
      <w:r>
        <w:rPr>
          <w:rFonts w:ascii="Arial" w:hAnsi="Arial" w:cs="Arial"/>
          <w:sz w:val="24"/>
          <w:szCs w:val="24"/>
        </w:rPr>
        <w:t xml:space="preserve">                                                                                                                                                                                                                                                                                                                                                                                                                                                                                                                                                                                                                                                                                                                                                                                                                                                                                                                                                                                                                                                                                                                                                                                                                                                                                                                                                                                                                                                                                                                                                                                                                                                                                                                                                                                                                                                                                                                                                                                                                                                                                                                                                                                                                                                                                                                                                                                                                                                                                                                                                                                                                                                                                                                                                                                                                                                                                                                                                                                                                                                                                                                                                                                                                                                                                                                                                                                                                                                                                                                                                                                                                                                                                                                                                                                                                                                                                                                                                                                                                                                                                                                                                                                                                                                                                                                                                                                                                                                                                                                                                                                                                                                                                                                                                                                                                                                                                                                                                                                                                                                                                                                                                                                                                                                                                                                                                                                                                                                                                                                                                                                                                                                                                                                                                                                                                                                                                                                                                                                                                                                                                                                                                                                                                                                                                                                                                                                                                                                                                                                                                                                                                                                                                                                                                                                                                                                                                                                                                                                                                                                                                                                                                                                                                                                                                                                                                                                                                                                                                                                                                                                                                                                                                                                                                                                                                                                                                                                                                                                                                                                                                                                                                                                                                                                                                                                                                                                                                                                                                                                                                                                                                                                                                                                                                                                                                                                                                                                                                                                                                                                                                                                                                                                                                                                                                                                                                                                                                                                                                                                                                                                                                                                                                                                                                                                                                                                                                                                                                                                                                                                                                                                                                                                                                                                                                                                                                                                                                                                                                                                                                                                                                                                                                                                                                                                                                                                                                                                                                                                                                                                                                                                                                                                                                                                                                                                                                                                                                                                                                                                                                                                                                                                                                                                                                                                                                                                                                                                                                                                                                                                                                                                                                                                                                                                                                                                                                                                                                                                                                                                                                                                                                                                                                                                                                                                                                                                                                                                                                                                                                                                                                                                                                                                                                                                                                                                                                                                                                                                                                                                                                                                                                                                                                                                                                                                                                                                                                                                                                                                                                                                                                                                                                                                                                                                                                                                                                                                                                                                                                                                                                                                                                                                                                                                                                                                                                                                                                                                                                                                                                                                                                                                                                                                                                                                                                                                                                                                                                                                                                                                                                                                                                                                                                                                                                                                                                                                                                                                                                                                                                                                                                                                                                                                                                                                                                                                                                                                                                                                                                                                                                                                                                                                                                                                                                                                                                                                                                                                                                                                                                                                                                                                                                                                                                                                                                                                                                                                                                                                                                                                                                                                                                                                                                                                                                                                                                                                                                                                                                                                                                                                                                                                                                                                                                                                                                                                                                                                                                                                                                                                                                                                                                                                                                                                                                                                                                                                                                                                                                                                                                                                                                                                                                                                                                                                                                                                                                                                                                                                                                                                                                                                                                                                                                                                                                                                                                                                                                                                                                                                                                                                                                                                                                                                                                                                                                                                                                                                                                                                                                                                                                                                                                                                                                                                                                                                                                                                                                                                                                                                                                                                                                                                                                                                                                                                                                                                                                                                                                                                                                                                                                                                                                                                                                                                                                                                                                                                                                                                                                                                                                                                                                                                                                                                                                                                                                                                                                                                                                                                                                                                                                                                                                                                                                                                                                                                                                                                                                                                                                                                                                                                                                                                                                                                                                                                                                                                                                                                                                                                                                                                                                                                                                                                                                                                                                                                                                                                                                                                                                                                                                                                                                                                                                                                                                                                                                                                                                                                                                                                                                                                                                                                                                                                                                                                                                                                                                                                                                                                                                                                                                                                                                                                                                                                                                                                                                                                                                                                                                                                                                                                                                                                                                                                                                                                                                                                                                                                                                                                                                                                                                                                                                                                                                                                                                                                                                                                                                                                                                                                                                                                                                                                                                                                                                                                                                                                                                                                                                                                                                                                                                                                                                                                                                                                                                                                                                                                                                                                                                                                                                                                                                                                                                                                                                                                                                                                                                                                                                                                                                                                                                                                                                                                                                                                                                                                                                                                                                                                                                                                                                                                                                                                                                                                                                                                                                                                                                                                                                                                                                                                                                                                                                                                                                                                                                                                                                                                                                                                                                                                                                                                                                                                                                                                                                                                                                                                                                                                                                                                                                                                                                                                                                                                                                                                                                                                                                                                                                                                                                                                                                                                                                                                                                                                                                                                                                                                                                                                                                                                                                                                                                                                                                                                                                                                                                                                                                                                                                                                                                                                                                                                                                                                                                                                                                                                                                                                                                                                                                                                                                                                                                                                                                                                                                                                                                                                                                                                                                                                                                                                                                                                                                                                                                                                                                                                                                                                                                                                                                                                                                                                                                                                                                                                                                                                                                                                                                                                                                                                                                                                                                                                                                                                                                                                                                                                                                                                                                                                                                                                                                                                                                                                                                                                                                                                                                                                                                                                                                                                                                                                                                                                                                                                                                                                                                                                                                                                                                                                                                                                                                                                                                                                                                                                                                                                                                                                                                                                                                                                                                                                                                                                                                                                                                                                                                                                                                                                                                                                                                                                                                                                                                                                                                                                                                                                                                                                                                                                                                                                                                                                                                                                                                                                                                                                                                                                                                                                                                                                                                                                                                                                                                                                                                                                                                                                                                                                                                 </w:t>
      </w:r>
    </w:p>
    <w:p w:rsidR="00880C2B" w:rsidRDefault="00880C2B" w:rsidP="00880C2B">
      <w:pPr>
        <w:widowControl w:val="0"/>
        <w:shd w:val="clear" w:color="auto" w:fill="FFFFFF"/>
        <w:spacing w:after="0"/>
        <w:ind w:right="-120" w:firstLine="709"/>
        <w:rPr>
          <w:rFonts w:ascii="Arial" w:hAnsi="Arial" w:cs="Arial"/>
          <w:sz w:val="24"/>
          <w:szCs w:val="24"/>
        </w:rPr>
      </w:pPr>
      <w:r>
        <w:rPr>
          <w:rFonts w:ascii="Arial" w:hAnsi="Arial" w:cs="Arial"/>
          <w:sz w:val="24"/>
          <w:szCs w:val="24"/>
        </w:rPr>
        <w:t>_______________________________ __________________ ______________</w:t>
      </w:r>
    </w:p>
    <w:p w:rsidR="00880C2B" w:rsidRDefault="00880C2B" w:rsidP="00880C2B">
      <w:pPr>
        <w:widowControl w:val="0"/>
        <w:shd w:val="clear" w:color="auto" w:fill="FFFFFF"/>
        <w:tabs>
          <w:tab w:val="left" w:pos="4589"/>
        </w:tabs>
        <w:spacing w:after="0"/>
        <w:ind w:right="-120" w:firstLine="709"/>
        <w:rPr>
          <w:rFonts w:ascii="Arial" w:hAnsi="Arial" w:cs="Arial"/>
          <w:sz w:val="24"/>
          <w:szCs w:val="24"/>
        </w:rPr>
      </w:pPr>
      <w:proofErr w:type="gramStart"/>
      <w:r>
        <w:rPr>
          <w:rFonts w:ascii="Arial" w:hAnsi="Arial" w:cs="Arial"/>
          <w:spacing w:val="-1"/>
          <w:sz w:val="24"/>
          <w:szCs w:val="24"/>
        </w:rPr>
        <w:t>(должность уполномоченного лица)</w:t>
      </w:r>
      <w:r>
        <w:rPr>
          <w:rFonts w:ascii="Arial" w:hAnsi="Arial" w:cs="Arial"/>
          <w:sz w:val="24"/>
          <w:szCs w:val="24"/>
        </w:rPr>
        <w:tab/>
      </w:r>
      <w:r>
        <w:rPr>
          <w:rFonts w:ascii="Arial" w:hAnsi="Arial" w:cs="Arial"/>
          <w:spacing w:val="-1"/>
          <w:sz w:val="24"/>
          <w:szCs w:val="24"/>
        </w:rPr>
        <w:t>(подпись) (расшифровка подписи)</w:t>
      </w:r>
      <w:proofErr w:type="gramEnd"/>
      <w:r>
        <w:rPr>
          <w:rFonts w:ascii="Arial" w:hAnsi="Arial" w:cs="Arial"/>
          <w:sz w:val="24"/>
          <w:szCs w:val="24"/>
        </w:rPr>
        <w:t xml:space="preserve">                                                                                                                                                                                                                                                                                                                                                                                                                                                                                                                                                                                                                                                                                                                                                                                                                                                                                                                                                                                                                                                                                                                                                                                                                                                                                                                                                                                                                                                                                                                                                                                                                                                                                                                                                                                                                                                                                                                                                                                                                                                                                                                                                                                                                                                                                                                                                                                                                                                                                                                                                                                                                                                                                                                                                                                                                                                                                                                                                                                                                                                                                                                                                                                                                                                                                                                                                                                                                                                                                                                                                                                                                                                                                                                                                                                                                                                                                                                                                                                                                                                                                                                                                                                                                                                                                                                                                                                                                                                                                                                                                                                                                                                                                                                                                                                                                                                                                                                                                                                                                                                                                                                                                                                                                                                                                                                                                                                                                                                                                                                                                                                                                                                                                                                                                                                                                                                                                                                                                                                                                                                                                                                                                                                                                                                                                                                                                                                                                                                                                                                                                                                                                                                                                                                                                                                                                                                                                                                                                                                                                                                                                                                                                                                                                                                                                                                                                                                                                                                                                                                                                                                                                                                                                                                                                                                                                                                                                                                                                                                                                                                                                                                                                                                                                                                                                                                                                                                                                                                                                                                                                                                                                                                                                                                                                                                                                                                                                                                                                                                                                                                                                                                                                                                                                                                                                                                                                                                                                                                                                                                                                                                                                                                                                                                                                                                                                                                                                                                                                                                                                                                                                                                                                                                                                                                                                                                                                                                                                                                                                                                                                                                                                                                                                                                                                                                                                                                                                                                                                                                                                                                                                                                                                                                                                                                                                                                                                                                                                                                                                                                                                                                                                                                                                                                                                                                                                                                                                                                                                                                                                                                                                                                                                                                                                                                                                                                                                                                                                                                                                                                                                                                                                                                                                                                                                                                                                                                                                                                                                                                                                                                                                                                                                                                                                                                                                                                                                                                                                                                                                                                                                                                                                                                                                                                                                                                                                                                                                                                                                                                                                                                                                                                                                                                                                                                                                                                                                                                                                                                                                                                                                                                                                                                                                                                                                                                                                                                                                                                                                                                                                                                                                                                                                                                                                                                                                                                                                                                                                                                                                                                                                                                                                                                                                                                                                                                                                                                                                                                                                                                                                                                                                                                                                                                                                                                                                                                                                                                                                                                                                                                                                                                                                                                                                                                                                                                                                                                                                                                                                                                                                                                                                                                                                                                                                                                                                                                                                                                                                                                                                                                                                                                                                                                                                                                                                                                                                                                                                                                                                                                                                                                                                                                                                                                                                                                                                                                                                                                                                                                                                                                                                                                                                                                                                                                                                                                                                                                                                                                                                                                                                                                                                                                                                                                                                                                                                                                                                                                                                                                                                                                                                                                                                                                                                                                                                                                                                                                                                                                                                                                                                                                                                                                                                                                                                                                                                                                                                                                                                                                                                                                                                                                                                                                                                                                                                                                                                                                                                                                                                                                                                                                                                                                                                                                                                                                                                                                                                                                                                                                                                                                                                                                                                                                                                                                                                                                                                                                                                                                                                                                                                                                                                                                                                                                                                                                                                                                                                                                                                                                                                                                                                                                                                                                                                                                                                                                                                                                                                                                                                                                                                                                                                                                                                                                                                                                                                                                                                                                                                                                                                                                                                                                                                                                                                                                                                                                                                                                                                                                                                                                                                                                                                                                                                                                                                                                                                                                                                                                                                                                                                                                                                                                                                                                                                                                                                                                                                                                                                                                                                                                                                                                                                                                                                                                                                                                                                                                                                                                                                                                                                                                                                                                                                                                                                                                                                                                                                                                                                                                                                                                                                                                                                                                                                                                                                                                                                                                                                                                                                                                                                                                                                                                                                                                                                                                                                                                                                                                                                                                                                                                                                                                                                                                                                                                                                                                                                                                                                                                                                                                                                                                                                                                                                                                                                                                                                                                                                                                                                                                                                                                                                                                                                                                                                                                                                                                                                                                                                                                                                                                                                                                                                                                                                                                                                                                                                                                                                                                                                                                                                                                                                                                                                                                                                                                                                                                                                                                                                                                                                                                                                                                                                                                                                                                                                                                                                                                                                                                                                                                                                                                                                                                                                                                                                                                                                                                                                                                                                                                                                                                                                                                                                                                                                                                                                                                                                                                                                                                                                                                                                                                                                                                                                                                                                                                                                                                                                                                                                                                                                                                                                                                                                                                                                                                                                                                                                                                                                                                                                                                                                                                                                                                                                                                                                                                                                                                                                                                                                                                                                                                                                                                                                                                                                                                                                                                                                                                                                                                                                                                                                                                                                                                                                                                                                                                                                                                                                                                                                                                                                                                                                                                                                                                                                                                                                                                                                                                                                                                                                                                                                                                                                                                                                                                                                                                                                                                                                                                                                                                                                                                                                                                                                                                                                                                                                                                                                                                                                                                                                                                                                                                                                                                                                                                                                                                                                                                                                                                                                                                                                                                                                                                                                                                                                                                                                                                                                                                                                                                                                                                                                                                                                                                                                                                                                                                                                                                                                                                                                                                                                                                                                                                                                                                                                                                                                                                                                                                                                                                                                                                                                                                                                                                                                                                                                                                                                                                                                                                                </w:t>
      </w:r>
    </w:p>
    <w:p w:rsidR="00880C2B" w:rsidRDefault="00880C2B" w:rsidP="00880C2B">
      <w:pPr>
        <w:widowControl w:val="0"/>
        <w:shd w:val="clear" w:color="auto" w:fill="FFFFFF"/>
        <w:tabs>
          <w:tab w:val="left" w:pos="4589"/>
        </w:tabs>
        <w:spacing w:after="0"/>
        <w:ind w:right="-120" w:firstLine="709"/>
        <w:rPr>
          <w:rFonts w:ascii="Arial" w:hAnsi="Arial" w:cs="Arial"/>
          <w:sz w:val="24"/>
          <w:szCs w:val="24"/>
        </w:rPr>
      </w:pPr>
    </w:p>
    <w:p w:rsidR="00880C2B" w:rsidRDefault="00880C2B" w:rsidP="00880C2B">
      <w:pPr>
        <w:widowControl w:val="0"/>
        <w:shd w:val="clear" w:color="auto" w:fill="FFFFFF"/>
        <w:tabs>
          <w:tab w:val="left" w:pos="1757"/>
        </w:tabs>
        <w:spacing w:after="0"/>
        <w:ind w:right="-120" w:firstLine="709"/>
        <w:jc w:val="both"/>
        <w:rPr>
          <w:rFonts w:ascii="Arial" w:hAnsi="Arial" w:cs="Arial"/>
          <w:sz w:val="24"/>
          <w:szCs w:val="24"/>
        </w:rPr>
      </w:pPr>
      <w:r>
        <w:rPr>
          <w:rFonts w:ascii="Arial" w:hAnsi="Arial" w:cs="Arial"/>
          <w:sz w:val="24"/>
          <w:szCs w:val="24"/>
        </w:rPr>
        <w:t>Акт планового (рейдового) осмотра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 зарегистрирован в журнале учета плановых (рейдовых) осмотров земельных участков"____"___________20___ г. за №_____</w:t>
      </w:r>
    </w:p>
    <w:p w:rsidR="00880C2B" w:rsidRDefault="00880C2B" w:rsidP="00880C2B">
      <w:pPr>
        <w:spacing w:after="0"/>
        <w:rPr>
          <w:rFonts w:ascii="Arial" w:hAnsi="Arial" w:cs="Arial"/>
          <w:sz w:val="24"/>
          <w:szCs w:val="24"/>
        </w:rPr>
        <w:sectPr w:rsidR="00880C2B">
          <w:pgSz w:w="11906" w:h="16838"/>
          <w:pgMar w:top="1277" w:right="972" w:bottom="360" w:left="1134" w:header="720" w:footer="0" w:gutter="0"/>
          <w:cols w:space="720"/>
          <w:formProt w:val="0"/>
        </w:sectPr>
      </w:pPr>
    </w:p>
    <w:p w:rsidR="00880C2B" w:rsidRDefault="00880C2B" w:rsidP="00880C2B">
      <w:pPr>
        <w:spacing w:after="0"/>
        <w:ind w:firstLine="6521"/>
        <w:rPr>
          <w:rFonts w:ascii="Arial" w:hAnsi="Arial" w:cs="Arial"/>
          <w:sz w:val="24"/>
          <w:szCs w:val="24"/>
        </w:rPr>
      </w:pPr>
      <w:r>
        <w:rPr>
          <w:rFonts w:ascii="Arial" w:hAnsi="Arial" w:cs="Arial"/>
          <w:sz w:val="24"/>
          <w:szCs w:val="24"/>
        </w:rPr>
        <w:lastRenderedPageBreak/>
        <w:t>Приложение № 9</w:t>
      </w:r>
    </w:p>
    <w:p w:rsidR="00880C2B" w:rsidRDefault="00880C2B" w:rsidP="00880C2B">
      <w:pPr>
        <w:tabs>
          <w:tab w:val="left" w:pos="6237"/>
        </w:tabs>
        <w:spacing w:after="0" w:line="240" w:lineRule="auto"/>
        <w:ind w:left="6521"/>
        <w:rPr>
          <w:rFonts w:ascii="Arial" w:hAnsi="Arial" w:cs="Arial"/>
          <w:sz w:val="24"/>
          <w:szCs w:val="24"/>
        </w:rPr>
      </w:pPr>
      <w:r>
        <w:rPr>
          <w:rFonts w:ascii="Arial" w:hAnsi="Arial" w:cs="Arial"/>
          <w:sz w:val="24"/>
          <w:szCs w:val="24"/>
        </w:rPr>
        <w:t>к Регламенту</w:t>
      </w:r>
    </w:p>
    <w:p w:rsidR="00880C2B" w:rsidRDefault="00880C2B" w:rsidP="00880C2B">
      <w:pPr>
        <w:widowControl w:val="0"/>
        <w:shd w:val="clear" w:color="auto" w:fill="FFFFFF"/>
        <w:autoSpaceDE w:val="0"/>
        <w:spacing w:after="0" w:line="240" w:lineRule="auto"/>
        <w:ind w:right="-139"/>
        <w:jc w:val="right"/>
        <w:rPr>
          <w:rFonts w:ascii="Arial" w:hAnsi="Arial" w:cs="Arial"/>
          <w:sz w:val="24"/>
          <w:szCs w:val="24"/>
        </w:rPr>
      </w:pPr>
    </w:p>
    <w:p w:rsidR="00880C2B" w:rsidRDefault="00880C2B" w:rsidP="00880C2B">
      <w:pPr>
        <w:widowControl w:val="0"/>
        <w:shd w:val="clear" w:color="auto" w:fill="FFFFFF"/>
        <w:autoSpaceDE w:val="0"/>
        <w:spacing w:after="0" w:line="278" w:lineRule="exact"/>
        <w:ind w:right="-139"/>
        <w:jc w:val="center"/>
        <w:rPr>
          <w:rFonts w:ascii="Arial" w:hAnsi="Arial" w:cs="Arial"/>
          <w:sz w:val="24"/>
          <w:szCs w:val="24"/>
        </w:rPr>
      </w:pPr>
    </w:p>
    <w:p w:rsidR="00880C2B" w:rsidRDefault="00880C2B" w:rsidP="00880C2B">
      <w:pPr>
        <w:widowControl w:val="0"/>
        <w:shd w:val="clear" w:color="auto" w:fill="FFFFFF"/>
        <w:spacing w:after="0"/>
        <w:ind w:right="-139"/>
        <w:jc w:val="center"/>
        <w:rPr>
          <w:rFonts w:ascii="Arial" w:hAnsi="Arial" w:cs="Arial"/>
          <w:sz w:val="24"/>
          <w:szCs w:val="24"/>
        </w:rPr>
      </w:pPr>
      <w:r>
        <w:rPr>
          <w:rFonts w:ascii="Arial" w:hAnsi="Arial" w:cs="Arial"/>
          <w:sz w:val="24"/>
          <w:szCs w:val="24"/>
        </w:rPr>
        <w:t xml:space="preserve">Форма </w:t>
      </w:r>
    </w:p>
    <w:p w:rsidR="00880C2B" w:rsidRDefault="00880C2B" w:rsidP="00880C2B">
      <w:pPr>
        <w:widowControl w:val="0"/>
        <w:shd w:val="clear" w:color="auto" w:fill="FFFFFF"/>
        <w:spacing w:after="0"/>
        <w:ind w:right="-139"/>
        <w:jc w:val="center"/>
        <w:rPr>
          <w:rFonts w:ascii="Arial" w:hAnsi="Arial" w:cs="Arial"/>
          <w:sz w:val="24"/>
          <w:szCs w:val="24"/>
        </w:rPr>
      </w:pPr>
      <w:proofErr w:type="spellStart"/>
      <w:r>
        <w:rPr>
          <w:rFonts w:ascii="Arial" w:hAnsi="Arial" w:cs="Arial"/>
          <w:spacing w:val="-1"/>
          <w:sz w:val="24"/>
          <w:szCs w:val="24"/>
        </w:rPr>
        <w:t>фототаблицы</w:t>
      </w:r>
      <w:proofErr w:type="spellEnd"/>
      <w:r>
        <w:rPr>
          <w:rFonts w:ascii="Arial" w:hAnsi="Arial" w:cs="Arial"/>
          <w:spacing w:val="-1"/>
          <w:sz w:val="24"/>
          <w:szCs w:val="24"/>
        </w:rPr>
        <w:t xml:space="preserve"> к акту планового (рейдового) осмотра земельног</w:t>
      </w:r>
      <w:proofErr w:type="gramStart"/>
      <w:r>
        <w:rPr>
          <w:rFonts w:ascii="Arial" w:hAnsi="Arial" w:cs="Arial"/>
          <w:spacing w:val="-1"/>
          <w:sz w:val="24"/>
          <w:szCs w:val="24"/>
        </w:rPr>
        <w:t>о(</w:t>
      </w:r>
      <w:proofErr w:type="gramEnd"/>
      <w:r>
        <w:rPr>
          <w:rFonts w:ascii="Arial" w:hAnsi="Arial" w:cs="Arial"/>
          <w:spacing w:val="-1"/>
          <w:sz w:val="24"/>
          <w:szCs w:val="24"/>
        </w:rPr>
        <w:t>-ых) участка(-</w:t>
      </w:r>
      <w:proofErr w:type="spellStart"/>
      <w:r>
        <w:rPr>
          <w:rFonts w:ascii="Arial" w:hAnsi="Arial" w:cs="Arial"/>
          <w:spacing w:val="-1"/>
          <w:sz w:val="24"/>
          <w:szCs w:val="24"/>
        </w:rPr>
        <w:t>ов</w:t>
      </w:r>
      <w:proofErr w:type="spellEnd"/>
      <w:r>
        <w:rPr>
          <w:rFonts w:ascii="Arial" w:hAnsi="Arial" w:cs="Arial"/>
          <w:spacing w:val="-1"/>
          <w:sz w:val="24"/>
          <w:szCs w:val="24"/>
        </w:rPr>
        <w:t>)</w:t>
      </w:r>
    </w:p>
    <w:p w:rsidR="00880C2B" w:rsidRDefault="00880C2B" w:rsidP="00880C2B">
      <w:pPr>
        <w:widowControl w:val="0"/>
        <w:shd w:val="clear" w:color="auto" w:fill="FFFFFF"/>
        <w:tabs>
          <w:tab w:val="left" w:pos="4675"/>
          <w:tab w:val="left" w:pos="5510"/>
        </w:tabs>
        <w:spacing w:before="336" w:after="0"/>
        <w:ind w:right="-139"/>
        <w:jc w:val="center"/>
        <w:rPr>
          <w:rFonts w:ascii="Arial" w:hAnsi="Arial" w:cs="Arial"/>
          <w:sz w:val="24"/>
          <w:szCs w:val="24"/>
        </w:rPr>
      </w:pPr>
      <w:r>
        <w:rPr>
          <w:rFonts w:ascii="Arial" w:hAnsi="Arial" w:cs="Arial"/>
          <w:sz w:val="24"/>
          <w:szCs w:val="24"/>
        </w:rPr>
        <w:t>ФОТОТАБЛИЦА</w:t>
      </w:r>
      <w:r>
        <w:rPr>
          <w:rFonts w:ascii="Arial" w:hAnsi="Arial" w:cs="Arial"/>
          <w:sz w:val="24"/>
          <w:szCs w:val="24"/>
        </w:rPr>
        <w:br/>
      </w:r>
      <w:r>
        <w:rPr>
          <w:rFonts w:ascii="Arial" w:hAnsi="Arial" w:cs="Arial"/>
          <w:spacing w:val="-2"/>
          <w:sz w:val="24"/>
          <w:szCs w:val="24"/>
        </w:rPr>
        <w:t>к акту планового (рейдового) осмотра земельног</w:t>
      </w:r>
      <w:proofErr w:type="gramStart"/>
      <w:r>
        <w:rPr>
          <w:rFonts w:ascii="Arial" w:hAnsi="Arial" w:cs="Arial"/>
          <w:spacing w:val="-2"/>
          <w:sz w:val="24"/>
          <w:szCs w:val="24"/>
        </w:rPr>
        <w:t>о(</w:t>
      </w:r>
      <w:proofErr w:type="gramEnd"/>
      <w:r>
        <w:rPr>
          <w:rFonts w:ascii="Arial" w:hAnsi="Arial" w:cs="Arial"/>
          <w:spacing w:val="-2"/>
          <w:sz w:val="24"/>
          <w:szCs w:val="24"/>
        </w:rPr>
        <w:t>-ых) участка(-</w:t>
      </w:r>
      <w:proofErr w:type="spellStart"/>
      <w:r>
        <w:rPr>
          <w:rFonts w:ascii="Arial" w:hAnsi="Arial" w:cs="Arial"/>
          <w:spacing w:val="-2"/>
          <w:sz w:val="24"/>
          <w:szCs w:val="24"/>
        </w:rPr>
        <w:t>ов</w:t>
      </w:r>
      <w:proofErr w:type="spellEnd"/>
      <w:r>
        <w:rPr>
          <w:rFonts w:ascii="Arial" w:hAnsi="Arial" w:cs="Arial"/>
          <w:spacing w:val="-2"/>
          <w:sz w:val="24"/>
          <w:szCs w:val="24"/>
        </w:rPr>
        <w:t>)</w:t>
      </w:r>
      <w:r>
        <w:rPr>
          <w:rFonts w:ascii="Arial" w:hAnsi="Arial" w:cs="Arial"/>
          <w:spacing w:val="-2"/>
          <w:sz w:val="24"/>
          <w:szCs w:val="24"/>
        </w:rPr>
        <w:br/>
      </w:r>
      <w:r>
        <w:rPr>
          <w:rFonts w:ascii="Arial" w:hAnsi="Arial" w:cs="Arial"/>
          <w:sz w:val="24"/>
          <w:szCs w:val="24"/>
        </w:rPr>
        <w:t>от «_____»__________________20___№______</w:t>
      </w:r>
    </w:p>
    <w:p w:rsidR="00880C2B" w:rsidRDefault="00880C2B" w:rsidP="00880C2B">
      <w:pPr>
        <w:widowControl w:val="0"/>
        <w:shd w:val="clear" w:color="auto" w:fill="FFFFFF"/>
        <w:tabs>
          <w:tab w:val="left" w:pos="4675"/>
          <w:tab w:val="left" w:pos="5510"/>
        </w:tabs>
        <w:spacing w:before="336" w:after="0"/>
        <w:ind w:right="-139"/>
        <w:jc w:val="center"/>
        <w:rPr>
          <w:rFonts w:ascii="Arial" w:hAnsi="Arial" w:cs="Arial"/>
          <w:sz w:val="24"/>
          <w:szCs w:val="24"/>
        </w:rPr>
      </w:pPr>
    </w:p>
    <w:p w:rsidR="00880C2B" w:rsidRDefault="00880C2B" w:rsidP="00880C2B">
      <w:pPr>
        <w:widowControl w:val="0"/>
        <w:shd w:val="clear" w:color="auto" w:fill="FFFFFF"/>
        <w:spacing w:after="0"/>
        <w:ind w:right="-139"/>
        <w:rPr>
          <w:rFonts w:ascii="Arial" w:hAnsi="Arial" w:cs="Arial"/>
          <w:sz w:val="24"/>
          <w:szCs w:val="24"/>
        </w:rPr>
      </w:pPr>
      <w:r>
        <w:rPr>
          <w:rFonts w:ascii="Arial" w:hAnsi="Arial" w:cs="Arial"/>
          <w:spacing w:val="-2"/>
          <w:sz w:val="24"/>
          <w:szCs w:val="24"/>
        </w:rPr>
        <w:t>Осматриваемый объект:_______________________________________________________________</w:t>
      </w:r>
    </w:p>
    <w:p w:rsidR="00880C2B" w:rsidRDefault="00880C2B" w:rsidP="00880C2B">
      <w:pPr>
        <w:widowControl w:val="0"/>
        <w:shd w:val="clear" w:color="auto" w:fill="FFFFFF"/>
        <w:spacing w:after="0"/>
        <w:ind w:right="-139"/>
        <w:rPr>
          <w:rFonts w:ascii="Arial" w:hAnsi="Arial" w:cs="Arial"/>
          <w:sz w:val="24"/>
          <w:szCs w:val="24"/>
        </w:rPr>
      </w:pPr>
      <w:r>
        <w:rPr>
          <w:rFonts w:ascii="Arial" w:hAnsi="Arial" w:cs="Arial"/>
          <w:spacing w:val="-2"/>
          <w:sz w:val="24"/>
          <w:szCs w:val="24"/>
        </w:rPr>
        <w:t>___________________________________________________________________________________</w:t>
      </w:r>
    </w:p>
    <w:p w:rsidR="00880C2B" w:rsidRDefault="00880C2B" w:rsidP="00880C2B">
      <w:pPr>
        <w:widowControl w:val="0"/>
        <w:shd w:val="clear" w:color="auto" w:fill="FFFFFF"/>
        <w:spacing w:after="0"/>
        <w:ind w:right="-139"/>
        <w:jc w:val="both"/>
        <w:rPr>
          <w:rFonts w:ascii="Arial" w:hAnsi="Arial" w:cs="Arial"/>
          <w:sz w:val="24"/>
          <w:szCs w:val="24"/>
        </w:rPr>
      </w:pPr>
      <w:r>
        <w:rPr>
          <w:rFonts w:ascii="Arial" w:hAnsi="Arial" w:cs="Arial"/>
          <w:spacing w:val="-1"/>
          <w:sz w:val="24"/>
          <w:szCs w:val="24"/>
        </w:rPr>
        <w:t>(указываются адрес, а при отсутствии адреса земельног</w:t>
      </w:r>
      <w:proofErr w:type="gramStart"/>
      <w:r>
        <w:rPr>
          <w:rFonts w:ascii="Arial" w:hAnsi="Arial" w:cs="Arial"/>
          <w:spacing w:val="-1"/>
          <w:sz w:val="24"/>
          <w:szCs w:val="24"/>
        </w:rPr>
        <w:t>о(</w:t>
      </w:r>
      <w:proofErr w:type="gramEnd"/>
      <w:r>
        <w:rPr>
          <w:rFonts w:ascii="Arial" w:hAnsi="Arial" w:cs="Arial"/>
          <w:spacing w:val="-1"/>
          <w:sz w:val="24"/>
          <w:szCs w:val="24"/>
        </w:rPr>
        <w:t>-ых) участка(-</w:t>
      </w:r>
      <w:proofErr w:type="spellStart"/>
      <w:r>
        <w:rPr>
          <w:rFonts w:ascii="Arial" w:hAnsi="Arial" w:cs="Arial"/>
          <w:spacing w:val="-1"/>
          <w:sz w:val="24"/>
          <w:szCs w:val="24"/>
        </w:rPr>
        <w:t>ов</w:t>
      </w:r>
      <w:proofErr w:type="spellEnd"/>
      <w:r>
        <w:rPr>
          <w:rFonts w:ascii="Arial" w:hAnsi="Arial" w:cs="Arial"/>
          <w:spacing w:val="-1"/>
          <w:sz w:val="24"/>
          <w:szCs w:val="24"/>
        </w:rPr>
        <w:t>) иное описание местоположения земельного(-ых) участка(-</w:t>
      </w:r>
      <w:proofErr w:type="spellStart"/>
      <w:r>
        <w:rPr>
          <w:rFonts w:ascii="Arial" w:hAnsi="Arial" w:cs="Arial"/>
          <w:spacing w:val="-1"/>
          <w:sz w:val="24"/>
          <w:szCs w:val="24"/>
        </w:rPr>
        <w:t>ов</w:t>
      </w:r>
      <w:proofErr w:type="spellEnd"/>
      <w:r>
        <w:rPr>
          <w:rFonts w:ascii="Arial" w:hAnsi="Arial" w:cs="Arial"/>
          <w:spacing w:val="-1"/>
          <w:sz w:val="24"/>
          <w:szCs w:val="24"/>
        </w:rPr>
        <w:t>), кадастровый номер и вид разрешенного использования земельного(-ых) участка(-</w:t>
      </w:r>
      <w:proofErr w:type="spellStart"/>
      <w:r>
        <w:rPr>
          <w:rFonts w:ascii="Arial" w:hAnsi="Arial" w:cs="Arial"/>
          <w:spacing w:val="-1"/>
          <w:sz w:val="24"/>
          <w:szCs w:val="24"/>
        </w:rPr>
        <w:t>ов</w:t>
      </w:r>
      <w:proofErr w:type="spellEnd"/>
      <w:r>
        <w:rPr>
          <w:rFonts w:ascii="Arial" w:hAnsi="Arial" w:cs="Arial"/>
          <w:spacing w:val="-1"/>
          <w:sz w:val="24"/>
          <w:szCs w:val="24"/>
        </w:rPr>
        <w:t>))</w:t>
      </w:r>
    </w:p>
    <w:p w:rsidR="00880C2B" w:rsidRDefault="00880C2B" w:rsidP="00880C2B">
      <w:pPr>
        <w:widowControl w:val="0"/>
        <w:shd w:val="clear" w:color="auto" w:fill="FFFFFF"/>
        <w:spacing w:after="0"/>
        <w:ind w:right="-139"/>
        <w:jc w:val="both"/>
        <w:rPr>
          <w:rFonts w:ascii="Arial" w:hAnsi="Arial" w:cs="Arial"/>
          <w:spacing w:val="-1"/>
          <w:sz w:val="24"/>
          <w:szCs w:val="24"/>
        </w:rPr>
      </w:pPr>
    </w:p>
    <w:p w:rsidR="00880C2B" w:rsidRDefault="00880C2B" w:rsidP="00880C2B">
      <w:pPr>
        <w:widowControl w:val="0"/>
        <w:shd w:val="clear" w:color="auto" w:fill="FFFFFF"/>
        <w:spacing w:after="0"/>
        <w:ind w:right="-139"/>
        <w:jc w:val="both"/>
        <w:rPr>
          <w:rFonts w:ascii="Arial" w:hAnsi="Arial" w:cs="Arial"/>
          <w:spacing w:val="-1"/>
          <w:sz w:val="24"/>
          <w:szCs w:val="24"/>
        </w:rPr>
      </w:pPr>
    </w:p>
    <w:p w:rsidR="00880C2B" w:rsidRDefault="00880C2B" w:rsidP="00880C2B">
      <w:pPr>
        <w:widowControl w:val="0"/>
        <w:shd w:val="clear" w:color="auto" w:fill="FFFFFF"/>
        <w:tabs>
          <w:tab w:val="left" w:leader="underscore" w:pos="2328"/>
          <w:tab w:val="left" w:leader="underscore" w:pos="3682"/>
          <w:tab w:val="left" w:leader="underscore" w:pos="4214"/>
        </w:tabs>
        <w:spacing w:after="0"/>
        <w:ind w:right="-139"/>
        <w:rPr>
          <w:rFonts w:ascii="Arial" w:hAnsi="Arial" w:cs="Arial"/>
          <w:sz w:val="24"/>
          <w:szCs w:val="24"/>
        </w:rPr>
      </w:pPr>
      <w:r>
        <w:rPr>
          <w:rFonts w:ascii="Arial" w:hAnsi="Arial" w:cs="Arial"/>
          <w:spacing w:val="-5"/>
          <w:sz w:val="24"/>
          <w:szCs w:val="24"/>
        </w:rPr>
        <w:t>Дата фотосъемки:</w:t>
      </w:r>
      <w:r>
        <w:rPr>
          <w:rFonts w:ascii="Arial" w:hAnsi="Arial" w:cs="Arial"/>
          <w:spacing w:val="-5"/>
          <w:sz w:val="24"/>
          <w:szCs w:val="24"/>
          <w:vertAlign w:val="superscript"/>
        </w:rPr>
        <w:t>1</w:t>
      </w:r>
      <w:r>
        <w:rPr>
          <w:rFonts w:ascii="Arial" w:hAnsi="Arial" w:cs="Arial"/>
          <w:spacing w:val="-5"/>
          <w:sz w:val="24"/>
          <w:szCs w:val="24"/>
        </w:rPr>
        <w:t xml:space="preserve"> "</w:t>
      </w:r>
      <w:r>
        <w:rPr>
          <w:rFonts w:ascii="Arial" w:hAnsi="Arial" w:cs="Arial"/>
          <w:sz w:val="24"/>
          <w:szCs w:val="24"/>
        </w:rPr>
        <w:tab/>
        <w:t>"</w:t>
      </w:r>
      <w:r>
        <w:rPr>
          <w:rFonts w:ascii="Arial" w:hAnsi="Arial" w:cs="Arial"/>
          <w:sz w:val="24"/>
          <w:szCs w:val="24"/>
        </w:rPr>
        <w:tab/>
      </w:r>
      <w:r>
        <w:rPr>
          <w:rFonts w:ascii="Arial" w:hAnsi="Arial" w:cs="Arial"/>
          <w:spacing w:val="-7"/>
          <w:sz w:val="24"/>
          <w:szCs w:val="24"/>
        </w:rPr>
        <w:t>20</w:t>
      </w:r>
      <w:r>
        <w:rPr>
          <w:rFonts w:ascii="Arial" w:hAnsi="Arial" w:cs="Arial"/>
          <w:sz w:val="24"/>
          <w:szCs w:val="24"/>
        </w:rPr>
        <w:tab/>
      </w:r>
      <w:r>
        <w:rPr>
          <w:rFonts w:ascii="Arial" w:hAnsi="Arial" w:cs="Arial"/>
          <w:spacing w:val="-10"/>
          <w:sz w:val="24"/>
          <w:szCs w:val="24"/>
        </w:rPr>
        <w:t>г.</w:t>
      </w:r>
    </w:p>
    <w:p w:rsidR="00880C2B" w:rsidRDefault="00880C2B" w:rsidP="00880C2B">
      <w:pPr>
        <w:widowControl w:val="0"/>
        <w:shd w:val="clear" w:color="auto" w:fill="FFFFFF"/>
        <w:spacing w:before="240" w:after="0"/>
        <w:ind w:right="-139"/>
        <w:jc w:val="center"/>
        <w:rPr>
          <w:rFonts w:ascii="Arial" w:hAnsi="Arial" w:cs="Arial"/>
          <w:sz w:val="24"/>
          <w:szCs w:val="24"/>
        </w:rPr>
      </w:pPr>
      <w:r>
        <w:rPr>
          <w:rFonts w:ascii="Arial" w:hAnsi="Arial" w:cs="Arial"/>
          <w:spacing w:val="-3"/>
          <w:sz w:val="24"/>
          <w:szCs w:val="24"/>
        </w:rPr>
        <w:t>МЕСТО ДЛЯ ФОТОГРАФИИ</w:t>
      </w:r>
    </w:p>
    <w:p w:rsidR="00880C2B" w:rsidRDefault="00880C2B" w:rsidP="00880C2B">
      <w:pPr>
        <w:widowControl w:val="0"/>
        <w:shd w:val="clear" w:color="auto" w:fill="FFFFFF"/>
        <w:tabs>
          <w:tab w:val="left" w:leader="underscore" w:pos="1704"/>
        </w:tabs>
        <w:spacing w:before="3293" w:after="0"/>
        <w:ind w:right="-139"/>
        <w:jc w:val="center"/>
        <w:rPr>
          <w:rFonts w:ascii="Arial" w:hAnsi="Arial" w:cs="Arial"/>
          <w:sz w:val="24"/>
          <w:szCs w:val="24"/>
        </w:rPr>
      </w:pPr>
      <w:r>
        <w:rPr>
          <w:rFonts w:ascii="Calibri" w:hAnsi="Calibri" w:cs="Calibri"/>
          <w:noProof/>
          <w:lang w:eastAsia="ru-RU"/>
        </w:rPr>
        <mc:AlternateContent>
          <mc:Choice Requires="wps">
            <w:drawing>
              <wp:anchor distT="0" distB="0" distL="114300" distR="114300" simplePos="0" relativeHeight="251659264" behindDoc="0" locked="0" layoutInCell="1" allowOverlap="1">
                <wp:simplePos x="0" y="0"/>
                <wp:positionH relativeFrom="margin">
                  <wp:posOffset>6237605</wp:posOffset>
                </wp:positionH>
                <wp:positionV relativeFrom="paragraph">
                  <wp:posOffset>153670</wp:posOffset>
                </wp:positionV>
                <wp:extent cx="4445" cy="4445"/>
                <wp:effectExtent l="0" t="0" r="0" b="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445" cy="4445"/>
                        </a:xfrm>
                        <a:prstGeom prst="line">
                          <a:avLst/>
                        </a:prstGeom>
                        <a:noFill/>
                        <a:ln w="3240">
                          <a:noFill/>
                        </a:ln>
                        <a:effec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91.15pt,12.1pt" to="491.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" stroked="f" strokeweight=".09mm">
                <o:lock v:ext="edit" shapetype="f"/>
                <w10:wrap anchorx="margin"/>
              </v:line>
            </w:pict>
          </mc:Fallback>
        </mc:AlternateContent>
      </w:r>
      <w:r>
        <w:rPr>
          <w:rFonts w:ascii="Arial" w:hAnsi="Arial" w:cs="Arial"/>
          <w:spacing w:val="-5"/>
          <w:sz w:val="24"/>
          <w:szCs w:val="24"/>
        </w:rPr>
        <w:t>Фото №</w:t>
      </w:r>
      <w:r>
        <w:rPr>
          <w:rFonts w:ascii="Arial" w:hAnsi="Arial" w:cs="Arial"/>
          <w:sz w:val="24"/>
          <w:szCs w:val="24"/>
        </w:rPr>
        <w:tab/>
      </w:r>
    </w:p>
    <w:p w:rsidR="00880C2B" w:rsidRDefault="00880C2B" w:rsidP="00880C2B">
      <w:pPr>
        <w:widowControl w:val="0"/>
        <w:shd w:val="clear" w:color="auto" w:fill="FFFFFF"/>
        <w:spacing w:after="0"/>
        <w:ind w:right="-139"/>
        <w:rPr>
          <w:rFonts w:ascii="Arial" w:hAnsi="Arial" w:cs="Arial"/>
          <w:sz w:val="24"/>
          <w:szCs w:val="24"/>
        </w:rPr>
      </w:pPr>
      <w:r>
        <w:rPr>
          <w:rFonts w:ascii="Arial" w:hAnsi="Arial" w:cs="Arial"/>
          <w:spacing w:val="-1"/>
          <w:sz w:val="24"/>
          <w:szCs w:val="24"/>
        </w:rPr>
        <w:t>Краткая характеристика осматриваемого объекта, выявленные нарушения:</w:t>
      </w:r>
    </w:p>
    <w:p w:rsidR="00880C2B" w:rsidRDefault="00880C2B" w:rsidP="00880C2B">
      <w:pPr>
        <w:widowControl w:val="0"/>
        <w:shd w:val="clear" w:color="auto" w:fill="FFFFFF"/>
        <w:spacing w:after="0"/>
        <w:ind w:right="-139"/>
        <w:rPr>
          <w:rFonts w:ascii="Arial" w:hAnsi="Arial" w:cs="Arial"/>
          <w:sz w:val="24"/>
          <w:szCs w:val="24"/>
        </w:rPr>
      </w:pPr>
      <w:r>
        <w:rPr>
          <w:rFonts w:ascii="Arial" w:hAnsi="Arial" w:cs="Arial"/>
          <w:spacing w:val="-1"/>
          <w:sz w:val="24"/>
          <w:szCs w:val="24"/>
        </w:rPr>
        <w:t>______________________________________________________________________________________________________________________________________________________________________</w:t>
      </w:r>
    </w:p>
    <w:p w:rsidR="00880C2B" w:rsidRDefault="00880C2B" w:rsidP="00880C2B">
      <w:pPr>
        <w:widowControl w:val="0"/>
        <w:shd w:val="clear" w:color="auto" w:fill="FFFFFF"/>
        <w:spacing w:after="0"/>
        <w:ind w:right="-139"/>
        <w:rPr>
          <w:rFonts w:ascii="Arial" w:hAnsi="Arial" w:cs="Arial"/>
          <w:sz w:val="24"/>
          <w:szCs w:val="24"/>
        </w:rPr>
      </w:pPr>
      <w:r>
        <w:rPr>
          <w:rFonts w:ascii="Arial" w:hAnsi="Arial" w:cs="Arial"/>
          <w:spacing w:val="-1"/>
          <w:sz w:val="24"/>
          <w:szCs w:val="24"/>
        </w:rPr>
        <w:t xml:space="preserve">(земельный участок, часть территории кадастрового квартала, объекты (здания, сооружения или другие строения, в том числе </w:t>
      </w:r>
      <w:r>
        <w:rPr>
          <w:rFonts w:ascii="Arial" w:hAnsi="Arial" w:cs="Arial"/>
          <w:sz w:val="24"/>
          <w:szCs w:val="24"/>
        </w:rPr>
        <w:t>нестационарные торговые объекты, ограждения), описание выявленных нарушений)</w:t>
      </w:r>
    </w:p>
    <w:p w:rsidR="00880C2B" w:rsidRDefault="00880C2B" w:rsidP="00880C2B">
      <w:pPr>
        <w:widowControl w:val="0"/>
        <w:shd w:val="clear" w:color="auto" w:fill="FFFFFF"/>
        <w:spacing w:after="0"/>
        <w:ind w:right="-139"/>
        <w:rPr>
          <w:rFonts w:ascii="Arial" w:hAnsi="Arial" w:cs="Arial"/>
          <w:sz w:val="24"/>
          <w:szCs w:val="24"/>
        </w:rPr>
      </w:pPr>
    </w:p>
    <w:p w:rsidR="00880C2B" w:rsidRDefault="00880C2B" w:rsidP="00880C2B">
      <w:pPr>
        <w:widowControl w:val="0"/>
        <w:shd w:val="clear" w:color="auto" w:fill="FFFFFF"/>
        <w:spacing w:after="0"/>
        <w:ind w:right="-139"/>
        <w:jc w:val="both"/>
        <w:rPr>
          <w:rFonts w:ascii="Arial" w:hAnsi="Arial" w:cs="Arial"/>
          <w:sz w:val="24"/>
          <w:szCs w:val="24"/>
        </w:rPr>
      </w:pPr>
      <w:r>
        <w:rPr>
          <w:rFonts w:ascii="Arial" w:hAnsi="Arial" w:cs="Arial"/>
          <w:sz w:val="24"/>
          <w:szCs w:val="24"/>
        </w:rPr>
        <w:t>Подписи уполномоченных должностных лиц (структурное подразделение органа муниципального земельного контроля, уполномоченное на исполнение муниципальной функции), проводивших плановый (рейдовый) осмотр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 xml:space="preserve">): </w:t>
      </w:r>
    </w:p>
    <w:p w:rsidR="00880C2B" w:rsidRDefault="00880C2B" w:rsidP="00880C2B">
      <w:pPr>
        <w:widowControl w:val="0"/>
        <w:shd w:val="clear" w:color="auto" w:fill="FFFFFF"/>
        <w:spacing w:after="0"/>
        <w:ind w:right="-139"/>
        <w:rPr>
          <w:rFonts w:ascii="Arial" w:hAnsi="Arial" w:cs="Arial"/>
          <w:sz w:val="24"/>
          <w:szCs w:val="24"/>
        </w:rPr>
      </w:pPr>
      <w:r>
        <w:rPr>
          <w:rFonts w:ascii="Arial" w:hAnsi="Arial" w:cs="Arial"/>
          <w:sz w:val="24"/>
          <w:szCs w:val="24"/>
        </w:rPr>
        <w:t>_______________________________ __________________ ___________________________________</w:t>
      </w:r>
    </w:p>
    <w:p w:rsidR="00880C2B" w:rsidRDefault="00880C2B" w:rsidP="00880C2B">
      <w:pPr>
        <w:widowControl w:val="0"/>
        <w:shd w:val="clear" w:color="auto" w:fill="FFFFFF"/>
        <w:tabs>
          <w:tab w:val="left" w:pos="4589"/>
        </w:tabs>
        <w:spacing w:after="0"/>
        <w:ind w:right="-139"/>
        <w:rPr>
          <w:rFonts w:ascii="Arial" w:hAnsi="Arial" w:cs="Arial"/>
          <w:sz w:val="24"/>
          <w:szCs w:val="24"/>
        </w:rPr>
      </w:pPr>
      <w:r>
        <w:rPr>
          <w:rFonts w:ascii="Arial" w:hAnsi="Arial" w:cs="Arial"/>
          <w:spacing w:val="-1"/>
          <w:sz w:val="24"/>
          <w:szCs w:val="24"/>
        </w:rPr>
        <w:lastRenderedPageBreak/>
        <w:t>(должность уполномоченного лица)</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pacing w:val="-1"/>
          <w:sz w:val="24"/>
          <w:szCs w:val="24"/>
        </w:rPr>
        <w:t>(подпись) (расшифровка подписи)</w:t>
      </w:r>
    </w:p>
    <w:p w:rsidR="00880C2B" w:rsidRDefault="00880C2B" w:rsidP="00880C2B">
      <w:pPr>
        <w:widowControl w:val="0"/>
        <w:shd w:val="clear" w:color="auto" w:fill="FFFFFF"/>
        <w:spacing w:after="0"/>
        <w:ind w:right="-139"/>
        <w:rPr>
          <w:rFonts w:ascii="Arial" w:hAnsi="Arial" w:cs="Arial"/>
          <w:sz w:val="24"/>
          <w:szCs w:val="24"/>
        </w:rPr>
      </w:pPr>
      <w:r>
        <w:rPr>
          <w:rFonts w:ascii="Arial" w:hAnsi="Arial" w:cs="Arial"/>
          <w:sz w:val="24"/>
          <w:szCs w:val="24"/>
        </w:rPr>
        <w:t>_______________________________ __________________ ___________________________________</w:t>
      </w:r>
    </w:p>
    <w:p w:rsidR="00880C2B" w:rsidRDefault="00880C2B" w:rsidP="00880C2B">
      <w:pPr>
        <w:widowControl w:val="0"/>
        <w:shd w:val="clear" w:color="auto" w:fill="FFFFFF"/>
        <w:tabs>
          <w:tab w:val="left" w:pos="4589"/>
        </w:tabs>
        <w:spacing w:after="0"/>
        <w:ind w:right="-139"/>
        <w:rPr>
          <w:rFonts w:ascii="Arial" w:hAnsi="Arial" w:cs="Arial"/>
          <w:sz w:val="24"/>
          <w:szCs w:val="24"/>
        </w:rPr>
      </w:pPr>
      <w:r>
        <w:rPr>
          <w:rFonts w:ascii="Arial" w:hAnsi="Arial" w:cs="Arial"/>
          <w:spacing w:val="-1"/>
          <w:sz w:val="24"/>
          <w:szCs w:val="24"/>
        </w:rPr>
        <w:t>(должность уполномоченного лица)</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pacing w:val="-1"/>
          <w:sz w:val="24"/>
          <w:szCs w:val="24"/>
        </w:rPr>
        <w:t>(подпись) (расшифровка подписи)</w:t>
      </w:r>
    </w:p>
    <w:p w:rsidR="00880C2B" w:rsidRDefault="00880C2B" w:rsidP="00880C2B">
      <w:pPr>
        <w:widowControl w:val="0"/>
        <w:shd w:val="clear" w:color="auto" w:fill="FFFFFF"/>
        <w:spacing w:after="0"/>
        <w:ind w:right="-139"/>
        <w:rPr>
          <w:rFonts w:ascii="Arial" w:hAnsi="Arial" w:cs="Arial"/>
          <w:sz w:val="24"/>
          <w:szCs w:val="24"/>
        </w:rPr>
      </w:pPr>
      <w:r>
        <w:rPr>
          <w:rFonts w:ascii="Arial" w:hAnsi="Arial" w:cs="Arial"/>
          <w:sz w:val="24"/>
          <w:szCs w:val="24"/>
        </w:rPr>
        <w:t>_______________________________ __________________ ___________________________________</w:t>
      </w:r>
    </w:p>
    <w:p w:rsidR="00880C2B" w:rsidRDefault="00880C2B" w:rsidP="00880C2B">
      <w:pPr>
        <w:widowControl w:val="0"/>
        <w:shd w:val="clear" w:color="auto" w:fill="FFFFFF"/>
        <w:tabs>
          <w:tab w:val="left" w:pos="4589"/>
        </w:tabs>
        <w:spacing w:after="0"/>
        <w:ind w:right="-139"/>
        <w:rPr>
          <w:rFonts w:ascii="Arial" w:hAnsi="Arial" w:cs="Arial"/>
          <w:sz w:val="24"/>
          <w:szCs w:val="24"/>
        </w:rPr>
      </w:pPr>
      <w:r>
        <w:rPr>
          <w:rFonts w:ascii="Arial" w:hAnsi="Arial" w:cs="Arial"/>
          <w:spacing w:val="-1"/>
          <w:sz w:val="24"/>
          <w:szCs w:val="24"/>
        </w:rPr>
        <w:t>(должность уполномоченного лица)</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pacing w:val="-1"/>
          <w:sz w:val="24"/>
          <w:szCs w:val="24"/>
        </w:rPr>
        <w:t>(подпись) (расшифровка подписи)</w:t>
      </w:r>
    </w:p>
    <w:p w:rsidR="00880C2B" w:rsidRDefault="00880C2B" w:rsidP="00880C2B">
      <w:pPr>
        <w:widowControl w:val="0"/>
        <w:shd w:val="clear" w:color="auto" w:fill="FFFFFF"/>
        <w:spacing w:before="206" w:after="0"/>
        <w:ind w:right="-139"/>
        <w:rPr>
          <w:rFonts w:ascii="Arial" w:hAnsi="Arial" w:cs="Arial"/>
          <w:spacing w:val="-1"/>
          <w:sz w:val="24"/>
          <w:szCs w:val="24"/>
          <w:vertAlign w:val="superscript"/>
        </w:rPr>
      </w:pPr>
    </w:p>
    <w:p w:rsidR="00880C2B" w:rsidRDefault="00880C2B" w:rsidP="00880C2B">
      <w:pPr>
        <w:widowControl w:val="0"/>
        <w:shd w:val="clear" w:color="auto" w:fill="FFFFFF"/>
        <w:spacing w:before="206" w:after="0"/>
        <w:ind w:right="-139"/>
        <w:rPr>
          <w:rFonts w:ascii="Arial" w:hAnsi="Arial" w:cs="Arial"/>
          <w:spacing w:val="-1"/>
          <w:sz w:val="24"/>
          <w:szCs w:val="24"/>
          <w:vertAlign w:val="superscript"/>
        </w:rPr>
      </w:pPr>
    </w:p>
    <w:p w:rsidR="00880C2B" w:rsidRDefault="00880C2B" w:rsidP="00880C2B">
      <w:pPr>
        <w:widowControl w:val="0"/>
        <w:shd w:val="clear" w:color="auto" w:fill="FFFFFF"/>
        <w:autoSpaceDE w:val="0"/>
        <w:spacing w:before="206" w:after="0"/>
        <w:ind w:right="-139"/>
        <w:rPr>
          <w:rFonts w:ascii="Arial" w:hAnsi="Arial" w:cs="Arial"/>
          <w:sz w:val="24"/>
          <w:szCs w:val="24"/>
        </w:rPr>
      </w:pPr>
      <w:r>
        <w:rPr>
          <w:rFonts w:ascii="Arial" w:hAnsi="Arial" w:cs="Arial"/>
          <w:sz w:val="24"/>
          <w:szCs w:val="24"/>
          <w:vertAlign w:val="superscript"/>
        </w:rPr>
        <w:t>1</w:t>
      </w:r>
      <w:r>
        <w:rPr>
          <w:rFonts w:ascii="Arial" w:hAnsi="Arial" w:cs="Arial"/>
          <w:sz w:val="24"/>
          <w:szCs w:val="24"/>
        </w:rPr>
        <w:t xml:space="preserve"> - если фотосъемка производилась несколько раз, указывается дата каждой съемки или фотографии группируются по датам</w:t>
      </w:r>
    </w:p>
    <w:p w:rsidR="00880C2B" w:rsidRDefault="00880C2B" w:rsidP="00880C2B">
      <w:pPr>
        <w:spacing w:after="0"/>
        <w:rPr>
          <w:rFonts w:ascii="Arial" w:hAnsi="Arial" w:cs="Arial"/>
          <w:sz w:val="24"/>
          <w:szCs w:val="24"/>
        </w:rPr>
        <w:sectPr w:rsidR="00880C2B">
          <w:pgSz w:w="11906" w:h="16838"/>
          <w:pgMar w:top="1275" w:right="996" w:bottom="360" w:left="1134" w:header="720" w:footer="720" w:gutter="0"/>
          <w:cols w:space="720"/>
        </w:sectPr>
      </w:pPr>
    </w:p>
    <w:p w:rsidR="00880C2B" w:rsidRDefault="00880C2B" w:rsidP="00880C2B">
      <w:pPr>
        <w:spacing w:after="0"/>
        <w:ind w:left="6521"/>
        <w:rPr>
          <w:rFonts w:ascii="Arial" w:hAnsi="Arial" w:cs="Arial"/>
          <w:sz w:val="24"/>
          <w:szCs w:val="24"/>
        </w:rPr>
      </w:pPr>
      <w:r>
        <w:rPr>
          <w:rFonts w:ascii="Arial" w:hAnsi="Arial" w:cs="Arial"/>
          <w:sz w:val="24"/>
          <w:szCs w:val="24"/>
        </w:rPr>
        <w:lastRenderedPageBreak/>
        <w:t xml:space="preserve"> Приложение № 10</w:t>
      </w:r>
    </w:p>
    <w:p w:rsidR="00880C2B" w:rsidRDefault="00880C2B" w:rsidP="00880C2B">
      <w:pPr>
        <w:tabs>
          <w:tab w:val="left" w:pos="6237"/>
        </w:tabs>
        <w:spacing w:after="0" w:line="240" w:lineRule="auto"/>
        <w:ind w:left="6521"/>
        <w:rPr>
          <w:rFonts w:ascii="Arial" w:hAnsi="Arial" w:cs="Arial"/>
          <w:sz w:val="24"/>
          <w:szCs w:val="24"/>
        </w:rPr>
      </w:pPr>
      <w:r>
        <w:rPr>
          <w:rFonts w:ascii="Arial" w:hAnsi="Arial" w:cs="Arial"/>
          <w:sz w:val="24"/>
          <w:szCs w:val="24"/>
        </w:rPr>
        <w:t xml:space="preserve"> к Регламенту</w:t>
      </w:r>
    </w:p>
    <w:p w:rsidR="00880C2B" w:rsidRDefault="00880C2B" w:rsidP="00880C2B">
      <w:pPr>
        <w:widowControl w:val="0"/>
        <w:shd w:val="clear" w:color="auto" w:fill="FFFFFF"/>
        <w:autoSpaceDE w:val="0"/>
        <w:spacing w:after="0" w:line="240" w:lineRule="auto"/>
        <w:ind w:right="-139"/>
        <w:jc w:val="right"/>
        <w:rPr>
          <w:rFonts w:ascii="Arial" w:hAnsi="Arial" w:cs="Arial"/>
          <w:sz w:val="24"/>
          <w:szCs w:val="24"/>
        </w:rPr>
      </w:pPr>
    </w:p>
    <w:p w:rsidR="00880C2B" w:rsidRDefault="00880C2B" w:rsidP="00880C2B">
      <w:pPr>
        <w:widowControl w:val="0"/>
        <w:shd w:val="clear" w:color="auto" w:fill="FFFFFF"/>
        <w:spacing w:after="0"/>
        <w:ind w:right="-139"/>
        <w:jc w:val="center"/>
        <w:rPr>
          <w:rFonts w:ascii="Arial" w:hAnsi="Arial" w:cs="Arial"/>
          <w:sz w:val="24"/>
          <w:szCs w:val="24"/>
        </w:rPr>
      </w:pPr>
      <w:r>
        <w:rPr>
          <w:rFonts w:ascii="Arial" w:hAnsi="Arial" w:cs="Arial"/>
          <w:sz w:val="24"/>
          <w:szCs w:val="24"/>
        </w:rPr>
        <w:t>Форма</w:t>
      </w:r>
    </w:p>
    <w:p w:rsidR="00880C2B" w:rsidRDefault="00880C2B" w:rsidP="00880C2B">
      <w:pPr>
        <w:widowControl w:val="0"/>
        <w:shd w:val="clear" w:color="auto" w:fill="FFFFFF"/>
        <w:spacing w:after="0"/>
        <w:ind w:right="-139"/>
        <w:jc w:val="center"/>
        <w:rPr>
          <w:rFonts w:ascii="Arial" w:hAnsi="Arial" w:cs="Arial"/>
          <w:sz w:val="24"/>
          <w:szCs w:val="24"/>
        </w:rPr>
      </w:pPr>
      <w:r>
        <w:rPr>
          <w:rFonts w:ascii="Arial" w:hAnsi="Arial" w:cs="Arial"/>
          <w:spacing w:val="-1"/>
          <w:sz w:val="24"/>
          <w:szCs w:val="24"/>
        </w:rPr>
        <w:t>схематического чертежа к акту планового (рейдового) осмотра земельног</w:t>
      </w:r>
      <w:proofErr w:type="gramStart"/>
      <w:r>
        <w:rPr>
          <w:rFonts w:ascii="Arial" w:hAnsi="Arial" w:cs="Arial"/>
          <w:spacing w:val="-1"/>
          <w:sz w:val="24"/>
          <w:szCs w:val="24"/>
        </w:rPr>
        <w:t>о(</w:t>
      </w:r>
      <w:proofErr w:type="gramEnd"/>
      <w:r>
        <w:rPr>
          <w:rFonts w:ascii="Arial" w:hAnsi="Arial" w:cs="Arial"/>
          <w:spacing w:val="-1"/>
          <w:sz w:val="24"/>
          <w:szCs w:val="24"/>
        </w:rPr>
        <w:t>-ых) участка(-</w:t>
      </w:r>
      <w:proofErr w:type="spellStart"/>
      <w:r>
        <w:rPr>
          <w:rFonts w:ascii="Arial" w:hAnsi="Arial" w:cs="Arial"/>
          <w:spacing w:val="-1"/>
          <w:sz w:val="24"/>
          <w:szCs w:val="24"/>
        </w:rPr>
        <w:t>ов</w:t>
      </w:r>
      <w:proofErr w:type="spellEnd"/>
      <w:r>
        <w:rPr>
          <w:rFonts w:ascii="Arial" w:hAnsi="Arial" w:cs="Arial"/>
          <w:spacing w:val="-1"/>
          <w:sz w:val="24"/>
          <w:szCs w:val="24"/>
        </w:rPr>
        <w:t>)</w:t>
      </w:r>
    </w:p>
    <w:p w:rsidR="00880C2B" w:rsidRDefault="00880C2B" w:rsidP="00880C2B">
      <w:pPr>
        <w:widowControl w:val="0"/>
        <w:shd w:val="clear" w:color="auto" w:fill="FFFFFF"/>
        <w:tabs>
          <w:tab w:val="left" w:pos="4675"/>
          <w:tab w:val="left" w:pos="5501"/>
        </w:tabs>
        <w:spacing w:before="322" w:after="0"/>
        <w:ind w:right="-139"/>
        <w:jc w:val="center"/>
        <w:rPr>
          <w:rFonts w:ascii="Arial" w:hAnsi="Arial" w:cs="Arial"/>
          <w:sz w:val="24"/>
          <w:szCs w:val="24"/>
        </w:rPr>
      </w:pPr>
      <w:r>
        <w:rPr>
          <w:rFonts w:ascii="Arial" w:hAnsi="Arial" w:cs="Arial"/>
          <w:sz w:val="24"/>
          <w:szCs w:val="24"/>
        </w:rPr>
        <w:t>СХЕМАТИЧЕСКИЙ ЧЕРТЕЖ</w:t>
      </w:r>
      <w:r>
        <w:rPr>
          <w:rFonts w:ascii="Arial" w:hAnsi="Arial" w:cs="Arial"/>
          <w:sz w:val="24"/>
          <w:szCs w:val="24"/>
        </w:rPr>
        <w:br/>
      </w:r>
      <w:r>
        <w:rPr>
          <w:rFonts w:ascii="Arial" w:hAnsi="Arial" w:cs="Arial"/>
          <w:spacing w:val="-2"/>
          <w:sz w:val="24"/>
          <w:szCs w:val="24"/>
        </w:rPr>
        <w:t>к акту планового (рейдового) осмотра земельног</w:t>
      </w:r>
      <w:proofErr w:type="gramStart"/>
      <w:r>
        <w:rPr>
          <w:rFonts w:ascii="Arial" w:hAnsi="Arial" w:cs="Arial"/>
          <w:spacing w:val="-2"/>
          <w:sz w:val="24"/>
          <w:szCs w:val="24"/>
        </w:rPr>
        <w:t>о(</w:t>
      </w:r>
      <w:proofErr w:type="gramEnd"/>
      <w:r>
        <w:rPr>
          <w:rFonts w:ascii="Arial" w:hAnsi="Arial" w:cs="Arial"/>
          <w:spacing w:val="-2"/>
          <w:sz w:val="24"/>
          <w:szCs w:val="24"/>
        </w:rPr>
        <w:t>-ых) участка(-</w:t>
      </w:r>
      <w:proofErr w:type="spellStart"/>
      <w:r>
        <w:rPr>
          <w:rFonts w:ascii="Arial" w:hAnsi="Arial" w:cs="Arial"/>
          <w:spacing w:val="-2"/>
          <w:sz w:val="24"/>
          <w:szCs w:val="24"/>
        </w:rPr>
        <w:t>ов</w:t>
      </w:r>
      <w:proofErr w:type="spellEnd"/>
      <w:r>
        <w:rPr>
          <w:rFonts w:ascii="Arial" w:hAnsi="Arial" w:cs="Arial"/>
          <w:spacing w:val="-2"/>
          <w:sz w:val="24"/>
          <w:szCs w:val="24"/>
        </w:rPr>
        <w:t>)</w:t>
      </w:r>
      <w:r>
        <w:rPr>
          <w:rFonts w:ascii="Arial" w:hAnsi="Arial" w:cs="Arial"/>
          <w:spacing w:val="-2"/>
          <w:sz w:val="24"/>
          <w:szCs w:val="24"/>
        </w:rPr>
        <w:br/>
      </w:r>
      <w:r>
        <w:rPr>
          <w:rFonts w:ascii="Arial" w:hAnsi="Arial" w:cs="Arial"/>
          <w:sz w:val="24"/>
          <w:szCs w:val="24"/>
        </w:rPr>
        <w:t>от «___»_____________20___№_______</w:t>
      </w:r>
    </w:p>
    <w:p w:rsidR="00880C2B" w:rsidRDefault="00880C2B" w:rsidP="00880C2B">
      <w:pPr>
        <w:widowControl w:val="0"/>
        <w:shd w:val="clear" w:color="auto" w:fill="FFFFFF"/>
        <w:spacing w:before="264" w:after="0"/>
        <w:ind w:right="-139"/>
        <w:rPr>
          <w:rFonts w:ascii="Arial" w:hAnsi="Arial" w:cs="Arial"/>
          <w:sz w:val="24"/>
          <w:szCs w:val="24"/>
        </w:rPr>
      </w:pPr>
      <w:r>
        <w:rPr>
          <w:rFonts w:ascii="Arial" w:hAnsi="Arial" w:cs="Arial"/>
          <w:spacing w:val="-4"/>
          <w:sz w:val="24"/>
          <w:szCs w:val="24"/>
        </w:rPr>
        <w:t xml:space="preserve">Осматриваемый объект: __________________________________________________________ </w:t>
      </w:r>
      <w:r>
        <w:rPr>
          <w:rFonts w:ascii="Arial" w:hAnsi="Arial" w:cs="Arial"/>
          <w:spacing w:val="-4"/>
          <w:sz w:val="24"/>
          <w:szCs w:val="24"/>
        </w:rPr>
        <w:br/>
        <w:t>_________________________________________________________________________________</w:t>
      </w:r>
    </w:p>
    <w:p w:rsidR="00880C2B" w:rsidRDefault="00880C2B" w:rsidP="00880C2B">
      <w:pPr>
        <w:widowControl w:val="0"/>
        <w:shd w:val="clear" w:color="auto" w:fill="FFFFFF"/>
        <w:spacing w:after="0"/>
        <w:ind w:right="-139"/>
        <w:jc w:val="both"/>
        <w:rPr>
          <w:rFonts w:ascii="Arial" w:hAnsi="Arial" w:cs="Arial"/>
          <w:sz w:val="24"/>
          <w:szCs w:val="24"/>
        </w:rPr>
      </w:pPr>
      <w:r>
        <w:rPr>
          <w:rFonts w:ascii="Arial" w:hAnsi="Arial" w:cs="Arial"/>
          <w:spacing w:val="-1"/>
          <w:sz w:val="24"/>
          <w:szCs w:val="24"/>
        </w:rPr>
        <w:t>(указываются адрес, а при отсутствии адреса земельног</w:t>
      </w:r>
      <w:proofErr w:type="gramStart"/>
      <w:r>
        <w:rPr>
          <w:rFonts w:ascii="Arial" w:hAnsi="Arial" w:cs="Arial"/>
          <w:spacing w:val="-1"/>
          <w:sz w:val="24"/>
          <w:szCs w:val="24"/>
        </w:rPr>
        <w:t>о</w:t>
      </w:r>
      <w:r>
        <w:rPr>
          <w:rFonts w:ascii="Arial" w:hAnsi="Arial" w:cs="Arial"/>
          <w:sz w:val="24"/>
          <w:szCs w:val="24"/>
        </w:rPr>
        <w:t>(</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 xml:space="preserve">) </w:t>
      </w:r>
      <w:r>
        <w:rPr>
          <w:rFonts w:ascii="Arial" w:hAnsi="Arial" w:cs="Arial"/>
          <w:spacing w:val="-1"/>
          <w:sz w:val="24"/>
          <w:szCs w:val="24"/>
        </w:rPr>
        <w:t>иное описание местоположения земельного</w:t>
      </w:r>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 кадастровый номер и вид разрешенного использования земельного(-ых) участка(-</w:t>
      </w:r>
      <w:proofErr w:type="spellStart"/>
      <w:r>
        <w:rPr>
          <w:rFonts w:ascii="Arial" w:hAnsi="Arial" w:cs="Arial"/>
          <w:sz w:val="24"/>
          <w:szCs w:val="24"/>
        </w:rPr>
        <w:t>ов</w:t>
      </w:r>
      <w:proofErr w:type="spellEnd"/>
      <w:r>
        <w:rPr>
          <w:rFonts w:ascii="Arial" w:hAnsi="Arial" w:cs="Arial"/>
          <w:sz w:val="24"/>
          <w:szCs w:val="24"/>
        </w:rPr>
        <w:t>))</w:t>
      </w:r>
    </w:p>
    <w:p w:rsidR="00880C2B" w:rsidRDefault="00880C2B" w:rsidP="00880C2B">
      <w:pPr>
        <w:widowControl w:val="0"/>
        <w:shd w:val="clear" w:color="auto" w:fill="FFFFFF"/>
        <w:spacing w:before="250" w:after="0"/>
        <w:ind w:right="-139"/>
        <w:jc w:val="center"/>
        <w:rPr>
          <w:rFonts w:ascii="Arial" w:hAnsi="Arial" w:cs="Arial"/>
          <w:sz w:val="24"/>
          <w:szCs w:val="24"/>
        </w:rPr>
      </w:pPr>
      <w:r>
        <w:rPr>
          <w:rFonts w:ascii="Arial" w:hAnsi="Arial" w:cs="Arial"/>
          <w:spacing w:val="-1"/>
          <w:sz w:val="24"/>
          <w:szCs w:val="24"/>
        </w:rPr>
        <w:t>МЕСТО ДЛЯ СХЕМАТИЧЕСКОГО ЧЕРТЕЖА</w:t>
      </w:r>
    </w:p>
    <w:p w:rsidR="00880C2B" w:rsidRDefault="00880C2B" w:rsidP="00880C2B">
      <w:pPr>
        <w:widowControl w:val="0"/>
        <w:shd w:val="clear" w:color="auto" w:fill="FFFFFF"/>
        <w:spacing w:before="250" w:after="0"/>
        <w:ind w:right="-139"/>
        <w:jc w:val="center"/>
        <w:rPr>
          <w:rFonts w:ascii="Arial" w:hAnsi="Arial" w:cs="Arial"/>
          <w:sz w:val="24"/>
          <w:szCs w:val="24"/>
        </w:rPr>
      </w:pPr>
      <w:r>
        <w:rPr>
          <w:rFonts w:ascii="Calibri" w:hAnsi="Calibri" w:cs="Calibri"/>
          <w:noProof/>
          <w:lang w:eastAsia="ru-RU"/>
        </w:rPr>
        <mc:AlternateContent>
          <mc:Choice Requires="wps">
            <w:drawing>
              <wp:anchor distT="0" distB="0" distL="114300" distR="114300" simplePos="0" relativeHeight="251660288" behindDoc="0" locked="0" layoutInCell="1" allowOverlap="1" wp14:anchorId="59D3C15D" wp14:editId="2BADEC52">
                <wp:simplePos x="0" y="0"/>
                <wp:positionH relativeFrom="margin">
                  <wp:posOffset>6206490</wp:posOffset>
                </wp:positionH>
                <wp:positionV relativeFrom="paragraph">
                  <wp:posOffset>396875</wp:posOffset>
                </wp:positionV>
                <wp:extent cx="4445" cy="4445"/>
                <wp:effectExtent l="0" t="0" r="0" b="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445" cy="4445"/>
                        </a:xfrm>
                        <a:prstGeom prst="line">
                          <a:avLst/>
                        </a:prstGeom>
                        <a:noFill/>
                        <a:ln w="3240">
                          <a:noFill/>
                        </a:ln>
                        <a:effec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88.7pt,31.25pt" to="489.05pt,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" stroked="f" strokeweight=".09mm">
                <o:lock v:ext="edit" shapetype="f"/>
                <w10:wrap anchorx="margin"/>
              </v:line>
            </w:pict>
          </mc:Fallback>
        </mc:AlternateContent>
      </w:r>
      <w:r>
        <w:rPr>
          <w:rFonts w:ascii="Arial" w:hAnsi="Arial" w:cs="Arial"/>
          <w:spacing w:val="-2"/>
          <w:sz w:val="24"/>
          <w:szCs w:val="24"/>
        </w:rPr>
        <w:t>Схематический чертеж №</w:t>
      </w:r>
      <w:r>
        <w:rPr>
          <w:rFonts w:ascii="Arial" w:hAnsi="Arial" w:cs="Arial"/>
          <w:sz w:val="24"/>
          <w:szCs w:val="24"/>
        </w:rPr>
        <w:tab/>
      </w:r>
    </w:p>
    <w:p w:rsidR="00880C2B" w:rsidRDefault="00880C2B" w:rsidP="00880C2B">
      <w:pPr>
        <w:widowControl w:val="0"/>
        <w:shd w:val="clear" w:color="auto" w:fill="FFFFFF"/>
        <w:spacing w:after="0"/>
        <w:ind w:right="-139"/>
        <w:rPr>
          <w:rFonts w:ascii="Arial" w:hAnsi="Arial" w:cs="Arial"/>
          <w:sz w:val="24"/>
          <w:szCs w:val="24"/>
        </w:rPr>
      </w:pPr>
      <w:r>
        <w:rPr>
          <w:rFonts w:ascii="Arial" w:hAnsi="Arial" w:cs="Arial"/>
          <w:spacing w:val="-1"/>
          <w:sz w:val="24"/>
          <w:szCs w:val="24"/>
        </w:rPr>
        <w:t>Краткая характеристика осматриваемого объекта, выявленные нарушения:</w:t>
      </w:r>
    </w:p>
    <w:p w:rsidR="00880C2B" w:rsidRDefault="00880C2B" w:rsidP="00880C2B">
      <w:pPr>
        <w:widowControl w:val="0"/>
        <w:shd w:val="clear" w:color="auto" w:fill="FFFFFF"/>
        <w:spacing w:after="0"/>
        <w:ind w:right="-139"/>
        <w:rPr>
          <w:rFonts w:ascii="Arial" w:hAnsi="Arial" w:cs="Arial"/>
          <w:sz w:val="24"/>
          <w:szCs w:val="24"/>
        </w:rPr>
      </w:pPr>
      <w:r>
        <w:rPr>
          <w:rFonts w:ascii="Arial" w:hAnsi="Arial" w:cs="Arial"/>
          <w:spacing w:val="-1"/>
          <w:sz w:val="24"/>
          <w:szCs w:val="24"/>
        </w:rPr>
        <w:t>____________________________________________________________________</w:t>
      </w:r>
    </w:p>
    <w:p w:rsidR="00880C2B" w:rsidRDefault="00880C2B" w:rsidP="00880C2B">
      <w:pPr>
        <w:widowControl w:val="0"/>
        <w:shd w:val="clear" w:color="auto" w:fill="FFFFFF"/>
        <w:spacing w:after="0"/>
        <w:ind w:right="-139"/>
        <w:rPr>
          <w:rFonts w:ascii="Arial" w:hAnsi="Arial" w:cs="Arial"/>
          <w:sz w:val="24"/>
          <w:szCs w:val="24"/>
        </w:rPr>
      </w:pPr>
      <w:r>
        <w:rPr>
          <w:rFonts w:ascii="Arial" w:hAnsi="Arial" w:cs="Arial"/>
          <w:spacing w:val="-1"/>
          <w:sz w:val="24"/>
          <w:szCs w:val="24"/>
        </w:rPr>
        <w:t>____________________________________________________________________</w:t>
      </w:r>
    </w:p>
    <w:p w:rsidR="00880C2B" w:rsidRDefault="00880C2B" w:rsidP="00880C2B">
      <w:pPr>
        <w:widowControl w:val="0"/>
        <w:shd w:val="clear" w:color="auto" w:fill="FFFFFF"/>
        <w:spacing w:after="0"/>
        <w:ind w:right="-139"/>
        <w:rPr>
          <w:rFonts w:ascii="Arial" w:hAnsi="Arial" w:cs="Arial"/>
          <w:sz w:val="24"/>
          <w:szCs w:val="24"/>
        </w:rPr>
      </w:pPr>
      <w:r>
        <w:rPr>
          <w:rFonts w:ascii="Arial" w:hAnsi="Arial" w:cs="Arial"/>
          <w:spacing w:val="-1"/>
          <w:sz w:val="24"/>
          <w:szCs w:val="24"/>
        </w:rPr>
        <w:t xml:space="preserve">(земельный участок, часть территории кадастрового квартала, объекты (здания, сооружения или другие строения, в том числе </w:t>
      </w:r>
      <w:r>
        <w:rPr>
          <w:rFonts w:ascii="Arial" w:hAnsi="Arial" w:cs="Arial"/>
          <w:sz w:val="24"/>
          <w:szCs w:val="24"/>
        </w:rPr>
        <w:t>нестационарные торговые объекты, ограждения), описание выявленных нарушений)</w:t>
      </w:r>
    </w:p>
    <w:p w:rsidR="00880C2B" w:rsidRDefault="00880C2B" w:rsidP="00880C2B">
      <w:pPr>
        <w:widowControl w:val="0"/>
        <w:shd w:val="clear" w:color="auto" w:fill="FFFFFF"/>
        <w:spacing w:after="0"/>
        <w:ind w:right="-139"/>
        <w:rPr>
          <w:rFonts w:ascii="Arial" w:hAnsi="Arial" w:cs="Arial"/>
          <w:sz w:val="24"/>
          <w:szCs w:val="24"/>
        </w:rPr>
      </w:pPr>
    </w:p>
    <w:p w:rsidR="00880C2B" w:rsidRDefault="00880C2B" w:rsidP="00880C2B">
      <w:pPr>
        <w:widowControl w:val="0"/>
        <w:shd w:val="clear" w:color="auto" w:fill="FFFFFF"/>
        <w:spacing w:after="0"/>
        <w:ind w:right="-139"/>
        <w:jc w:val="both"/>
        <w:rPr>
          <w:rFonts w:ascii="Arial" w:hAnsi="Arial" w:cs="Arial"/>
          <w:sz w:val="24"/>
          <w:szCs w:val="24"/>
        </w:rPr>
      </w:pPr>
      <w:r>
        <w:rPr>
          <w:rFonts w:ascii="Arial" w:hAnsi="Arial" w:cs="Arial"/>
          <w:sz w:val="24"/>
          <w:szCs w:val="24"/>
        </w:rPr>
        <w:t>Подписи уполномоченных должностных лиц (структурное подразделение органа муниципального земельного контроля, уполномоченное на исполнение муниципальной функции), проводивших плановый (рейдовый) осмотр земельног</w:t>
      </w:r>
      <w:proofErr w:type="gramStart"/>
      <w:r>
        <w:rPr>
          <w:rFonts w:ascii="Arial" w:hAnsi="Arial" w:cs="Arial"/>
          <w:sz w:val="24"/>
          <w:szCs w:val="24"/>
        </w:rPr>
        <w:t>о(</w:t>
      </w:r>
      <w:proofErr w:type="gramEnd"/>
      <w:r>
        <w:rPr>
          <w:rFonts w:ascii="Arial" w:hAnsi="Arial" w:cs="Arial"/>
          <w:sz w:val="24"/>
          <w:szCs w:val="24"/>
        </w:rPr>
        <w:t>-ых) участка(-</w:t>
      </w:r>
      <w:proofErr w:type="spellStart"/>
      <w:r>
        <w:rPr>
          <w:rFonts w:ascii="Arial" w:hAnsi="Arial" w:cs="Arial"/>
          <w:sz w:val="24"/>
          <w:szCs w:val="24"/>
        </w:rPr>
        <w:t>ов</w:t>
      </w:r>
      <w:proofErr w:type="spellEnd"/>
      <w:r>
        <w:rPr>
          <w:rFonts w:ascii="Arial" w:hAnsi="Arial" w:cs="Arial"/>
          <w:sz w:val="24"/>
          <w:szCs w:val="24"/>
        </w:rPr>
        <w:t>):</w:t>
      </w:r>
    </w:p>
    <w:p w:rsidR="00880C2B" w:rsidRDefault="00880C2B" w:rsidP="00880C2B">
      <w:pPr>
        <w:widowControl w:val="0"/>
        <w:shd w:val="clear" w:color="auto" w:fill="FFFFFF"/>
        <w:spacing w:after="0"/>
        <w:ind w:right="-139"/>
        <w:rPr>
          <w:rFonts w:ascii="Arial" w:hAnsi="Arial" w:cs="Arial"/>
          <w:sz w:val="24"/>
          <w:szCs w:val="24"/>
        </w:rPr>
      </w:pPr>
      <w:r>
        <w:rPr>
          <w:rFonts w:ascii="Arial" w:hAnsi="Arial" w:cs="Arial"/>
          <w:sz w:val="24"/>
          <w:szCs w:val="24"/>
        </w:rPr>
        <w:t>________________________________ ___________________________________</w:t>
      </w:r>
    </w:p>
    <w:p w:rsidR="00880C2B" w:rsidRDefault="00880C2B" w:rsidP="00880C2B">
      <w:pPr>
        <w:widowControl w:val="0"/>
        <w:shd w:val="clear" w:color="auto" w:fill="FFFFFF"/>
        <w:tabs>
          <w:tab w:val="left" w:pos="4589"/>
        </w:tabs>
        <w:spacing w:after="0"/>
        <w:ind w:right="-139"/>
        <w:rPr>
          <w:rFonts w:ascii="Arial" w:hAnsi="Arial" w:cs="Arial"/>
          <w:sz w:val="24"/>
          <w:szCs w:val="24"/>
        </w:rPr>
      </w:pPr>
      <w:r>
        <w:rPr>
          <w:rFonts w:ascii="Arial" w:hAnsi="Arial" w:cs="Arial"/>
          <w:spacing w:val="-1"/>
          <w:sz w:val="24"/>
          <w:szCs w:val="24"/>
        </w:rPr>
        <w:t>(должность уполномоченного лица)</w:t>
      </w:r>
      <w:r>
        <w:rPr>
          <w:rFonts w:ascii="Arial" w:hAnsi="Arial" w:cs="Arial"/>
          <w:sz w:val="24"/>
          <w:szCs w:val="24"/>
        </w:rPr>
        <w:tab/>
      </w:r>
      <w:r>
        <w:rPr>
          <w:rFonts w:ascii="Arial" w:hAnsi="Arial" w:cs="Arial"/>
          <w:sz w:val="24"/>
          <w:szCs w:val="24"/>
        </w:rPr>
        <w:tab/>
      </w:r>
      <w:r>
        <w:rPr>
          <w:rFonts w:ascii="Arial" w:hAnsi="Arial" w:cs="Arial"/>
          <w:spacing w:val="-1"/>
          <w:sz w:val="24"/>
          <w:szCs w:val="24"/>
        </w:rPr>
        <w:t>(подпись) (расшифровка подписи)</w:t>
      </w:r>
    </w:p>
    <w:p w:rsidR="00880C2B" w:rsidRDefault="00880C2B" w:rsidP="00880C2B">
      <w:pPr>
        <w:widowControl w:val="0"/>
        <w:shd w:val="clear" w:color="auto" w:fill="FFFFFF"/>
        <w:spacing w:after="0"/>
        <w:ind w:right="-139"/>
        <w:rPr>
          <w:rFonts w:ascii="Arial" w:hAnsi="Arial" w:cs="Arial"/>
          <w:sz w:val="24"/>
          <w:szCs w:val="24"/>
        </w:rPr>
      </w:pPr>
      <w:r>
        <w:rPr>
          <w:rFonts w:ascii="Arial" w:hAnsi="Arial" w:cs="Arial"/>
          <w:sz w:val="24"/>
          <w:szCs w:val="24"/>
        </w:rPr>
        <w:t>________________________________ ___________________________________</w:t>
      </w:r>
    </w:p>
    <w:p w:rsidR="00880C2B" w:rsidRDefault="00880C2B" w:rsidP="00880C2B">
      <w:pPr>
        <w:widowControl w:val="0"/>
        <w:shd w:val="clear" w:color="auto" w:fill="FFFFFF"/>
        <w:tabs>
          <w:tab w:val="left" w:pos="4589"/>
        </w:tabs>
        <w:spacing w:after="0"/>
        <w:ind w:right="-139"/>
        <w:rPr>
          <w:rFonts w:ascii="Arial" w:hAnsi="Arial" w:cs="Arial"/>
          <w:sz w:val="24"/>
          <w:szCs w:val="24"/>
        </w:rPr>
      </w:pPr>
      <w:r>
        <w:rPr>
          <w:rFonts w:ascii="Arial" w:hAnsi="Arial" w:cs="Arial"/>
          <w:spacing w:val="-1"/>
          <w:sz w:val="24"/>
          <w:szCs w:val="24"/>
        </w:rPr>
        <w:t>(должность уполномоченного лица)</w:t>
      </w:r>
      <w:r>
        <w:rPr>
          <w:rFonts w:ascii="Arial" w:hAnsi="Arial" w:cs="Arial"/>
          <w:sz w:val="24"/>
          <w:szCs w:val="24"/>
        </w:rPr>
        <w:tab/>
      </w:r>
      <w:r>
        <w:rPr>
          <w:rFonts w:ascii="Arial" w:hAnsi="Arial" w:cs="Arial"/>
          <w:sz w:val="24"/>
          <w:szCs w:val="24"/>
        </w:rPr>
        <w:tab/>
      </w:r>
      <w:r>
        <w:rPr>
          <w:rFonts w:ascii="Arial" w:hAnsi="Arial" w:cs="Arial"/>
          <w:spacing w:val="-1"/>
          <w:sz w:val="24"/>
          <w:szCs w:val="24"/>
        </w:rPr>
        <w:t>(подпись) (расшифровка подписи)</w:t>
      </w:r>
    </w:p>
    <w:p w:rsidR="00880C2B" w:rsidRDefault="00880C2B" w:rsidP="00880C2B">
      <w:pPr>
        <w:widowControl w:val="0"/>
        <w:shd w:val="clear" w:color="auto" w:fill="FFFFFF"/>
        <w:spacing w:after="0"/>
        <w:ind w:right="-139"/>
        <w:rPr>
          <w:rFonts w:ascii="Arial" w:hAnsi="Arial" w:cs="Arial"/>
          <w:sz w:val="24"/>
          <w:szCs w:val="24"/>
        </w:rPr>
      </w:pPr>
      <w:r>
        <w:rPr>
          <w:rFonts w:ascii="Arial" w:hAnsi="Arial" w:cs="Arial"/>
          <w:sz w:val="24"/>
          <w:szCs w:val="24"/>
        </w:rPr>
        <w:t>________________________________ ___________________________________</w:t>
      </w:r>
    </w:p>
    <w:p w:rsidR="00880C2B" w:rsidRDefault="00880C2B" w:rsidP="00880C2B">
      <w:pPr>
        <w:widowControl w:val="0"/>
        <w:shd w:val="clear" w:color="auto" w:fill="FFFFFF"/>
        <w:tabs>
          <w:tab w:val="left" w:pos="4589"/>
        </w:tabs>
        <w:spacing w:after="0"/>
        <w:ind w:right="-139"/>
        <w:rPr>
          <w:rFonts w:ascii="Arial" w:hAnsi="Arial" w:cs="Arial"/>
          <w:sz w:val="24"/>
          <w:szCs w:val="24"/>
        </w:rPr>
      </w:pPr>
      <w:r>
        <w:rPr>
          <w:rFonts w:ascii="Arial" w:hAnsi="Arial" w:cs="Arial"/>
          <w:spacing w:val="-1"/>
          <w:sz w:val="24"/>
          <w:szCs w:val="24"/>
        </w:rPr>
        <w:t>(должность уполномоченного лица)</w:t>
      </w:r>
      <w:r>
        <w:rPr>
          <w:rFonts w:ascii="Arial" w:hAnsi="Arial" w:cs="Arial"/>
          <w:sz w:val="24"/>
          <w:szCs w:val="24"/>
        </w:rPr>
        <w:tab/>
      </w:r>
      <w:r>
        <w:rPr>
          <w:rFonts w:ascii="Arial" w:hAnsi="Arial" w:cs="Arial"/>
          <w:sz w:val="24"/>
          <w:szCs w:val="24"/>
        </w:rPr>
        <w:tab/>
      </w:r>
      <w:r>
        <w:rPr>
          <w:rFonts w:ascii="Arial" w:hAnsi="Arial" w:cs="Arial"/>
          <w:spacing w:val="-1"/>
          <w:sz w:val="24"/>
          <w:szCs w:val="24"/>
        </w:rPr>
        <w:t>(подпись) (расшифровка подписи)</w:t>
      </w:r>
    </w:p>
    <w:p w:rsidR="00880C2B" w:rsidRDefault="00880C2B" w:rsidP="00880C2B">
      <w:pPr>
        <w:spacing w:after="0" w:line="240" w:lineRule="auto"/>
        <w:rPr>
          <w:rFonts w:ascii="Arial" w:hAnsi="Arial" w:cs="Arial"/>
          <w:sz w:val="24"/>
          <w:szCs w:val="24"/>
        </w:rPr>
        <w:sectPr w:rsidR="00880C2B">
          <w:pgSz w:w="11906" w:h="16838"/>
          <w:pgMar w:top="1134" w:right="850" w:bottom="1134" w:left="1701" w:header="708" w:footer="0" w:gutter="0"/>
          <w:cols w:space="720"/>
          <w:formProt w:val="0"/>
        </w:sectPr>
      </w:pPr>
    </w:p>
    <w:p w:rsidR="00880C2B" w:rsidRDefault="00880C2B" w:rsidP="00880C2B">
      <w:pPr>
        <w:pageBreakBefore/>
        <w:widowControl w:val="0"/>
        <w:autoSpaceDE w:val="0"/>
        <w:spacing w:after="0" w:line="240" w:lineRule="auto"/>
        <w:ind w:left="5670"/>
        <w:jc w:val="right"/>
        <w:rPr>
          <w:rFonts w:ascii="Arial" w:hAnsi="Arial" w:cs="Arial"/>
          <w:sz w:val="24"/>
          <w:szCs w:val="24"/>
        </w:rPr>
      </w:pPr>
      <w:r>
        <w:rPr>
          <w:rFonts w:ascii="Arial" w:hAnsi="Arial" w:cs="Arial"/>
          <w:sz w:val="24"/>
          <w:szCs w:val="24"/>
        </w:rPr>
        <w:lastRenderedPageBreak/>
        <w:t>Приложение № 11</w:t>
      </w:r>
    </w:p>
    <w:p w:rsidR="00880C2B" w:rsidRDefault="00880C2B" w:rsidP="00880C2B">
      <w:pPr>
        <w:widowControl w:val="0"/>
        <w:tabs>
          <w:tab w:val="left" w:pos="6237"/>
        </w:tabs>
        <w:autoSpaceDE w:val="0"/>
        <w:spacing w:after="0" w:line="240" w:lineRule="auto"/>
        <w:ind w:left="5670"/>
        <w:jc w:val="center"/>
        <w:rPr>
          <w:rFonts w:ascii="Arial" w:hAnsi="Arial" w:cs="Arial"/>
          <w:sz w:val="24"/>
          <w:szCs w:val="24"/>
        </w:rPr>
      </w:pPr>
      <w:r>
        <w:rPr>
          <w:rFonts w:ascii="Arial" w:hAnsi="Arial" w:cs="Arial"/>
          <w:sz w:val="24"/>
          <w:szCs w:val="24"/>
        </w:rPr>
        <w:t xml:space="preserve">                                                                                                            к Регламенту </w:t>
      </w:r>
    </w:p>
    <w:p w:rsidR="00880C2B" w:rsidRDefault="00880C2B" w:rsidP="00880C2B">
      <w:pPr>
        <w:widowControl w:val="0"/>
        <w:tabs>
          <w:tab w:val="left" w:pos="6237"/>
        </w:tabs>
        <w:autoSpaceDE w:val="0"/>
        <w:spacing w:after="0" w:line="240" w:lineRule="auto"/>
        <w:ind w:left="5670"/>
        <w:rPr>
          <w:rFonts w:ascii="Arial" w:hAnsi="Arial" w:cs="Arial"/>
          <w:sz w:val="24"/>
          <w:szCs w:val="24"/>
        </w:rPr>
      </w:pPr>
    </w:p>
    <w:p w:rsidR="00880C2B" w:rsidRDefault="00880C2B" w:rsidP="00880C2B">
      <w:pPr>
        <w:spacing w:after="0" w:line="240" w:lineRule="auto"/>
        <w:jc w:val="center"/>
        <w:rPr>
          <w:rFonts w:ascii="Arial" w:eastAsia="Calibri" w:hAnsi="Arial" w:cs="Arial"/>
          <w:sz w:val="24"/>
          <w:szCs w:val="24"/>
        </w:rPr>
      </w:pPr>
      <w:r>
        <w:rPr>
          <w:rFonts w:ascii="Arial" w:eastAsia="Calibri" w:hAnsi="Arial" w:cs="Arial"/>
          <w:sz w:val="24"/>
          <w:szCs w:val="24"/>
        </w:rPr>
        <w:t xml:space="preserve">Критерии </w:t>
      </w:r>
      <w:proofErr w:type="spellStart"/>
      <w:r>
        <w:rPr>
          <w:rFonts w:ascii="Arial" w:eastAsia="Calibri" w:hAnsi="Arial" w:cs="Arial"/>
          <w:sz w:val="24"/>
          <w:szCs w:val="24"/>
        </w:rPr>
        <w:t>проблемности</w:t>
      </w:r>
      <w:proofErr w:type="spellEnd"/>
      <w:r>
        <w:rPr>
          <w:rFonts w:ascii="Arial" w:eastAsia="Calibri" w:hAnsi="Arial" w:cs="Arial"/>
          <w:sz w:val="24"/>
          <w:szCs w:val="24"/>
        </w:rPr>
        <w:t xml:space="preserve"> при планировании плановых проверок в отношении юридических лиц и индивидуальных предпринимателей</w:t>
      </w:r>
    </w:p>
    <w:p w:rsidR="00880C2B" w:rsidRDefault="00880C2B" w:rsidP="00880C2B">
      <w:pPr>
        <w:spacing w:after="0" w:line="240" w:lineRule="auto"/>
        <w:jc w:val="center"/>
        <w:rPr>
          <w:rFonts w:ascii="Arial" w:eastAsia="Calibri" w:hAnsi="Arial" w:cs="Arial"/>
          <w:sz w:val="24"/>
          <w:szCs w:val="24"/>
        </w:rPr>
      </w:pPr>
    </w:p>
    <w:tbl>
      <w:tblPr>
        <w:tblW w:w="11132"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561"/>
        <w:gridCol w:w="2906"/>
        <w:gridCol w:w="2964"/>
        <w:gridCol w:w="2233"/>
        <w:gridCol w:w="2468"/>
      </w:tblGrid>
      <w:tr w:rsidR="00880C2B" w:rsidTr="00880C2B">
        <w:trPr>
          <w:jc w:val="center"/>
        </w:trPr>
        <w:tc>
          <w:tcPr>
            <w:tcW w:w="561" w:type="dxa"/>
            <w:tcBorders>
              <w:top w:val="single" w:sz="4" w:space="0" w:color="00000A"/>
              <w:left w:val="single" w:sz="4" w:space="0" w:color="00000A"/>
              <w:bottom w:val="single" w:sz="4" w:space="0" w:color="00000A"/>
              <w:right w:val="single" w:sz="4" w:space="0" w:color="00000A"/>
            </w:tcBorders>
            <w:hideMark/>
          </w:tcPr>
          <w:p w:rsidR="00880C2B" w:rsidRDefault="00880C2B">
            <w:pPr>
              <w:spacing w:after="0" w:line="256" w:lineRule="auto"/>
              <w:jc w:val="center"/>
              <w:rPr>
                <w:rFonts w:ascii="Arial" w:eastAsia="Calibri" w:hAnsi="Arial" w:cs="Arial"/>
                <w:sz w:val="24"/>
                <w:szCs w:val="24"/>
                <w:lang w:eastAsia="zh-CN"/>
              </w:rPr>
            </w:pPr>
            <w:r>
              <w:rPr>
                <w:rFonts w:ascii="Arial" w:eastAsia="Calibri" w:hAnsi="Arial" w:cs="Arial"/>
                <w:sz w:val="24"/>
                <w:szCs w:val="24"/>
              </w:rPr>
              <w:t>№</w:t>
            </w:r>
          </w:p>
          <w:p w:rsidR="00880C2B" w:rsidRDefault="00880C2B">
            <w:pPr>
              <w:suppressAutoHyphens/>
              <w:spacing w:after="0" w:line="256" w:lineRule="auto"/>
              <w:jc w:val="center"/>
              <w:rPr>
                <w:rFonts w:ascii="Arial" w:eastAsia="Calibri" w:hAnsi="Arial" w:cs="Arial"/>
                <w:sz w:val="24"/>
                <w:szCs w:val="24"/>
                <w:lang w:eastAsia="zh-CN"/>
              </w:rPr>
            </w:pPr>
            <w:proofErr w:type="gramStart"/>
            <w:r>
              <w:rPr>
                <w:rFonts w:ascii="Arial" w:eastAsia="Calibri" w:hAnsi="Arial" w:cs="Arial"/>
                <w:sz w:val="24"/>
                <w:szCs w:val="24"/>
              </w:rPr>
              <w:t>п</w:t>
            </w:r>
            <w:proofErr w:type="gramEnd"/>
            <w:r>
              <w:rPr>
                <w:rFonts w:ascii="Arial" w:eastAsia="Calibri" w:hAnsi="Arial" w:cs="Arial"/>
                <w:sz w:val="24"/>
                <w:szCs w:val="24"/>
              </w:rPr>
              <w:t>/п</w:t>
            </w:r>
          </w:p>
        </w:tc>
        <w:tc>
          <w:tcPr>
            <w:tcW w:w="2906"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56" w:lineRule="auto"/>
              <w:jc w:val="center"/>
              <w:rPr>
                <w:rFonts w:ascii="Arial" w:eastAsia="Calibri" w:hAnsi="Arial" w:cs="Arial"/>
                <w:sz w:val="24"/>
                <w:szCs w:val="24"/>
                <w:lang w:eastAsia="zh-CN"/>
              </w:rPr>
            </w:pPr>
            <w:r>
              <w:rPr>
                <w:rFonts w:ascii="Arial" w:eastAsia="Calibri" w:hAnsi="Arial" w:cs="Arial"/>
                <w:sz w:val="24"/>
                <w:szCs w:val="24"/>
              </w:rPr>
              <w:t xml:space="preserve">Критерии </w:t>
            </w:r>
            <w:proofErr w:type="spellStart"/>
            <w:r>
              <w:rPr>
                <w:rFonts w:ascii="Arial" w:eastAsia="Calibri" w:hAnsi="Arial" w:cs="Arial"/>
                <w:sz w:val="24"/>
                <w:szCs w:val="24"/>
              </w:rPr>
              <w:t>проблемности</w:t>
            </w:r>
            <w:proofErr w:type="spellEnd"/>
            <w:r>
              <w:rPr>
                <w:rFonts w:ascii="Arial" w:eastAsia="Calibri" w:hAnsi="Arial" w:cs="Arial"/>
                <w:sz w:val="24"/>
                <w:szCs w:val="24"/>
              </w:rPr>
              <w:t xml:space="preserve"> юридического лица, индивидуального предпринимателя</w:t>
            </w:r>
          </w:p>
        </w:tc>
        <w:tc>
          <w:tcPr>
            <w:tcW w:w="2964" w:type="dxa"/>
            <w:tcBorders>
              <w:top w:val="single" w:sz="4" w:space="0" w:color="00000A"/>
              <w:left w:val="single" w:sz="4" w:space="0" w:color="00000A"/>
              <w:bottom w:val="single" w:sz="4" w:space="0" w:color="00000A"/>
              <w:right w:val="single" w:sz="4" w:space="0" w:color="00000A"/>
            </w:tcBorders>
          </w:tcPr>
          <w:p w:rsidR="00880C2B" w:rsidRDefault="00880C2B">
            <w:pPr>
              <w:spacing w:after="0" w:line="256" w:lineRule="auto"/>
              <w:jc w:val="center"/>
              <w:rPr>
                <w:rFonts w:ascii="Arial" w:eastAsia="Calibri" w:hAnsi="Arial" w:cs="Arial"/>
                <w:sz w:val="24"/>
                <w:szCs w:val="24"/>
                <w:lang w:eastAsia="zh-CN"/>
              </w:rPr>
            </w:pPr>
            <w:r>
              <w:rPr>
                <w:rFonts w:ascii="Arial" w:eastAsia="Calibri" w:hAnsi="Arial" w:cs="Arial"/>
                <w:sz w:val="24"/>
                <w:szCs w:val="24"/>
              </w:rPr>
              <w:t xml:space="preserve">Фактор </w:t>
            </w:r>
            <w:proofErr w:type="spellStart"/>
            <w:r>
              <w:rPr>
                <w:rFonts w:ascii="Arial" w:eastAsia="Calibri" w:hAnsi="Arial" w:cs="Arial"/>
                <w:sz w:val="24"/>
                <w:szCs w:val="24"/>
              </w:rPr>
              <w:t>проблемности</w:t>
            </w:r>
            <w:proofErr w:type="spellEnd"/>
          </w:p>
          <w:p w:rsidR="00880C2B" w:rsidRDefault="00880C2B">
            <w:pPr>
              <w:suppressAutoHyphens/>
              <w:spacing w:after="0" w:line="256" w:lineRule="auto"/>
              <w:jc w:val="center"/>
              <w:rPr>
                <w:rFonts w:ascii="Arial" w:eastAsia="Calibri" w:hAnsi="Arial" w:cs="Arial"/>
                <w:sz w:val="24"/>
                <w:szCs w:val="24"/>
                <w:lang w:eastAsia="zh-CN"/>
              </w:rPr>
            </w:pPr>
          </w:p>
        </w:tc>
        <w:tc>
          <w:tcPr>
            <w:tcW w:w="2233"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56" w:lineRule="auto"/>
              <w:jc w:val="center"/>
              <w:rPr>
                <w:rFonts w:ascii="Arial" w:eastAsia="Calibri" w:hAnsi="Arial" w:cs="Arial"/>
                <w:sz w:val="24"/>
                <w:szCs w:val="24"/>
                <w:lang w:eastAsia="zh-CN"/>
              </w:rPr>
            </w:pPr>
            <w:r>
              <w:rPr>
                <w:rFonts w:ascii="Arial" w:eastAsia="Calibri" w:hAnsi="Arial" w:cs="Arial"/>
                <w:sz w:val="24"/>
                <w:szCs w:val="24"/>
              </w:rPr>
              <w:t xml:space="preserve">Классификация (уровень) </w:t>
            </w:r>
            <w:proofErr w:type="spellStart"/>
            <w:r>
              <w:rPr>
                <w:rFonts w:ascii="Arial" w:eastAsia="Calibri"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56" w:lineRule="auto"/>
              <w:jc w:val="center"/>
              <w:rPr>
                <w:rFonts w:ascii="Arial" w:eastAsia="Calibri" w:hAnsi="Arial" w:cs="Arial"/>
                <w:sz w:val="24"/>
                <w:szCs w:val="24"/>
                <w:lang w:eastAsia="zh-CN"/>
              </w:rPr>
            </w:pPr>
            <w:r>
              <w:rPr>
                <w:rFonts w:ascii="Arial" w:eastAsia="Calibri" w:hAnsi="Arial" w:cs="Arial"/>
                <w:sz w:val="24"/>
                <w:szCs w:val="24"/>
              </w:rPr>
              <w:t>Источник информации</w:t>
            </w:r>
          </w:p>
        </w:tc>
      </w:tr>
      <w:tr w:rsidR="00880C2B" w:rsidTr="00880C2B">
        <w:trPr>
          <w:trHeight w:val="262"/>
          <w:jc w:val="center"/>
        </w:trPr>
        <w:tc>
          <w:tcPr>
            <w:tcW w:w="561"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1</w:t>
            </w:r>
          </w:p>
        </w:tc>
        <w:tc>
          <w:tcPr>
            <w:tcW w:w="2906"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2</w:t>
            </w:r>
          </w:p>
        </w:tc>
        <w:tc>
          <w:tcPr>
            <w:tcW w:w="2964"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3</w:t>
            </w:r>
          </w:p>
        </w:tc>
        <w:tc>
          <w:tcPr>
            <w:tcW w:w="2233"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4</w:t>
            </w:r>
          </w:p>
        </w:tc>
        <w:tc>
          <w:tcPr>
            <w:tcW w:w="2468"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5</w:t>
            </w:r>
          </w:p>
        </w:tc>
      </w:tr>
      <w:tr w:rsidR="00880C2B" w:rsidTr="00880C2B">
        <w:trPr>
          <w:jc w:val="center"/>
        </w:trPr>
        <w:tc>
          <w:tcPr>
            <w:tcW w:w="561" w:type="dxa"/>
            <w:vMerge w:val="restart"/>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56" w:lineRule="auto"/>
              <w:jc w:val="center"/>
              <w:rPr>
                <w:rFonts w:ascii="Arial" w:eastAsia="Calibri" w:hAnsi="Arial" w:cs="Arial"/>
                <w:sz w:val="24"/>
                <w:szCs w:val="24"/>
                <w:lang w:eastAsia="zh-CN"/>
              </w:rPr>
            </w:pPr>
            <w:r>
              <w:rPr>
                <w:rFonts w:ascii="Arial" w:eastAsia="Calibri" w:hAnsi="Arial" w:cs="Arial"/>
                <w:sz w:val="24"/>
                <w:szCs w:val="24"/>
              </w:rPr>
              <w:t>1.</w:t>
            </w:r>
          </w:p>
        </w:tc>
        <w:tc>
          <w:tcPr>
            <w:tcW w:w="2906" w:type="dxa"/>
            <w:vMerge w:val="restart"/>
            <w:tcBorders>
              <w:top w:val="single" w:sz="4" w:space="0" w:color="00000A"/>
              <w:left w:val="single" w:sz="4" w:space="0" w:color="00000A"/>
              <w:bottom w:val="single" w:sz="4" w:space="0" w:color="00000A"/>
              <w:right w:val="single" w:sz="4" w:space="0" w:color="00000A"/>
            </w:tcBorders>
          </w:tcPr>
          <w:p w:rsidR="00880C2B" w:rsidRDefault="00880C2B">
            <w:pPr>
              <w:spacing w:after="0" w:line="240" w:lineRule="auto"/>
              <w:jc w:val="both"/>
              <w:rPr>
                <w:rFonts w:ascii="Arial" w:eastAsia="Calibri" w:hAnsi="Arial" w:cs="Arial"/>
                <w:sz w:val="24"/>
                <w:szCs w:val="24"/>
                <w:lang w:eastAsia="zh-CN"/>
              </w:rPr>
            </w:pPr>
            <w:r>
              <w:rPr>
                <w:rFonts w:ascii="Arial" w:eastAsia="Calibri" w:hAnsi="Arial" w:cs="Arial"/>
                <w:sz w:val="24"/>
                <w:szCs w:val="24"/>
              </w:rPr>
              <w:t>Несоблюдение юридическим лицом, индивидуальным предпринимателем требований земельного законодательства</w:t>
            </w:r>
          </w:p>
          <w:p w:rsidR="00880C2B" w:rsidRDefault="00880C2B">
            <w:pPr>
              <w:rPr>
                <w:rFonts w:ascii="Arial" w:eastAsia="Calibri" w:hAnsi="Arial" w:cs="Arial"/>
                <w:sz w:val="24"/>
                <w:szCs w:val="24"/>
              </w:rPr>
            </w:pPr>
          </w:p>
          <w:p w:rsidR="00880C2B" w:rsidRDefault="00880C2B">
            <w:pPr>
              <w:rPr>
                <w:rFonts w:ascii="Arial" w:eastAsia="Calibri" w:hAnsi="Arial" w:cs="Arial"/>
                <w:sz w:val="24"/>
                <w:szCs w:val="24"/>
              </w:rPr>
            </w:pPr>
          </w:p>
          <w:p w:rsidR="00880C2B" w:rsidRDefault="00880C2B">
            <w:pPr>
              <w:rPr>
                <w:rFonts w:ascii="Arial" w:eastAsia="Calibri" w:hAnsi="Arial" w:cs="Arial"/>
                <w:sz w:val="24"/>
                <w:szCs w:val="24"/>
              </w:rPr>
            </w:pPr>
          </w:p>
          <w:p w:rsidR="00880C2B" w:rsidRDefault="00880C2B">
            <w:pPr>
              <w:rPr>
                <w:rFonts w:ascii="Arial" w:eastAsia="Calibri" w:hAnsi="Arial" w:cs="Arial"/>
                <w:sz w:val="24"/>
                <w:szCs w:val="24"/>
              </w:rPr>
            </w:pPr>
          </w:p>
          <w:p w:rsidR="00880C2B" w:rsidRDefault="00880C2B">
            <w:pPr>
              <w:rPr>
                <w:rFonts w:ascii="Arial" w:eastAsia="Calibri" w:hAnsi="Arial" w:cs="Arial"/>
                <w:sz w:val="24"/>
                <w:szCs w:val="24"/>
              </w:rPr>
            </w:pPr>
          </w:p>
          <w:p w:rsidR="00880C2B" w:rsidRDefault="00880C2B">
            <w:pPr>
              <w:rPr>
                <w:rFonts w:ascii="Arial" w:eastAsia="Calibri" w:hAnsi="Arial" w:cs="Arial"/>
                <w:sz w:val="24"/>
                <w:szCs w:val="24"/>
              </w:rPr>
            </w:pPr>
          </w:p>
          <w:p w:rsidR="00880C2B" w:rsidRDefault="00880C2B">
            <w:pPr>
              <w:rPr>
                <w:rFonts w:ascii="Arial" w:eastAsia="Calibri" w:hAnsi="Arial" w:cs="Arial"/>
                <w:sz w:val="24"/>
                <w:szCs w:val="24"/>
              </w:rPr>
            </w:pPr>
          </w:p>
          <w:p w:rsidR="00880C2B" w:rsidRDefault="00880C2B">
            <w:pPr>
              <w:rPr>
                <w:rFonts w:ascii="Arial" w:eastAsia="Calibri" w:hAnsi="Arial" w:cs="Arial"/>
                <w:sz w:val="24"/>
                <w:szCs w:val="24"/>
              </w:rPr>
            </w:pPr>
          </w:p>
          <w:p w:rsidR="00880C2B" w:rsidRDefault="00880C2B">
            <w:pPr>
              <w:rPr>
                <w:rFonts w:ascii="Arial" w:eastAsia="Calibri" w:hAnsi="Arial" w:cs="Arial"/>
                <w:sz w:val="24"/>
                <w:szCs w:val="24"/>
              </w:rPr>
            </w:pPr>
          </w:p>
          <w:p w:rsidR="00880C2B" w:rsidRDefault="00880C2B">
            <w:pPr>
              <w:rPr>
                <w:rFonts w:ascii="Arial" w:eastAsia="Calibri" w:hAnsi="Arial" w:cs="Arial"/>
                <w:sz w:val="24"/>
                <w:szCs w:val="24"/>
              </w:rPr>
            </w:pPr>
          </w:p>
          <w:p w:rsidR="00880C2B" w:rsidRDefault="00880C2B">
            <w:pPr>
              <w:rPr>
                <w:rFonts w:ascii="Arial" w:eastAsia="Calibri" w:hAnsi="Arial" w:cs="Arial"/>
                <w:sz w:val="24"/>
                <w:szCs w:val="24"/>
              </w:rPr>
            </w:pPr>
          </w:p>
          <w:p w:rsidR="00880C2B" w:rsidRDefault="00880C2B">
            <w:pPr>
              <w:rPr>
                <w:rFonts w:ascii="Arial" w:eastAsia="Calibri" w:hAnsi="Arial" w:cs="Arial"/>
                <w:sz w:val="24"/>
                <w:szCs w:val="24"/>
                <w:lang w:eastAsia="zh-CN"/>
              </w:rPr>
            </w:pPr>
          </w:p>
        </w:tc>
        <w:tc>
          <w:tcPr>
            <w:tcW w:w="2964" w:type="dxa"/>
            <w:tcBorders>
              <w:top w:val="single" w:sz="4" w:space="0" w:color="00000A"/>
              <w:left w:val="single" w:sz="4" w:space="0" w:color="00000A"/>
              <w:bottom w:val="single" w:sz="4" w:space="0" w:color="00000A"/>
              <w:right w:val="single" w:sz="4" w:space="0" w:color="00000A"/>
            </w:tcBorders>
            <w:hideMark/>
          </w:tcPr>
          <w:p w:rsidR="00880C2B" w:rsidRDefault="00880C2B">
            <w:pPr>
              <w:spacing w:after="0" w:line="240" w:lineRule="auto"/>
              <w:rPr>
                <w:rFonts w:ascii="Arial" w:eastAsia="Calibri" w:hAnsi="Arial" w:cs="Arial"/>
                <w:sz w:val="24"/>
                <w:szCs w:val="24"/>
                <w:lang w:eastAsia="zh-CN"/>
              </w:rPr>
            </w:pPr>
            <w:r>
              <w:rPr>
                <w:rFonts w:ascii="Arial" w:eastAsia="Calibri" w:hAnsi="Arial" w:cs="Arial"/>
                <w:sz w:val="24"/>
                <w:szCs w:val="24"/>
              </w:rPr>
              <w:lastRenderedPageBreak/>
              <w:t>Ранее в ходе проведения планового  (рейдового) осмотра установлены признаки несоблюдения землепользователем обязательных требований земельного законодательства.</w:t>
            </w:r>
          </w:p>
          <w:p w:rsidR="00880C2B" w:rsidRDefault="00880C2B">
            <w:pPr>
              <w:suppressAutoHyphens/>
              <w:spacing w:after="0" w:line="240" w:lineRule="auto"/>
              <w:rPr>
                <w:rFonts w:ascii="Arial" w:eastAsia="Calibri" w:hAnsi="Arial" w:cs="Arial"/>
                <w:sz w:val="24"/>
                <w:szCs w:val="24"/>
                <w:lang w:eastAsia="zh-CN"/>
              </w:rPr>
            </w:pPr>
            <w:r>
              <w:rPr>
                <w:rFonts w:ascii="Arial" w:eastAsia="Calibri" w:hAnsi="Arial" w:cs="Arial"/>
                <w:sz w:val="24"/>
                <w:szCs w:val="24"/>
              </w:rPr>
              <w:t>Выдано предостережение, информация об устранении данного нарушения в орган муниципального земельного контроля               не поступала.</w:t>
            </w:r>
          </w:p>
        </w:tc>
        <w:tc>
          <w:tcPr>
            <w:tcW w:w="2233"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hAnsi="Arial" w:cs="Arial"/>
                <w:sz w:val="24"/>
                <w:szCs w:val="24"/>
              </w:rPr>
              <w:t xml:space="preserve">Высокий уровень </w:t>
            </w:r>
            <w:proofErr w:type="spellStart"/>
            <w:r>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hideMark/>
          </w:tcPr>
          <w:p w:rsidR="00880C2B" w:rsidRDefault="00880C2B">
            <w:pPr>
              <w:spacing w:after="0" w:line="240" w:lineRule="auto"/>
              <w:jc w:val="center"/>
              <w:rPr>
                <w:rFonts w:ascii="Arial" w:eastAsia="Calibri" w:hAnsi="Arial" w:cs="Arial"/>
                <w:sz w:val="24"/>
                <w:szCs w:val="24"/>
                <w:lang w:eastAsia="zh-CN"/>
              </w:rPr>
            </w:pPr>
            <w:r>
              <w:rPr>
                <w:rFonts w:ascii="Arial" w:eastAsia="Calibri" w:hAnsi="Arial" w:cs="Arial"/>
                <w:sz w:val="24"/>
                <w:szCs w:val="24"/>
              </w:rPr>
              <w:t xml:space="preserve">Журнал учета проверок, ведение которого осуществляется </w:t>
            </w:r>
          </w:p>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в ЕГИС ОКНД</w:t>
            </w:r>
          </w:p>
        </w:tc>
      </w:tr>
      <w:tr w:rsidR="00880C2B" w:rsidTr="00880C2B">
        <w:trPr>
          <w:jc w:val="center"/>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880C2B" w:rsidRDefault="00880C2B">
            <w:pPr>
              <w:spacing w:after="0" w:line="240" w:lineRule="auto"/>
              <w:rPr>
                <w:rFonts w:ascii="Arial" w:eastAsia="Calibri" w:hAnsi="Arial" w:cs="Arial"/>
                <w:sz w:val="24"/>
                <w:szCs w:val="24"/>
                <w:lang w:eastAsia="zh-CN"/>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880C2B" w:rsidRDefault="00880C2B">
            <w:pPr>
              <w:spacing w:after="0" w:line="240" w:lineRule="auto"/>
              <w:rPr>
                <w:rFonts w:ascii="Arial" w:eastAsia="Calibri" w:hAnsi="Arial" w:cs="Arial"/>
                <w:sz w:val="24"/>
                <w:szCs w:val="24"/>
                <w:lang w:eastAsia="zh-CN"/>
              </w:rPr>
            </w:pPr>
          </w:p>
        </w:tc>
        <w:tc>
          <w:tcPr>
            <w:tcW w:w="2964"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both"/>
              <w:rPr>
                <w:rFonts w:ascii="Arial" w:eastAsia="Calibri" w:hAnsi="Arial" w:cs="Arial"/>
                <w:sz w:val="24"/>
                <w:szCs w:val="24"/>
                <w:lang w:eastAsia="zh-CN"/>
              </w:rPr>
            </w:pPr>
            <w:r>
              <w:rPr>
                <w:rFonts w:ascii="Arial" w:eastAsia="Calibri" w:hAnsi="Arial" w:cs="Arial"/>
                <w:sz w:val="24"/>
                <w:szCs w:val="24"/>
              </w:rPr>
              <w:t xml:space="preserve">Ранее в ходе проведения планового  (рейдового) осмотра установлены признаки </w:t>
            </w:r>
            <w:r>
              <w:rPr>
                <w:rFonts w:ascii="Arial" w:eastAsia="Calibri" w:hAnsi="Arial" w:cs="Arial"/>
                <w:sz w:val="24"/>
                <w:szCs w:val="24"/>
              </w:rPr>
              <w:lastRenderedPageBreak/>
              <w:t>несоблюдения землепользователем обязательных требований земельного законодательства.</w:t>
            </w:r>
          </w:p>
        </w:tc>
        <w:tc>
          <w:tcPr>
            <w:tcW w:w="2233"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hAnsi="Arial" w:cs="Arial"/>
                <w:sz w:val="24"/>
                <w:szCs w:val="24"/>
              </w:rPr>
              <w:lastRenderedPageBreak/>
              <w:t xml:space="preserve">Средний уровень </w:t>
            </w:r>
            <w:proofErr w:type="spellStart"/>
            <w:r>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hideMark/>
          </w:tcPr>
          <w:p w:rsidR="00880C2B" w:rsidRDefault="00880C2B">
            <w:pPr>
              <w:spacing w:after="0" w:line="240" w:lineRule="auto"/>
              <w:jc w:val="center"/>
              <w:rPr>
                <w:rFonts w:ascii="Arial" w:eastAsia="Calibri" w:hAnsi="Arial" w:cs="Arial"/>
                <w:sz w:val="24"/>
                <w:szCs w:val="24"/>
                <w:lang w:eastAsia="zh-CN"/>
              </w:rPr>
            </w:pPr>
            <w:r>
              <w:rPr>
                <w:rFonts w:ascii="Arial" w:eastAsia="Calibri" w:hAnsi="Arial" w:cs="Arial"/>
                <w:sz w:val="24"/>
                <w:szCs w:val="24"/>
              </w:rPr>
              <w:t xml:space="preserve">Журнал учета проверок, ведение которого осуществляется </w:t>
            </w:r>
          </w:p>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lastRenderedPageBreak/>
              <w:t>в ЕГИС ОКНД</w:t>
            </w:r>
          </w:p>
        </w:tc>
      </w:tr>
      <w:tr w:rsidR="00880C2B" w:rsidTr="00880C2B">
        <w:trPr>
          <w:jc w:val="center"/>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880C2B" w:rsidRDefault="00880C2B">
            <w:pPr>
              <w:spacing w:after="0" w:line="240" w:lineRule="auto"/>
              <w:rPr>
                <w:rFonts w:ascii="Arial" w:eastAsia="Calibri" w:hAnsi="Arial" w:cs="Arial"/>
                <w:sz w:val="24"/>
                <w:szCs w:val="24"/>
                <w:lang w:eastAsia="zh-CN"/>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880C2B" w:rsidRDefault="00880C2B">
            <w:pPr>
              <w:spacing w:after="0" w:line="240" w:lineRule="auto"/>
              <w:rPr>
                <w:rFonts w:ascii="Arial" w:eastAsia="Calibri" w:hAnsi="Arial" w:cs="Arial"/>
                <w:sz w:val="24"/>
                <w:szCs w:val="24"/>
                <w:lang w:eastAsia="zh-CN"/>
              </w:rPr>
            </w:pPr>
          </w:p>
        </w:tc>
        <w:tc>
          <w:tcPr>
            <w:tcW w:w="2964"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both"/>
              <w:rPr>
                <w:rFonts w:ascii="Arial" w:eastAsia="Calibri" w:hAnsi="Arial" w:cs="Arial"/>
                <w:sz w:val="24"/>
                <w:szCs w:val="24"/>
                <w:lang w:eastAsia="zh-CN"/>
              </w:rPr>
            </w:pPr>
            <w:r>
              <w:rPr>
                <w:rFonts w:ascii="Arial" w:eastAsia="Calibri" w:hAnsi="Arial" w:cs="Arial"/>
                <w:sz w:val="24"/>
                <w:szCs w:val="24"/>
              </w:rPr>
              <w:t>Ранее в ходе проведения планового  (рейдового) осмотра не установлены признаки несоблюдения землепользователем обязательных требований земельного законодательства.</w:t>
            </w:r>
          </w:p>
        </w:tc>
        <w:tc>
          <w:tcPr>
            <w:tcW w:w="2233"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hAnsi="Arial" w:cs="Arial"/>
                <w:sz w:val="24"/>
                <w:szCs w:val="24"/>
              </w:rPr>
              <w:t xml:space="preserve">Низкий уровень </w:t>
            </w:r>
            <w:proofErr w:type="spellStart"/>
            <w:r>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hideMark/>
          </w:tcPr>
          <w:p w:rsidR="00880C2B" w:rsidRDefault="00880C2B">
            <w:pPr>
              <w:spacing w:after="0" w:line="240" w:lineRule="auto"/>
              <w:jc w:val="center"/>
              <w:rPr>
                <w:rFonts w:ascii="Arial" w:eastAsia="Calibri" w:hAnsi="Arial" w:cs="Arial"/>
                <w:sz w:val="24"/>
                <w:szCs w:val="24"/>
                <w:lang w:eastAsia="zh-CN"/>
              </w:rPr>
            </w:pPr>
            <w:r>
              <w:rPr>
                <w:rFonts w:ascii="Arial" w:eastAsia="Calibri" w:hAnsi="Arial" w:cs="Arial"/>
                <w:sz w:val="24"/>
                <w:szCs w:val="24"/>
              </w:rPr>
              <w:t xml:space="preserve">Журнал учета проверок, ведение которого осуществляется </w:t>
            </w:r>
          </w:p>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в ЕГИС ОКНД</w:t>
            </w:r>
          </w:p>
        </w:tc>
      </w:tr>
      <w:tr w:rsidR="00880C2B" w:rsidTr="00880C2B">
        <w:trPr>
          <w:jc w:val="center"/>
        </w:trPr>
        <w:tc>
          <w:tcPr>
            <w:tcW w:w="561" w:type="dxa"/>
            <w:vMerge w:val="restart"/>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56" w:lineRule="auto"/>
              <w:jc w:val="center"/>
              <w:rPr>
                <w:rFonts w:ascii="Arial" w:eastAsia="Calibri" w:hAnsi="Arial" w:cs="Arial"/>
                <w:sz w:val="24"/>
                <w:szCs w:val="24"/>
                <w:lang w:eastAsia="zh-CN"/>
              </w:rPr>
            </w:pPr>
            <w:r>
              <w:rPr>
                <w:rFonts w:ascii="Arial" w:eastAsia="Calibri" w:hAnsi="Arial" w:cs="Arial"/>
                <w:sz w:val="24"/>
                <w:szCs w:val="24"/>
              </w:rPr>
              <w:t>2.</w:t>
            </w:r>
          </w:p>
        </w:tc>
        <w:tc>
          <w:tcPr>
            <w:tcW w:w="2906" w:type="dxa"/>
            <w:vMerge w:val="restart"/>
            <w:tcBorders>
              <w:top w:val="single" w:sz="4" w:space="0" w:color="00000A"/>
              <w:left w:val="single" w:sz="4" w:space="0" w:color="00000A"/>
              <w:bottom w:val="single" w:sz="4" w:space="0" w:color="00000A"/>
              <w:right w:val="single" w:sz="4" w:space="0" w:color="00000A"/>
            </w:tcBorders>
          </w:tcPr>
          <w:p w:rsidR="00880C2B" w:rsidRDefault="00880C2B">
            <w:pPr>
              <w:spacing w:after="0" w:line="240" w:lineRule="auto"/>
              <w:jc w:val="both"/>
              <w:rPr>
                <w:rFonts w:ascii="Arial" w:eastAsia="Calibri" w:hAnsi="Arial" w:cs="Arial"/>
                <w:sz w:val="24"/>
                <w:szCs w:val="24"/>
                <w:lang w:eastAsia="zh-CN"/>
              </w:rPr>
            </w:pPr>
            <w:r>
              <w:rPr>
                <w:rFonts w:ascii="Arial" w:eastAsia="Calibri" w:hAnsi="Arial" w:cs="Arial"/>
                <w:sz w:val="24"/>
                <w:szCs w:val="24"/>
              </w:rPr>
              <w:t>Проведение контрольных мероприятий (проверок) в отношении юридического лица, индивидуального предпринимателя</w:t>
            </w:r>
          </w:p>
          <w:p w:rsidR="00880C2B" w:rsidRDefault="00880C2B">
            <w:pPr>
              <w:suppressAutoHyphens/>
              <w:spacing w:after="0" w:line="240" w:lineRule="auto"/>
              <w:jc w:val="both"/>
              <w:rPr>
                <w:rFonts w:ascii="Arial" w:eastAsia="Calibri" w:hAnsi="Arial" w:cs="Arial"/>
                <w:sz w:val="24"/>
                <w:szCs w:val="24"/>
                <w:lang w:eastAsia="zh-CN"/>
              </w:rPr>
            </w:pPr>
          </w:p>
        </w:tc>
        <w:tc>
          <w:tcPr>
            <w:tcW w:w="2964"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both"/>
              <w:rPr>
                <w:rFonts w:ascii="Arial" w:eastAsia="Calibri" w:hAnsi="Arial" w:cs="Arial"/>
                <w:sz w:val="24"/>
                <w:szCs w:val="24"/>
                <w:lang w:eastAsia="zh-CN"/>
              </w:rPr>
            </w:pPr>
            <w:r>
              <w:rPr>
                <w:rFonts w:ascii="Arial" w:eastAsia="Calibri" w:hAnsi="Arial" w:cs="Arial"/>
                <w:sz w:val="24"/>
                <w:szCs w:val="24"/>
              </w:rPr>
              <w:t>Ранее в отношении юридического лица, индивидуального предпринимателя контрольные мероприятия (проверки) не проводились</w:t>
            </w:r>
          </w:p>
        </w:tc>
        <w:tc>
          <w:tcPr>
            <w:tcW w:w="2233"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 xml:space="preserve">Высокий уровень </w:t>
            </w:r>
            <w:proofErr w:type="spellStart"/>
            <w:r>
              <w:rPr>
                <w:rFonts w:ascii="Arial" w:eastAsia="Calibri"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Журнал учета проверок, ведение которого осуществляется в ЕГИС ОКНД</w:t>
            </w:r>
          </w:p>
        </w:tc>
      </w:tr>
      <w:tr w:rsidR="00880C2B" w:rsidTr="00880C2B">
        <w:trPr>
          <w:jc w:val="center"/>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880C2B" w:rsidRDefault="00880C2B">
            <w:pPr>
              <w:spacing w:after="0" w:line="240" w:lineRule="auto"/>
              <w:rPr>
                <w:rFonts w:ascii="Arial" w:eastAsia="Calibri" w:hAnsi="Arial" w:cs="Arial"/>
                <w:sz w:val="24"/>
                <w:szCs w:val="24"/>
                <w:lang w:eastAsia="zh-CN"/>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880C2B" w:rsidRDefault="00880C2B">
            <w:pPr>
              <w:spacing w:after="0" w:line="240" w:lineRule="auto"/>
              <w:rPr>
                <w:rFonts w:ascii="Arial" w:eastAsia="Calibri" w:hAnsi="Arial" w:cs="Arial"/>
                <w:sz w:val="24"/>
                <w:szCs w:val="24"/>
                <w:lang w:eastAsia="zh-CN"/>
              </w:rPr>
            </w:pPr>
          </w:p>
        </w:tc>
        <w:tc>
          <w:tcPr>
            <w:tcW w:w="2964"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both"/>
              <w:rPr>
                <w:rFonts w:ascii="Arial" w:eastAsia="Calibri" w:hAnsi="Arial" w:cs="Arial"/>
                <w:sz w:val="24"/>
                <w:szCs w:val="24"/>
                <w:lang w:eastAsia="zh-CN"/>
              </w:rPr>
            </w:pPr>
            <w:r>
              <w:rPr>
                <w:rFonts w:ascii="Arial" w:eastAsia="Calibri" w:hAnsi="Arial" w:cs="Arial"/>
                <w:sz w:val="24"/>
                <w:szCs w:val="24"/>
              </w:rPr>
              <w:t>Последнее контрольное мероприятие (проверка) в отношении юридического лица, индивидуального предпринимателя проведено более 3-х лет назад</w:t>
            </w:r>
          </w:p>
        </w:tc>
        <w:tc>
          <w:tcPr>
            <w:tcW w:w="2233"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 xml:space="preserve">Средний уровень </w:t>
            </w:r>
            <w:proofErr w:type="spellStart"/>
            <w:r>
              <w:rPr>
                <w:rFonts w:ascii="Arial" w:eastAsia="Calibri"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hAnsi="Arial" w:cs="Arial"/>
                <w:sz w:val="24"/>
                <w:szCs w:val="24"/>
              </w:rPr>
              <w:t>Журнал учета проверок, ведение которого осуществляется в ЕГИС ОКНД</w:t>
            </w:r>
          </w:p>
        </w:tc>
      </w:tr>
      <w:tr w:rsidR="00880C2B" w:rsidTr="00880C2B">
        <w:trPr>
          <w:trHeight w:val="1691"/>
          <w:jc w:val="center"/>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880C2B" w:rsidRDefault="00880C2B">
            <w:pPr>
              <w:spacing w:after="0" w:line="240" w:lineRule="auto"/>
              <w:rPr>
                <w:rFonts w:ascii="Arial" w:eastAsia="Calibri" w:hAnsi="Arial" w:cs="Arial"/>
                <w:sz w:val="24"/>
                <w:szCs w:val="24"/>
                <w:lang w:eastAsia="zh-CN"/>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880C2B" w:rsidRDefault="00880C2B">
            <w:pPr>
              <w:spacing w:after="0" w:line="240" w:lineRule="auto"/>
              <w:rPr>
                <w:rFonts w:ascii="Arial" w:eastAsia="Calibri" w:hAnsi="Arial" w:cs="Arial"/>
                <w:sz w:val="24"/>
                <w:szCs w:val="24"/>
                <w:lang w:eastAsia="zh-CN"/>
              </w:rPr>
            </w:pPr>
          </w:p>
        </w:tc>
        <w:tc>
          <w:tcPr>
            <w:tcW w:w="2964"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both"/>
              <w:rPr>
                <w:rFonts w:ascii="Arial" w:eastAsia="Calibri" w:hAnsi="Arial" w:cs="Arial"/>
                <w:sz w:val="24"/>
                <w:szCs w:val="24"/>
                <w:lang w:eastAsia="zh-CN"/>
              </w:rPr>
            </w:pPr>
            <w:r>
              <w:rPr>
                <w:rFonts w:ascii="Arial" w:eastAsia="Calibri" w:hAnsi="Arial" w:cs="Arial"/>
                <w:sz w:val="24"/>
                <w:szCs w:val="24"/>
              </w:rPr>
              <w:t xml:space="preserve">Последнее контрольное мероприятие (проверка) в отношении юридического лица, индивидуального предпринимателя </w:t>
            </w:r>
            <w:proofErr w:type="gramStart"/>
            <w:r>
              <w:rPr>
                <w:rFonts w:ascii="Arial" w:eastAsia="Calibri" w:hAnsi="Arial" w:cs="Arial"/>
                <w:sz w:val="24"/>
                <w:szCs w:val="24"/>
              </w:rPr>
              <w:t>являлось внеплановым и было</w:t>
            </w:r>
            <w:proofErr w:type="gramEnd"/>
            <w:r>
              <w:rPr>
                <w:rFonts w:ascii="Arial" w:eastAsia="Calibri" w:hAnsi="Arial" w:cs="Arial"/>
                <w:sz w:val="24"/>
                <w:szCs w:val="24"/>
              </w:rPr>
              <w:t xml:space="preserve"> проведено в течение последних 3-х лет</w:t>
            </w:r>
          </w:p>
        </w:tc>
        <w:tc>
          <w:tcPr>
            <w:tcW w:w="2233"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 xml:space="preserve">Низкий уровень </w:t>
            </w:r>
            <w:proofErr w:type="spellStart"/>
            <w:r>
              <w:rPr>
                <w:rFonts w:ascii="Arial" w:eastAsia="Calibri"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hAnsi="Arial" w:cs="Arial"/>
                <w:sz w:val="24"/>
                <w:szCs w:val="24"/>
              </w:rPr>
              <w:t>Журнал учета проверок, ведение которого осуществляется в ЕГИС ОКНД</w:t>
            </w:r>
          </w:p>
        </w:tc>
      </w:tr>
      <w:tr w:rsidR="00880C2B" w:rsidTr="00880C2B">
        <w:trPr>
          <w:trHeight w:val="1691"/>
          <w:jc w:val="center"/>
        </w:trPr>
        <w:tc>
          <w:tcPr>
            <w:tcW w:w="561" w:type="dxa"/>
            <w:tcBorders>
              <w:top w:val="single" w:sz="4" w:space="0" w:color="00000A"/>
              <w:left w:val="single" w:sz="4" w:space="0" w:color="00000A"/>
              <w:bottom w:val="single" w:sz="4" w:space="0" w:color="00000A"/>
              <w:right w:val="single" w:sz="4" w:space="0" w:color="00000A"/>
            </w:tcBorders>
          </w:tcPr>
          <w:p w:rsidR="00880C2B" w:rsidRDefault="00880C2B">
            <w:pPr>
              <w:suppressAutoHyphens/>
              <w:spacing w:after="0" w:line="256" w:lineRule="auto"/>
              <w:jc w:val="center"/>
              <w:rPr>
                <w:rFonts w:ascii="Arial" w:eastAsia="Calibri" w:hAnsi="Arial" w:cs="Arial"/>
                <w:sz w:val="24"/>
                <w:szCs w:val="24"/>
                <w:lang w:eastAsia="zh-CN"/>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880C2B" w:rsidRDefault="00880C2B">
            <w:pPr>
              <w:spacing w:after="0" w:line="240" w:lineRule="auto"/>
              <w:rPr>
                <w:rFonts w:ascii="Arial" w:eastAsia="Calibri" w:hAnsi="Arial" w:cs="Arial"/>
                <w:sz w:val="24"/>
                <w:szCs w:val="24"/>
                <w:lang w:eastAsia="zh-CN"/>
              </w:rPr>
            </w:pPr>
          </w:p>
        </w:tc>
        <w:tc>
          <w:tcPr>
            <w:tcW w:w="2964"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both"/>
              <w:rPr>
                <w:rFonts w:ascii="Arial" w:eastAsia="Calibri" w:hAnsi="Arial" w:cs="Arial"/>
                <w:sz w:val="24"/>
                <w:szCs w:val="24"/>
                <w:lang w:eastAsia="zh-CN"/>
              </w:rPr>
            </w:pPr>
            <w:r>
              <w:rPr>
                <w:rFonts w:ascii="Arial" w:eastAsia="Calibri" w:hAnsi="Arial" w:cs="Arial"/>
                <w:sz w:val="24"/>
                <w:szCs w:val="24"/>
              </w:rPr>
              <w:t xml:space="preserve">Последнее контрольное мероприятие (проверка) в отношении юридического лица, индивидуального предпринимателя </w:t>
            </w:r>
            <w:proofErr w:type="gramStart"/>
            <w:r>
              <w:rPr>
                <w:rFonts w:ascii="Arial" w:eastAsia="Calibri" w:hAnsi="Arial" w:cs="Arial"/>
                <w:sz w:val="24"/>
                <w:szCs w:val="24"/>
              </w:rPr>
              <w:t>являлось плановым и было</w:t>
            </w:r>
            <w:proofErr w:type="gramEnd"/>
            <w:r>
              <w:rPr>
                <w:rFonts w:ascii="Arial" w:eastAsia="Calibri" w:hAnsi="Arial" w:cs="Arial"/>
                <w:sz w:val="24"/>
                <w:szCs w:val="24"/>
              </w:rPr>
              <w:t xml:space="preserve"> проведено в течение последних 3-х лет</w:t>
            </w:r>
          </w:p>
        </w:tc>
        <w:tc>
          <w:tcPr>
            <w:tcW w:w="2233"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Проверка не проводится</w:t>
            </w:r>
          </w:p>
        </w:tc>
        <w:tc>
          <w:tcPr>
            <w:tcW w:w="2468"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sz w:val="24"/>
                <w:szCs w:val="24"/>
              </w:rPr>
              <w:t>Журнал учета проверок, ведение которого осуществляется в ЕГИС ОКНД</w:t>
            </w:r>
          </w:p>
        </w:tc>
      </w:tr>
      <w:tr w:rsidR="00880C2B" w:rsidTr="00880C2B">
        <w:trPr>
          <w:jc w:val="center"/>
        </w:trPr>
        <w:tc>
          <w:tcPr>
            <w:tcW w:w="561" w:type="dxa"/>
            <w:vMerge w:val="restart"/>
            <w:tcBorders>
              <w:top w:val="single" w:sz="4" w:space="0" w:color="00000A"/>
              <w:left w:val="single" w:sz="4" w:space="0" w:color="00000A"/>
              <w:bottom w:val="single" w:sz="4" w:space="0" w:color="00000A"/>
              <w:right w:val="single" w:sz="4" w:space="0" w:color="00000A"/>
            </w:tcBorders>
          </w:tcPr>
          <w:p w:rsidR="00880C2B" w:rsidRDefault="00880C2B">
            <w:pPr>
              <w:spacing w:after="0" w:line="256" w:lineRule="auto"/>
              <w:jc w:val="center"/>
              <w:rPr>
                <w:rFonts w:ascii="Arial" w:eastAsia="Calibri" w:hAnsi="Arial" w:cs="Arial"/>
                <w:sz w:val="24"/>
                <w:szCs w:val="24"/>
                <w:lang w:eastAsia="zh-CN"/>
              </w:rPr>
            </w:pPr>
            <w:r>
              <w:rPr>
                <w:rFonts w:ascii="Arial" w:eastAsia="Calibri" w:hAnsi="Arial" w:cs="Arial"/>
                <w:sz w:val="24"/>
                <w:szCs w:val="24"/>
              </w:rPr>
              <w:t>3.</w:t>
            </w:r>
          </w:p>
          <w:p w:rsidR="00880C2B" w:rsidRDefault="00880C2B">
            <w:pPr>
              <w:suppressAutoHyphens/>
              <w:spacing w:after="0" w:line="256" w:lineRule="auto"/>
              <w:jc w:val="center"/>
              <w:rPr>
                <w:rFonts w:ascii="Arial" w:eastAsia="Calibri" w:hAnsi="Arial" w:cs="Arial"/>
                <w:sz w:val="24"/>
                <w:szCs w:val="24"/>
                <w:lang w:eastAsia="zh-CN"/>
              </w:rPr>
            </w:pPr>
          </w:p>
        </w:tc>
        <w:tc>
          <w:tcPr>
            <w:tcW w:w="2906" w:type="dxa"/>
            <w:vMerge w:val="restart"/>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both"/>
              <w:rPr>
                <w:rFonts w:ascii="Arial" w:eastAsia="Calibri" w:hAnsi="Arial" w:cs="Arial"/>
                <w:sz w:val="24"/>
                <w:szCs w:val="24"/>
                <w:lang w:eastAsia="zh-CN"/>
              </w:rPr>
            </w:pPr>
            <w:r>
              <w:rPr>
                <w:rFonts w:ascii="Arial" w:eastAsia="Calibri" w:hAnsi="Arial" w:cs="Arial"/>
                <w:sz w:val="24"/>
                <w:szCs w:val="24"/>
              </w:rPr>
              <w:t>Неисполнение юридическим лицом, индивидуальным предпринимателем предписаний, выданных в рамках ранее проведенных контрольных мероприятий (проверок)</w:t>
            </w:r>
          </w:p>
        </w:tc>
        <w:tc>
          <w:tcPr>
            <w:tcW w:w="2964"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both"/>
              <w:rPr>
                <w:rFonts w:ascii="Arial" w:eastAsia="Calibri" w:hAnsi="Arial" w:cs="Arial"/>
                <w:sz w:val="24"/>
                <w:szCs w:val="24"/>
                <w:lang w:eastAsia="zh-CN"/>
              </w:rPr>
            </w:pPr>
            <w:r>
              <w:rPr>
                <w:rFonts w:ascii="Arial" w:eastAsia="Calibri" w:hAnsi="Arial" w:cs="Arial"/>
                <w:sz w:val="24"/>
                <w:szCs w:val="24"/>
              </w:rPr>
              <w:t>Предписание, выданное в ходе проведенного контрольного мероприятия (проверки), юридическим лицом, индивидуальным предпринимателем не исполнено</w:t>
            </w:r>
          </w:p>
        </w:tc>
        <w:tc>
          <w:tcPr>
            <w:tcW w:w="2233"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hAnsi="Arial" w:cs="Arial"/>
                <w:sz w:val="24"/>
                <w:szCs w:val="24"/>
              </w:rPr>
              <w:t xml:space="preserve">Высокий уровень </w:t>
            </w:r>
            <w:proofErr w:type="spellStart"/>
            <w:r>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Журнал учета проверок, ведение которого осуществляется в ЕГИС ОКНД</w:t>
            </w:r>
          </w:p>
        </w:tc>
      </w:tr>
      <w:tr w:rsidR="00880C2B" w:rsidTr="00880C2B">
        <w:trPr>
          <w:jc w:val="center"/>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880C2B" w:rsidRDefault="00880C2B">
            <w:pPr>
              <w:spacing w:after="0" w:line="240" w:lineRule="auto"/>
              <w:rPr>
                <w:rFonts w:ascii="Arial" w:eastAsia="Calibri" w:hAnsi="Arial" w:cs="Arial"/>
                <w:sz w:val="24"/>
                <w:szCs w:val="24"/>
                <w:lang w:eastAsia="zh-CN"/>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880C2B" w:rsidRDefault="00880C2B">
            <w:pPr>
              <w:spacing w:after="0" w:line="240" w:lineRule="auto"/>
              <w:rPr>
                <w:rFonts w:ascii="Arial" w:eastAsia="Calibri" w:hAnsi="Arial" w:cs="Arial"/>
                <w:sz w:val="24"/>
                <w:szCs w:val="24"/>
                <w:lang w:eastAsia="zh-CN"/>
              </w:rPr>
            </w:pPr>
          </w:p>
        </w:tc>
        <w:tc>
          <w:tcPr>
            <w:tcW w:w="2964"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both"/>
              <w:rPr>
                <w:rFonts w:ascii="Arial" w:eastAsia="Calibri" w:hAnsi="Arial" w:cs="Arial"/>
                <w:sz w:val="24"/>
                <w:szCs w:val="24"/>
                <w:lang w:eastAsia="zh-CN"/>
              </w:rPr>
            </w:pPr>
            <w:r>
              <w:rPr>
                <w:rFonts w:ascii="Arial" w:eastAsia="Calibri" w:hAnsi="Arial" w:cs="Arial"/>
                <w:sz w:val="24"/>
                <w:szCs w:val="24"/>
              </w:rPr>
              <w:t xml:space="preserve">Предписание, выданное в ходе проведенного контрольного мероприятия </w:t>
            </w:r>
            <w:r>
              <w:rPr>
                <w:rFonts w:ascii="Arial" w:eastAsia="Calibri" w:hAnsi="Arial" w:cs="Arial"/>
                <w:sz w:val="24"/>
                <w:szCs w:val="24"/>
              </w:rPr>
              <w:lastRenderedPageBreak/>
              <w:t>(проверки), юридическим лицом, индивидуальным предпринимателем исполнено частично либо с нарушением сроков, установленных для его исполнения</w:t>
            </w:r>
          </w:p>
        </w:tc>
        <w:tc>
          <w:tcPr>
            <w:tcW w:w="2233"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hAnsi="Arial" w:cs="Arial"/>
                <w:sz w:val="24"/>
                <w:szCs w:val="24"/>
              </w:rPr>
              <w:lastRenderedPageBreak/>
              <w:t xml:space="preserve">Средний уровень </w:t>
            </w:r>
            <w:proofErr w:type="spellStart"/>
            <w:r>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 xml:space="preserve">Журнал учета проверок, ведение которого осуществляется в </w:t>
            </w:r>
            <w:r>
              <w:rPr>
                <w:rFonts w:ascii="Arial" w:eastAsia="Calibri" w:hAnsi="Arial" w:cs="Arial"/>
                <w:sz w:val="24"/>
                <w:szCs w:val="24"/>
              </w:rPr>
              <w:lastRenderedPageBreak/>
              <w:t>ЕГИС ОКНД</w:t>
            </w:r>
          </w:p>
        </w:tc>
      </w:tr>
      <w:tr w:rsidR="00880C2B" w:rsidTr="00880C2B">
        <w:trPr>
          <w:jc w:val="center"/>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880C2B" w:rsidRDefault="00880C2B">
            <w:pPr>
              <w:spacing w:after="0" w:line="240" w:lineRule="auto"/>
              <w:rPr>
                <w:rFonts w:ascii="Arial" w:eastAsia="Calibri" w:hAnsi="Arial" w:cs="Arial"/>
                <w:sz w:val="24"/>
                <w:szCs w:val="24"/>
                <w:lang w:eastAsia="zh-CN"/>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880C2B" w:rsidRDefault="00880C2B">
            <w:pPr>
              <w:spacing w:after="0" w:line="240" w:lineRule="auto"/>
              <w:rPr>
                <w:rFonts w:ascii="Arial" w:eastAsia="Calibri" w:hAnsi="Arial" w:cs="Arial"/>
                <w:sz w:val="24"/>
                <w:szCs w:val="24"/>
                <w:lang w:eastAsia="zh-CN"/>
              </w:rPr>
            </w:pPr>
          </w:p>
        </w:tc>
        <w:tc>
          <w:tcPr>
            <w:tcW w:w="2964"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both"/>
              <w:rPr>
                <w:rFonts w:ascii="Arial" w:eastAsia="Calibri" w:hAnsi="Arial" w:cs="Arial"/>
                <w:sz w:val="24"/>
                <w:szCs w:val="24"/>
                <w:lang w:eastAsia="zh-CN"/>
              </w:rPr>
            </w:pPr>
            <w:r>
              <w:rPr>
                <w:rFonts w:ascii="Arial" w:eastAsia="Calibri" w:hAnsi="Arial" w:cs="Arial"/>
                <w:sz w:val="24"/>
                <w:szCs w:val="24"/>
              </w:rPr>
              <w:t>Предписание, выданное в ходе проведенного контрольного мероприятия (проверки), юридическим лицом, индивидуальным предпринимателем исполнено полностью и в сроки, установленные для его исполнения</w:t>
            </w:r>
          </w:p>
        </w:tc>
        <w:tc>
          <w:tcPr>
            <w:tcW w:w="2233"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hAnsi="Arial" w:cs="Arial"/>
                <w:sz w:val="24"/>
                <w:szCs w:val="24"/>
              </w:rPr>
              <w:t xml:space="preserve">Низкий уровень </w:t>
            </w:r>
            <w:proofErr w:type="spellStart"/>
            <w:r>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Журнал учета проверок, ведение которого осуществляется в ЕГИС ОКНД</w:t>
            </w:r>
          </w:p>
        </w:tc>
      </w:tr>
      <w:tr w:rsidR="00880C2B" w:rsidTr="00880C2B">
        <w:trPr>
          <w:jc w:val="center"/>
        </w:trPr>
        <w:tc>
          <w:tcPr>
            <w:tcW w:w="561" w:type="dxa"/>
            <w:vMerge w:val="restart"/>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56" w:lineRule="auto"/>
              <w:jc w:val="center"/>
              <w:rPr>
                <w:rFonts w:ascii="Arial" w:eastAsia="Calibri" w:hAnsi="Arial" w:cs="Arial"/>
                <w:sz w:val="24"/>
                <w:szCs w:val="24"/>
                <w:lang w:eastAsia="zh-CN"/>
              </w:rPr>
            </w:pPr>
            <w:r>
              <w:rPr>
                <w:rFonts w:ascii="Arial" w:eastAsia="Calibri" w:hAnsi="Arial" w:cs="Arial"/>
                <w:sz w:val="24"/>
                <w:szCs w:val="24"/>
              </w:rPr>
              <w:t>4.</w:t>
            </w:r>
          </w:p>
        </w:tc>
        <w:tc>
          <w:tcPr>
            <w:tcW w:w="2906" w:type="dxa"/>
            <w:vMerge w:val="restart"/>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both"/>
              <w:rPr>
                <w:rFonts w:ascii="Arial" w:eastAsia="Calibri" w:hAnsi="Arial" w:cs="Arial"/>
                <w:sz w:val="24"/>
                <w:szCs w:val="24"/>
                <w:lang w:eastAsia="zh-CN"/>
              </w:rPr>
            </w:pPr>
            <w:r>
              <w:rPr>
                <w:rFonts w:ascii="Arial" w:eastAsia="Calibri" w:hAnsi="Arial" w:cs="Arial"/>
                <w:sz w:val="24"/>
                <w:szCs w:val="24"/>
              </w:rPr>
              <w:t xml:space="preserve">Поступление </w:t>
            </w:r>
            <w:r>
              <w:rPr>
                <w:rFonts w:ascii="Arial" w:eastAsia="Calibri" w:hAnsi="Arial" w:cs="Arial"/>
                <w:bCs/>
                <w:iCs/>
                <w:sz w:val="24"/>
                <w:szCs w:val="24"/>
              </w:rPr>
              <w:t>обращений и заявлений от граждан,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r>
              <w:rPr>
                <w:rFonts w:ascii="Arial" w:eastAsia="Calibri" w:hAnsi="Arial" w:cs="Arial"/>
                <w:sz w:val="24"/>
                <w:szCs w:val="24"/>
              </w:rPr>
              <w:t xml:space="preserve">, </w:t>
            </w:r>
            <w:r>
              <w:rPr>
                <w:rFonts w:ascii="Arial" w:eastAsia="Calibri" w:hAnsi="Arial" w:cs="Arial"/>
                <w:sz w:val="24"/>
                <w:szCs w:val="24"/>
              </w:rPr>
              <w:lastRenderedPageBreak/>
              <w:t xml:space="preserve">свидетельствующих о нарушении юридическим лицом, индивидуальным предпринимателем требований земельного законодательства </w:t>
            </w:r>
            <w:r>
              <w:rPr>
                <w:rFonts w:ascii="Arial" w:eastAsia="Calibri" w:hAnsi="Arial" w:cs="Arial"/>
                <w:bCs/>
                <w:iCs/>
                <w:sz w:val="24"/>
                <w:szCs w:val="24"/>
              </w:rPr>
              <w:t>(далее – обращение)</w:t>
            </w:r>
          </w:p>
        </w:tc>
        <w:tc>
          <w:tcPr>
            <w:tcW w:w="2964"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both"/>
              <w:rPr>
                <w:rFonts w:ascii="Arial" w:eastAsia="Calibri" w:hAnsi="Arial" w:cs="Arial"/>
                <w:sz w:val="24"/>
                <w:szCs w:val="24"/>
                <w:lang w:eastAsia="zh-CN"/>
              </w:rPr>
            </w:pPr>
            <w:r>
              <w:rPr>
                <w:rFonts w:ascii="Arial" w:eastAsia="Calibri" w:hAnsi="Arial" w:cs="Arial"/>
                <w:sz w:val="24"/>
                <w:szCs w:val="24"/>
              </w:rPr>
              <w:lastRenderedPageBreak/>
              <w:t xml:space="preserve">В течение года в орган муниципального земельного контроля поступило более 5 обращений </w:t>
            </w:r>
          </w:p>
        </w:tc>
        <w:tc>
          <w:tcPr>
            <w:tcW w:w="2233"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hAnsi="Arial" w:cs="Arial"/>
                <w:sz w:val="24"/>
                <w:szCs w:val="24"/>
              </w:rPr>
              <w:t xml:space="preserve">Высокий уровень </w:t>
            </w:r>
            <w:proofErr w:type="spellStart"/>
            <w:r>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Журнал учета проверок, ведение которого осуществляется в ЕГИС ОКНД</w:t>
            </w:r>
          </w:p>
        </w:tc>
      </w:tr>
      <w:tr w:rsidR="00880C2B" w:rsidTr="00880C2B">
        <w:trPr>
          <w:jc w:val="center"/>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880C2B" w:rsidRDefault="00880C2B">
            <w:pPr>
              <w:spacing w:after="0" w:line="240" w:lineRule="auto"/>
              <w:rPr>
                <w:rFonts w:ascii="Arial" w:eastAsia="Calibri" w:hAnsi="Arial" w:cs="Arial"/>
                <w:sz w:val="24"/>
                <w:szCs w:val="24"/>
                <w:lang w:eastAsia="zh-CN"/>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880C2B" w:rsidRDefault="00880C2B">
            <w:pPr>
              <w:spacing w:after="0" w:line="240" w:lineRule="auto"/>
              <w:rPr>
                <w:rFonts w:ascii="Arial" w:eastAsia="Calibri" w:hAnsi="Arial" w:cs="Arial"/>
                <w:sz w:val="24"/>
                <w:szCs w:val="24"/>
                <w:lang w:eastAsia="zh-CN"/>
              </w:rPr>
            </w:pPr>
          </w:p>
        </w:tc>
        <w:tc>
          <w:tcPr>
            <w:tcW w:w="2964"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both"/>
              <w:rPr>
                <w:rFonts w:ascii="Arial" w:eastAsia="Calibri" w:hAnsi="Arial" w:cs="Arial"/>
                <w:sz w:val="24"/>
                <w:szCs w:val="24"/>
                <w:lang w:eastAsia="zh-CN"/>
              </w:rPr>
            </w:pPr>
            <w:r>
              <w:rPr>
                <w:rFonts w:ascii="Arial" w:eastAsia="Calibri" w:hAnsi="Arial" w:cs="Arial"/>
                <w:sz w:val="24"/>
                <w:szCs w:val="24"/>
              </w:rPr>
              <w:t>В течение года в орган муниципального земельного контроля поступило не более 5 обращений</w:t>
            </w:r>
          </w:p>
        </w:tc>
        <w:tc>
          <w:tcPr>
            <w:tcW w:w="2233"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hAnsi="Arial" w:cs="Arial"/>
                <w:sz w:val="24"/>
                <w:szCs w:val="24"/>
              </w:rPr>
              <w:t xml:space="preserve">Средний уровень </w:t>
            </w:r>
            <w:proofErr w:type="spellStart"/>
            <w:r>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Журнал учета проверок, ведение которого осуществляется в ЕГИС ОКНД</w:t>
            </w:r>
          </w:p>
        </w:tc>
      </w:tr>
      <w:tr w:rsidR="00880C2B" w:rsidTr="00880C2B">
        <w:trPr>
          <w:jc w:val="center"/>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880C2B" w:rsidRDefault="00880C2B">
            <w:pPr>
              <w:spacing w:after="0" w:line="240" w:lineRule="auto"/>
              <w:rPr>
                <w:rFonts w:ascii="Arial" w:eastAsia="Calibri" w:hAnsi="Arial" w:cs="Arial"/>
                <w:sz w:val="24"/>
                <w:szCs w:val="24"/>
                <w:lang w:eastAsia="zh-CN"/>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880C2B" w:rsidRDefault="00880C2B">
            <w:pPr>
              <w:spacing w:after="0" w:line="240" w:lineRule="auto"/>
              <w:rPr>
                <w:rFonts w:ascii="Arial" w:eastAsia="Calibri" w:hAnsi="Arial" w:cs="Arial"/>
                <w:sz w:val="24"/>
                <w:szCs w:val="24"/>
                <w:lang w:eastAsia="zh-CN"/>
              </w:rPr>
            </w:pPr>
          </w:p>
        </w:tc>
        <w:tc>
          <w:tcPr>
            <w:tcW w:w="2964"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both"/>
              <w:rPr>
                <w:rFonts w:ascii="Arial" w:eastAsia="Calibri" w:hAnsi="Arial" w:cs="Arial"/>
                <w:sz w:val="24"/>
                <w:szCs w:val="24"/>
                <w:lang w:eastAsia="zh-CN"/>
              </w:rPr>
            </w:pPr>
            <w:r>
              <w:rPr>
                <w:rFonts w:ascii="Arial" w:eastAsia="Calibri" w:hAnsi="Arial" w:cs="Arial"/>
                <w:sz w:val="24"/>
                <w:szCs w:val="24"/>
              </w:rPr>
              <w:t xml:space="preserve">В течение года в орган муниципального земельного контроля обращения не </w:t>
            </w:r>
            <w:r>
              <w:rPr>
                <w:rFonts w:ascii="Arial" w:eastAsia="Calibri" w:hAnsi="Arial" w:cs="Arial"/>
                <w:sz w:val="24"/>
                <w:szCs w:val="24"/>
              </w:rPr>
              <w:lastRenderedPageBreak/>
              <w:t xml:space="preserve">поступали </w:t>
            </w:r>
          </w:p>
        </w:tc>
        <w:tc>
          <w:tcPr>
            <w:tcW w:w="2233"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hAnsi="Arial" w:cs="Arial"/>
                <w:sz w:val="24"/>
                <w:szCs w:val="24"/>
              </w:rPr>
              <w:lastRenderedPageBreak/>
              <w:t xml:space="preserve">Низкий уровень </w:t>
            </w:r>
            <w:proofErr w:type="spellStart"/>
            <w:r>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hideMark/>
          </w:tcPr>
          <w:p w:rsidR="00880C2B" w:rsidRDefault="00880C2B">
            <w:pPr>
              <w:suppressAutoHyphens/>
              <w:spacing w:after="0" w:line="240" w:lineRule="auto"/>
              <w:jc w:val="center"/>
              <w:rPr>
                <w:rFonts w:ascii="Arial" w:eastAsia="Calibri" w:hAnsi="Arial" w:cs="Arial"/>
                <w:sz w:val="24"/>
                <w:szCs w:val="24"/>
                <w:lang w:eastAsia="zh-CN"/>
              </w:rPr>
            </w:pPr>
            <w:r>
              <w:rPr>
                <w:rFonts w:ascii="Arial" w:eastAsia="Calibri" w:hAnsi="Arial" w:cs="Arial"/>
                <w:sz w:val="24"/>
                <w:szCs w:val="24"/>
              </w:rPr>
              <w:t xml:space="preserve">Журнал учета проверок, ведение которого осуществляется в </w:t>
            </w:r>
            <w:r>
              <w:rPr>
                <w:rFonts w:ascii="Arial" w:eastAsia="Calibri" w:hAnsi="Arial" w:cs="Arial"/>
                <w:sz w:val="24"/>
                <w:szCs w:val="24"/>
              </w:rPr>
              <w:lastRenderedPageBreak/>
              <w:t>ЕГИС ОКНД</w:t>
            </w:r>
          </w:p>
        </w:tc>
      </w:tr>
    </w:tbl>
    <w:p w:rsidR="00880C2B" w:rsidRDefault="00880C2B" w:rsidP="00880C2B">
      <w:pPr>
        <w:rPr>
          <w:rFonts w:ascii="Arial" w:eastAsia="Calibri" w:hAnsi="Arial" w:cs="Arial"/>
          <w:sz w:val="24"/>
          <w:szCs w:val="24"/>
        </w:rPr>
      </w:pPr>
    </w:p>
    <w:p w:rsidR="00880C2B" w:rsidRDefault="00880C2B" w:rsidP="00880C2B">
      <w:pPr>
        <w:ind w:firstLine="648"/>
        <w:rPr>
          <w:rFonts w:ascii="Arial" w:eastAsia="Times New Roman" w:hAnsi="Arial" w:cs="Arial"/>
          <w:sz w:val="24"/>
          <w:szCs w:val="24"/>
          <w:lang w:eastAsia="zh-CN"/>
        </w:rPr>
      </w:pPr>
    </w:p>
    <w:p w:rsidR="00880C2B" w:rsidRDefault="00880C2B" w:rsidP="00880C2B">
      <w:pPr>
        <w:spacing w:after="0"/>
        <w:rPr>
          <w:rFonts w:ascii="Arial" w:hAnsi="Arial" w:cs="Arial"/>
          <w:sz w:val="24"/>
          <w:szCs w:val="24"/>
        </w:rPr>
        <w:sectPr w:rsidR="00880C2B">
          <w:pgSz w:w="16838" w:h="11906" w:orient="landscape"/>
          <w:pgMar w:top="1701" w:right="1134" w:bottom="851" w:left="1134" w:header="709" w:footer="0" w:gutter="0"/>
          <w:cols w:space="720"/>
          <w:formProt w:val="0"/>
        </w:sectPr>
      </w:pPr>
    </w:p>
    <w:p w:rsidR="00880C2B" w:rsidRDefault="00880C2B" w:rsidP="00880C2B">
      <w:pPr>
        <w:pageBreakBefore/>
        <w:spacing w:after="0"/>
        <w:ind w:left="5954"/>
        <w:rPr>
          <w:rFonts w:ascii="Arial" w:hAnsi="Arial" w:cs="Arial"/>
          <w:sz w:val="24"/>
          <w:szCs w:val="24"/>
        </w:rPr>
      </w:pPr>
      <w:proofErr w:type="gramStart"/>
      <w:r>
        <w:rPr>
          <w:rFonts w:ascii="Arial" w:hAnsi="Arial" w:cs="Arial"/>
          <w:sz w:val="24"/>
          <w:szCs w:val="24"/>
        </w:rPr>
        <w:lastRenderedPageBreak/>
        <w:t>Приложение № 12</w:t>
      </w:r>
      <w:proofErr w:type="gramEnd"/>
      <w:r>
        <w:rPr>
          <w:rFonts w:ascii="Arial" w:hAnsi="Arial" w:cs="Arial"/>
          <w:sz w:val="24"/>
          <w:szCs w:val="24"/>
        </w:rPr>
        <w:t xml:space="preserve">                                                                                                                                                                                                                                                                                                                                                                                                                                                                                                                                                                                                                                                                                                                                                                                                                                                                                                                                                                                                                                                                                                                                                                                                                                                                                                                                                                                                                                                                                                                                                                                                                                                                                                                                                                                                                                                                                                                                                                                                                                                                                                                                                                                                                                                                                                                                                                                                                                                                                                                                                                                                                                                                                                                                                                                                                                                                                                                                                                                                                                                                                                                                                                                                                                                                                                                                                                                                                                                                                                                                                                                                                                                                                                                                                                                                                                                                                                                                                                                                                                                                                                                                                                                                                                                                                                                                                                                                                                                                                                                                                                                                                                                                                                                                                                                                                                                                                                                                                                                                                                                                                                                                                                                                                                                                                                                                                                                                                                                                                                                                                                                                                                                                                                                                                                                                                                                                                                                                                                                                                                                                                                                                                                                                                                                                                                                                                                                                                                                                                                                                                                                                                                                                                                                                                                                                                                                                                                                                                                                                                                                                                                                                                                                                                                                                                                                                                                                                                                                                                                                                                                                                                                                                                                                                                                                                                                                                                                                                                                                                                                                                                                                                                                                                                                                                                                                                                                                                                                                                                                                                                                                                                                                                                                                                                                                                                                                                                                                                                                                                                                                                                                                                                                                                                                                                                                                                                                                                                                                                                                                                                                                                                                                                                                                                                                                                                                                                                                                                                                                                                                                                                                                                                                                                                                                                                                                                                                                                                                                                                                                                                                                                                                                                                                                                                                                                                                                                                                                                                                                                                                                                                                                                                                                                                                                                                                                                                                                                                                                                                                                                                                                                                                                                                                                                                                                                                                                                                                                                                                                                                                                                                                                                                                                                                                                                                                                                                                                                                                                                                                                                                                                                                                                                                                                                                                                                                                                                                                                                                                                                                                                                                                                                                                                                                                                                                                                                                                                                                                                                                                                                                                                                                                                                                                                                                                                                                                                                                                                                                                                                                                                                                                                                                                                                                                                                                                                                                                                                                                                                                                                                                                                                                                                                                                                                                                                                                                                                                                                                                                                                                                                                                                                                                                                                                                                                                                                                                                                                                                                                                                                                                                                                                                                                                                                                                                                                                                                                                                                                                                                                                                                                                                                                                                                                                                                                                                                                                                                                                                                                                                                                                                                                                                                                                                                                                                                                                                                                                                                                                                                                                                                                                                                                                                                                                                                                                                                                                                                                                                                                                                                                                                                                                                                                                                                                                                                                                                                                                                                                                                                                                                                                                                                                                                                                                                                                                                                                                                                                                                                                                                                                                                                                                                                                                                                                                                                                                                                                                                                                                                                                                                                                                                                                                                                                                                                                                                                                                                                                                                                                                                                                                                                                                                                                                                                                                                                                                                                                                                                                                                                                                                                                                                                                                                                                                                                                                                                                                                                                                                                                                                                                                                                                                                                                                                                                                                                                                                                                                                                                                                                                                                                                                                                                                                                                                                                                                                                                                                                                                                                                                                                                                                                                                                                                                                                                                                                                                                                                                                                                                                                                                                                                                                                                                                                                                                                                                                                                                                                                                                                                                                                                                                                                                                                                                                                                                                                                                                                                                                                                                                                                                                                                                                                                                                                                                                                                                                                                                                                                                                                                                                                                                                                                                                                                                                                                                                                                                                                                                                                                                                                                                                                                                                                                                                                                                                                                                                                                                                                                                                                                                                                                                                                                                                                                                                                                                                                                                                                                                                                                                                                                                                                                                                                                                                                                                                                                                                                                                                                                                                                                                                                                                                                                                                                                                                                                                                                                                                                                                                                                                                                                                                                                                                                                                                                                                                                                                                                                                                                                                                                                                                                                                                                                                                                                                                                                                                                                                                                                                                                                                                                                                                                                                                                                                                                                                                                                                                                                                                                                                                                                                                                                                                                                                                                                                                                                                                                                                                                                                                                                                                                                                                                                                                                                                                                                                                                                                                                                                                                                                                                                                                                                                                                                                                                                                                                                                                                                                                                                                                                                                                                                                                                                                                                                                                                                                                                                                                                                                                                                                                                                                                                                                                                                                                                                                                                                                                                                                                                                                                                                                                                                                                                                                                                                                                                                                                                                                                                                                                                                                                                                                                                                                                                                                                                                                                                                                                                                                                                                                                                                                                                                                                                                                                                                                                                                                                                                                                                                                                                                                                                                                                                                                                                                                                                                                                                                                                                                                                                                                                                                                                                                                                                                                                                                                                                                                                                                                                                                                                                                                                                                                                                                                                                                                                                                                                                                                                                                                                                                                                                                                                                                                                                                                                                                                                                                                                                                                                                                                                                                                                                                                                                                                                                                                                                                                                                                                                                                                                                                                                                                                                                                                                                                                                                                                                                                                                                                                                                                                                                                                                                                                                                                                                                                                                                                                                                                                                                                                                                                                                                                                                                                                                                                                                                                                                                                                                                                                                                                                                                                                                                                                                                                                                                                                                                                                                                                                                                                                                                                                                                                                                                                                                                                                                                                                                                                                                                                                                                                                                                                                                                                                                                                                                                                                                                                                                                                                                                                                                                                                                                                                                                                                                                                                                                                                                                                                                                                                                                                к Регламенту </w:t>
      </w:r>
    </w:p>
    <w:p w:rsidR="00880C2B" w:rsidRDefault="00880C2B" w:rsidP="00880C2B">
      <w:pPr>
        <w:tabs>
          <w:tab w:val="left" w:pos="6237"/>
        </w:tabs>
        <w:spacing w:after="0"/>
        <w:ind w:left="6237"/>
        <w:rPr>
          <w:rFonts w:ascii="Arial" w:hAnsi="Arial" w:cs="Arial"/>
          <w:sz w:val="24"/>
          <w:szCs w:val="24"/>
        </w:rPr>
      </w:pPr>
    </w:p>
    <w:p w:rsidR="00880C2B" w:rsidRDefault="00880C2B" w:rsidP="00880C2B">
      <w:pPr>
        <w:tabs>
          <w:tab w:val="left" w:pos="6237"/>
        </w:tabs>
        <w:spacing w:after="0"/>
        <w:ind w:left="6237"/>
        <w:rPr>
          <w:rFonts w:ascii="Arial" w:hAnsi="Arial" w:cs="Arial"/>
          <w:sz w:val="24"/>
          <w:szCs w:val="24"/>
        </w:rPr>
      </w:pPr>
    </w:p>
    <w:p w:rsidR="00880C2B" w:rsidRDefault="00880C2B" w:rsidP="00880C2B">
      <w:pPr>
        <w:keepNext/>
        <w:widowControl w:val="0"/>
        <w:spacing w:after="0"/>
        <w:jc w:val="center"/>
        <w:rPr>
          <w:rFonts w:ascii="Arial" w:hAnsi="Arial" w:cs="Arial"/>
          <w:sz w:val="24"/>
          <w:szCs w:val="24"/>
        </w:rPr>
      </w:pPr>
      <w:r>
        <w:rPr>
          <w:rFonts w:ascii="Arial" w:hAnsi="Arial" w:cs="Arial"/>
          <w:sz w:val="24"/>
          <w:szCs w:val="24"/>
        </w:rPr>
        <w:t>Типовая форма возражения на предостережение</w:t>
      </w:r>
    </w:p>
    <w:p w:rsidR="00880C2B" w:rsidRDefault="00880C2B" w:rsidP="00880C2B">
      <w:pPr>
        <w:keepNext/>
        <w:widowControl w:val="0"/>
        <w:spacing w:after="0"/>
        <w:jc w:val="center"/>
        <w:rPr>
          <w:rFonts w:ascii="Arial" w:hAnsi="Arial" w:cs="Arial"/>
          <w:sz w:val="24"/>
          <w:szCs w:val="24"/>
        </w:rPr>
      </w:pPr>
      <w:r>
        <w:rPr>
          <w:rFonts w:ascii="Arial" w:hAnsi="Arial" w:cs="Arial"/>
          <w:sz w:val="24"/>
          <w:szCs w:val="24"/>
        </w:rPr>
        <w:t>о недопустимости нарушения обязательных требований</w:t>
      </w:r>
    </w:p>
    <w:p w:rsidR="00880C2B" w:rsidRDefault="00880C2B" w:rsidP="00880C2B">
      <w:pPr>
        <w:pStyle w:val="17"/>
        <w:ind w:left="4820"/>
        <w:rPr>
          <w:rFonts w:ascii="Arial" w:hAnsi="Arial" w:cs="Arial"/>
          <w:sz w:val="24"/>
          <w:szCs w:val="24"/>
        </w:rPr>
      </w:pPr>
      <w:r>
        <w:rPr>
          <w:rFonts w:ascii="Arial" w:hAnsi="Arial" w:cs="Arial"/>
          <w:sz w:val="24"/>
          <w:szCs w:val="24"/>
        </w:rPr>
        <w:t>________________________________</w:t>
      </w:r>
      <w:r>
        <w:rPr>
          <w:rFonts w:ascii="Arial" w:hAnsi="Arial" w:cs="Arial"/>
          <w:color w:val="4F81BD"/>
          <w:sz w:val="24"/>
          <w:szCs w:val="24"/>
        </w:rPr>
        <w:t xml:space="preserve"> </w:t>
      </w:r>
      <w:r>
        <w:rPr>
          <w:rFonts w:ascii="Arial" w:hAnsi="Arial" w:cs="Arial"/>
          <w:sz w:val="24"/>
          <w:szCs w:val="24"/>
        </w:rPr>
        <w:t>(полное наименование органа муниципального контроля)</w:t>
      </w:r>
    </w:p>
    <w:p w:rsidR="00880C2B" w:rsidRDefault="00880C2B" w:rsidP="00880C2B">
      <w:pPr>
        <w:pStyle w:val="17"/>
        <w:ind w:left="4820"/>
        <w:rPr>
          <w:rFonts w:ascii="Arial" w:hAnsi="Arial" w:cs="Arial"/>
          <w:sz w:val="24"/>
          <w:szCs w:val="24"/>
        </w:rPr>
      </w:pPr>
      <w:r>
        <w:rPr>
          <w:rFonts w:ascii="Arial" w:hAnsi="Arial" w:cs="Arial"/>
          <w:sz w:val="24"/>
          <w:szCs w:val="24"/>
        </w:rPr>
        <w:t>адрес:__________________________,</w:t>
      </w:r>
    </w:p>
    <w:p w:rsidR="00880C2B" w:rsidRDefault="00880C2B" w:rsidP="00880C2B">
      <w:pPr>
        <w:pStyle w:val="17"/>
        <w:ind w:left="4820"/>
        <w:rPr>
          <w:rFonts w:ascii="Arial" w:hAnsi="Arial" w:cs="Arial"/>
          <w:sz w:val="24"/>
          <w:szCs w:val="24"/>
        </w:rPr>
      </w:pPr>
      <w:r>
        <w:rPr>
          <w:rFonts w:ascii="Arial" w:hAnsi="Arial" w:cs="Arial"/>
          <w:sz w:val="24"/>
          <w:szCs w:val="24"/>
        </w:rPr>
        <w:t>телефон:________________________,</w:t>
      </w:r>
      <w:r>
        <w:rPr>
          <w:rFonts w:ascii="Arial" w:hAnsi="Arial" w:cs="Arial"/>
          <w:sz w:val="24"/>
          <w:szCs w:val="24"/>
        </w:rPr>
        <w:br/>
        <w:t>факс:___________________________,</w:t>
      </w:r>
    </w:p>
    <w:p w:rsidR="00880C2B" w:rsidRDefault="00880C2B" w:rsidP="00880C2B">
      <w:pPr>
        <w:pStyle w:val="17"/>
        <w:ind w:left="4820"/>
        <w:rPr>
          <w:rFonts w:ascii="Arial" w:hAnsi="Arial" w:cs="Arial"/>
          <w:sz w:val="24"/>
          <w:szCs w:val="24"/>
        </w:rPr>
      </w:pPr>
      <w:r>
        <w:rPr>
          <w:rFonts w:ascii="Arial" w:hAnsi="Arial" w:cs="Arial"/>
          <w:sz w:val="24"/>
          <w:szCs w:val="24"/>
        </w:rPr>
        <w:t>e-</w:t>
      </w:r>
      <w:proofErr w:type="spellStart"/>
      <w:r>
        <w:rPr>
          <w:rFonts w:ascii="Arial" w:hAnsi="Arial" w:cs="Arial"/>
          <w:sz w:val="24"/>
          <w:szCs w:val="24"/>
        </w:rPr>
        <w:t>mail</w:t>
      </w:r>
      <w:proofErr w:type="spellEnd"/>
      <w:r>
        <w:rPr>
          <w:rFonts w:ascii="Arial" w:hAnsi="Arial" w:cs="Arial"/>
          <w:sz w:val="24"/>
          <w:szCs w:val="24"/>
        </w:rPr>
        <w:t>:__________________________,</w:t>
      </w:r>
    </w:p>
    <w:p w:rsidR="00880C2B" w:rsidRDefault="00880C2B" w:rsidP="00880C2B">
      <w:pPr>
        <w:pStyle w:val="17"/>
        <w:ind w:left="4820"/>
        <w:jc w:val="right"/>
        <w:rPr>
          <w:rFonts w:ascii="Arial" w:hAnsi="Arial" w:cs="Arial"/>
          <w:sz w:val="24"/>
          <w:szCs w:val="24"/>
        </w:rPr>
      </w:pPr>
    </w:p>
    <w:p w:rsidR="00880C2B" w:rsidRDefault="00880C2B" w:rsidP="00880C2B">
      <w:pPr>
        <w:pStyle w:val="17"/>
        <w:ind w:left="4820"/>
        <w:rPr>
          <w:rFonts w:ascii="Arial" w:hAnsi="Arial" w:cs="Arial"/>
          <w:sz w:val="24"/>
          <w:szCs w:val="24"/>
        </w:rPr>
      </w:pPr>
      <w:r>
        <w:rPr>
          <w:rFonts w:ascii="Arial" w:hAnsi="Arial" w:cs="Arial"/>
          <w:sz w:val="24"/>
          <w:szCs w:val="24"/>
        </w:rPr>
        <w:t>от ________________________________</w:t>
      </w:r>
    </w:p>
    <w:p w:rsidR="00880C2B" w:rsidRDefault="00880C2B" w:rsidP="00880C2B">
      <w:pPr>
        <w:pStyle w:val="17"/>
        <w:ind w:left="4820"/>
        <w:jc w:val="right"/>
        <w:rPr>
          <w:rFonts w:ascii="Arial" w:hAnsi="Arial" w:cs="Arial"/>
          <w:sz w:val="24"/>
          <w:szCs w:val="24"/>
        </w:rPr>
      </w:pPr>
    </w:p>
    <w:p w:rsidR="00880C2B" w:rsidRDefault="00880C2B" w:rsidP="00880C2B">
      <w:pPr>
        <w:pStyle w:val="17"/>
        <w:ind w:left="4820"/>
        <w:rPr>
          <w:rFonts w:ascii="Arial" w:hAnsi="Arial" w:cs="Arial"/>
          <w:sz w:val="24"/>
          <w:szCs w:val="24"/>
        </w:rPr>
      </w:pPr>
      <w:r>
        <w:rPr>
          <w:rFonts w:ascii="Arial" w:hAnsi="Arial" w:cs="Arial"/>
          <w:sz w:val="24"/>
          <w:szCs w:val="24"/>
        </w:rPr>
        <w:t>ИНН____________________________</w:t>
      </w:r>
    </w:p>
    <w:p w:rsidR="00880C2B" w:rsidRDefault="00880C2B" w:rsidP="00880C2B">
      <w:pPr>
        <w:pStyle w:val="17"/>
        <w:ind w:left="4820"/>
        <w:rPr>
          <w:rFonts w:ascii="Arial" w:hAnsi="Arial" w:cs="Arial"/>
          <w:sz w:val="24"/>
          <w:szCs w:val="24"/>
        </w:rPr>
      </w:pPr>
      <w:r>
        <w:rPr>
          <w:rFonts w:ascii="Arial" w:hAnsi="Arial" w:cs="Arial"/>
          <w:sz w:val="24"/>
          <w:szCs w:val="24"/>
        </w:rPr>
        <w:t>ОГРН (ОГРНИП)_________________</w:t>
      </w:r>
    </w:p>
    <w:p w:rsidR="00880C2B" w:rsidRDefault="00880C2B" w:rsidP="00880C2B">
      <w:pPr>
        <w:pStyle w:val="17"/>
        <w:ind w:left="4820"/>
        <w:rPr>
          <w:rFonts w:ascii="Arial" w:hAnsi="Arial" w:cs="Arial"/>
          <w:sz w:val="24"/>
          <w:szCs w:val="24"/>
        </w:rPr>
      </w:pPr>
      <w:r>
        <w:rPr>
          <w:rFonts w:ascii="Arial" w:hAnsi="Arial" w:cs="Arial"/>
          <w:sz w:val="24"/>
          <w:szCs w:val="24"/>
        </w:rPr>
        <w:t>адрес: __________________________,</w:t>
      </w:r>
    </w:p>
    <w:p w:rsidR="00880C2B" w:rsidRDefault="00880C2B" w:rsidP="00880C2B">
      <w:pPr>
        <w:pStyle w:val="17"/>
        <w:ind w:left="4820"/>
        <w:rPr>
          <w:rFonts w:ascii="Arial" w:hAnsi="Arial" w:cs="Arial"/>
          <w:sz w:val="24"/>
          <w:szCs w:val="24"/>
        </w:rPr>
      </w:pPr>
      <w:r>
        <w:rPr>
          <w:rFonts w:ascii="Arial" w:hAnsi="Arial" w:cs="Arial"/>
          <w:sz w:val="24"/>
          <w:szCs w:val="24"/>
        </w:rPr>
        <w:t>телефон:________________________, факс:___________________________,</w:t>
      </w:r>
    </w:p>
    <w:p w:rsidR="00880C2B" w:rsidRDefault="00880C2B" w:rsidP="00880C2B">
      <w:pPr>
        <w:pStyle w:val="17"/>
        <w:ind w:left="4820"/>
        <w:rPr>
          <w:rFonts w:ascii="Arial" w:hAnsi="Arial" w:cs="Arial"/>
          <w:sz w:val="24"/>
          <w:szCs w:val="24"/>
        </w:rPr>
      </w:pPr>
      <w:r>
        <w:rPr>
          <w:rFonts w:ascii="Arial" w:hAnsi="Arial" w:cs="Arial"/>
          <w:sz w:val="24"/>
          <w:szCs w:val="24"/>
        </w:rPr>
        <w:t>e-</w:t>
      </w:r>
      <w:proofErr w:type="spellStart"/>
      <w:r>
        <w:rPr>
          <w:rFonts w:ascii="Arial" w:hAnsi="Arial" w:cs="Arial"/>
          <w:sz w:val="24"/>
          <w:szCs w:val="24"/>
        </w:rPr>
        <w:t>mail</w:t>
      </w:r>
      <w:proofErr w:type="spellEnd"/>
      <w:r>
        <w:rPr>
          <w:rFonts w:ascii="Arial" w:hAnsi="Arial" w:cs="Arial"/>
          <w:sz w:val="24"/>
          <w:szCs w:val="24"/>
        </w:rPr>
        <w:t>:__________________________.</w:t>
      </w:r>
    </w:p>
    <w:p w:rsidR="00880C2B" w:rsidRDefault="00880C2B" w:rsidP="00880C2B">
      <w:pPr>
        <w:pStyle w:val="17"/>
        <w:ind w:firstLine="709"/>
        <w:rPr>
          <w:rFonts w:ascii="Arial" w:hAnsi="Arial" w:cs="Arial"/>
          <w:sz w:val="24"/>
          <w:szCs w:val="24"/>
        </w:rPr>
      </w:pPr>
    </w:p>
    <w:p w:rsidR="00880C2B" w:rsidRDefault="00880C2B" w:rsidP="00880C2B">
      <w:pPr>
        <w:pStyle w:val="17"/>
        <w:ind w:firstLine="709"/>
        <w:rPr>
          <w:rFonts w:ascii="Arial" w:hAnsi="Arial" w:cs="Arial"/>
          <w:sz w:val="24"/>
          <w:szCs w:val="24"/>
        </w:rPr>
      </w:pPr>
    </w:p>
    <w:p w:rsidR="00880C2B" w:rsidRDefault="00880C2B" w:rsidP="00880C2B">
      <w:pPr>
        <w:pStyle w:val="17"/>
        <w:ind w:firstLine="709"/>
        <w:jc w:val="center"/>
        <w:rPr>
          <w:rFonts w:ascii="Arial" w:hAnsi="Arial" w:cs="Arial"/>
          <w:sz w:val="24"/>
          <w:szCs w:val="24"/>
        </w:rPr>
      </w:pPr>
      <w:r>
        <w:rPr>
          <w:rFonts w:ascii="Arial" w:hAnsi="Arial" w:cs="Arial"/>
          <w:sz w:val="24"/>
          <w:szCs w:val="24"/>
        </w:rPr>
        <w:t>Возражение</w:t>
      </w:r>
    </w:p>
    <w:p w:rsidR="00880C2B" w:rsidRDefault="00880C2B" w:rsidP="00880C2B">
      <w:pPr>
        <w:pStyle w:val="17"/>
        <w:ind w:firstLine="709"/>
        <w:jc w:val="center"/>
        <w:rPr>
          <w:rFonts w:ascii="Arial" w:hAnsi="Arial" w:cs="Arial"/>
          <w:sz w:val="24"/>
          <w:szCs w:val="24"/>
        </w:rPr>
      </w:pPr>
      <w:r>
        <w:rPr>
          <w:rFonts w:ascii="Arial" w:hAnsi="Arial" w:cs="Arial"/>
          <w:sz w:val="24"/>
          <w:szCs w:val="24"/>
        </w:rPr>
        <w:t>на предостережение о недопустимости нарушения</w:t>
      </w:r>
    </w:p>
    <w:p w:rsidR="00880C2B" w:rsidRDefault="00880C2B" w:rsidP="00880C2B">
      <w:pPr>
        <w:pStyle w:val="17"/>
        <w:ind w:firstLine="709"/>
        <w:jc w:val="center"/>
        <w:rPr>
          <w:rFonts w:ascii="Arial" w:hAnsi="Arial" w:cs="Arial"/>
          <w:sz w:val="24"/>
          <w:szCs w:val="24"/>
        </w:rPr>
      </w:pPr>
      <w:r>
        <w:rPr>
          <w:rFonts w:ascii="Arial" w:hAnsi="Arial" w:cs="Arial"/>
          <w:sz w:val="24"/>
          <w:szCs w:val="24"/>
        </w:rPr>
        <w:t>обязательных требований</w:t>
      </w:r>
    </w:p>
    <w:p w:rsidR="00880C2B" w:rsidRDefault="00880C2B" w:rsidP="00880C2B">
      <w:pPr>
        <w:pStyle w:val="17"/>
        <w:ind w:firstLine="709"/>
        <w:jc w:val="center"/>
        <w:rPr>
          <w:rFonts w:ascii="Arial" w:hAnsi="Arial" w:cs="Arial"/>
          <w:sz w:val="24"/>
          <w:szCs w:val="24"/>
        </w:rPr>
      </w:pPr>
    </w:p>
    <w:p w:rsidR="00880C2B" w:rsidRDefault="00880C2B" w:rsidP="00880C2B">
      <w:pPr>
        <w:pStyle w:val="17"/>
        <w:jc w:val="both"/>
        <w:rPr>
          <w:rFonts w:ascii="Arial" w:hAnsi="Arial" w:cs="Arial"/>
          <w:sz w:val="24"/>
          <w:szCs w:val="24"/>
        </w:rPr>
      </w:pPr>
      <w:r>
        <w:rPr>
          <w:rFonts w:ascii="Arial" w:hAnsi="Arial" w:cs="Arial"/>
          <w:sz w:val="24"/>
          <w:szCs w:val="24"/>
        </w:rPr>
        <w:t>__________________________________________________________________</w:t>
      </w:r>
    </w:p>
    <w:p w:rsidR="00880C2B" w:rsidRDefault="00880C2B" w:rsidP="00880C2B">
      <w:pPr>
        <w:pStyle w:val="17"/>
        <w:tabs>
          <w:tab w:val="left" w:pos="9355"/>
        </w:tabs>
        <w:ind w:right="-1"/>
        <w:rPr>
          <w:rFonts w:ascii="Arial" w:hAnsi="Arial" w:cs="Arial"/>
          <w:sz w:val="24"/>
          <w:szCs w:val="24"/>
        </w:rPr>
      </w:pPr>
      <w:r>
        <w:rPr>
          <w:rFonts w:ascii="Arial" w:hAnsi="Arial" w:cs="Arial"/>
          <w:sz w:val="24"/>
          <w:szCs w:val="24"/>
        </w:rPr>
        <w:t>_________________________________________________________________</w:t>
      </w:r>
    </w:p>
    <w:p w:rsidR="00880C2B" w:rsidRDefault="00880C2B" w:rsidP="00880C2B">
      <w:pPr>
        <w:pStyle w:val="17"/>
        <w:ind w:right="141"/>
        <w:rPr>
          <w:rFonts w:ascii="Arial" w:hAnsi="Arial" w:cs="Arial"/>
          <w:i/>
          <w:sz w:val="24"/>
          <w:szCs w:val="24"/>
        </w:rPr>
      </w:pPr>
    </w:p>
    <w:p w:rsidR="00880C2B" w:rsidRDefault="00880C2B" w:rsidP="00880C2B">
      <w:pPr>
        <w:pStyle w:val="17"/>
        <w:tabs>
          <w:tab w:val="left" w:pos="9355"/>
        </w:tabs>
        <w:ind w:right="-1"/>
        <w:rPr>
          <w:rFonts w:ascii="Arial" w:hAnsi="Arial" w:cs="Arial"/>
          <w:sz w:val="24"/>
          <w:szCs w:val="24"/>
        </w:rPr>
      </w:pPr>
      <w:r>
        <w:rPr>
          <w:rFonts w:ascii="Arial" w:hAnsi="Arial" w:cs="Arial"/>
          <w:sz w:val="24"/>
          <w:szCs w:val="24"/>
        </w:rPr>
        <w:t>было получено Предостережение от «____»________20__ г. №____</w:t>
      </w:r>
      <w:r>
        <w:rPr>
          <w:rFonts w:ascii="Arial" w:hAnsi="Arial" w:cs="Arial"/>
          <w:sz w:val="24"/>
          <w:szCs w:val="24"/>
        </w:rPr>
        <w:br/>
        <w:t>о недопустимости нарушения обязательных требований:_________________</w:t>
      </w:r>
    </w:p>
    <w:p w:rsidR="00880C2B" w:rsidRDefault="00880C2B" w:rsidP="00880C2B">
      <w:pPr>
        <w:pStyle w:val="17"/>
        <w:tabs>
          <w:tab w:val="left" w:pos="9355"/>
        </w:tabs>
        <w:ind w:right="-1"/>
        <w:rPr>
          <w:rFonts w:ascii="Arial" w:hAnsi="Arial" w:cs="Arial"/>
          <w:sz w:val="24"/>
          <w:szCs w:val="24"/>
        </w:rPr>
      </w:pPr>
      <w:r>
        <w:rPr>
          <w:rFonts w:ascii="Arial" w:hAnsi="Arial" w:cs="Arial"/>
          <w:sz w:val="24"/>
          <w:szCs w:val="24"/>
        </w:rPr>
        <w:t>_________________________________________________________________</w:t>
      </w:r>
    </w:p>
    <w:p w:rsidR="00880C2B" w:rsidRDefault="00880C2B" w:rsidP="00880C2B">
      <w:pPr>
        <w:pStyle w:val="17"/>
        <w:tabs>
          <w:tab w:val="left" w:pos="9355"/>
        </w:tabs>
        <w:ind w:right="-1"/>
        <w:rPr>
          <w:rFonts w:ascii="Arial" w:hAnsi="Arial" w:cs="Arial"/>
          <w:sz w:val="24"/>
          <w:szCs w:val="24"/>
        </w:rPr>
      </w:pPr>
      <w:r>
        <w:rPr>
          <w:rFonts w:ascii="Arial" w:hAnsi="Arial" w:cs="Arial"/>
          <w:sz w:val="24"/>
          <w:szCs w:val="24"/>
        </w:rPr>
        <w:t>_________________________________________________________________</w:t>
      </w:r>
    </w:p>
    <w:p w:rsidR="00880C2B" w:rsidRDefault="00880C2B" w:rsidP="00880C2B">
      <w:pPr>
        <w:pStyle w:val="17"/>
        <w:tabs>
          <w:tab w:val="left" w:pos="9355"/>
        </w:tabs>
        <w:ind w:right="-1"/>
        <w:rPr>
          <w:rFonts w:ascii="Arial" w:hAnsi="Arial" w:cs="Arial"/>
          <w:sz w:val="24"/>
          <w:szCs w:val="24"/>
        </w:rPr>
      </w:pPr>
      <w:r>
        <w:rPr>
          <w:rFonts w:ascii="Arial" w:hAnsi="Arial" w:cs="Arial"/>
          <w:sz w:val="24"/>
          <w:szCs w:val="24"/>
        </w:rPr>
        <w:t>_________________________________________________________________,</w:t>
      </w:r>
    </w:p>
    <w:p w:rsidR="00880C2B" w:rsidRDefault="00880C2B" w:rsidP="00880C2B">
      <w:pPr>
        <w:pStyle w:val="17"/>
        <w:ind w:right="141"/>
        <w:rPr>
          <w:rFonts w:ascii="Arial" w:hAnsi="Arial" w:cs="Arial"/>
          <w:i/>
          <w:sz w:val="24"/>
          <w:szCs w:val="24"/>
        </w:rPr>
      </w:pPr>
    </w:p>
    <w:p w:rsidR="00880C2B" w:rsidRDefault="00880C2B" w:rsidP="00880C2B">
      <w:pPr>
        <w:pStyle w:val="17"/>
        <w:ind w:right="283"/>
        <w:jc w:val="both"/>
        <w:rPr>
          <w:rFonts w:ascii="Arial" w:hAnsi="Arial" w:cs="Arial"/>
          <w:sz w:val="24"/>
          <w:szCs w:val="24"/>
        </w:rPr>
      </w:pPr>
      <w:r>
        <w:rPr>
          <w:rFonts w:ascii="Arial" w:hAnsi="Arial" w:cs="Arial"/>
          <w:sz w:val="24"/>
          <w:szCs w:val="24"/>
        </w:rPr>
        <w:t>предусмотренных:________________________________________________ ________________________________________________________________</w:t>
      </w:r>
    </w:p>
    <w:p w:rsidR="00880C2B" w:rsidRDefault="00880C2B" w:rsidP="00880C2B">
      <w:pPr>
        <w:pStyle w:val="17"/>
        <w:ind w:right="141"/>
        <w:rPr>
          <w:rFonts w:ascii="Arial" w:hAnsi="Arial" w:cs="Arial"/>
          <w:sz w:val="24"/>
          <w:szCs w:val="24"/>
        </w:rPr>
      </w:pPr>
      <w:r>
        <w:rPr>
          <w:rFonts w:ascii="Arial" w:hAnsi="Arial" w:cs="Arial"/>
          <w:sz w:val="24"/>
          <w:szCs w:val="24"/>
        </w:rPr>
        <w:t>_________________________________________________________________</w:t>
      </w:r>
    </w:p>
    <w:p w:rsidR="00880C2B" w:rsidRDefault="00880C2B" w:rsidP="00880C2B">
      <w:pPr>
        <w:pStyle w:val="17"/>
        <w:jc w:val="both"/>
        <w:rPr>
          <w:rFonts w:ascii="Arial" w:hAnsi="Arial" w:cs="Arial"/>
          <w:sz w:val="24"/>
          <w:szCs w:val="24"/>
        </w:rPr>
      </w:pPr>
      <w:r>
        <w:rPr>
          <w:rFonts w:ascii="Arial" w:hAnsi="Arial" w:cs="Arial"/>
          <w:sz w:val="24"/>
          <w:szCs w:val="24"/>
        </w:rPr>
        <w:t>_______________________________________________________________</w:t>
      </w:r>
    </w:p>
    <w:p w:rsidR="00880C2B" w:rsidRDefault="00880C2B" w:rsidP="00880C2B">
      <w:pPr>
        <w:pStyle w:val="17"/>
        <w:ind w:right="141"/>
        <w:rPr>
          <w:rFonts w:ascii="Arial" w:hAnsi="Arial" w:cs="Arial"/>
          <w:sz w:val="24"/>
          <w:szCs w:val="24"/>
        </w:rPr>
      </w:pPr>
      <w:r>
        <w:rPr>
          <w:rFonts w:ascii="Arial" w:hAnsi="Arial" w:cs="Arial"/>
          <w:sz w:val="24"/>
          <w:szCs w:val="24"/>
        </w:rPr>
        <w:t>_________________________________________________________________</w:t>
      </w:r>
    </w:p>
    <w:p w:rsidR="00880C2B" w:rsidRDefault="00880C2B" w:rsidP="00880C2B">
      <w:pPr>
        <w:pStyle w:val="17"/>
        <w:ind w:right="141"/>
        <w:rPr>
          <w:rFonts w:ascii="Arial" w:hAnsi="Arial" w:cs="Arial"/>
          <w:i/>
          <w:sz w:val="24"/>
          <w:szCs w:val="24"/>
        </w:rPr>
      </w:pPr>
    </w:p>
    <w:p w:rsidR="00880C2B" w:rsidRDefault="00880C2B" w:rsidP="00880C2B">
      <w:pPr>
        <w:pStyle w:val="17"/>
        <w:ind w:right="141"/>
        <w:rPr>
          <w:rFonts w:ascii="Arial" w:hAnsi="Arial" w:cs="Arial"/>
          <w:sz w:val="24"/>
          <w:szCs w:val="24"/>
        </w:rPr>
      </w:pPr>
      <w:r>
        <w:rPr>
          <w:rFonts w:ascii="Arial" w:hAnsi="Arial" w:cs="Arial"/>
          <w:sz w:val="24"/>
          <w:szCs w:val="24"/>
        </w:rPr>
        <w:t>с вынесенным Предостережением не согласе</w:t>
      </w:r>
      <w:proofErr w:type="gramStart"/>
      <w:r>
        <w:rPr>
          <w:rFonts w:ascii="Arial" w:hAnsi="Arial" w:cs="Arial"/>
          <w:sz w:val="24"/>
          <w:szCs w:val="24"/>
        </w:rPr>
        <w:t>н(</w:t>
      </w:r>
      <w:proofErr w:type="gramEnd"/>
      <w:r>
        <w:rPr>
          <w:rFonts w:ascii="Arial" w:hAnsi="Arial" w:cs="Arial"/>
          <w:sz w:val="24"/>
          <w:szCs w:val="24"/>
        </w:rPr>
        <w:t>но), так как _________________________________________________________________</w:t>
      </w:r>
    </w:p>
    <w:p w:rsidR="00880C2B" w:rsidRDefault="00880C2B" w:rsidP="00880C2B">
      <w:pPr>
        <w:pStyle w:val="17"/>
        <w:ind w:right="283"/>
        <w:jc w:val="both"/>
        <w:rPr>
          <w:rFonts w:ascii="Arial" w:hAnsi="Arial" w:cs="Arial"/>
          <w:sz w:val="24"/>
          <w:szCs w:val="24"/>
        </w:rPr>
      </w:pPr>
      <w:r>
        <w:rPr>
          <w:rFonts w:ascii="Arial" w:hAnsi="Arial" w:cs="Arial"/>
          <w:sz w:val="24"/>
          <w:szCs w:val="24"/>
        </w:rPr>
        <w:t>________________________________________________________________</w:t>
      </w:r>
    </w:p>
    <w:p w:rsidR="00880C2B" w:rsidRDefault="00880C2B" w:rsidP="00880C2B">
      <w:pPr>
        <w:pStyle w:val="17"/>
        <w:ind w:right="141"/>
        <w:rPr>
          <w:rFonts w:ascii="Arial" w:hAnsi="Arial" w:cs="Arial"/>
          <w:sz w:val="24"/>
          <w:szCs w:val="24"/>
        </w:rPr>
      </w:pPr>
      <w:r>
        <w:rPr>
          <w:rFonts w:ascii="Arial" w:hAnsi="Arial" w:cs="Arial"/>
          <w:sz w:val="24"/>
          <w:szCs w:val="24"/>
        </w:rPr>
        <w:t>_________________________________________________________________</w:t>
      </w:r>
    </w:p>
    <w:p w:rsidR="00880C2B" w:rsidRDefault="00880C2B" w:rsidP="00880C2B">
      <w:pPr>
        <w:pStyle w:val="17"/>
        <w:jc w:val="both"/>
        <w:rPr>
          <w:rFonts w:ascii="Arial" w:hAnsi="Arial" w:cs="Arial"/>
          <w:sz w:val="24"/>
          <w:szCs w:val="24"/>
        </w:rPr>
      </w:pPr>
      <w:r>
        <w:rPr>
          <w:rFonts w:ascii="Arial" w:hAnsi="Arial" w:cs="Arial"/>
          <w:sz w:val="24"/>
          <w:szCs w:val="24"/>
        </w:rPr>
        <w:t>_______________________________________________________________</w:t>
      </w:r>
    </w:p>
    <w:p w:rsidR="00880C2B" w:rsidRDefault="00880C2B" w:rsidP="00880C2B">
      <w:pPr>
        <w:pStyle w:val="17"/>
        <w:ind w:right="141"/>
        <w:rPr>
          <w:rFonts w:ascii="Arial" w:hAnsi="Arial" w:cs="Arial"/>
          <w:sz w:val="24"/>
          <w:szCs w:val="24"/>
        </w:rPr>
      </w:pPr>
      <w:r>
        <w:rPr>
          <w:rFonts w:ascii="Arial" w:hAnsi="Arial" w:cs="Arial"/>
          <w:sz w:val="24"/>
          <w:szCs w:val="24"/>
        </w:rPr>
        <w:t>_________________________________________________________________</w:t>
      </w:r>
    </w:p>
    <w:p w:rsidR="00880C2B" w:rsidRDefault="00880C2B" w:rsidP="00880C2B">
      <w:pPr>
        <w:pStyle w:val="17"/>
        <w:ind w:right="283"/>
        <w:jc w:val="both"/>
        <w:rPr>
          <w:rFonts w:ascii="Arial" w:hAnsi="Arial" w:cs="Arial"/>
          <w:sz w:val="24"/>
          <w:szCs w:val="24"/>
        </w:rPr>
      </w:pPr>
      <w:r>
        <w:rPr>
          <w:rFonts w:ascii="Arial" w:hAnsi="Arial" w:cs="Arial"/>
          <w:sz w:val="24"/>
          <w:szCs w:val="24"/>
        </w:rPr>
        <w:t>________________________________________________________________</w:t>
      </w:r>
    </w:p>
    <w:p w:rsidR="00880C2B" w:rsidRDefault="00880C2B" w:rsidP="00880C2B">
      <w:pPr>
        <w:pStyle w:val="17"/>
        <w:ind w:right="141"/>
        <w:rPr>
          <w:rFonts w:ascii="Arial" w:hAnsi="Arial" w:cs="Arial"/>
          <w:sz w:val="24"/>
          <w:szCs w:val="24"/>
        </w:rPr>
      </w:pPr>
      <w:r>
        <w:rPr>
          <w:rFonts w:ascii="Arial" w:hAnsi="Arial" w:cs="Arial"/>
          <w:sz w:val="24"/>
          <w:szCs w:val="24"/>
        </w:rPr>
        <w:lastRenderedPageBreak/>
        <w:t>_________________________________________________________________</w:t>
      </w:r>
    </w:p>
    <w:p w:rsidR="00880C2B" w:rsidRDefault="00880C2B" w:rsidP="00880C2B">
      <w:pPr>
        <w:pStyle w:val="17"/>
        <w:jc w:val="both"/>
        <w:rPr>
          <w:rFonts w:ascii="Arial" w:hAnsi="Arial" w:cs="Arial"/>
          <w:sz w:val="24"/>
          <w:szCs w:val="24"/>
        </w:rPr>
      </w:pPr>
      <w:r>
        <w:rPr>
          <w:rFonts w:ascii="Arial" w:hAnsi="Arial" w:cs="Arial"/>
          <w:sz w:val="24"/>
          <w:szCs w:val="24"/>
        </w:rPr>
        <w:t>_______________________________________________________________</w:t>
      </w:r>
    </w:p>
    <w:p w:rsidR="00880C2B" w:rsidRDefault="00880C2B" w:rsidP="00880C2B">
      <w:pPr>
        <w:pStyle w:val="17"/>
        <w:ind w:right="141"/>
        <w:rPr>
          <w:rFonts w:ascii="Arial" w:hAnsi="Arial" w:cs="Arial"/>
          <w:sz w:val="24"/>
          <w:szCs w:val="24"/>
        </w:rPr>
      </w:pPr>
      <w:r>
        <w:rPr>
          <w:rFonts w:ascii="Arial" w:hAnsi="Arial" w:cs="Arial"/>
          <w:sz w:val="24"/>
          <w:szCs w:val="24"/>
        </w:rPr>
        <w:t>_________________________________________________________________</w:t>
      </w:r>
    </w:p>
    <w:p w:rsidR="00880C2B" w:rsidRDefault="00880C2B" w:rsidP="00880C2B">
      <w:pPr>
        <w:pStyle w:val="17"/>
        <w:ind w:right="283"/>
        <w:jc w:val="both"/>
        <w:rPr>
          <w:rFonts w:ascii="Arial" w:hAnsi="Arial" w:cs="Arial"/>
          <w:sz w:val="24"/>
          <w:szCs w:val="24"/>
        </w:rPr>
      </w:pPr>
      <w:r>
        <w:rPr>
          <w:rFonts w:ascii="Arial" w:hAnsi="Arial" w:cs="Arial"/>
          <w:sz w:val="24"/>
          <w:szCs w:val="24"/>
        </w:rPr>
        <w:t>________________________________________________________________</w:t>
      </w:r>
    </w:p>
    <w:p w:rsidR="00880C2B" w:rsidRDefault="00880C2B" w:rsidP="00880C2B">
      <w:pPr>
        <w:pStyle w:val="17"/>
        <w:ind w:right="141"/>
        <w:rPr>
          <w:rFonts w:ascii="Arial" w:hAnsi="Arial" w:cs="Arial"/>
          <w:sz w:val="24"/>
          <w:szCs w:val="24"/>
        </w:rPr>
      </w:pPr>
      <w:r>
        <w:rPr>
          <w:rFonts w:ascii="Arial" w:hAnsi="Arial" w:cs="Arial"/>
          <w:sz w:val="24"/>
          <w:szCs w:val="24"/>
        </w:rPr>
        <w:t>_________________________________________________________________</w:t>
      </w:r>
    </w:p>
    <w:p w:rsidR="00880C2B" w:rsidRDefault="00880C2B" w:rsidP="00880C2B">
      <w:pPr>
        <w:pStyle w:val="17"/>
        <w:jc w:val="both"/>
        <w:rPr>
          <w:rFonts w:ascii="Arial" w:hAnsi="Arial" w:cs="Arial"/>
          <w:sz w:val="24"/>
          <w:szCs w:val="24"/>
        </w:rPr>
      </w:pPr>
      <w:r>
        <w:rPr>
          <w:rFonts w:ascii="Arial" w:hAnsi="Arial" w:cs="Arial"/>
          <w:sz w:val="24"/>
          <w:szCs w:val="24"/>
        </w:rPr>
        <w:t>_______________________________________________________________</w:t>
      </w:r>
    </w:p>
    <w:p w:rsidR="00880C2B" w:rsidRDefault="00880C2B" w:rsidP="00880C2B">
      <w:pPr>
        <w:pStyle w:val="17"/>
        <w:ind w:right="141"/>
        <w:rPr>
          <w:rFonts w:ascii="Arial" w:hAnsi="Arial" w:cs="Arial"/>
          <w:sz w:val="24"/>
          <w:szCs w:val="24"/>
        </w:rPr>
      </w:pPr>
      <w:r>
        <w:rPr>
          <w:rFonts w:ascii="Arial" w:hAnsi="Arial" w:cs="Arial"/>
          <w:sz w:val="24"/>
          <w:szCs w:val="24"/>
        </w:rPr>
        <w:t>_________________________________________________________________</w:t>
      </w:r>
    </w:p>
    <w:p w:rsidR="00880C2B" w:rsidRDefault="00880C2B" w:rsidP="00880C2B">
      <w:pPr>
        <w:pStyle w:val="17"/>
        <w:ind w:right="283"/>
        <w:jc w:val="both"/>
        <w:rPr>
          <w:rFonts w:ascii="Arial" w:hAnsi="Arial" w:cs="Arial"/>
          <w:sz w:val="24"/>
          <w:szCs w:val="24"/>
        </w:rPr>
      </w:pPr>
      <w:r>
        <w:rPr>
          <w:rFonts w:ascii="Arial" w:hAnsi="Arial" w:cs="Arial"/>
          <w:sz w:val="24"/>
          <w:szCs w:val="24"/>
        </w:rPr>
        <w:t>________________________________________________________________</w:t>
      </w:r>
    </w:p>
    <w:p w:rsidR="00880C2B" w:rsidRDefault="00880C2B" w:rsidP="00880C2B">
      <w:pPr>
        <w:pStyle w:val="17"/>
        <w:ind w:right="141"/>
        <w:rPr>
          <w:rFonts w:ascii="Arial" w:hAnsi="Arial" w:cs="Arial"/>
          <w:sz w:val="24"/>
          <w:szCs w:val="24"/>
        </w:rPr>
      </w:pPr>
      <w:r>
        <w:rPr>
          <w:rFonts w:ascii="Arial" w:hAnsi="Arial" w:cs="Arial"/>
          <w:sz w:val="24"/>
          <w:szCs w:val="24"/>
        </w:rPr>
        <w:t>_________________________________________________________________</w:t>
      </w:r>
    </w:p>
    <w:p w:rsidR="00880C2B" w:rsidRDefault="00880C2B" w:rsidP="00880C2B">
      <w:pPr>
        <w:pStyle w:val="17"/>
        <w:jc w:val="both"/>
        <w:rPr>
          <w:rFonts w:ascii="Arial" w:hAnsi="Arial" w:cs="Arial"/>
          <w:sz w:val="24"/>
          <w:szCs w:val="24"/>
        </w:rPr>
      </w:pPr>
      <w:r>
        <w:rPr>
          <w:rFonts w:ascii="Arial" w:hAnsi="Arial" w:cs="Arial"/>
          <w:sz w:val="24"/>
          <w:szCs w:val="24"/>
        </w:rPr>
        <w:t>_______________________________________________________________</w:t>
      </w:r>
    </w:p>
    <w:p w:rsidR="00880C2B" w:rsidRDefault="00880C2B" w:rsidP="00880C2B">
      <w:pPr>
        <w:pStyle w:val="17"/>
        <w:ind w:right="141"/>
        <w:rPr>
          <w:rFonts w:ascii="Arial" w:hAnsi="Arial" w:cs="Arial"/>
          <w:sz w:val="24"/>
          <w:szCs w:val="24"/>
        </w:rPr>
      </w:pPr>
      <w:r>
        <w:rPr>
          <w:rFonts w:ascii="Arial" w:hAnsi="Arial" w:cs="Arial"/>
          <w:sz w:val="24"/>
          <w:szCs w:val="24"/>
        </w:rPr>
        <w:t>_________________________________________________________________</w:t>
      </w:r>
    </w:p>
    <w:p w:rsidR="00880C2B" w:rsidRDefault="00880C2B" w:rsidP="00880C2B">
      <w:pPr>
        <w:pStyle w:val="17"/>
        <w:ind w:right="141"/>
        <w:jc w:val="both"/>
        <w:rPr>
          <w:rFonts w:ascii="Arial" w:hAnsi="Arial" w:cs="Arial"/>
          <w:sz w:val="24"/>
          <w:szCs w:val="24"/>
        </w:rPr>
      </w:pPr>
    </w:p>
    <w:p w:rsidR="00880C2B" w:rsidRDefault="00880C2B" w:rsidP="00880C2B">
      <w:pPr>
        <w:pStyle w:val="17"/>
        <w:spacing w:line="276" w:lineRule="auto"/>
        <w:ind w:right="141"/>
        <w:jc w:val="both"/>
        <w:rPr>
          <w:rFonts w:ascii="Arial" w:hAnsi="Arial" w:cs="Arial"/>
          <w:sz w:val="24"/>
          <w:szCs w:val="24"/>
        </w:rPr>
      </w:pPr>
      <w:r>
        <w:rPr>
          <w:rFonts w:ascii="Arial" w:hAnsi="Arial" w:cs="Arial"/>
          <w:sz w:val="24"/>
          <w:szCs w:val="24"/>
        </w:rPr>
        <w:t>«____»_________20___ г.</w:t>
      </w:r>
    </w:p>
    <w:p w:rsidR="00880C2B" w:rsidRDefault="00880C2B" w:rsidP="00880C2B">
      <w:pPr>
        <w:pStyle w:val="17"/>
        <w:spacing w:after="240"/>
        <w:ind w:right="141"/>
        <w:jc w:val="both"/>
        <w:rPr>
          <w:rFonts w:ascii="Arial" w:hAnsi="Arial" w:cs="Arial"/>
          <w:iCs/>
          <w:sz w:val="24"/>
          <w:szCs w:val="24"/>
        </w:rPr>
      </w:pPr>
    </w:p>
    <w:p w:rsidR="00880C2B" w:rsidRDefault="00880C2B" w:rsidP="00880C2B">
      <w:pPr>
        <w:pStyle w:val="17"/>
        <w:spacing w:after="240"/>
        <w:ind w:right="141"/>
        <w:jc w:val="both"/>
        <w:rPr>
          <w:rFonts w:ascii="Arial" w:hAnsi="Arial" w:cs="Arial"/>
          <w:sz w:val="24"/>
          <w:szCs w:val="24"/>
        </w:rPr>
      </w:pPr>
      <w:r>
        <w:rPr>
          <w:rFonts w:ascii="Arial" w:hAnsi="Arial" w:cs="Arial"/>
          <w:iCs/>
          <w:sz w:val="24"/>
          <w:szCs w:val="24"/>
        </w:rPr>
        <w:t>ФИО_______________________________</w:t>
      </w:r>
    </w:p>
    <w:p w:rsidR="00880C2B" w:rsidRDefault="00880C2B" w:rsidP="00880C2B">
      <w:pPr>
        <w:pStyle w:val="17"/>
        <w:spacing w:after="240"/>
        <w:ind w:right="141"/>
        <w:jc w:val="both"/>
        <w:rPr>
          <w:rFonts w:ascii="Arial" w:hAnsi="Arial" w:cs="Arial"/>
          <w:sz w:val="24"/>
          <w:szCs w:val="24"/>
        </w:rPr>
      </w:pPr>
      <w:r>
        <w:rPr>
          <w:rFonts w:ascii="Arial" w:hAnsi="Arial" w:cs="Arial"/>
          <w:iCs/>
          <w:sz w:val="24"/>
          <w:szCs w:val="24"/>
        </w:rPr>
        <w:t>Подпись________ (расшифровка)________</w:t>
      </w:r>
    </w:p>
    <w:p w:rsidR="00880C2B" w:rsidRDefault="00880C2B" w:rsidP="00880C2B">
      <w:pPr>
        <w:pStyle w:val="17"/>
        <w:spacing w:line="276" w:lineRule="auto"/>
        <w:ind w:firstLine="709"/>
        <w:jc w:val="both"/>
        <w:rPr>
          <w:rFonts w:ascii="Arial" w:hAnsi="Arial" w:cs="Arial"/>
          <w:iCs/>
          <w:sz w:val="24"/>
          <w:szCs w:val="24"/>
        </w:rPr>
      </w:pPr>
    </w:p>
    <w:p w:rsidR="00880C2B" w:rsidRDefault="00880C2B" w:rsidP="00880C2B">
      <w:pPr>
        <w:pStyle w:val="17"/>
        <w:spacing w:line="276" w:lineRule="auto"/>
        <w:jc w:val="both"/>
        <w:rPr>
          <w:rFonts w:ascii="Arial" w:hAnsi="Arial" w:cs="Arial"/>
          <w:sz w:val="24"/>
          <w:szCs w:val="24"/>
        </w:rPr>
      </w:pPr>
    </w:p>
    <w:p w:rsidR="00880C2B" w:rsidRDefault="00880C2B" w:rsidP="00880C2B">
      <w:pPr>
        <w:pStyle w:val="17"/>
        <w:spacing w:line="276" w:lineRule="auto"/>
        <w:ind w:firstLine="709"/>
        <w:jc w:val="both"/>
        <w:rPr>
          <w:rFonts w:ascii="Arial" w:hAnsi="Arial" w:cs="Arial"/>
          <w:sz w:val="24"/>
          <w:szCs w:val="24"/>
        </w:rPr>
      </w:pPr>
      <w:r>
        <w:rPr>
          <w:rFonts w:ascii="Arial" w:hAnsi="Arial" w:cs="Arial"/>
          <w:sz w:val="24"/>
          <w:szCs w:val="24"/>
        </w:rPr>
        <w:t xml:space="preserve">Примечание. </w:t>
      </w:r>
      <w:proofErr w:type="gramStart"/>
      <w:r>
        <w:rPr>
          <w:rFonts w:ascii="Arial" w:hAnsi="Arial" w:cs="Arial"/>
          <w:sz w:val="24"/>
          <w:szCs w:val="24"/>
        </w:rPr>
        <w:t>В соответствии с п. 9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утвержденных постановлением Правительства Российской Федерации от 10.02.2017 г. № 166, возражение направляются лицом, в отношении которого исполняется муниципальная функция, в бумажном виде почтовым отправлением в орган муниципального контроля либо</w:t>
      </w:r>
      <w:proofErr w:type="gramEnd"/>
      <w:r>
        <w:rPr>
          <w:rFonts w:ascii="Arial" w:hAnsi="Arial" w:cs="Arial"/>
          <w:sz w:val="24"/>
          <w:szCs w:val="24"/>
        </w:rPr>
        <w:t xml:space="preserve">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
    <w:p w:rsidR="00880C2B" w:rsidRDefault="00880C2B" w:rsidP="00880C2B">
      <w:pPr>
        <w:spacing w:after="0"/>
        <w:rPr>
          <w:rFonts w:ascii="Arial" w:hAnsi="Arial" w:cs="Arial"/>
          <w:sz w:val="24"/>
          <w:szCs w:val="24"/>
        </w:rPr>
        <w:sectPr w:rsidR="00880C2B">
          <w:pgSz w:w="11906" w:h="16838"/>
          <w:pgMar w:top="1134" w:right="850" w:bottom="1134" w:left="1701" w:header="708" w:footer="0" w:gutter="0"/>
          <w:cols w:space="720"/>
          <w:formProt w:val="0"/>
        </w:sectPr>
      </w:pPr>
    </w:p>
    <w:p w:rsidR="00880C2B" w:rsidRDefault="00880C2B" w:rsidP="00880C2B">
      <w:pPr>
        <w:widowControl w:val="0"/>
        <w:autoSpaceDE w:val="0"/>
        <w:spacing w:after="0" w:line="240" w:lineRule="auto"/>
        <w:rPr>
          <w:rFonts w:ascii="Arial" w:hAnsi="Arial" w:cs="Arial"/>
          <w:sz w:val="24"/>
          <w:szCs w:val="24"/>
        </w:rPr>
      </w:pPr>
    </w:p>
    <w:p w:rsidR="00880C2B" w:rsidRDefault="00880C2B" w:rsidP="00880C2B">
      <w:pPr>
        <w:widowControl w:val="0"/>
        <w:autoSpaceDE w:val="0"/>
        <w:spacing w:after="0" w:line="240" w:lineRule="auto"/>
        <w:ind w:left="7938"/>
        <w:rPr>
          <w:rFonts w:ascii="Arial" w:hAnsi="Arial" w:cs="Arial"/>
          <w:sz w:val="24"/>
          <w:szCs w:val="24"/>
        </w:rPr>
      </w:pPr>
      <w:r>
        <w:rPr>
          <w:rFonts w:ascii="Arial" w:hAnsi="Arial" w:cs="Arial"/>
          <w:sz w:val="24"/>
          <w:szCs w:val="24"/>
        </w:rPr>
        <w:t>Приложение № 13</w:t>
      </w:r>
    </w:p>
    <w:p w:rsidR="00880C2B" w:rsidRDefault="00880C2B" w:rsidP="00880C2B">
      <w:pPr>
        <w:widowControl w:val="0"/>
        <w:tabs>
          <w:tab w:val="left" w:pos="6237"/>
        </w:tabs>
        <w:autoSpaceDE w:val="0"/>
        <w:spacing w:after="0" w:line="240" w:lineRule="auto"/>
        <w:ind w:left="7938"/>
        <w:rPr>
          <w:rFonts w:ascii="Arial" w:hAnsi="Arial" w:cs="Arial"/>
          <w:sz w:val="24"/>
          <w:szCs w:val="24"/>
        </w:rPr>
      </w:pPr>
      <w:r>
        <w:rPr>
          <w:rFonts w:ascii="Arial" w:hAnsi="Arial" w:cs="Arial"/>
          <w:sz w:val="24"/>
          <w:szCs w:val="24"/>
        </w:rPr>
        <w:t xml:space="preserve">к Регламенту </w:t>
      </w:r>
    </w:p>
    <w:p w:rsidR="00880C2B" w:rsidRDefault="00880C2B" w:rsidP="00880C2B">
      <w:pPr>
        <w:widowControl w:val="0"/>
        <w:tabs>
          <w:tab w:val="left" w:pos="6237"/>
        </w:tabs>
        <w:autoSpaceDE w:val="0"/>
        <w:spacing w:after="0" w:line="240" w:lineRule="auto"/>
        <w:ind w:left="5387"/>
        <w:rPr>
          <w:rFonts w:ascii="Arial" w:hAnsi="Arial" w:cs="Arial"/>
          <w:sz w:val="24"/>
          <w:szCs w:val="24"/>
        </w:rPr>
      </w:pPr>
    </w:p>
    <w:p w:rsidR="00880C2B" w:rsidRDefault="00880C2B" w:rsidP="00880C2B">
      <w:pPr>
        <w:widowControl w:val="0"/>
        <w:tabs>
          <w:tab w:val="left" w:pos="6237"/>
        </w:tabs>
        <w:autoSpaceDE w:val="0"/>
        <w:spacing w:after="0" w:line="240" w:lineRule="auto"/>
        <w:rPr>
          <w:rFonts w:ascii="Arial" w:hAnsi="Arial" w:cs="Arial"/>
          <w:sz w:val="24"/>
          <w:szCs w:val="24"/>
        </w:rPr>
      </w:pPr>
    </w:p>
    <w:p w:rsidR="00880C2B" w:rsidRDefault="00880C2B" w:rsidP="00880C2B">
      <w:pPr>
        <w:widowControl w:val="0"/>
        <w:tabs>
          <w:tab w:val="left" w:pos="6237"/>
        </w:tabs>
        <w:spacing w:after="0" w:line="240" w:lineRule="auto"/>
        <w:jc w:val="center"/>
        <w:rPr>
          <w:rFonts w:ascii="Arial" w:hAnsi="Arial" w:cs="Arial"/>
          <w:sz w:val="24"/>
          <w:szCs w:val="24"/>
        </w:rPr>
      </w:pPr>
      <w:r>
        <w:rPr>
          <w:rFonts w:ascii="Arial" w:hAnsi="Arial" w:cs="Arial"/>
          <w:sz w:val="24"/>
          <w:szCs w:val="24"/>
        </w:rPr>
        <w:t>Типовая форма Распоряжения</w:t>
      </w:r>
    </w:p>
    <w:p w:rsidR="00880C2B" w:rsidRDefault="00880C2B" w:rsidP="00880C2B">
      <w:pPr>
        <w:widowControl w:val="0"/>
        <w:spacing w:after="1" w:line="220" w:lineRule="atLeast"/>
        <w:jc w:val="both"/>
        <w:rPr>
          <w:rFonts w:ascii="Arial" w:hAnsi="Arial" w:cs="Arial"/>
          <w:b/>
          <w:sz w:val="24"/>
          <w:szCs w:val="24"/>
        </w:rPr>
      </w:pPr>
    </w:p>
    <w:p w:rsidR="00880C2B" w:rsidRDefault="00880C2B" w:rsidP="00880C2B">
      <w:pPr>
        <w:widowControl w:val="0"/>
        <w:spacing w:after="1" w:line="200" w:lineRule="atLeast"/>
        <w:jc w:val="center"/>
        <w:rPr>
          <w:rFonts w:ascii="Arial" w:hAnsi="Arial" w:cs="Arial"/>
          <w:sz w:val="24"/>
          <w:szCs w:val="24"/>
        </w:rPr>
      </w:pPr>
      <w:r>
        <w:rPr>
          <w:rFonts w:ascii="Arial" w:hAnsi="Arial" w:cs="Arial"/>
          <w:sz w:val="24"/>
          <w:szCs w:val="24"/>
        </w:rPr>
        <w:t>______________________________________________________________________</w:t>
      </w:r>
    </w:p>
    <w:p w:rsidR="00880C2B" w:rsidRDefault="00880C2B" w:rsidP="00880C2B">
      <w:pPr>
        <w:widowControl w:val="0"/>
        <w:spacing w:after="1"/>
        <w:jc w:val="center"/>
        <w:rPr>
          <w:rFonts w:ascii="Arial" w:hAnsi="Arial" w:cs="Arial"/>
          <w:sz w:val="24"/>
          <w:szCs w:val="24"/>
        </w:rPr>
      </w:pPr>
      <w:proofErr w:type="gramStart"/>
      <w:r>
        <w:rPr>
          <w:rFonts w:ascii="Arial" w:hAnsi="Arial" w:cs="Arial"/>
          <w:sz w:val="24"/>
          <w:szCs w:val="24"/>
        </w:rPr>
        <w:t>(наименование органа государственного контроля (надзора)</w:t>
      </w:r>
      <w:proofErr w:type="gramEnd"/>
    </w:p>
    <w:p w:rsidR="00880C2B" w:rsidRDefault="00880C2B" w:rsidP="00880C2B">
      <w:pPr>
        <w:widowControl w:val="0"/>
        <w:spacing w:after="1"/>
        <w:jc w:val="center"/>
        <w:rPr>
          <w:rFonts w:ascii="Arial" w:hAnsi="Arial" w:cs="Arial"/>
          <w:sz w:val="24"/>
          <w:szCs w:val="24"/>
        </w:rPr>
      </w:pPr>
      <w:r>
        <w:rPr>
          <w:rFonts w:ascii="Arial" w:hAnsi="Arial" w:cs="Arial"/>
          <w:sz w:val="24"/>
          <w:szCs w:val="24"/>
        </w:rPr>
        <w:t>или органа муниципального контроля)</w:t>
      </w:r>
    </w:p>
    <w:p w:rsidR="00880C2B" w:rsidRDefault="00880C2B" w:rsidP="00880C2B">
      <w:pPr>
        <w:widowControl w:val="0"/>
        <w:spacing w:after="1"/>
        <w:jc w:val="both"/>
        <w:rPr>
          <w:rFonts w:ascii="Arial" w:hAnsi="Arial" w:cs="Arial"/>
          <w:sz w:val="24"/>
          <w:szCs w:val="24"/>
        </w:rPr>
      </w:pPr>
    </w:p>
    <w:p w:rsidR="00880C2B" w:rsidRDefault="00880C2B" w:rsidP="00880C2B">
      <w:pPr>
        <w:widowControl w:val="0"/>
        <w:spacing w:after="1"/>
        <w:jc w:val="center"/>
        <w:rPr>
          <w:rFonts w:ascii="Arial" w:hAnsi="Arial" w:cs="Arial"/>
          <w:sz w:val="24"/>
          <w:szCs w:val="24"/>
        </w:rPr>
      </w:pPr>
      <w:bookmarkStart w:id="3" w:name="P45"/>
      <w:bookmarkEnd w:id="3"/>
      <w:r>
        <w:rPr>
          <w:rFonts w:ascii="Arial" w:hAnsi="Arial" w:cs="Arial"/>
          <w:sz w:val="24"/>
          <w:szCs w:val="24"/>
        </w:rPr>
        <w:t xml:space="preserve">РАСПОРЯЖЕНИЕ </w:t>
      </w:r>
    </w:p>
    <w:p w:rsidR="00880C2B" w:rsidRDefault="00880C2B" w:rsidP="00880C2B">
      <w:pPr>
        <w:widowControl w:val="0"/>
        <w:spacing w:after="1"/>
        <w:jc w:val="center"/>
        <w:rPr>
          <w:rFonts w:ascii="Arial" w:hAnsi="Arial" w:cs="Arial"/>
          <w:sz w:val="24"/>
          <w:szCs w:val="24"/>
        </w:rPr>
      </w:pPr>
      <w:r>
        <w:rPr>
          <w:rFonts w:ascii="Arial" w:hAnsi="Arial" w:cs="Arial"/>
          <w:sz w:val="24"/>
          <w:szCs w:val="24"/>
        </w:rPr>
        <w:t>органа государственного контроля (надзора),</w:t>
      </w:r>
    </w:p>
    <w:p w:rsidR="00880C2B" w:rsidRDefault="00880C2B" w:rsidP="00880C2B">
      <w:pPr>
        <w:widowControl w:val="0"/>
        <w:spacing w:after="1"/>
        <w:jc w:val="center"/>
        <w:rPr>
          <w:rFonts w:ascii="Arial" w:hAnsi="Arial" w:cs="Arial"/>
          <w:sz w:val="24"/>
          <w:szCs w:val="24"/>
        </w:rPr>
      </w:pPr>
      <w:r>
        <w:rPr>
          <w:rFonts w:ascii="Arial" w:hAnsi="Arial" w:cs="Arial"/>
          <w:sz w:val="24"/>
          <w:szCs w:val="24"/>
        </w:rPr>
        <w:t>органа муниципального контроля о проведении</w:t>
      </w:r>
    </w:p>
    <w:p w:rsidR="00880C2B" w:rsidRDefault="00880C2B" w:rsidP="00880C2B">
      <w:pPr>
        <w:widowControl w:val="0"/>
        <w:spacing w:after="1"/>
        <w:jc w:val="center"/>
        <w:rPr>
          <w:rFonts w:ascii="Arial" w:hAnsi="Arial" w:cs="Arial"/>
          <w:sz w:val="24"/>
          <w:szCs w:val="24"/>
        </w:rPr>
      </w:pPr>
      <w:r>
        <w:rPr>
          <w:rFonts w:ascii="Arial" w:hAnsi="Arial" w:cs="Arial"/>
          <w:sz w:val="24"/>
          <w:szCs w:val="24"/>
        </w:rPr>
        <w:t>_______________________________________________ проверки</w:t>
      </w:r>
    </w:p>
    <w:p w:rsidR="00880C2B" w:rsidRDefault="00880C2B" w:rsidP="00880C2B">
      <w:pPr>
        <w:widowControl w:val="0"/>
        <w:spacing w:after="1"/>
        <w:jc w:val="center"/>
        <w:rPr>
          <w:rFonts w:ascii="Arial" w:hAnsi="Arial" w:cs="Arial"/>
          <w:sz w:val="24"/>
          <w:szCs w:val="24"/>
        </w:rPr>
      </w:pPr>
      <w:r>
        <w:rPr>
          <w:rFonts w:ascii="Arial" w:hAnsi="Arial" w:cs="Arial"/>
          <w:sz w:val="24"/>
          <w:szCs w:val="24"/>
        </w:rPr>
        <w:t>(плановой/внеплановой, документарной/выездной)</w:t>
      </w:r>
    </w:p>
    <w:p w:rsidR="00880C2B" w:rsidRDefault="00880C2B" w:rsidP="00880C2B">
      <w:pPr>
        <w:widowControl w:val="0"/>
        <w:spacing w:after="1"/>
        <w:jc w:val="center"/>
        <w:rPr>
          <w:rFonts w:ascii="Arial" w:hAnsi="Arial" w:cs="Arial"/>
          <w:sz w:val="24"/>
          <w:szCs w:val="24"/>
        </w:rPr>
      </w:pPr>
      <w:r>
        <w:rPr>
          <w:rFonts w:ascii="Arial" w:hAnsi="Arial" w:cs="Arial"/>
          <w:sz w:val="24"/>
          <w:szCs w:val="24"/>
        </w:rPr>
        <w:t>юридического лица, индивидуального предпринимателя</w:t>
      </w:r>
    </w:p>
    <w:p w:rsidR="00880C2B" w:rsidRDefault="00880C2B" w:rsidP="00880C2B">
      <w:pPr>
        <w:widowControl w:val="0"/>
        <w:spacing w:after="1"/>
        <w:jc w:val="center"/>
        <w:rPr>
          <w:rFonts w:ascii="Arial" w:hAnsi="Arial" w:cs="Arial"/>
          <w:sz w:val="24"/>
          <w:szCs w:val="24"/>
        </w:rPr>
      </w:pPr>
      <w:r>
        <w:rPr>
          <w:rFonts w:ascii="Arial" w:hAnsi="Arial" w:cs="Arial"/>
          <w:sz w:val="24"/>
          <w:szCs w:val="24"/>
        </w:rPr>
        <w:t xml:space="preserve">от "__" ______________ </w:t>
      </w:r>
      <w:proofErr w:type="gramStart"/>
      <w:r>
        <w:rPr>
          <w:rFonts w:ascii="Arial" w:hAnsi="Arial" w:cs="Arial"/>
          <w:sz w:val="24"/>
          <w:szCs w:val="24"/>
        </w:rPr>
        <w:t>г</w:t>
      </w:r>
      <w:proofErr w:type="gramEnd"/>
      <w:r>
        <w:rPr>
          <w:rFonts w:ascii="Arial" w:hAnsi="Arial" w:cs="Arial"/>
          <w:sz w:val="24"/>
          <w:szCs w:val="24"/>
        </w:rPr>
        <w:t>. № _____</w:t>
      </w:r>
    </w:p>
    <w:p w:rsidR="00880C2B" w:rsidRDefault="00880C2B" w:rsidP="00880C2B">
      <w:pPr>
        <w:widowControl w:val="0"/>
        <w:tabs>
          <w:tab w:val="left" w:pos="9639"/>
        </w:tabs>
        <w:spacing w:after="1"/>
        <w:jc w:val="both"/>
        <w:rPr>
          <w:rFonts w:ascii="Arial" w:hAnsi="Arial" w:cs="Arial"/>
          <w:sz w:val="24"/>
          <w:szCs w:val="24"/>
        </w:rPr>
      </w:pPr>
    </w:p>
    <w:p w:rsidR="00880C2B" w:rsidRDefault="00880C2B" w:rsidP="00880C2B">
      <w:pPr>
        <w:widowControl w:val="0"/>
        <w:tabs>
          <w:tab w:val="left" w:pos="9356"/>
        </w:tabs>
        <w:spacing w:after="1"/>
        <w:ind w:left="284"/>
        <w:jc w:val="both"/>
        <w:rPr>
          <w:rFonts w:ascii="Arial" w:hAnsi="Arial" w:cs="Arial"/>
          <w:sz w:val="24"/>
          <w:szCs w:val="24"/>
        </w:rPr>
      </w:pPr>
      <w:r>
        <w:rPr>
          <w:rFonts w:ascii="Arial" w:hAnsi="Arial" w:cs="Arial"/>
          <w:sz w:val="24"/>
          <w:szCs w:val="24"/>
        </w:rPr>
        <w:t xml:space="preserve">1. Провести проверку в отношении </w:t>
      </w:r>
      <w:r>
        <w:rPr>
          <w:rFonts w:ascii="Arial" w:hAnsi="Arial" w:cs="Arial"/>
          <w:sz w:val="24"/>
          <w:szCs w:val="24"/>
          <w:u w:val="single"/>
        </w:rPr>
        <w:tab/>
      </w:r>
    </w:p>
    <w:p w:rsidR="00880C2B" w:rsidRDefault="00880C2B" w:rsidP="00880C2B">
      <w:pPr>
        <w:widowControl w:val="0"/>
        <w:spacing w:after="1"/>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(наименование юридического лица, фамилия, имя, отчество</w:t>
      </w:r>
      <w:proofErr w:type="gramEnd"/>
    </w:p>
    <w:p w:rsidR="00880C2B" w:rsidRDefault="00880C2B" w:rsidP="00880C2B">
      <w:pPr>
        <w:widowControl w:val="0"/>
        <w:spacing w:after="1"/>
        <w:jc w:val="center"/>
        <w:rPr>
          <w:rFonts w:ascii="Arial" w:hAnsi="Arial" w:cs="Arial"/>
          <w:sz w:val="24"/>
          <w:szCs w:val="24"/>
        </w:rPr>
      </w:pPr>
      <w:r>
        <w:rPr>
          <w:rFonts w:ascii="Arial" w:hAnsi="Arial" w:cs="Arial"/>
          <w:sz w:val="24"/>
          <w:szCs w:val="24"/>
        </w:rPr>
        <w:t xml:space="preserve"> (последнее - при наличии) индивидуального предпринимателя)</w:t>
      </w:r>
    </w:p>
    <w:p w:rsidR="00880C2B" w:rsidRDefault="00880C2B" w:rsidP="00790272">
      <w:pPr>
        <w:widowControl w:val="0"/>
        <w:numPr>
          <w:ilvl w:val="0"/>
          <w:numId w:val="23"/>
        </w:numPr>
        <w:tabs>
          <w:tab w:val="left" w:pos="9356"/>
        </w:tabs>
        <w:suppressAutoHyphens/>
        <w:spacing w:after="1"/>
        <w:ind w:left="284"/>
        <w:jc w:val="both"/>
        <w:rPr>
          <w:rFonts w:ascii="Arial" w:hAnsi="Arial" w:cs="Arial"/>
          <w:sz w:val="24"/>
          <w:szCs w:val="24"/>
        </w:rPr>
      </w:pPr>
      <w:r>
        <w:rPr>
          <w:rFonts w:ascii="Arial" w:hAnsi="Arial" w:cs="Arial"/>
          <w:sz w:val="24"/>
          <w:szCs w:val="24"/>
        </w:rPr>
        <w:t xml:space="preserve">Место нахождения: </w:t>
      </w:r>
      <w:r>
        <w:rPr>
          <w:rFonts w:ascii="Arial" w:hAnsi="Arial" w:cs="Arial"/>
          <w:sz w:val="24"/>
          <w:szCs w:val="24"/>
          <w:u w:val="single"/>
        </w:rPr>
        <w:tab/>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tab/>
      </w:r>
    </w:p>
    <w:p w:rsidR="00880C2B" w:rsidRDefault="00880C2B" w:rsidP="00880C2B">
      <w:pPr>
        <w:widowControl w:val="0"/>
        <w:spacing w:after="1"/>
        <w:jc w:val="center"/>
        <w:rPr>
          <w:rFonts w:ascii="Arial" w:hAnsi="Arial" w:cs="Arial"/>
          <w:sz w:val="24"/>
          <w:szCs w:val="24"/>
        </w:rPr>
      </w:pPr>
      <w:r>
        <w:rPr>
          <w:rFonts w:ascii="Arial" w:hAnsi="Arial" w:cs="Arial"/>
          <w:sz w:val="24"/>
          <w:szCs w:val="24"/>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880C2B" w:rsidRDefault="00880C2B" w:rsidP="00790272">
      <w:pPr>
        <w:widowControl w:val="0"/>
        <w:numPr>
          <w:ilvl w:val="0"/>
          <w:numId w:val="23"/>
        </w:numPr>
        <w:tabs>
          <w:tab w:val="left" w:pos="9356"/>
        </w:tabs>
        <w:suppressAutoHyphens/>
        <w:spacing w:after="1"/>
        <w:ind w:left="284"/>
        <w:jc w:val="both"/>
        <w:rPr>
          <w:rFonts w:ascii="Arial" w:hAnsi="Arial" w:cs="Arial"/>
          <w:sz w:val="24"/>
          <w:szCs w:val="24"/>
        </w:rPr>
      </w:pPr>
      <w:r>
        <w:rPr>
          <w:rFonts w:ascii="Arial" w:hAnsi="Arial" w:cs="Arial"/>
          <w:sz w:val="24"/>
          <w:szCs w:val="24"/>
        </w:rPr>
        <w:t>Назначить лицо</w:t>
      </w:r>
      <w:proofErr w:type="gramStart"/>
      <w:r>
        <w:rPr>
          <w:rFonts w:ascii="Arial" w:hAnsi="Arial" w:cs="Arial"/>
          <w:sz w:val="24"/>
          <w:szCs w:val="24"/>
        </w:rPr>
        <w:t>м(</w:t>
      </w:r>
      <w:proofErr w:type="spellStart"/>
      <w:proofErr w:type="gramEnd"/>
      <w:r>
        <w:rPr>
          <w:rFonts w:ascii="Arial" w:hAnsi="Arial" w:cs="Arial"/>
          <w:sz w:val="24"/>
          <w:szCs w:val="24"/>
        </w:rPr>
        <w:t>ами</w:t>
      </w:r>
      <w:proofErr w:type="spellEnd"/>
      <w:r>
        <w:rPr>
          <w:rFonts w:ascii="Arial" w:hAnsi="Arial" w:cs="Arial"/>
          <w:sz w:val="24"/>
          <w:szCs w:val="24"/>
        </w:rPr>
        <w:t xml:space="preserve">), уполномоченным(и) на проведение проверки: </w:t>
      </w:r>
      <w:r>
        <w:rPr>
          <w:rFonts w:ascii="Arial" w:hAnsi="Arial" w:cs="Arial"/>
          <w:sz w:val="24"/>
          <w:szCs w:val="24"/>
          <w:u w:val="single"/>
        </w:rPr>
        <w:tab/>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tab/>
      </w:r>
    </w:p>
    <w:p w:rsidR="00880C2B" w:rsidRDefault="00880C2B" w:rsidP="00880C2B">
      <w:pPr>
        <w:widowControl w:val="0"/>
        <w:spacing w:after="1"/>
        <w:jc w:val="center"/>
        <w:rPr>
          <w:rFonts w:ascii="Arial" w:hAnsi="Arial" w:cs="Arial"/>
          <w:sz w:val="24"/>
          <w:szCs w:val="24"/>
        </w:rPr>
      </w:pPr>
      <w:proofErr w:type="gramStart"/>
      <w:r>
        <w:rPr>
          <w:rFonts w:ascii="Arial" w:hAnsi="Arial" w:cs="Arial"/>
          <w:sz w:val="24"/>
          <w:szCs w:val="24"/>
        </w:rPr>
        <w:t xml:space="preserve">(фамилия, имя, отчество (последнее - при наличии), должность должностного лица (должностных лиц), </w:t>
      </w:r>
      <w:proofErr w:type="gramEnd"/>
    </w:p>
    <w:p w:rsidR="00880C2B" w:rsidRDefault="00880C2B" w:rsidP="00880C2B">
      <w:pPr>
        <w:widowControl w:val="0"/>
        <w:spacing w:after="1"/>
        <w:jc w:val="center"/>
        <w:rPr>
          <w:rFonts w:ascii="Arial" w:hAnsi="Arial" w:cs="Arial"/>
          <w:sz w:val="24"/>
          <w:szCs w:val="24"/>
        </w:rPr>
      </w:pPr>
      <w:r>
        <w:rPr>
          <w:rFonts w:ascii="Arial" w:hAnsi="Arial" w:cs="Arial"/>
          <w:sz w:val="24"/>
          <w:szCs w:val="24"/>
        </w:rPr>
        <w:t xml:space="preserve"> уполномоченног</w:t>
      </w:r>
      <w:proofErr w:type="gramStart"/>
      <w:r>
        <w:rPr>
          <w:rFonts w:ascii="Arial" w:hAnsi="Arial" w:cs="Arial"/>
          <w:sz w:val="24"/>
          <w:szCs w:val="24"/>
        </w:rPr>
        <w:t>о(</w:t>
      </w:r>
      <w:proofErr w:type="spellStart"/>
      <w:proofErr w:type="gramEnd"/>
      <w:r>
        <w:rPr>
          <w:rFonts w:ascii="Arial" w:hAnsi="Arial" w:cs="Arial"/>
          <w:sz w:val="24"/>
          <w:szCs w:val="24"/>
        </w:rPr>
        <w:t>ых</w:t>
      </w:r>
      <w:proofErr w:type="spellEnd"/>
      <w:r>
        <w:rPr>
          <w:rFonts w:ascii="Arial" w:hAnsi="Arial" w:cs="Arial"/>
          <w:sz w:val="24"/>
          <w:szCs w:val="24"/>
        </w:rPr>
        <w:t>) на проведение проверки)</w:t>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rPr>
        <w:t xml:space="preserve"> 4. Привлечь к проведению проверки в качестве экспертов, представителей экспертных организаций следующих лиц: </w:t>
      </w:r>
      <w:r>
        <w:rPr>
          <w:rFonts w:ascii="Arial" w:hAnsi="Arial" w:cs="Arial"/>
          <w:sz w:val="24"/>
          <w:szCs w:val="24"/>
          <w:u w:val="single"/>
        </w:rPr>
        <w:tab/>
      </w:r>
    </w:p>
    <w:p w:rsidR="00880C2B" w:rsidRDefault="00880C2B" w:rsidP="00880C2B">
      <w:pPr>
        <w:widowControl w:val="0"/>
        <w:spacing w:after="1"/>
        <w:jc w:val="center"/>
        <w:rPr>
          <w:rFonts w:ascii="Arial" w:hAnsi="Arial" w:cs="Arial"/>
          <w:sz w:val="24"/>
          <w:szCs w:val="24"/>
        </w:rPr>
      </w:pPr>
      <w:r>
        <w:rPr>
          <w:rFonts w:ascii="Arial" w:hAnsi="Arial" w:cs="Arial"/>
          <w:sz w:val="24"/>
          <w:szCs w:val="24"/>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880C2B" w:rsidRDefault="00880C2B" w:rsidP="00790272">
      <w:pPr>
        <w:widowControl w:val="0"/>
        <w:numPr>
          <w:ilvl w:val="0"/>
          <w:numId w:val="24"/>
        </w:numPr>
        <w:tabs>
          <w:tab w:val="left" w:pos="9356"/>
        </w:tabs>
        <w:suppressAutoHyphens/>
        <w:spacing w:after="1"/>
        <w:jc w:val="both"/>
        <w:rPr>
          <w:rFonts w:ascii="Arial" w:hAnsi="Arial" w:cs="Arial"/>
          <w:sz w:val="24"/>
          <w:szCs w:val="24"/>
        </w:rPr>
      </w:pPr>
      <w:r>
        <w:rPr>
          <w:rFonts w:ascii="Arial" w:hAnsi="Arial" w:cs="Arial"/>
          <w:sz w:val="24"/>
          <w:szCs w:val="24"/>
        </w:rPr>
        <w:t xml:space="preserve">Настоящая проверка проводится в рамках </w:t>
      </w:r>
      <w:r>
        <w:rPr>
          <w:rFonts w:ascii="Arial" w:hAnsi="Arial" w:cs="Arial"/>
          <w:sz w:val="24"/>
          <w:szCs w:val="24"/>
          <w:u w:val="single"/>
        </w:rPr>
        <w:tab/>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tab/>
      </w:r>
    </w:p>
    <w:p w:rsidR="00880C2B" w:rsidRDefault="00880C2B" w:rsidP="00880C2B">
      <w:pPr>
        <w:widowControl w:val="0"/>
        <w:spacing w:after="1"/>
        <w:jc w:val="center"/>
        <w:rPr>
          <w:rFonts w:ascii="Arial" w:hAnsi="Arial" w:cs="Arial"/>
          <w:sz w:val="24"/>
          <w:szCs w:val="24"/>
        </w:rPr>
      </w:pPr>
      <w:r>
        <w:rPr>
          <w:rFonts w:ascii="Arial" w:hAnsi="Arial" w:cs="Arial"/>
          <w:sz w:val="24"/>
          <w:szCs w:val="24"/>
        </w:rPr>
        <w:t>(наименование вида (видов) государственного контроля (надзора), муниципального контроля, реестровы</w:t>
      </w:r>
      <w:proofErr w:type="gramStart"/>
      <w:r>
        <w:rPr>
          <w:rFonts w:ascii="Arial" w:hAnsi="Arial" w:cs="Arial"/>
          <w:sz w:val="24"/>
          <w:szCs w:val="24"/>
        </w:rPr>
        <w:t>й(</w:t>
      </w:r>
      <w:proofErr w:type="spellStart"/>
      <w:proofErr w:type="gramEnd"/>
      <w:r>
        <w:rPr>
          <w:rFonts w:ascii="Arial" w:hAnsi="Arial" w:cs="Arial"/>
          <w:sz w:val="24"/>
          <w:szCs w:val="24"/>
        </w:rPr>
        <w:t>ые</w:t>
      </w:r>
      <w:proofErr w:type="spellEnd"/>
      <w:r>
        <w:rPr>
          <w:rFonts w:ascii="Arial" w:hAnsi="Arial" w:cs="Arial"/>
          <w:sz w:val="24"/>
          <w:szCs w:val="24"/>
        </w:rPr>
        <w:t>) номер(а) функции(й) в федеральной государственной информационной системе "Федеральный реестр государственных и муниципальных услуг (функций)")</w:t>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6. Установить, что:</w:t>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rPr>
        <w:t xml:space="preserve"> настоящая проверка проводится с целью: </w:t>
      </w:r>
      <w:r>
        <w:rPr>
          <w:rFonts w:ascii="Arial" w:hAnsi="Arial" w:cs="Arial"/>
          <w:sz w:val="24"/>
          <w:szCs w:val="24"/>
          <w:u w:val="single"/>
        </w:rPr>
        <w:tab/>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tab/>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При установлении целей проводимой проверки указывается следующая информация:</w:t>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а) в случае проведения плановой проверки:</w:t>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 ссылка на утвержденный ежегодный план проведения плановых проверок;</w:t>
      </w:r>
    </w:p>
    <w:p w:rsidR="00880C2B" w:rsidRDefault="00880C2B" w:rsidP="00880C2B">
      <w:pPr>
        <w:widowControl w:val="0"/>
        <w:spacing w:after="1"/>
        <w:jc w:val="both"/>
        <w:rPr>
          <w:rFonts w:ascii="Arial" w:hAnsi="Arial" w:cs="Arial"/>
          <w:sz w:val="24"/>
          <w:szCs w:val="24"/>
        </w:rPr>
      </w:pPr>
      <w:r>
        <w:rPr>
          <w:rFonts w:ascii="Arial" w:hAnsi="Arial" w:cs="Arial"/>
          <w:sz w:val="24"/>
          <w:szCs w:val="24"/>
        </w:rPr>
        <w:lastRenderedPageBreak/>
        <w:t xml:space="preserve"> б) в случае проведения внеплановой проверки:</w:t>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 реквизиты ранее выданного проверяемому лицу предписания об устранении выявленного нарушения, </w:t>
      </w:r>
      <w:proofErr w:type="gramStart"/>
      <w:r>
        <w:rPr>
          <w:rFonts w:ascii="Arial" w:hAnsi="Arial" w:cs="Arial"/>
          <w:sz w:val="24"/>
          <w:szCs w:val="24"/>
        </w:rPr>
        <w:t>срок</w:t>
      </w:r>
      <w:proofErr w:type="gramEnd"/>
      <w:r>
        <w:rPr>
          <w:rFonts w:ascii="Arial" w:hAnsi="Arial" w:cs="Arial"/>
          <w:sz w:val="24"/>
          <w:szCs w:val="24"/>
        </w:rPr>
        <w:t xml:space="preserve"> для исполнения которого истек;</w:t>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w:t>
      </w:r>
      <w:proofErr w:type="gramEnd"/>
      <w:r>
        <w:rPr>
          <w:rFonts w:ascii="Arial" w:hAnsi="Arial" w:cs="Arial"/>
          <w:sz w:val="24"/>
          <w:szCs w:val="24"/>
        </w:rPr>
        <w:t xml:space="preserve"> массовой информации;</w:t>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 реквизиты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 </w:t>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 реквизиты прилагаемой к распоряжению о проведении проверки копии документа (рапорта, докладной записки и другие), представленного должностным лицом, обнаружившим нарушение;</w:t>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rPr>
        <w:t xml:space="preserve"> задачами настоящей проверки являются: </w:t>
      </w:r>
      <w:r>
        <w:rPr>
          <w:rFonts w:ascii="Arial" w:hAnsi="Arial" w:cs="Arial"/>
          <w:sz w:val="24"/>
          <w:szCs w:val="24"/>
          <w:u w:val="single"/>
        </w:rPr>
        <w:tab/>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tab/>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tab/>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7. Предметом настоящей проверки является (отметить </w:t>
      </w:r>
      <w:proofErr w:type="gramStart"/>
      <w:r>
        <w:rPr>
          <w:rFonts w:ascii="Arial" w:hAnsi="Arial" w:cs="Arial"/>
          <w:sz w:val="24"/>
          <w:szCs w:val="24"/>
        </w:rPr>
        <w:t>нужное</w:t>
      </w:r>
      <w:proofErr w:type="gramEnd"/>
      <w:r>
        <w:rPr>
          <w:rFonts w:ascii="Arial" w:hAnsi="Arial" w:cs="Arial"/>
          <w:sz w:val="24"/>
          <w:szCs w:val="24"/>
        </w:rPr>
        <w:t>):</w:t>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Соблюдение обязательных требований и (или) требований, установленных муниципальными правовыми актами;</w:t>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выполнение предписаний органов государственного контроля (надзора), органов муниципального контроля.</w:t>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rPr>
        <w:t xml:space="preserve"> 8. Срок проведения проверки: </w:t>
      </w:r>
      <w:r>
        <w:rPr>
          <w:rFonts w:ascii="Arial" w:hAnsi="Arial" w:cs="Arial"/>
          <w:sz w:val="24"/>
          <w:szCs w:val="24"/>
          <w:u w:val="single"/>
        </w:rPr>
        <w:tab/>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К проведению проверки приступить с "__" __________ 20__ года.</w:t>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Проверку окончить не позднее "__" _____________ 20__ года.</w:t>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rPr>
        <w:t xml:space="preserve"> 10. Правовые основания проведения проверки: </w:t>
      </w:r>
      <w:r>
        <w:rPr>
          <w:rFonts w:ascii="Arial" w:hAnsi="Arial" w:cs="Arial"/>
          <w:sz w:val="24"/>
          <w:szCs w:val="24"/>
          <w:u w:val="single"/>
        </w:rPr>
        <w:tab/>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tab/>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tab/>
      </w:r>
    </w:p>
    <w:p w:rsidR="00880C2B" w:rsidRDefault="00880C2B" w:rsidP="00880C2B">
      <w:pPr>
        <w:widowControl w:val="0"/>
        <w:spacing w:after="1"/>
        <w:jc w:val="center"/>
        <w:rPr>
          <w:rFonts w:ascii="Arial" w:hAnsi="Arial" w:cs="Arial"/>
          <w:sz w:val="24"/>
          <w:szCs w:val="24"/>
        </w:rPr>
      </w:pPr>
      <w:r>
        <w:rPr>
          <w:rFonts w:ascii="Arial" w:hAnsi="Arial" w:cs="Arial"/>
          <w:sz w:val="24"/>
          <w:szCs w:val="24"/>
        </w:rPr>
        <w:t>(ссылка на положения нормативного правового акта, в соответствии с которым осуществляется проверка)</w:t>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9. Обязательные требования и (или) требования, установленные муниципальными правовыми актами, подлежащие проверке</w:t>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lastRenderedPageBreak/>
        <w:tab/>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tab/>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10.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rPr>
        <w:t xml:space="preserve">1) </w:t>
      </w:r>
      <w:r>
        <w:rPr>
          <w:rFonts w:ascii="Arial" w:hAnsi="Arial" w:cs="Arial"/>
          <w:sz w:val="24"/>
          <w:szCs w:val="24"/>
          <w:u w:val="single"/>
        </w:rPr>
        <w:tab/>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rPr>
        <w:t xml:space="preserve">2) </w:t>
      </w:r>
      <w:r>
        <w:rPr>
          <w:rFonts w:ascii="Arial" w:hAnsi="Arial" w:cs="Arial"/>
          <w:sz w:val="24"/>
          <w:szCs w:val="24"/>
          <w:u w:val="single"/>
        </w:rPr>
        <w:tab/>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rPr>
        <w:t xml:space="preserve">3) </w:t>
      </w:r>
      <w:r>
        <w:rPr>
          <w:rFonts w:ascii="Arial" w:hAnsi="Arial" w:cs="Arial"/>
          <w:sz w:val="24"/>
          <w:szCs w:val="24"/>
          <w:u w:val="single"/>
        </w:rPr>
        <w:tab/>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11. Перечень положений об осуществлении государственного контроля (надзора) 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w:t>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tab/>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tab/>
      </w:r>
    </w:p>
    <w:p w:rsidR="00880C2B" w:rsidRDefault="00880C2B" w:rsidP="00880C2B">
      <w:pPr>
        <w:widowControl w:val="0"/>
        <w:spacing w:after="1"/>
        <w:jc w:val="center"/>
        <w:rPr>
          <w:rFonts w:ascii="Arial" w:hAnsi="Arial" w:cs="Arial"/>
          <w:sz w:val="24"/>
          <w:szCs w:val="24"/>
        </w:rPr>
      </w:pPr>
      <w:r>
        <w:rPr>
          <w:rFonts w:ascii="Arial" w:hAnsi="Arial" w:cs="Arial"/>
          <w:sz w:val="24"/>
          <w:szCs w:val="24"/>
        </w:rPr>
        <w:t>(с указанием наименований, номеров и дат их принятия)</w:t>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12.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tab/>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tab/>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tab/>
      </w:r>
    </w:p>
    <w:p w:rsidR="00880C2B" w:rsidRDefault="00880C2B" w:rsidP="00880C2B">
      <w:pPr>
        <w:widowControl w:val="0"/>
        <w:spacing w:after="1"/>
        <w:jc w:val="both"/>
        <w:rPr>
          <w:rFonts w:ascii="Arial" w:hAnsi="Arial" w:cs="Arial"/>
          <w:sz w:val="24"/>
          <w:szCs w:val="24"/>
          <w:u w:val="single"/>
        </w:rPr>
      </w:pPr>
    </w:p>
    <w:p w:rsidR="00880C2B" w:rsidRDefault="00880C2B" w:rsidP="00880C2B">
      <w:pPr>
        <w:widowControl w:val="0"/>
        <w:spacing w:after="1"/>
        <w:jc w:val="both"/>
        <w:rPr>
          <w:rFonts w:ascii="Arial" w:hAnsi="Arial" w:cs="Arial"/>
          <w:sz w:val="24"/>
          <w:szCs w:val="24"/>
        </w:rPr>
      </w:pPr>
      <w:r>
        <w:rPr>
          <w:rFonts w:ascii="Arial" w:hAnsi="Arial" w:cs="Arial"/>
          <w:sz w:val="24"/>
          <w:szCs w:val="24"/>
        </w:rPr>
        <w:t>_______________________________________</w:t>
      </w:r>
    </w:p>
    <w:p w:rsidR="00880C2B" w:rsidRDefault="00880C2B" w:rsidP="00880C2B">
      <w:pPr>
        <w:widowControl w:val="0"/>
        <w:spacing w:after="1"/>
        <w:jc w:val="both"/>
        <w:rPr>
          <w:rFonts w:ascii="Arial" w:hAnsi="Arial" w:cs="Arial"/>
          <w:sz w:val="24"/>
          <w:szCs w:val="24"/>
        </w:rPr>
      </w:pPr>
      <w:r>
        <w:rPr>
          <w:rFonts w:ascii="Arial" w:hAnsi="Arial" w:cs="Arial"/>
          <w:sz w:val="24"/>
          <w:szCs w:val="24"/>
        </w:rPr>
        <w:t>_______________________________________</w:t>
      </w:r>
    </w:p>
    <w:p w:rsidR="00880C2B" w:rsidRDefault="00880C2B" w:rsidP="00880C2B">
      <w:pPr>
        <w:widowControl w:val="0"/>
        <w:spacing w:after="1"/>
        <w:ind w:right="4822"/>
        <w:jc w:val="center"/>
        <w:rPr>
          <w:rFonts w:ascii="Arial" w:hAnsi="Arial" w:cs="Arial"/>
          <w:sz w:val="24"/>
          <w:szCs w:val="24"/>
        </w:rPr>
      </w:pPr>
      <w:proofErr w:type="gramStart"/>
      <w:r>
        <w:rPr>
          <w:rFonts w:ascii="Arial" w:hAnsi="Arial" w:cs="Arial"/>
          <w:sz w:val="24"/>
          <w:szCs w:val="24"/>
        </w:rPr>
        <w:t>(должность, фамилия, инициалы руководителя,</w:t>
      </w:r>
      <w:proofErr w:type="gramEnd"/>
    </w:p>
    <w:p w:rsidR="00880C2B" w:rsidRDefault="00880C2B" w:rsidP="00880C2B">
      <w:pPr>
        <w:widowControl w:val="0"/>
        <w:spacing w:after="1"/>
        <w:ind w:right="4822"/>
        <w:jc w:val="center"/>
        <w:rPr>
          <w:rFonts w:ascii="Arial" w:hAnsi="Arial" w:cs="Arial"/>
          <w:sz w:val="24"/>
          <w:szCs w:val="24"/>
        </w:rPr>
      </w:pPr>
      <w:r>
        <w:rPr>
          <w:rFonts w:ascii="Arial" w:hAnsi="Arial" w:cs="Arial"/>
          <w:sz w:val="24"/>
          <w:szCs w:val="24"/>
        </w:rPr>
        <w:t>заместителя руководителя органа государственного контроля</w:t>
      </w:r>
    </w:p>
    <w:p w:rsidR="00880C2B" w:rsidRDefault="00880C2B" w:rsidP="00880C2B">
      <w:pPr>
        <w:widowControl w:val="0"/>
        <w:spacing w:after="1"/>
        <w:ind w:right="4822"/>
        <w:jc w:val="center"/>
        <w:rPr>
          <w:rFonts w:ascii="Arial" w:hAnsi="Arial" w:cs="Arial"/>
          <w:sz w:val="24"/>
          <w:szCs w:val="24"/>
        </w:rPr>
      </w:pPr>
      <w:r>
        <w:rPr>
          <w:rFonts w:ascii="Arial" w:hAnsi="Arial" w:cs="Arial"/>
          <w:sz w:val="24"/>
          <w:szCs w:val="24"/>
        </w:rPr>
        <w:t>(надзора), органа муниципального контроля,</w:t>
      </w:r>
    </w:p>
    <w:p w:rsidR="00880C2B" w:rsidRDefault="00880C2B" w:rsidP="00880C2B">
      <w:pPr>
        <w:widowControl w:val="0"/>
        <w:spacing w:after="1"/>
        <w:ind w:right="4822"/>
        <w:jc w:val="center"/>
        <w:rPr>
          <w:rFonts w:ascii="Arial" w:hAnsi="Arial" w:cs="Arial"/>
          <w:sz w:val="24"/>
          <w:szCs w:val="24"/>
        </w:rPr>
      </w:pPr>
      <w:proofErr w:type="gramStart"/>
      <w:r>
        <w:rPr>
          <w:rFonts w:ascii="Arial" w:hAnsi="Arial" w:cs="Arial"/>
          <w:sz w:val="24"/>
          <w:szCs w:val="24"/>
        </w:rPr>
        <w:t>издавшего</w:t>
      </w:r>
      <w:proofErr w:type="gramEnd"/>
      <w:r>
        <w:rPr>
          <w:rFonts w:ascii="Arial" w:hAnsi="Arial" w:cs="Arial"/>
          <w:sz w:val="24"/>
          <w:szCs w:val="24"/>
        </w:rPr>
        <w:t xml:space="preserve"> распоряжение о проведении проверки)</w:t>
      </w:r>
    </w:p>
    <w:p w:rsidR="00880C2B" w:rsidRDefault="00880C2B" w:rsidP="00880C2B">
      <w:pPr>
        <w:widowControl w:val="0"/>
        <w:spacing w:after="1"/>
        <w:jc w:val="both"/>
        <w:rPr>
          <w:rFonts w:ascii="Arial" w:hAnsi="Arial" w:cs="Arial"/>
          <w:sz w:val="24"/>
          <w:szCs w:val="24"/>
        </w:rPr>
      </w:pP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_____________________________________</w:t>
      </w:r>
    </w:p>
    <w:p w:rsidR="00880C2B" w:rsidRDefault="00880C2B" w:rsidP="00880C2B">
      <w:pPr>
        <w:widowControl w:val="0"/>
        <w:spacing w:after="1"/>
        <w:jc w:val="both"/>
        <w:rPr>
          <w:rFonts w:ascii="Arial" w:hAnsi="Arial" w:cs="Arial"/>
          <w:sz w:val="24"/>
          <w:szCs w:val="24"/>
        </w:rPr>
      </w:pPr>
      <w:r>
        <w:rPr>
          <w:rFonts w:ascii="Arial" w:hAnsi="Arial" w:cs="Arial"/>
          <w:sz w:val="24"/>
          <w:szCs w:val="24"/>
        </w:rPr>
        <w:t xml:space="preserve"> (подпись, заверенная печатью)</w:t>
      </w:r>
    </w:p>
    <w:p w:rsidR="00880C2B" w:rsidRDefault="00880C2B" w:rsidP="00880C2B">
      <w:pPr>
        <w:widowControl w:val="0"/>
        <w:spacing w:after="1"/>
        <w:jc w:val="both"/>
        <w:rPr>
          <w:rFonts w:ascii="Arial" w:hAnsi="Arial" w:cs="Arial"/>
          <w:sz w:val="24"/>
          <w:szCs w:val="24"/>
        </w:rPr>
      </w:pP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tab/>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tab/>
      </w:r>
    </w:p>
    <w:p w:rsidR="00880C2B" w:rsidRDefault="00880C2B" w:rsidP="00880C2B">
      <w:pPr>
        <w:widowControl w:val="0"/>
        <w:tabs>
          <w:tab w:val="left" w:pos="9356"/>
        </w:tabs>
        <w:spacing w:after="1"/>
        <w:jc w:val="both"/>
        <w:rPr>
          <w:rFonts w:ascii="Arial" w:hAnsi="Arial" w:cs="Arial"/>
          <w:sz w:val="24"/>
          <w:szCs w:val="24"/>
        </w:rPr>
      </w:pPr>
      <w:r>
        <w:rPr>
          <w:rFonts w:ascii="Arial" w:hAnsi="Arial" w:cs="Arial"/>
          <w:sz w:val="24"/>
          <w:szCs w:val="24"/>
          <w:u w:val="single"/>
        </w:rPr>
        <w:tab/>
      </w:r>
    </w:p>
    <w:p w:rsidR="00880C2B" w:rsidRDefault="00880C2B" w:rsidP="00880C2B">
      <w:pPr>
        <w:widowControl w:val="0"/>
        <w:spacing w:after="1"/>
        <w:jc w:val="center"/>
        <w:rPr>
          <w:rFonts w:ascii="Arial" w:hAnsi="Arial" w:cs="Arial"/>
          <w:sz w:val="24"/>
          <w:szCs w:val="24"/>
        </w:rPr>
      </w:pPr>
      <w:proofErr w:type="gramStart"/>
      <w:r>
        <w:rPr>
          <w:rFonts w:ascii="Arial" w:hAnsi="Arial" w:cs="Arial"/>
          <w:sz w:val="24"/>
          <w:szCs w:val="24"/>
        </w:rPr>
        <w:t>(фамилия, имя, отчество (последнее - при наличии) и должность должностного лица, непосредственно подготовившего проект распоряжения, контактный телефон, электронный адрес (при наличии)</w:t>
      </w:r>
      <w:proofErr w:type="gramEnd"/>
    </w:p>
    <w:p w:rsidR="00880C2B" w:rsidRDefault="00880C2B" w:rsidP="00880C2B">
      <w:pPr>
        <w:spacing w:after="160"/>
        <w:contextualSpacing/>
        <w:jc w:val="both"/>
        <w:rPr>
          <w:rFonts w:ascii="Arial" w:hAnsi="Arial" w:cs="Arial"/>
          <w:sz w:val="24"/>
          <w:szCs w:val="24"/>
        </w:rPr>
      </w:pPr>
    </w:p>
    <w:p w:rsidR="00880C2B" w:rsidRDefault="00880C2B" w:rsidP="00880C2B">
      <w:pPr>
        <w:widowControl w:val="0"/>
        <w:shd w:val="clear" w:color="auto" w:fill="FFFFFF"/>
        <w:tabs>
          <w:tab w:val="left" w:pos="4589"/>
        </w:tabs>
        <w:spacing w:after="0"/>
        <w:ind w:right="-139" w:hanging="142"/>
        <w:jc w:val="right"/>
        <w:rPr>
          <w:rFonts w:ascii="Arial" w:hAnsi="Arial" w:cs="Arial"/>
          <w:sz w:val="24"/>
          <w:szCs w:val="24"/>
          <w:lang w:eastAsia="zh-CN"/>
        </w:rPr>
      </w:pPr>
      <w:r>
        <w:rPr>
          <w:rFonts w:ascii="Arial" w:hAnsi="Arial" w:cs="Arial"/>
          <w:i/>
          <w:sz w:val="24"/>
          <w:szCs w:val="24"/>
        </w:rPr>
        <w:t xml:space="preserve">                                                                                                                                                                                                                                                                                                                                                                                                                                                                                                                                                                                                                                                                                                                                                                                                                                                                                                                                                                                                                                                                                                                                                                                                                                                                                                                                                                                                                                                                                                                                                                                                                                                                                                                                                                                                                                                                                                                                                                                                                                                                                                                                                                                                                                                                                                                                                                                                                                                                                                                                                                                                                                                                                                                                                                                                                                                                                                                                                                                                                                                                                                                                                                                                                                                                                                                                                                                                                                                                                                                                                                                                                                                                                                                                                                                                                                                                                                                                                                                                                                                                                                                                                                                                                                                                                                                                                                                                                                                                                                                                                                                                                                                                                                                                                                                                                                                                                                                                                                                                                                                                                                                                                                                                                                                                                                                                                                                                                                                                                                                                                                                                                                                                                                                                                                                                                                                                                                                                                                                                                                                                                                                                                                                                                                                                                                                                                                                                                                                                                                                                                                                                                                                                                                                                                                                                                                                                                                                                                                                                                                                                                                                                                                                                                                                                                                                                                                                                                                                                                                                                                                                                                                                                                                                                                                                                                                                                                                                                                                                                                                                                                                                                                                                                                                                                                                                                                                                                                                                                                                                                                                                                                                                                                                                                                                                                                                                                                                                                                                                                                                                                                                                                                                                                                                                                                                                                                                                                                                                                                                                                                                                                                                                                                                                                                                                                                                                                                                                                                                                                                                                                                                                                                                                                                                                                                                                                                                                                                                                                                                                                                                                                                                                                                                                                                                                                                                                                                                                                                                                                                                                                                                                                                                                                                                                                                                                                                                                                                                                                                                                                                                                                                                                                                                                                                                                                                                                                                                                                                                                                                                                                                                                                                                                                                                                                                                                                                                                                                                                                                                                                                                                                                                                                                                                                                                                                                                                                                                                                                                                                                                                                                                                                                                                                                                                                                                                                                                                                                                                                                                                                                                                                                                                                                                                                                                                                                                                                                                                                                                                                                                                                                                                                                                                                                                                                                                                                                                                                                                                                                                                                                                                                                                                                                                                                                                                                                                                                                                                                                                                                                                                                                                                                                                                                                                                                                                                                                                                                                                                                                                                                                                                                                                                                                                                                                                                                                                                                                                                                                                                                                                                                                                                                                                                                                                                                                                                                                                                                                                                                                                                                                                                                                                                                                                                                                                                                                                                                                                                                                                                                                                                                                                                                                                                                                                                                                                                                                                                                                                                                                                                                                                                                                                                                                                                                                                                                                                                                                                                                                                                                                                                                                                                                                                                                                                                                                                                                                                                                                                                                                                                                                                                                                                                                                                                                                                                                                                                                                                                                                                                                                                                                                                                                                                                                                                                                                                                                                                                                                                                                                                                                                                                                                                                                                                                                                                                                                                                                                                                                                                                                                                                                                                                                                                                                                                                                                                                                                                                                                                                                                                                                                                                                                                                                                                                                                                                                                                                                                                                                                                                                                                                                                                                                                                                                                                                                                                                                                                                                                                                                                                                                                                                                                                                                                                                                                                                                                                                                                                                                                                                                                                                                                                                                                                                                                                                                                                                                                                                                                                                                                                                                                                                                                                                                                                                                                                                                                                                                                                                                                                                                                                                                                                                                                                                                                                                                                                                                                                                                                                                                                                                                                                                                                                                                                                                                                                                                                                                                                                                                                                                                                                                                                                                                                                                                                                                                                                                                                                                                                                                                                                                                                                                                                                                                                                                                                                                                                                                                                                                                                                                                                                                                                                                                                                                                                                                                                                                                                                                                                                                                                                                                                                                                                                                                                                                                                                                                                                                                                                                                                                                                                                                                                                                                                                                                                                                                                                                                                                                                                                                                                                                                                                                                                                                                                                                                                                                                                                                                                                                                                                                                                                                                                                                                                                                                                                                                                                                                                                                                                                                                                                                                                                                                                                                                                                                                                                                                                                                                                                                                                                                                                                                                                                                                                                                                                                                                                                                                                                                                                                                                                                                                                                                                                                                                                                                                                                                                                                                                                                                                                                                                                                                                                                                                                                                                                                                                                                                                                                                                                                                                                                                                                                                                                                                                                                                                                                                                                                                                                                                                                                                                                                                                                                                                                                                                                                                                                                                                                                                                                                                                                                                                                                                                                                                                                                                                                                                                                                                                                                                                                                                                                                                                                                                                                                                                                                                                                                                                                                                                                                                                                                                                                                                                                                                                                                                                                                                                                                                                                                                                                                                                                                                                                                                                                                                                                                                                                                                                                                                                                                                                                                                                                                                                                                                                                                                                                                                                                                                                                                                                                                                                                                                                                                                                                                                                                                                                                                                                                                                                                                                                                                                                                                                                                                                                                                                                                                                                                                                                                                                                                                                                                                                                                                                                                                                                                                                                                                                                                                                                                                                                                                                                                                                                                                                                                                                                                                                                                                                                                                                                                                                                                                                                                                                                                                                                                                                                                                                                                                                                                                                                                                                                                                                                                                                                                                                                                                                                                                                                                                                                                                                                                                                                                                                                                                                                                                                                                                                                                                                                                                                                                                                                                                                                                                                                                                                                                                                                                                                                                                                                                                                                                                                                                                                                                                                                                                                                                                                            </w:t>
      </w:r>
    </w:p>
    <w:p w:rsidR="00880C2B" w:rsidRDefault="00880C2B" w:rsidP="00880C2B">
      <w:pPr>
        <w:spacing w:after="0"/>
        <w:rPr>
          <w:rFonts w:ascii="Arial" w:hAnsi="Arial" w:cs="Arial"/>
          <w:sz w:val="24"/>
          <w:szCs w:val="24"/>
        </w:rPr>
        <w:sectPr w:rsidR="00880C2B">
          <w:pgSz w:w="11907" w:h="16840"/>
          <w:pgMar w:top="17" w:right="851" w:bottom="1134" w:left="993" w:header="709" w:footer="720" w:gutter="0"/>
          <w:cols w:space="720"/>
        </w:sectPr>
      </w:pPr>
    </w:p>
    <w:p w:rsidR="00880C2B" w:rsidRDefault="00880C2B" w:rsidP="00880C2B">
      <w:pPr>
        <w:widowControl w:val="0"/>
        <w:autoSpaceDE w:val="0"/>
        <w:spacing w:after="0" w:line="240" w:lineRule="auto"/>
        <w:jc w:val="right"/>
        <w:rPr>
          <w:rFonts w:ascii="Arial" w:hAnsi="Arial" w:cs="Arial"/>
          <w:sz w:val="24"/>
          <w:szCs w:val="24"/>
        </w:rPr>
      </w:pPr>
      <w:r>
        <w:rPr>
          <w:rFonts w:ascii="Arial" w:hAnsi="Arial" w:cs="Arial"/>
          <w:sz w:val="24"/>
          <w:szCs w:val="24"/>
        </w:rPr>
        <w:lastRenderedPageBreak/>
        <w:t xml:space="preserve">Приложение № 14 к Регламенту                                          </w:t>
      </w:r>
    </w:p>
    <w:p w:rsidR="00880C2B" w:rsidRDefault="00880C2B" w:rsidP="00880C2B">
      <w:pPr>
        <w:widowControl w:val="0"/>
        <w:spacing w:after="0"/>
        <w:jc w:val="center"/>
        <w:rPr>
          <w:rFonts w:ascii="Arial" w:hAnsi="Arial" w:cs="Arial"/>
          <w:sz w:val="24"/>
          <w:szCs w:val="24"/>
        </w:rPr>
      </w:pPr>
      <w:r>
        <w:rPr>
          <w:rFonts w:ascii="Arial" w:hAnsi="Arial" w:cs="Arial"/>
          <w:sz w:val="24"/>
          <w:szCs w:val="24"/>
        </w:rPr>
        <w:t>Типовая форма проверочного листа (списка контрольных вопросов), применяемого при осуществлении муниципального земельного контроля</w:t>
      </w:r>
    </w:p>
    <w:p w:rsidR="00880C2B" w:rsidRDefault="00880C2B" w:rsidP="00880C2B">
      <w:pPr>
        <w:widowControl w:val="0"/>
        <w:spacing w:after="0"/>
        <w:jc w:val="center"/>
        <w:rPr>
          <w:rFonts w:ascii="Arial" w:hAnsi="Arial" w:cs="Arial"/>
          <w:sz w:val="24"/>
          <w:szCs w:val="24"/>
        </w:rPr>
      </w:pPr>
      <w:bookmarkStart w:id="4" w:name="RANGE!A1:H90"/>
    </w:p>
    <w:tbl>
      <w:tblPr>
        <w:tblW w:w="15015"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418"/>
        <w:gridCol w:w="7086"/>
        <w:gridCol w:w="1417"/>
        <w:gridCol w:w="1276"/>
        <w:gridCol w:w="993"/>
        <w:gridCol w:w="1133"/>
        <w:gridCol w:w="1135"/>
      </w:tblGrid>
      <w:tr w:rsidR="00880C2B" w:rsidTr="00880C2B">
        <w:trPr>
          <w:trHeight w:val="91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Раздел, объединяющий обязательные требования</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Перечень обязательных требований</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Реквизиты нормативных правовых актов, с указанием их структурных единиц, устанавливающих обязательные требования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Краткое обозначение обязательного требования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Наименование нарушения обязательного требования</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Вид субъекта/объекта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Статья КоАП РФ / КоАП МО</w:t>
            </w:r>
          </w:p>
        </w:tc>
      </w:tr>
      <w:bookmarkEnd w:id="4"/>
      <w:tr w:rsidR="00880C2B" w:rsidTr="00880C2B">
        <w:trPr>
          <w:trHeight w:val="31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w:t>
            </w:r>
          </w:p>
        </w:tc>
      </w:tr>
      <w:tr w:rsidR="00880C2B" w:rsidTr="00880C2B">
        <w:trPr>
          <w:trHeight w:val="31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r>
      <w:tr w:rsidR="00880C2B" w:rsidTr="00880C2B">
        <w:trPr>
          <w:trHeight w:val="586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Проверка границ земельного участка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Статья 262 ГК РФ. Земельные участки общего пользования. Доступ на земельный участок </w:t>
            </w:r>
            <w:r>
              <w:rPr>
                <w:rFonts w:ascii="Arial" w:hAnsi="Arial" w:cs="Arial"/>
                <w:color w:val="000000"/>
                <w:sz w:val="24"/>
                <w:szCs w:val="24"/>
                <w:lang w:eastAsia="ru-RU"/>
              </w:rPr>
              <w:br/>
            </w:r>
            <w:r>
              <w:rPr>
                <w:rFonts w:ascii="Arial" w:hAnsi="Arial" w:cs="Arial"/>
                <w:color w:val="000000"/>
                <w:sz w:val="24"/>
                <w:szCs w:val="24"/>
                <w:lang w:eastAsia="ru-RU"/>
              </w:rPr>
              <w:br/>
              <w:t>1. 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 и использовать имеющиеся на этих участках природные объекты в пределах, допускаемых законом и иными правовыми актами, а также собственником соответствующего земельного участка.</w:t>
            </w:r>
            <w:r>
              <w:rPr>
                <w:rFonts w:ascii="Arial" w:hAnsi="Arial" w:cs="Arial"/>
                <w:color w:val="000000"/>
                <w:sz w:val="24"/>
                <w:szCs w:val="24"/>
                <w:lang w:eastAsia="ru-RU"/>
              </w:rPr>
              <w:br/>
            </w:r>
            <w:r>
              <w:rPr>
                <w:rFonts w:ascii="Arial" w:hAnsi="Arial" w:cs="Arial"/>
                <w:color w:val="000000"/>
                <w:sz w:val="24"/>
                <w:szCs w:val="24"/>
                <w:lang w:eastAsia="ru-RU"/>
              </w:rPr>
              <w:br/>
              <w:t>2. Если земельный участок не огорожен либо его собственник иным способом ясно не обозначил, что вход на участок без его разрешения не допускается, любое лицо может пройти через участок при условии, что это не причиняет ущерба или беспокойства собственнику.</w:t>
            </w:r>
            <w:r>
              <w:rPr>
                <w:rFonts w:ascii="Arial" w:hAnsi="Arial" w:cs="Arial"/>
                <w:color w:val="000000"/>
                <w:sz w:val="24"/>
                <w:szCs w:val="24"/>
                <w:lang w:eastAsia="ru-RU"/>
              </w:rPr>
              <w:br/>
            </w:r>
            <w:r>
              <w:rPr>
                <w:rFonts w:ascii="Arial" w:hAnsi="Arial" w:cs="Arial"/>
                <w:color w:val="000000"/>
                <w:sz w:val="24"/>
                <w:szCs w:val="24"/>
                <w:lang w:eastAsia="ru-RU"/>
              </w:rPr>
              <w:br/>
              <w:t xml:space="preserve">Статья 7.1. </w:t>
            </w:r>
            <w:proofErr w:type="gramStart"/>
            <w:r>
              <w:rPr>
                <w:rFonts w:ascii="Arial" w:hAnsi="Arial" w:cs="Arial"/>
                <w:color w:val="000000"/>
                <w:sz w:val="24"/>
                <w:szCs w:val="24"/>
                <w:lang w:eastAsia="ru-RU"/>
              </w:rPr>
              <w:t>КоАП Самовольное занятие земельного участка</w:t>
            </w:r>
            <w:r>
              <w:rPr>
                <w:rFonts w:ascii="Arial" w:hAnsi="Arial" w:cs="Arial"/>
                <w:color w:val="000000"/>
                <w:sz w:val="24"/>
                <w:szCs w:val="24"/>
                <w:lang w:eastAsia="ru-RU"/>
              </w:rPr>
              <w:br/>
            </w:r>
            <w:r>
              <w:rPr>
                <w:rFonts w:ascii="Arial" w:hAnsi="Arial" w:cs="Arial"/>
                <w:color w:val="000000"/>
                <w:sz w:val="24"/>
                <w:szCs w:val="24"/>
                <w:lang w:eastAsia="ru-RU"/>
              </w:rPr>
              <w:br/>
              <w:t>Самовольное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 -</w:t>
            </w:r>
            <w:r>
              <w:rPr>
                <w:rFonts w:ascii="Arial" w:hAnsi="Arial" w:cs="Arial"/>
                <w:color w:val="000000"/>
                <w:sz w:val="24"/>
                <w:szCs w:val="24"/>
                <w:lang w:eastAsia="ru-RU"/>
              </w:rPr>
              <w:br/>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пяти</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тысяч рублей; на должностных лиц - от 1,5 до 2 процентов кадастровой стоимости земельного участка, но не менее двадцати тысяч рублей; на юридических лиц - от 2 до 3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пяти тысяч до десяти тысяч рублей;</w:t>
            </w:r>
            <w:proofErr w:type="gramEnd"/>
            <w:r>
              <w:rPr>
                <w:rFonts w:ascii="Arial" w:hAnsi="Arial" w:cs="Arial"/>
                <w:color w:val="000000"/>
                <w:sz w:val="24"/>
                <w:szCs w:val="24"/>
                <w:lang w:eastAsia="ru-RU"/>
              </w:rPr>
              <w:t xml:space="preserve"> на должностных лиц - от двадцати тысяч до пятидесяти </w:t>
            </w:r>
            <w:r>
              <w:rPr>
                <w:rFonts w:ascii="Arial" w:hAnsi="Arial" w:cs="Arial"/>
                <w:color w:val="000000"/>
                <w:sz w:val="24"/>
                <w:szCs w:val="24"/>
                <w:lang w:eastAsia="ru-RU"/>
              </w:rPr>
              <w:lastRenderedPageBreak/>
              <w:t>тысяч рублей; на юридических лиц - от ста тысяч до двухсот тысяч рублей.</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имеет обозначение на местности (забор, колышки, строительная лента и др.)</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всех ВРИ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w:t>
            </w:r>
          </w:p>
        </w:tc>
      </w:tr>
      <w:tr w:rsidR="00880C2B" w:rsidTr="00880C2B">
        <w:trPr>
          <w:trHeight w:val="5865"/>
        </w:trPr>
        <w:tc>
          <w:tcPr>
            <w:tcW w:w="557" w:type="dxa"/>
            <w:tcBorders>
              <w:top w:val="single" w:sz="4" w:space="0" w:color="auto"/>
              <w:left w:val="single" w:sz="4" w:space="0" w:color="auto"/>
              <w:bottom w:val="single" w:sz="4" w:space="0" w:color="auto"/>
              <w:right w:val="single" w:sz="4" w:space="0" w:color="auto"/>
            </w:tcBorders>
            <w:noWrap/>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Проверка границ земельного участка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Статья 262 ГК РФ. Земельные участки общего пользования. Доступ на земельный участок </w:t>
            </w:r>
            <w:r>
              <w:rPr>
                <w:rFonts w:ascii="Arial" w:hAnsi="Arial" w:cs="Arial"/>
                <w:color w:val="000000"/>
                <w:sz w:val="24"/>
                <w:szCs w:val="24"/>
                <w:lang w:eastAsia="ru-RU"/>
              </w:rPr>
              <w:br/>
            </w:r>
            <w:r>
              <w:rPr>
                <w:rFonts w:ascii="Arial" w:hAnsi="Arial" w:cs="Arial"/>
                <w:color w:val="000000"/>
                <w:sz w:val="24"/>
                <w:szCs w:val="24"/>
                <w:lang w:eastAsia="ru-RU"/>
              </w:rPr>
              <w:br/>
              <w:t>1. 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 и использовать имеющиеся на этих участках природные объекты в пределах, допускаемых законом и иными правовыми актами, а также собственником соответствующего земельного участка.</w:t>
            </w:r>
            <w:r>
              <w:rPr>
                <w:rFonts w:ascii="Arial" w:hAnsi="Arial" w:cs="Arial"/>
                <w:color w:val="000000"/>
                <w:sz w:val="24"/>
                <w:szCs w:val="24"/>
                <w:lang w:eastAsia="ru-RU"/>
              </w:rPr>
              <w:br/>
            </w:r>
            <w:r>
              <w:rPr>
                <w:rFonts w:ascii="Arial" w:hAnsi="Arial" w:cs="Arial"/>
                <w:color w:val="000000"/>
                <w:sz w:val="24"/>
                <w:szCs w:val="24"/>
                <w:lang w:eastAsia="ru-RU"/>
              </w:rPr>
              <w:br/>
              <w:t>2. Если земельный участок не огорожен либо его собственник иным способом ясно не обозначил, что вход на участок без его разрешения не допускается, любое лицо может пройти через участок при условии, что это не причиняет ущерба или беспокойства собственнику.</w:t>
            </w:r>
            <w:r>
              <w:rPr>
                <w:rFonts w:ascii="Arial" w:hAnsi="Arial" w:cs="Arial"/>
                <w:color w:val="000000"/>
                <w:sz w:val="24"/>
                <w:szCs w:val="24"/>
                <w:lang w:eastAsia="ru-RU"/>
              </w:rPr>
              <w:br/>
            </w:r>
            <w:r>
              <w:rPr>
                <w:rFonts w:ascii="Arial" w:hAnsi="Arial" w:cs="Arial"/>
                <w:color w:val="000000"/>
                <w:sz w:val="24"/>
                <w:szCs w:val="24"/>
                <w:lang w:eastAsia="ru-RU"/>
              </w:rPr>
              <w:br/>
              <w:t xml:space="preserve">Статья 7.1. </w:t>
            </w:r>
            <w:proofErr w:type="gramStart"/>
            <w:r>
              <w:rPr>
                <w:rFonts w:ascii="Arial" w:hAnsi="Arial" w:cs="Arial"/>
                <w:color w:val="000000"/>
                <w:sz w:val="24"/>
                <w:szCs w:val="24"/>
                <w:lang w:eastAsia="ru-RU"/>
              </w:rPr>
              <w:t>КоАП Самовольное занятие земельного участка</w:t>
            </w:r>
            <w:r>
              <w:rPr>
                <w:rFonts w:ascii="Arial" w:hAnsi="Arial" w:cs="Arial"/>
                <w:color w:val="000000"/>
                <w:sz w:val="24"/>
                <w:szCs w:val="24"/>
                <w:lang w:eastAsia="ru-RU"/>
              </w:rPr>
              <w:br/>
            </w:r>
            <w:r>
              <w:rPr>
                <w:rFonts w:ascii="Arial" w:hAnsi="Arial" w:cs="Arial"/>
                <w:color w:val="000000"/>
                <w:sz w:val="24"/>
                <w:szCs w:val="24"/>
                <w:lang w:eastAsia="ru-RU"/>
              </w:rPr>
              <w:br/>
              <w:t>Самовольное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 -</w:t>
            </w:r>
            <w:r>
              <w:rPr>
                <w:rFonts w:ascii="Arial" w:hAnsi="Arial" w:cs="Arial"/>
                <w:color w:val="000000"/>
                <w:sz w:val="24"/>
                <w:szCs w:val="24"/>
                <w:lang w:eastAsia="ru-RU"/>
              </w:rPr>
              <w:br/>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пяти</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тысяч рублей; на должностных лиц - от 1,5 до 2 процентов кадастровой стоимости земельного участка, но не менее двадцати тысяч рублей; на юридических лиц - от 2 до 3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пяти тысяч до десяти тысяч рублей;</w:t>
            </w:r>
            <w:proofErr w:type="gramEnd"/>
            <w:r>
              <w:rPr>
                <w:rFonts w:ascii="Arial" w:hAnsi="Arial" w:cs="Arial"/>
                <w:color w:val="000000"/>
                <w:sz w:val="24"/>
                <w:szCs w:val="24"/>
                <w:lang w:eastAsia="ru-RU"/>
              </w:rPr>
              <w:t xml:space="preserve"> на должностных лиц - от двадцати тысяч до пятидесяти </w:t>
            </w:r>
            <w:r>
              <w:rPr>
                <w:rFonts w:ascii="Arial" w:hAnsi="Arial" w:cs="Arial"/>
                <w:color w:val="000000"/>
                <w:sz w:val="24"/>
                <w:szCs w:val="24"/>
                <w:lang w:eastAsia="ru-RU"/>
              </w:rPr>
              <w:lastRenderedPageBreak/>
              <w:t>тысяч рублей; на юридических лиц - от ста тысяч до двухсот тысяч рублей.</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В ЕГРН присутствуют сведения о границах земельного участка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всех ВРИ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w:t>
            </w:r>
          </w:p>
        </w:tc>
      </w:tr>
      <w:tr w:rsidR="00880C2B" w:rsidTr="00880C2B">
        <w:trPr>
          <w:trHeight w:val="5865"/>
        </w:trPr>
        <w:tc>
          <w:tcPr>
            <w:tcW w:w="557" w:type="dxa"/>
            <w:tcBorders>
              <w:top w:val="single" w:sz="4" w:space="0" w:color="auto"/>
              <w:left w:val="single" w:sz="4" w:space="0" w:color="auto"/>
              <w:bottom w:val="single" w:sz="4" w:space="0" w:color="auto"/>
              <w:right w:val="single" w:sz="4" w:space="0" w:color="auto"/>
            </w:tcBorders>
            <w:noWrap/>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Проверка границ земельного участка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Статья 262 ГК РФ. Земельные участки общего пользования. Доступ на земельный участок </w:t>
            </w:r>
            <w:r>
              <w:rPr>
                <w:rFonts w:ascii="Arial" w:hAnsi="Arial" w:cs="Arial"/>
                <w:color w:val="000000"/>
                <w:sz w:val="24"/>
                <w:szCs w:val="24"/>
                <w:lang w:eastAsia="ru-RU"/>
              </w:rPr>
              <w:br/>
            </w:r>
            <w:r>
              <w:rPr>
                <w:rFonts w:ascii="Arial" w:hAnsi="Arial" w:cs="Arial"/>
                <w:color w:val="000000"/>
                <w:sz w:val="24"/>
                <w:szCs w:val="24"/>
                <w:lang w:eastAsia="ru-RU"/>
              </w:rPr>
              <w:br/>
              <w:t>1. 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 и использовать имеющиеся на этих участках природные объекты в пределах, допускаемых законом и иными правовыми актами, а также собственником соответствующего земельного участка.</w:t>
            </w:r>
            <w:r>
              <w:rPr>
                <w:rFonts w:ascii="Arial" w:hAnsi="Arial" w:cs="Arial"/>
                <w:color w:val="000000"/>
                <w:sz w:val="24"/>
                <w:szCs w:val="24"/>
                <w:lang w:eastAsia="ru-RU"/>
              </w:rPr>
              <w:br/>
            </w:r>
            <w:r>
              <w:rPr>
                <w:rFonts w:ascii="Arial" w:hAnsi="Arial" w:cs="Arial"/>
                <w:color w:val="000000"/>
                <w:sz w:val="24"/>
                <w:szCs w:val="24"/>
                <w:lang w:eastAsia="ru-RU"/>
              </w:rPr>
              <w:br/>
              <w:t>2. Если земельный участок не огорожен либо его собственник иным способом ясно не обозначил, что вход на участок без его разрешения не допускается, любое лицо может пройти через участок при условии, что это не причиняет ущерба или беспокойства собственнику.</w:t>
            </w:r>
            <w:r>
              <w:rPr>
                <w:rFonts w:ascii="Arial" w:hAnsi="Arial" w:cs="Arial"/>
                <w:color w:val="000000"/>
                <w:sz w:val="24"/>
                <w:szCs w:val="24"/>
                <w:lang w:eastAsia="ru-RU"/>
              </w:rPr>
              <w:br/>
            </w:r>
            <w:r>
              <w:rPr>
                <w:rFonts w:ascii="Arial" w:hAnsi="Arial" w:cs="Arial"/>
                <w:color w:val="000000"/>
                <w:sz w:val="24"/>
                <w:szCs w:val="24"/>
                <w:lang w:eastAsia="ru-RU"/>
              </w:rPr>
              <w:br/>
              <w:t xml:space="preserve">Статья 7.1. </w:t>
            </w:r>
            <w:proofErr w:type="gramStart"/>
            <w:r>
              <w:rPr>
                <w:rFonts w:ascii="Arial" w:hAnsi="Arial" w:cs="Arial"/>
                <w:color w:val="000000"/>
                <w:sz w:val="24"/>
                <w:szCs w:val="24"/>
                <w:lang w:eastAsia="ru-RU"/>
              </w:rPr>
              <w:t>КоАП Самовольное занятие земельного участка</w:t>
            </w:r>
            <w:r>
              <w:rPr>
                <w:rFonts w:ascii="Arial" w:hAnsi="Arial" w:cs="Arial"/>
                <w:color w:val="000000"/>
                <w:sz w:val="24"/>
                <w:szCs w:val="24"/>
                <w:lang w:eastAsia="ru-RU"/>
              </w:rPr>
              <w:br/>
            </w:r>
            <w:r>
              <w:rPr>
                <w:rFonts w:ascii="Arial" w:hAnsi="Arial" w:cs="Arial"/>
                <w:color w:val="000000"/>
                <w:sz w:val="24"/>
                <w:szCs w:val="24"/>
                <w:lang w:eastAsia="ru-RU"/>
              </w:rPr>
              <w:br/>
              <w:t>Самовольное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 -</w:t>
            </w:r>
            <w:r>
              <w:rPr>
                <w:rFonts w:ascii="Arial" w:hAnsi="Arial" w:cs="Arial"/>
                <w:color w:val="000000"/>
                <w:sz w:val="24"/>
                <w:szCs w:val="24"/>
                <w:lang w:eastAsia="ru-RU"/>
              </w:rPr>
              <w:br/>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пяти</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тысяч рублей; на должностных лиц - от 1,5 до 2 процентов кадастровой стоимости земельного участка, но не менее двадцати тысяч рублей; на юридических лиц - от 2 до 3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пяти тысяч до десяти тысяч рублей;</w:t>
            </w:r>
            <w:proofErr w:type="gramEnd"/>
            <w:r>
              <w:rPr>
                <w:rFonts w:ascii="Arial" w:hAnsi="Arial" w:cs="Arial"/>
                <w:color w:val="000000"/>
                <w:sz w:val="24"/>
                <w:szCs w:val="24"/>
                <w:lang w:eastAsia="ru-RU"/>
              </w:rPr>
              <w:t xml:space="preserve"> на должностных лиц - от двадцати тысяч до пятидесяти </w:t>
            </w:r>
            <w:r>
              <w:rPr>
                <w:rFonts w:ascii="Arial" w:hAnsi="Arial" w:cs="Arial"/>
                <w:color w:val="000000"/>
                <w:sz w:val="24"/>
                <w:szCs w:val="24"/>
                <w:lang w:eastAsia="ru-RU"/>
              </w:rPr>
              <w:lastRenderedPageBreak/>
              <w:t>тысяч рублей; на юридических лиц - от ста тысяч до двухсот тысяч рублей.</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Местоположение ограждения земельного участка визуально соответствует данным о границах, внесенных в ЕГРН (Публичной кадастровой карте)</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Самовольное занятие земельного участка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всех ВРИ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7.1 КоАП РФ</w:t>
            </w:r>
          </w:p>
        </w:tc>
      </w:tr>
      <w:tr w:rsidR="00880C2B" w:rsidTr="00880C2B">
        <w:trPr>
          <w:trHeight w:val="586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Проверка объектов на земельном участке</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Статья 262 ГК РФ. Земельные участки общего пользования. Доступ на земельный участок </w:t>
            </w:r>
            <w:r>
              <w:rPr>
                <w:rFonts w:ascii="Arial" w:hAnsi="Arial" w:cs="Arial"/>
                <w:color w:val="000000"/>
                <w:sz w:val="24"/>
                <w:szCs w:val="24"/>
                <w:lang w:eastAsia="ru-RU"/>
              </w:rPr>
              <w:br w:type="page"/>
            </w:r>
            <w:r>
              <w:rPr>
                <w:rFonts w:ascii="Arial" w:hAnsi="Arial" w:cs="Arial"/>
                <w:color w:val="000000"/>
                <w:sz w:val="24"/>
                <w:szCs w:val="24"/>
                <w:lang w:eastAsia="ru-RU"/>
              </w:rPr>
              <w:br w:type="page"/>
              <w:t>1. 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 и использовать имеющиеся на этих участках природные объекты в пределах, допускаемых законом и иными правовыми актами, а также собственником соответствующего земельного участка.</w:t>
            </w:r>
            <w:r>
              <w:rPr>
                <w:rFonts w:ascii="Arial" w:hAnsi="Arial" w:cs="Arial"/>
                <w:color w:val="000000"/>
                <w:sz w:val="24"/>
                <w:szCs w:val="24"/>
                <w:lang w:eastAsia="ru-RU"/>
              </w:rPr>
              <w:br w:type="page"/>
            </w:r>
            <w:r>
              <w:rPr>
                <w:rFonts w:ascii="Arial" w:hAnsi="Arial" w:cs="Arial"/>
                <w:color w:val="000000"/>
                <w:sz w:val="24"/>
                <w:szCs w:val="24"/>
                <w:lang w:eastAsia="ru-RU"/>
              </w:rPr>
              <w:br w:type="page"/>
              <w:t>2. Если земельный участок не огорожен либо его собственник иным способом ясно не обозначил, что вход на участок без его разрешения не допускается, любое лицо может пройти через участок при условии, что это не причиняет ущерба или беспокойства собственнику.</w:t>
            </w:r>
            <w:r>
              <w:rPr>
                <w:rFonts w:ascii="Arial" w:hAnsi="Arial" w:cs="Arial"/>
                <w:color w:val="000000"/>
                <w:sz w:val="24"/>
                <w:szCs w:val="24"/>
                <w:lang w:eastAsia="ru-RU"/>
              </w:rPr>
              <w:br w:type="page"/>
            </w:r>
            <w:r>
              <w:rPr>
                <w:rFonts w:ascii="Arial" w:hAnsi="Arial" w:cs="Arial"/>
                <w:color w:val="000000"/>
                <w:sz w:val="24"/>
                <w:szCs w:val="24"/>
                <w:lang w:eastAsia="ru-RU"/>
              </w:rPr>
              <w:br w:type="page"/>
              <w:t xml:space="preserve">Статья 7.1. </w:t>
            </w:r>
            <w:proofErr w:type="gramStart"/>
            <w:r>
              <w:rPr>
                <w:rFonts w:ascii="Arial" w:hAnsi="Arial" w:cs="Arial"/>
                <w:color w:val="000000"/>
                <w:sz w:val="24"/>
                <w:szCs w:val="24"/>
                <w:lang w:eastAsia="ru-RU"/>
              </w:rPr>
              <w:t>КоАП Самовольное занятие земельного участка</w:t>
            </w:r>
            <w:r>
              <w:rPr>
                <w:rFonts w:ascii="Arial" w:hAnsi="Arial" w:cs="Arial"/>
                <w:color w:val="000000"/>
                <w:sz w:val="24"/>
                <w:szCs w:val="24"/>
                <w:lang w:eastAsia="ru-RU"/>
              </w:rPr>
              <w:br w:type="page"/>
            </w:r>
            <w:r>
              <w:rPr>
                <w:rFonts w:ascii="Arial" w:hAnsi="Arial" w:cs="Arial"/>
                <w:color w:val="000000"/>
                <w:sz w:val="24"/>
                <w:szCs w:val="24"/>
                <w:lang w:eastAsia="ru-RU"/>
              </w:rPr>
              <w:br w:type="page"/>
              <w:t>Самовольное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 -</w:t>
            </w:r>
            <w:r>
              <w:rPr>
                <w:rFonts w:ascii="Arial" w:hAnsi="Arial" w:cs="Arial"/>
                <w:color w:val="000000"/>
                <w:sz w:val="24"/>
                <w:szCs w:val="24"/>
                <w:lang w:eastAsia="ru-RU"/>
              </w:rPr>
              <w:br w:type="page"/>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пяти</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тысяч рублей; на должностных лиц - от 1,5 до 2 процентов кадастровой стоимости земельного участка, но не менее двадцати тысяч рублей; на юридических лиц - от 2 до 3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пяти тысяч до десяти тысяч рублей;</w:t>
            </w:r>
            <w:proofErr w:type="gramEnd"/>
            <w:r>
              <w:rPr>
                <w:rFonts w:ascii="Arial" w:hAnsi="Arial" w:cs="Arial"/>
                <w:color w:val="000000"/>
                <w:sz w:val="24"/>
                <w:szCs w:val="24"/>
                <w:lang w:eastAsia="ru-RU"/>
              </w:rPr>
              <w:t xml:space="preserve"> на должностных лиц - от двадцати тысяч до пятидесяти тысяч рублей; на юридических лиц - от ста тысяч до двухсот тысяч рублей.</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Объекты, расположенные на земельном участке, визуально расположены в установленных в ЕГРН границах земельного участка</w:t>
            </w:r>
            <w:r>
              <w:rPr>
                <w:rFonts w:ascii="Arial" w:hAnsi="Arial" w:cs="Arial"/>
                <w:b/>
                <w:bCs/>
                <w:color w:val="FF0000"/>
                <w:sz w:val="24"/>
                <w:szCs w:val="24"/>
                <w:lang w:eastAsia="ru-RU"/>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Самовольное занятие земельного участка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всех ВРИ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7.1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3.1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сельскохозяйственное использование</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Имеются признаки выращивания с/х культур (вспахана земля, готова к посеву, имеются всходы или следы уборки)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Использование земельного участка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сельскохозяйственное использование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90"/>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3.2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сельскохозяйственное использование</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Отсутствует</w:t>
            </w:r>
            <w:proofErr w:type="gramEnd"/>
            <w:r>
              <w:rPr>
                <w:rFonts w:ascii="Arial" w:hAnsi="Arial" w:cs="Arial"/>
                <w:color w:val="000000"/>
                <w:sz w:val="24"/>
                <w:szCs w:val="24"/>
                <w:lang w:eastAsia="ru-RU"/>
              </w:rPr>
              <w:t xml:space="preserve">                                                                                                                                                                                                                                                                                                                                                                                                                                                                                                                                                                                                                                                                                                                                                                                                                                                                                                                                                                                                                                                                                                                                                                                                                                                                                                                                                                                                                                                                                                                                                                                                                                                                                                                                                                                                                                                                                                                                                                                                                                                                                                                                                                                                                                                                                                                                                                                                                                                                                                                                                                                                                                                                                                                                                                                                                                                                                                                                                                                                                                                                                                                                                                                                                                                                                                                                                                                                                                                                                                                                                                                                                                                                                                                                                                                                                                                                                                                                                                                                                                                                                                                                                                                                                                                                                                                                                                                                                                                                                                                                                                                                                                                                                                                                                                                                                                                                                                                                                                                                                                                                                                                                                                                                                                                                                                                                                                                                                                                                                                                                                                                                                                                                                                                                                                                                                                                                                                                                                                                                                                                                                                                                                                                                                                                                                                                                                                                                                                                                                                                                                                                                                                                                                                                                                                                                                                                                                                                                                                                                                                                                                                                                                                                                                                                                                                                                                                                                                                                                                                                                                                                                                                                                                                                                                                                                                                                                                                                                                                                                                                                                                                                                                                                                                                                                                                                                                                                                                                                                                                                                                                                                                                                                                                                                                                                                                                                                                                                                                                                                                                                                                                                                                                                                                                                                                                                                                                                                                                                                                                                                                                                                                                                                                                                                                                                                                                                                                                                                                                                                                                                                                                                                                                                                                                                                                                                                                                                                                                                                                                                                                                                                                                                                                                                                                                                                                                                                                                                                                                                                                                                                                                                                                                                                                                                                                                                                                                                                                                                                                                                                                                                                                                                                                                                                                                                                                                                                                                                                                                                                                                                                                                                                                                                                                                                                                                                                                                                                                                                                                                                                                                                                                                                                                                                                                                                                                                                                                                                                                                                                                                                                                                                                                                                                                                                                                                                                                                                                                                                                                                                                                                                                                                                                                                                                                                                                                                                                                                                                                                                                                                                                                                                                                                                                                                                                                                                                                                                                                                                                                                                                                                                                                                                                                                                                                                                                                                                                                                                                                                                                                                                                                                                                                                                                                                                                                                                                                                                                                                                                                                                                                                                                                                                                                                                                                                                                                                                                                                                                                                                                                                                                                                                                                                                                                                                                                                                                                                                                                                                                                                                                                                                                                                                                                                                                                                                                                                                                                                                                                                                                                                                                                                                                                                                                                                                                                                                                                                                                                                                                                                                                                                                                                                                                                                                                                                                                                                                                                                                                                                                                                                                                                                                                                                                                                                                                                                                                                                                                                                                                                                                                                                                                                                                                                                                                                                                                                                                                                                                                                                                                                                                                                                                                                                                                                                                                                                                                                                                                                                                                                                                                                                                                                                                                                                                                                                                                                                                                                                                                                                                                                                                                                                                                                                                                                                                                                                                                                                                                                                                                                                                                                                                                                                                                                                                                                                                                                                                                                                                                                                                                                                                                                                                                                                                                                                                                                                                                                                                                                                                                                                                                                                                                                                                                                                                                                                                                                                                                                                                                                                                                                                                                                                                                                                                                                                                                                                                                                                                                                                                                                                                                                                                                                                                                                                                                                                                                                                                                                                                                                                                                                                                                                                                                                                                                                                                                                                                                                                                                                                                                                                                                                                                                                                                                                                                                                                                                                                                                                                                                                                                                                                                                                                                                                                                                                                                                                                                                                                                                                                                                                                                                                                                                                                                                                                                                                                                                                                                                                                                                                                                                                                                                                                                                                                                                                                                                                                                                                                                                                                                                                                                                                                                                                                                                                                                                                                                                                                                                                                                                                                                                                                                                                                                                                                                                                                                                                                                                                                                                                                                                                                                                                                                                                                                                                                                                                                                                                                                                                                                                                                                                                                                                                                                                                                                                                                                                                                                                                                                                                                                                                                                                                                                                                                                                                                                                                                                                                                                                                                                                                                                                                                                                                                                                                                                                                                                                                                                                                                                                                                                                                                                                                                                                                                                                                                                                                                                                                                                                                                                                                                                                                                                                                                                                                                                                                                                                                                                                                                                                                                                                                                                                                                                                                                                                                                                                                                                                                                                                                                                                                                                                                                                                                                                                                                                                                                                                                                                                                                                                                                                                                                                                                                                                                                                                                                                                                                                                                                                                                                                                                                                                                                                                                                                                                                                                                                                                                                                                                                                                                                                                                                                                                                                                                                                                                                                                                                                                                                                                                                                                                                                                                                                                                                                                                                                                                                                                                                                                                                                                                                                                                                                                                                                                                                                                                                                                                                                                                                                                                                                                                                                                                                                                                                                                                                                                                                                                                                                                                                                                                                                                                                                                                                                                                                                                                                                                                                                                                                                                                                                                                                                                                                                                                                                                                                                                                                                                                                                                                                                                                                                                                                                                                                                                                                                                                                                                                                                                                                                                                                                                                                                                                                                                                                                                                                                                                                                                                                                                                                                                                                                                                                                                                                                                                                                                                                                                                                                                                                                                                                                                                                                                                                                                                                                                                                                                                                                                                                                                                                                                                                                                                                                                                                                                                                                                                                                                                                                                                                                                                                                                                                                                                                                                                                                                                                                                                                                                                                                                снятие плодородного слоя почвы, земляные работы (разрытие почвы, канавы и котлованы, строительная техника)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порча земель</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сельскохозяйственное использование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ст.8.6 КоАП РФ</w:t>
            </w:r>
          </w:p>
        </w:tc>
      </w:tr>
      <w:tr w:rsidR="00880C2B" w:rsidTr="00880C2B">
        <w:trPr>
          <w:trHeight w:val="1290"/>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3.3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w:t>
            </w:r>
            <w:r>
              <w:rPr>
                <w:rFonts w:ascii="Arial" w:hAnsi="Arial" w:cs="Arial"/>
                <w:color w:val="000000"/>
                <w:sz w:val="24"/>
                <w:szCs w:val="24"/>
                <w:lang w:eastAsia="ru-RU"/>
              </w:rPr>
              <w:lastRenderedPageBreak/>
              <w:t>сельскохозяйственное использование</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 xml:space="preserve">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w:t>
            </w:r>
            <w:r>
              <w:rPr>
                <w:rFonts w:ascii="Arial" w:hAnsi="Arial" w:cs="Arial"/>
                <w:color w:val="000000"/>
                <w:sz w:val="24"/>
                <w:szCs w:val="24"/>
                <w:lang w:eastAsia="ru-RU"/>
              </w:rPr>
              <w:lastRenderedPageBreak/>
              <w:t>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статья 42</w:t>
            </w:r>
            <w:r>
              <w:rPr>
                <w:rFonts w:ascii="Arial" w:hAnsi="Arial" w:cs="Arial"/>
                <w:color w:val="000000"/>
                <w:sz w:val="24"/>
                <w:szCs w:val="24"/>
                <w:lang w:eastAsia="ru-RU"/>
              </w:rPr>
              <w:br/>
              <w:t xml:space="preserve">"Земельный кодекс Российской </w:t>
            </w:r>
            <w:r>
              <w:rPr>
                <w:rFonts w:ascii="Arial" w:hAnsi="Arial" w:cs="Arial"/>
                <w:color w:val="000000"/>
                <w:sz w:val="24"/>
                <w:szCs w:val="24"/>
                <w:lang w:eastAsia="ru-RU"/>
              </w:rPr>
              <w:lastRenderedPageBreak/>
              <w:t>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Отсутствуют признаки неиспользования </w:t>
            </w:r>
            <w:r>
              <w:rPr>
                <w:rFonts w:ascii="Arial" w:hAnsi="Arial" w:cs="Arial"/>
                <w:color w:val="000000"/>
                <w:sz w:val="24"/>
                <w:szCs w:val="24"/>
                <w:lang w:eastAsia="ru-RU"/>
              </w:rPr>
              <w:lastRenderedPageBreak/>
              <w:t>почвы (</w:t>
            </w:r>
            <w:proofErr w:type="spellStart"/>
            <w:r>
              <w:rPr>
                <w:rFonts w:ascii="Arial" w:hAnsi="Arial" w:cs="Arial"/>
                <w:color w:val="000000"/>
                <w:sz w:val="24"/>
                <w:szCs w:val="24"/>
                <w:lang w:eastAsia="ru-RU"/>
              </w:rPr>
              <w:t>залесенность</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закустаренность</w:t>
            </w:r>
            <w:proofErr w:type="spellEnd"/>
            <w:r>
              <w:rPr>
                <w:rFonts w:ascii="Arial" w:hAnsi="Arial" w:cs="Arial"/>
                <w:color w:val="000000"/>
                <w:sz w:val="24"/>
                <w:szCs w:val="24"/>
                <w:lang w:eastAsia="ru-RU"/>
              </w:rPr>
              <w:t>, участок зарастает сорными травами)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Неиспользование земельного </w:t>
            </w:r>
            <w:r>
              <w:rPr>
                <w:rFonts w:ascii="Arial" w:hAnsi="Arial" w:cs="Arial"/>
                <w:color w:val="000000"/>
                <w:sz w:val="24"/>
                <w:szCs w:val="24"/>
                <w:lang w:eastAsia="ru-RU"/>
              </w:rPr>
              <w:lastRenderedPageBreak/>
              <w:t>участка из земель сельскохозяйственного назначения</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сельско</w:t>
            </w:r>
            <w:r>
              <w:rPr>
                <w:rFonts w:ascii="Arial" w:hAnsi="Arial" w:cs="Arial"/>
                <w:color w:val="000000"/>
                <w:sz w:val="24"/>
                <w:szCs w:val="24"/>
                <w:lang w:eastAsia="ru-RU"/>
              </w:rPr>
              <w:lastRenderedPageBreak/>
              <w:t>хозяйственное использование</w:t>
            </w:r>
          </w:p>
        </w:tc>
        <w:tc>
          <w:tcPr>
            <w:tcW w:w="1135" w:type="dxa"/>
            <w:tcBorders>
              <w:top w:val="single" w:sz="4" w:space="0" w:color="auto"/>
              <w:left w:val="single" w:sz="4" w:space="0" w:color="auto"/>
              <w:bottom w:val="single" w:sz="4" w:space="0" w:color="auto"/>
              <w:right w:val="single" w:sz="4" w:space="0" w:color="auto"/>
            </w:tcBorders>
            <w:noWrap/>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ч. 2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3.4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сельскохозяйственное использование</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Производится засыпка рвов, траншей, ям, впадин, провалов грунта</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Невыполнение или несвоевременное выполнение обязанностей по рекультивации земель</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сельскохозяйственное использование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п.1 ст. 8.7 КоАП РФ</w:t>
            </w:r>
          </w:p>
        </w:tc>
      </w:tr>
      <w:tr w:rsidR="00880C2B" w:rsidTr="00880C2B">
        <w:trPr>
          <w:trHeight w:val="2040"/>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3.5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сельскохозяйственное использование</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Производится </w:t>
            </w:r>
            <w:proofErr w:type="spellStart"/>
            <w:r>
              <w:rPr>
                <w:rFonts w:ascii="Arial" w:hAnsi="Arial" w:cs="Arial"/>
                <w:color w:val="000000"/>
                <w:sz w:val="24"/>
                <w:szCs w:val="24"/>
                <w:lang w:eastAsia="ru-RU"/>
              </w:rPr>
              <w:t>кротование</w:t>
            </w:r>
            <w:proofErr w:type="spellEnd"/>
            <w:r>
              <w:rPr>
                <w:rFonts w:ascii="Arial" w:hAnsi="Arial" w:cs="Arial"/>
                <w:color w:val="000000"/>
                <w:sz w:val="24"/>
                <w:szCs w:val="24"/>
                <w:lang w:eastAsia="ru-RU"/>
              </w:rPr>
              <w:t xml:space="preserve"> почвы, </w:t>
            </w:r>
            <w:proofErr w:type="gramStart"/>
            <w:r>
              <w:rPr>
                <w:rFonts w:ascii="Arial" w:hAnsi="Arial" w:cs="Arial"/>
                <w:color w:val="000000"/>
                <w:sz w:val="24"/>
                <w:szCs w:val="24"/>
                <w:lang w:eastAsia="ru-RU"/>
              </w:rPr>
              <w:t>прерывистое</w:t>
            </w:r>
            <w:proofErr w:type="gram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бороздование</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задернен</w:t>
            </w:r>
            <w:r>
              <w:rPr>
                <w:rFonts w:ascii="Arial" w:hAnsi="Arial" w:cs="Arial"/>
                <w:color w:val="000000"/>
                <w:sz w:val="24"/>
                <w:szCs w:val="24"/>
                <w:lang w:eastAsia="ru-RU"/>
              </w:rPr>
              <w:lastRenderedPageBreak/>
              <w:t>ие</w:t>
            </w:r>
            <w:proofErr w:type="spellEnd"/>
            <w:r>
              <w:rPr>
                <w:rFonts w:ascii="Arial" w:hAnsi="Arial" w:cs="Arial"/>
                <w:color w:val="000000"/>
                <w:sz w:val="24"/>
                <w:szCs w:val="24"/>
                <w:lang w:eastAsia="ru-RU"/>
              </w:rPr>
              <w:t xml:space="preserve"> почвы</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Невыполнение установленных требований и обязательны</w:t>
            </w:r>
            <w:r>
              <w:rPr>
                <w:rFonts w:ascii="Arial" w:hAnsi="Arial" w:cs="Arial"/>
                <w:color w:val="000000"/>
                <w:sz w:val="24"/>
                <w:szCs w:val="24"/>
                <w:lang w:eastAsia="ru-RU"/>
              </w:rPr>
              <w:lastRenderedPageBreak/>
              <w:t>х мероприятий по улучшению, защите земель и охране почв от ветровой, водной эрозии и предотвращению других процессов и иного негативного воздействия на окружающую среду, ухудш</w:t>
            </w:r>
            <w:r>
              <w:rPr>
                <w:rFonts w:ascii="Arial" w:hAnsi="Arial" w:cs="Arial"/>
                <w:color w:val="000000"/>
                <w:sz w:val="24"/>
                <w:szCs w:val="24"/>
                <w:lang w:eastAsia="ru-RU"/>
              </w:rPr>
              <w:lastRenderedPageBreak/>
              <w:t>ающих качественное состояние земель</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сельскохозяйственное использование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п.2 ст. 8.7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4.1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сельскохозяйственное использование</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Техника, расположенная на земельном участке, имеет с/х </w:t>
            </w:r>
            <w:proofErr w:type="spellStart"/>
            <w:r>
              <w:rPr>
                <w:rFonts w:ascii="Arial" w:hAnsi="Arial" w:cs="Arial"/>
                <w:color w:val="000000"/>
                <w:sz w:val="24"/>
                <w:szCs w:val="24"/>
                <w:lang w:eastAsia="ru-RU"/>
              </w:rPr>
              <w:t>наначение</w:t>
            </w:r>
            <w:proofErr w:type="spellEnd"/>
            <w:r>
              <w:rPr>
                <w:rFonts w:ascii="Arial" w:hAnsi="Arial" w:cs="Arial"/>
                <w:color w:val="000000"/>
                <w:sz w:val="24"/>
                <w:szCs w:val="24"/>
                <w:lang w:eastAsia="ru-RU"/>
              </w:rPr>
              <w:t xml:space="preserve"> (тракторы, поливочные машины, комбайны, с/х комплексы)</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Использование земельного участка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сельскохозяйственное использование</w:t>
            </w:r>
          </w:p>
        </w:tc>
        <w:tc>
          <w:tcPr>
            <w:tcW w:w="1135" w:type="dxa"/>
            <w:tcBorders>
              <w:top w:val="single" w:sz="4" w:space="0" w:color="auto"/>
              <w:left w:val="single" w:sz="4" w:space="0" w:color="auto"/>
              <w:bottom w:val="single" w:sz="4" w:space="0" w:color="auto"/>
              <w:right w:val="single" w:sz="4" w:space="0" w:color="auto"/>
            </w:tcBorders>
            <w:noWrap/>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4.2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сельскохозяйственное использов</w:t>
            </w:r>
            <w:r>
              <w:rPr>
                <w:rFonts w:ascii="Arial" w:hAnsi="Arial" w:cs="Arial"/>
                <w:color w:val="000000"/>
                <w:sz w:val="24"/>
                <w:szCs w:val="24"/>
                <w:lang w:eastAsia="ru-RU"/>
              </w:rPr>
              <w:lastRenderedPageBreak/>
              <w:t>ание</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w:t>
            </w:r>
            <w:r>
              <w:rPr>
                <w:rFonts w:ascii="Arial" w:hAnsi="Arial" w:cs="Arial"/>
                <w:color w:val="000000"/>
                <w:sz w:val="24"/>
                <w:szCs w:val="24"/>
                <w:lang w:eastAsia="ru-RU"/>
              </w:rPr>
              <w:lastRenderedPageBreak/>
              <w:t>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Объекты (здания, сооружения или др. строения), расположенные </w:t>
            </w:r>
            <w:r>
              <w:rPr>
                <w:rFonts w:ascii="Arial" w:hAnsi="Arial" w:cs="Arial"/>
                <w:color w:val="000000"/>
                <w:sz w:val="24"/>
                <w:szCs w:val="24"/>
                <w:lang w:eastAsia="ru-RU"/>
              </w:rPr>
              <w:lastRenderedPageBreak/>
              <w:t xml:space="preserve">или возводимые на </w:t>
            </w:r>
            <w:proofErr w:type="spellStart"/>
            <w:r>
              <w:rPr>
                <w:rFonts w:ascii="Arial" w:hAnsi="Arial" w:cs="Arial"/>
                <w:color w:val="000000"/>
                <w:sz w:val="24"/>
                <w:szCs w:val="24"/>
                <w:lang w:eastAsia="ru-RU"/>
              </w:rPr>
              <w:t>з.у</w:t>
            </w:r>
            <w:proofErr w:type="spellEnd"/>
            <w:r>
              <w:rPr>
                <w:rFonts w:ascii="Arial" w:hAnsi="Arial" w:cs="Arial"/>
                <w:color w:val="000000"/>
                <w:sz w:val="24"/>
                <w:szCs w:val="24"/>
                <w:lang w:eastAsia="ru-RU"/>
              </w:rPr>
              <w:t>. имеют с/х назначения (ангары для хранения с/х продукции, загоны для скота, теплицы, административные здания)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 Использование земельных участков не по </w:t>
            </w:r>
            <w:r>
              <w:rPr>
                <w:rFonts w:ascii="Arial" w:hAnsi="Arial" w:cs="Arial"/>
                <w:color w:val="000000"/>
                <w:sz w:val="24"/>
                <w:szCs w:val="24"/>
                <w:lang w:eastAsia="ru-RU"/>
              </w:rPr>
              <w:lastRenderedPageBreak/>
              <w:t>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сельскохозяйственное использование</w:t>
            </w:r>
          </w:p>
        </w:tc>
        <w:tc>
          <w:tcPr>
            <w:tcW w:w="1135" w:type="dxa"/>
            <w:tcBorders>
              <w:top w:val="single" w:sz="4" w:space="0" w:color="auto"/>
              <w:left w:val="single" w:sz="4" w:space="0" w:color="auto"/>
              <w:bottom w:val="single" w:sz="4" w:space="0" w:color="auto"/>
              <w:right w:val="single" w:sz="4" w:space="0" w:color="auto"/>
            </w:tcBorders>
            <w:noWrap/>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4.3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сельскохозяйственное использование</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Отсутствуют объекты (здания, сооружения или др. строения) не с/х назначения (жилые дома, офисные здания), </w:t>
            </w:r>
            <w:r>
              <w:rPr>
                <w:rFonts w:ascii="Arial" w:hAnsi="Arial" w:cs="Arial"/>
                <w:color w:val="000000"/>
                <w:sz w:val="24"/>
                <w:szCs w:val="24"/>
                <w:lang w:eastAsia="ru-RU"/>
              </w:rPr>
              <w:lastRenderedPageBreak/>
              <w:t>включая нестационарные торговые объекты, ограждения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сельскохозяйственное использование</w:t>
            </w:r>
          </w:p>
        </w:tc>
        <w:tc>
          <w:tcPr>
            <w:tcW w:w="1135" w:type="dxa"/>
            <w:tcBorders>
              <w:top w:val="single" w:sz="4" w:space="0" w:color="auto"/>
              <w:left w:val="single" w:sz="4" w:space="0" w:color="auto"/>
              <w:bottom w:val="single" w:sz="4" w:space="0" w:color="auto"/>
              <w:right w:val="single" w:sz="4" w:space="0" w:color="auto"/>
            </w:tcBorders>
            <w:noWrap/>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w:t>
            </w:r>
            <w:proofErr w:type="gramEnd"/>
            <w:r>
              <w:rPr>
                <w:rFonts w:ascii="Arial" w:hAnsi="Arial" w:cs="Arial"/>
                <w:color w:val="000000"/>
                <w:sz w:val="24"/>
                <w:szCs w:val="24"/>
                <w:lang w:eastAsia="ru-RU"/>
              </w:rPr>
              <w:t xml:space="preserve"> ВРИ жилая застройка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используется для жилой застройки (детские площадки, автостоянки и др.)</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w:t>
            </w:r>
            <w:proofErr w:type="gramEnd"/>
            <w:r>
              <w:rPr>
                <w:rFonts w:ascii="Arial" w:hAnsi="Arial" w:cs="Arial"/>
                <w:color w:val="000000"/>
                <w:sz w:val="24"/>
                <w:szCs w:val="24"/>
                <w:lang w:eastAsia="ru-RU"/>
              </w:rPr>
              <w:t xml:space="preserve"> ВРИ жилая застройка</w:t>
            </w:r>
          </w:p>
        </w:tc>
        <w:tc>
          <w:tcPr>
            <w:tcW w:w="1135" w:type="dxa"/>
            <w:tcBorders>
              <w:top w:val="single" w:sz="4" w:space="0" w:color="auto"/>
              <w:left w:val="single" w:sz="4" w:space="0" w:color="auto"/>
              <w:bottom w:val="single" w:sz="4" w:space="0" w:color="auto"/>
              <w:right w:val="single" w:sz="4" w:space="0" w:color="auto"/>
            </w:tcBorders>
            <w:noWrap/>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5.2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w:t>
            </w:r>
            <w:proofErr w:type="gramEnd"/>
            <w:r>
              <w:rPr>
                <w:rFonts w:ascii="Arial" w:hAnsi="Arial" w:cs="Arial"/>
                <w:color w:val="000000"/>
                <w:sz w:val="24"/>
                <w:szCs w:val="24"/>
                <w:lang w:eastAsia="ru-RU"/>
              </w:rPr>
              <w:t xml:space="preserve"> ВРИ жилая застройка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не используется для иных целей (свалки, АЗС и др.)</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w:t>
            </w:r>
            <w:proofErr w:type="gramEnd"/>
            <w:r>
              <w:rPr>
                <w:rFonts w:ascii="Arial" w:hAnsi="Arial" w:cs="Arial"/>
                <w:color w:val="000000"/>
                <w:sz w:val="24"/>
                <w:szCs w:val="24"/>
                <w:lang w:eastAsia="ru-RU"/>
              </w:rPr>
              <w:t xml:space="preserve"> ВРИ жилая застройка</w:t>
            </w:r>
          </w:p>
        </w:tc>
        <w:tc>
          <w:tcPr>
            <w:tcW w:w="1135" w:type="dxa"/>
            <w:tcBorders>
              <w:top w:val="single" w:sz="4" w:space="0" w:color="auto"/>
              <w:left w:val="single" w:sz="4" w:space="0" w:color="auto"/>
              <w:bottom w:val="single" w:sz="4" w:space="0" w:color="auto"/>
              <w:right w:val="single" w:sz="4" w:space="0" w:color="auto"/>
            </w:tcBorders>
            <w:noWrap/>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5.3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w:t>
            </w:r>
            <w:proofErr w:type="gramEnd"/>
            <w:r>
              <w:rPr>
                <w:rFonts w:ascii="Arial" w:hAnsi="Arial" w:cs="Arial"/>
                <w:color w:val="000000"/>
                <w:sz w:val="24"/>
                <w:szCs w:val="24"/>
                <w:lang w:eastAsia="ru-RU"/>
              </w:rPr>
              <w:t xml:space="preserve"> ВРИ жилая застройка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отсутствуют признаки неиспользования земельного участка </w:t>
            </w:r>
            <w:proofErr w:type="gramStart"/>
            <w:r>
              <w:rPr>
                <w:rFonts w:ascii="Arial" w:hAnsi="Arial" w:cs="Arial"/>
                <w:color w:val="000000"/>
                <w:sz w:val="24"/>
                <w:szCs w:val="24"/>
                <w:lang w:eastAsia="ru-RU"/>
              </w:rPr>
              <w:t xml:space="preserve">( </w:t>
            </w:r>
            <w:proofErr w:type="spellStart"/>
            <w:proofErr w:type="gramEnd"/>
            <w:r>
              <w:rPr>
                <w:rFonts w:ascii="Arial" w:hAnsi="Arial" w:cs="Arial"/>
                <w:color w:val="000000"/>
                <w:sz w:val="24"/>
                <w:szCs w:val="24"/>
                <w:lang w:eastAsia="ru-RU"/>
              </w:rPr>
              <w:t>залесенность</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закустаренность</w:t>
            </w:r>
            <w:proofErr w:type="spellEnd"/>
            <w:r>
              <w:rPr>
                <w:rFonts w:ascii="Arial" w:hAnsi="Arial" w:cs="Arial"/>
                <w:color w:val="000000"/>
                <w:sz w:val="24"/>
                <w:szCs w:val="24"/>
                <w:lang w:eastAsia="ru-RU"/>
              </w:rPr>
              <w:t>, участок зарастает сорными травами)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Неиспользование земельного участка, предназначенного для жилищного или иного строительства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w:t>
            </w:r>
            <w:proofErr w:type="gramEnd"/>
            <w:r>
              <w:rPr>
                <w:rFonts w:ascii="Arial" w:hAnsi="Arial" w:cs="Arial"/>
                <w:color w:val="000000"/>
                <w:sz w:val="24"/>
                <w:szCs w:val="24"/>
                <w:lang w:eastAsia="ru-RU"/>
              </w:rPr>
              <w:t xml:space="preserve"> ВРИ жилая застройка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ч.3 ст.</w:t>
            </w:r>
            <w:proofErr w:type="gramEnd"/>
            <w:r>
              <w:rPr>
                <w:rFonts w:ascii="Arial" w:hAnsi="Arial" w:cs="Arial"/>
                <w:color w:val="000000"/>
                <w:sz w:val="24"/>
                <w:szCs w:val="24"/>
                <w:lang w:eastAsia="ru-RU"/>
              </w:rPr>
              <w:t xml:space="preserve">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w:t>
            </w:r>
            <w:proofErr w:type="gramEnd"/>
            <w:r>
              <w:rPr>
                <w:rFonts w:ascii="Arial" w:hAnsi="Arial" w:cs="Arial"/>
                <w:color w:val="000000"/>
                <w:sz w:val="24"/>
                <w:szCs w:val="24"/>
                <w:lang w:eastAsia="ru-RU"/>
              </w:rPr>
              <w:t xml:space="preserve"> ВРИ жилая застройка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ype="page"/>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r>
              <w:rPr>
                <w:rFonts w:ascii="Arial" w:hAnsi="Arial" w:cs="Arial"/>
                <w:color w:val="000000"/>
                <w:sz w:val="24"/>
                <w:szCs w:val="24"/>
                <w:lang w:eastAsia="ru-RU"/>
              </w:rPr>
              <w:br w:type="page"/>
            </w:r>
            <w:r>
              <w:rPr>
                <w:rFonts w:ascii="Arial" w:hAnsi="Arial" w:cs="Arial"/>
                <w:color w:val="000000"/>
                <w:sz w:val="24"/>
                <w:szCs w:val="24"/>
                <w:lang w:eastAsia="ru-RU"/>
              </w:rPr>
              <w:br w:type="page"/>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ype="page"/>
              <w:t>"Земельный кодекс Российской Федерации" от 25.10.2001 N 136-ФЗ</w:t>
            </w:r>
            <w:r>
              <w:rPr>
                <w:rFonts w:ascii="Arial" w:hAnsi="Arial" w:cs="Arial"/>
                <w:color w:val="000000"/>
                <w:sz w:val="24"/>
                <w:szCs w:val="24"/>
                <w:lang w:eastAsia="ru-RU"/>
              </w:rPr>
              <w:br w:type="page"/>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Невыполнение или несвоевременное выполнение обязанностей по приведению земель в состояние, пригод</w:t>
            </w:r>
            <w:r>
              <w:rPr>
                <w:rFonts w:ascii="Arial" w:hAnsi="Arial" w:cs="Arial"/>
                <w:color w:val="000000"/>
                <w:sz w:val="24"/>
                <w:szCs w:val="24"/>
                <w:lang w:eastAsia="ru-RU"/>
              </w:rPr>
              <w:lastRenderedPageBreak/>
              <w:t>ное для использования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lastRenderedPageBreak/>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w:t>
            </w:r>
            <w:proofErr w:type="gramEnd"/>
            <w:r>
              <w:rPr>
                <w:rFonts w:ascii="Arial" w:hAnsi="Arial" w:cs="Arial"/>
                <w:color w:val="000000"/>
                <w:sz w:val="24"/>
                <w:szCs w:val="24"/>
                <w:lang w:eastAsia="ru-RU"/>
              </w:rPr>
              <w:t xml:space="preserve"> ВРИ жилая застройка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ч.4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6.1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w:t>
            </w:r>
            <w:proofErr w:type="gramStart"/>
            <w:r>
              <w:rPr>
                <w:rFonts w:ascii="Arial" w:hAnsi="Arial" w:cs="Arial"/>
                <w:color w:val="000000"/>
                <w:sz w:val="24"/>
                <w:szCs w:val="24"/>
                <w:lang w:eastAsia="ru-RU"/>
              </w:rPr>
              <w:t>земельном</w:t>
            </w:r>
            <w:proofErr w:type="gram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участе</w:t>
            </w:r>
            <w:proofErr w:type="spellEnd"/>
            <w:r>
              <w:rPr>
                <w:rFonts w:ascii="Arial" w:hAnsi="Arial" w:cs="Arial"/>
                <w:color w:val="000000"/>
                <w:sz w:val="24"/>
                <w:szCs w:val="24"/>
                <w:lang w:eastAsia="ru-RU"/>
              </w:rPr>
              <w:t xml:space="preserve"> с ВРИ жилая застройка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Pr>
                <w:rFonts w:ascii="Arial" w:hAnsi="Arial" w:cs="Arial"/>
                <w:color w:val="000000"/>
                <w:sz w:val="24"/>
                <w:szCs w:val="24"/>
                <w:lang w:eastAsia="ru-RU"/>
              </w:rPr>
              <w:t>з.у</w:t>
            </w:r>
            <w:proofErr w:type="spellEnd"/>
            <w:r>
              <w:rPr>
                <w:rFonts w:ascii="Arial" w:hAnsi="Arial" w:cs="Arial"/>
                <w:color w:val="000000"/>
                <w:sz w:val="24"/>
                <w:szCs w:val="24"/>
                <w:lang w:eastAsia="ru-RU"/>
              </w:rPr>
              <w:t xml:space="preserve">. имеют </w:t>
            </w:r>
            <w:proofErr w:type="gramStart"/>
            <w:r>
              <w:rPr>
                <w:rFonts w:ascii="Arial" w:hAnsi="Arial" w:cs="Arial"/>
                <w:color w:val="000000"/>
                <w:sz w:val="24"/>
                <w:szCs w:val="24"/>
                <w:lang w:eastAsia="ru-RU"/>
              </w:rPr>
              <w:t>жилое</w:t>
            </w:r>
            <w:proofErr w:type="gramEnd"/>
            <w:r>
              <w:rPr>
                <w:rFonts w:ascii="Arial" w:hAnsi="Arial" w:cs="Arial"/>
                <w:color w:val="000000"/>
                <w:sz w:val="24"/>
                <w:szCs w:val="24"/>
                <w:lang w:eastAsia="ru-RU"/>
              </w:rPr>
              <w:t xml:space="preserve"> назначения (индивидуальные жилые дома, многоквартирные дома)</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w:t>
            </w:r>
            <w:proofErr w:type="gramEnd"/>
            <w:r>
              <w:rPr>
                <w:rFonts w:ascii="Arial" w:hAnsi="Arial" w:cs="Arial"/>
                <w:color w:val="000000"/>
                <w:sz w:val="24"/>
                <w:szCs w:val="24"/>
                <w:lang w:eastAsia="ru-RU"/>
              </w:rPr>
              <w:t xml:space="preserve"> ВРИ жилая застройка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6.2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w:t>
            </w:r>
            <w:proofErr w:type="gramStart"/>
            <w:r>
              <w:rPr>
                <w:rFonts w:ascii="Arial" w:hAnsi="Arial" w:cs="Arial"/>
                <w:color w:val="000000"/>
                <w:sz w:val="24"/>
                <w:szCs w:val="24"/>
                <w:lang w:eastAsia="ru-RU"/>
              </w:rPr>
              <w:t>земельном</w:t>
            </w:r>
            <w:proofErr w:type="gram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участе</w:t>
            </w:r>
            <w:proofErr w:type="spellEnd"/>
            <w:r>
              <w:rPr>
                <w:rFonts w:ascii="Arial" w:hAnsi="Arial" w:cs="Arial"/>
                <w:color w:val="000000"/>
                <w:sz w:val="24"/>
                <w:szCs w:val="24"/>
                <w:lang w:eastAsia="ru-RU"/>
              </w:rPr>
              <w:t xml:space="preserve"> с ВРИ жилая застройка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отсутствуют объекты (здания, сооружения или др. строения) не жилой застройки</w:t>
            </w:r>
            <w:proofErr w:type="gramEnd"/>
            <w:r>
              <w:rPr>
                <w:rFonts w:ascii="Arial" w:hAnsi="Arial" w:cs="Arial"/>
                <w:color w:val="000000"/>
                <w:sz w:val="24"/>
                <w:szCs w:val="24"/>
                <w:lang w:eastAsia="ru-RU"/>
              </w:rPr>
              <w:t xml:space="preserve">                                                                                                                                                                                                                                                                                                                                                                                                                                                                                                                                                                                                                                                                                                                                                                                                                                                                                                                                                                                                                                                                                                                                                                                                                                                                                                                                                                                                                                                                                                                                                                                                                                                                                                                                                                                                                                                                                                                                                                                                                                                                                                                                                                                                                                                                                                                                                                                                                                                                                                                                                                                                                                                                                                                                                                                                                                                                                                                                                                                                                                                                                                                                                                                                                                                                                                                                                                                                                                                                                                                                                                                                                                                                                                                                                                                                                                                                                                                                                                                                                                                                                                                                                                                                                                                                                                                                                                                                                                                                                                                                                                                                                                                                                                                                                                                                                                                                                                                                                                                                                                                                                                                                                                                                                                                                                                                                                                                                                                                                                                                                                                                                                                                                                                                                                                                                                                                                                                                                                                                                                                                                                                                                                                                                                                                                                                                                                                                                                                                                                                                                                                                                                                                                                                                                                                                                                                                                                                                                                                                                                                                                                                                                                                                                                                                                                                                                                                                                                                                                                                                                                                                                                                                                                                                                                                                                                                                                                                                                                                                                                                                                                                                                                                                                                                                                                                                                                                                                                                                                                                                                                                                                                                                                                                                                                                                                                                                                                                                                                                                                                                                                                                                                                                                                                                                                                                                                                                                                                                                                                                                                                                                                                                                                                                                                                                                                                                                                                                                                                                                                                                                                                                                                                                                                                                                                                                                                                                                                                                                                                                                                                                                                                                                                                                                                                                                                                                                                                                                                                                                                                                                                                                                                                                                                                                                                                                                                                                                                                                                                                                                                                                                                                                                                                                                                                                                                                                                                                                                                                                                                                                                                                                                                                                                                                                                                                                                                                                                                                                                                                                                                                                                                                                                                                                                                                                                                                                                                                                                                                                                                                                                                                                                                                                                                                                                                                                                                                                                                                                                                                                                                                                                                                                                                                                                                                                                                                                                                                                                                                                                                                                                                                                                                                                                                                                                                                                                                                                                                                                                                                                                                                                                                                                                                                                                                                                                                                                                                                                                                                                                                                                                                                                                                                                                                                                                                                                                                                                                                                                                                                                                                                                                                                                                                                                                                                                                                                                                                                                                                                                                                                                                                                                                                                                                                                                                                                                                                                                                                                                                                                                                                                                                                                                                                                                                                                                                                                                                                                                                                                                                                                                                                                                                                                                                                                                                                                                                                                                                                                                                                                                                                                                                                                                                                                                                                                                                                                                                                                                                                                                                                                                                                                                                                                                                                                                                                                                                                                                                                                                                                                                                                                                                                                                                                                                                                                                                                                                                                                                                                                                                                                                                                                                                                                                                                                                                                                                                                                                                                                                                                                                                                                                                                                                                                                                                                                                                                                                                                                                                                                                                                                                                                                                                                                                                                                                                                                                                                                                                                                                                                                                                                                                                                                                                                                                                                                                                                                                                                                                                                                                                                                                                                                                                                                                                                                                                                                                                                                                                                                                                                                                                                                                                                                                                                                                                                                                                                                                                                                                                                                                                                                                                                                                                                                                                                                                                                                                                                                                                                                                                                                                                                                                                                                                                                                                                                                                                                                                                                                                                                                                                                                                                                                                                                                                                                                                                                                                                                                                                                                                                                                                                                                                                                                                                                                                                                                                                                                                                                                                                                                                                                                                                                                                                                                                                                                                                                                                                                                                                                                                                                                                                                                                                                                                                                                                                                                                                                                                                                                                                                                                                                                                                                                                                                                                                                                                                                                                                                                                                                                                                                                                                                                                                                                                                                                                                                                                                                                                                                                                                                                                                                                                                                                                                                                                                                                                                                                                                                                                                                                                                                                                                                                                                                                                                                                                                                                                                                                                                                                                                                                                                                                                                                                                                                                                                                                                                                                                                                                                                                                                                                                                                                                                                                                                                                                                                                                                                                                                                                                                                                                                                                                                                                                                                                                                                                                                                                                                                                                                                                                                                                                                                                                                                                                                                                                                                                                                                                                                                                                                                                                                                                                                                                                                                                                                                                                                                                                                                                                                                                                                                                                                                                                                                                                                                                                                                                                                                                                                                                                                                                                                                                                                                                                                                                                                                                                                                                                                                                                                                                                                                                                                                                                                                                                                                                                                                                                                                                                                                                                                                                                                                                                                                                                                                                                                                                                                                                                                                                                                                                                                                                                                                                                                                                                                                                                                                                                                                                                                                                                                                                                                                                                                                                                                                                                                                                                                                                                                                                                                                                                                                                                                                                                                                                                                                                                                                                                                                                                                                                                                                                                                                                                                                                                                                                                                                                                                                                                                                                                                                                                                                                                                                                                                                                                                                                                                                                                                                                                                                                                                                                                                                                                                                                                                                                                                                                                                                                                                                                                                                                                                                                                                                                                                                                                                                                                                                                                                                                                                                                                                                                                                                                                                                                                                                                                                                                                                                                                                                                                                                                                                                                                                                                                                                                                                                                                                                                                                                                                                                                                                                                                                                                                                                                                                                                                                                                                                                                                                                                                                                                                                                                                                                                                                                                                                                                                                                                                                                                                                                                                                                                                                                                                                                                                                                                                                                                                                                                                                                                (производственное здание, склады)</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w:t>
            </w:r>
            <w:proofErr w:type="gramEnd"/>
            <w:r>
              <w:rPr>
                <w:rFonts w:ascii="Arial" w:hAnsi="Arial" w:cs="Arial"/>
                <w:color w:val="000000"/>
                <w:sz w:val="24"/>
                <w:szCs w:val="24"/>
                <w:lang w:eastAsia="ru-RU"/>
              </w:rPr>
              <w:t xml:space="preserve"> ВРИ жилая застройка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530"/>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7.1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используется для общественных нужд (ателье, больницы, школы и др.)</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530"/>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7.2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обществе</w:t>
            </w:r>
            <w:r>
              <w:rPr>
                <w:rFonts w:ascii="Arial" w:hAnsi="Arial" w:cs="Arial"/>
                <w:color w:val="000000"/>
                <w:sz w:val="24"/>
                <w:szCs w:val="24"/>
                <w:lang w:eastAsia="ru-RU"/>
              </w:rPr>
              <w:lastRenderedPageBreak/>
              <w:t>нное использование объектов капитального строительства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 xml:space="preserve">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w:t>
            </w:r>
            <w:r>
              <w:rPr>
                <w:rFonts w:ascii="Arial" w:hAnsi="Arial" w:cs="Arial"/>
                <w:color w:val="000000"/>
                <w:sz w:val="24"/>
                <w:szCs w:val="24"/>
                <w:lang w:eastAsia="ru-RU"/>
              </w:rPr>
              <w:lastRenderedPageBreak/>
              <w:t>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статья 42</w:t>
            </w:r>
            <w:r>
              <w:rPr>
                <w:rFonts w:ascii="Arial" w:hAnsi="Arial" w:cs="Arial"/>
                <w:color w:val="000000"/>
                <w:sz w:val="24"/>
                <w:szCs w:val="24"/>
                <w:lang w:eastAsia="ru-RU"/>
              </w:rPr>
              <w:br/>
              <w:t>"Земельный кодекс Российской Федераци</w:t>
            </w:r>
            <w:r>
              <w:rPr>
                <w:rFonts w:ascii="Arial" w:hAnsi="Arial" w:cs="Arial"/>
                <w:color w:val="000000"/>
                <w:sz w:val="24"/>
                <w:szCs w:val="24"/>
                <w:lang w:eastAsia="ru-RU"/>
              </w:rPr>
              <w:lastRenderedPageBreak/>
              <w:t>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не используется для </w:t>
            </w:r>
            <w:r>
              <w:rPr>
                <w:rFonts w:ascii="Arial" w:hAnsi="Arial" w:cs="Arial"/>
                <w:color w:val="000000"/>
                <w:sz w:val="24"/>
                <w:szCs w:val="24"/>
                <w:lang w:eastAsia="ru-RU"/>
              </w:rPr>
              <w:lastRenderedPageBreak/>
              <w:t>иных целей (свалки, АЗС и др.)</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w:t>
            </w:r>
            <w:r>
              <w:rPr>
                <w:rFonts w:ascii="Arial" w:hAnsi="Arial" w:cs="Arial"/>
                <w:color w:val="000000"/>
                <w:sz w:val="24"/>
                <w:szCs w:val="24"/>
                <w:lang w:eastAsia="ru-RU"/>
              </w:rPr>
              <w:lastRenderedPageBreak/>
              <w:t>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общественное </w:t>
            </w:r>
            <w:r>
              <w:rPr>
                <w:rFonts w:ascii="Arial" w:hAnsi="Arial" w:cs="Arial"/>
                <w:color w:val="000000"/>
                <w:sz w:val="24"/>
                <w:szCs w:val="24"/>
                <w:lang w:eastAsia="ru-RU"/>
              </w:rPr>
              <w:lastRenderedPageBreak/>
              <w:t>использование объектов капитального строительства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ч. 1 ст. 8.8 КоАП РФ</w:t>
            </w:r>
          </w:p>
        </w:tc>
      </w:tr>
      <w:tr w:rsidR="00880C2B" w:rsidTr="00880C2B">
        <w:trPr>
          <w:trHeight w:val="1530"/>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7.3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Невыполнение или несвоевременное выполнение обязанностей по приведению земель в состояние, пригодное для использования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ч.4 ст. 8.8 КоАП РФ</w:t>
            </w:r>
          </w:p>
        </w:tc>
      </w:tr>
      <w:tr w:rsidR="00880C2B" w:rsidTr="00880C2B">
        <w:trPr>
          <w:trHeight w:val="1530"/>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7.4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отсутствуют признаки неиспользования земельного участка </w:t>
            </w:r>
            <w:proofErr w:type="gramStart"/>
            <w:r>
              <w:rPr>
                <w:rFonts w:ascii="Arial" w:hAnsi="Arial" w:cs="Arial"/>
                <w:color w:val="000000"/>
                <w:sz w:val="24"/>
                <w:szCs w:val="24"/>
                <w:lang w:eastAsia="ru-RU"/>
              </w:rPr>
              <w:t xml:space="preserve">( </w:t>
            </w:r>
            <w:proofErr w:type="spellStart"/>
            <w:proofErr w:type="gramEnd"/>
            <w:r>
              <w:rPr>
                <w:rFonts w:ascii="Arial" w:hAnsi="Arial" w:cs="Arial"/>
                <w:color w:val="000000"/>
                <w:sz w:val="24"/>
                <w:szCs w:val="24"/>
                <w:lang w:eastAsia="ru-RU"/>
              </w:rPr>
              <w:t>залесенность</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закустаренность</w:t>
            </w:r>
            <w:proofErr w:type="spellEnd"/>
            <w:r>
              <w:rPr>
                <w:rFonts w:ascii="Arial" w:hAnsi="Arial" w:cs="Arial"/>
                <w:color w:val="000000"/>
                <w:sz w:val="24"/>
                <w:szCs w:val="24"/>
                <w:lang w:eastAsia="ru-RU"/>
              </w:rPr>
              <w:t>, участок зарастает сорными травами)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Неиспользование земельного участка, предназначенного для жилищного или иного строительства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ч.3 ст.</w:t>
            </w:r>
            <w:proofErr w:type="gramEnd"/>
            <w:r>
              <w:rPr>
                <w:rFonts w:ascii="Arial" w:hAnsi="Arial" w:cs="Arial"/>
                <w:color w:val="000000"/>
                <w:sz w:val="24"/>
                <w:szCs w:val="24"/>
                <w:lang w:eastAsia="ru-RU"/>
              </w:rPr>
              <w:t xml:space="preserve">                                                                                                                                                                                                                                                                                                                                                                                                                                                                                                                                                                                                                                                                                                                                                                                                                                                                                                                                                                                                                                                                                                                                                                                                                                                                                                                                                                                                                                                                                                                                                                                                                                                                                                                                                                                                                                                                                                                                                                                                                                                                                                                                                                                                                                                                                                                                                                                                                                                                                                                                                                                                                                                                                                                                                                                                                                                                                                                                                                                                                                                                                                                                                                                                                                                                                                                                                                                                                                                                                                                                                                                                                                                                                                                                                                                                                                                                                                                                                                                                                                                                                                                                                                                                                                                                                                                                                                                                                                                                                                                                                                                                                                                                                                                                                                                                                                                                                                                                                                                                                                                                                                                                                                                                                                                                                                                                                                                                                                                                                                                                                                                                                                                                                                                                                                                                                                                                                                                                                                                                                                                                                                                                                                                                                                                                                                                                                                                                                                                                                                                                                                                                                                                                                                                                                                                                                                                                                                                                                                                                                                                                                                                                                                                                                                                                                                                                                                                                                                                                                                                                                                                                                                                                                                                                                                                                                                                                                                                                                                                                                                                                                                                                                                                                                                                                                                                                                                                                                                                                                                                                                                                                                                                                                                                                                                                                                                                                                                                                                                                                                                                                                                                                                                                                                                                                                                                                                                                                                                                                                                                                                                                                                                                                                                                                                                                                                                                                                                                                                                                                                                                                                                                                                                                                                                                                                                                                                                                                                                                                                                                                                                                                                                                                                                                                                                                                                                                                                                                                                                                                                                                                                                                                                                                                                                                                                                                                                                                                                                                                                                                                                                                                                                                                                                                                                                                                                                                                                                                                                                                                                                                                                                                                                                                                                                                                                                                                                                                                                                                                                                                                                                                                                                                                                                                                                                                                                                                                                                                                                                                                                                                                                                                                                                                                                                                                                                                                                                                                                                                                                                                                                                                                                                                                                                                                                                                                                                                                                                                                                                                                                                                                                                                                                                                                                                                                                                                                                                                                                                                                                                                                                                                                                                                                                                                                                                                                                                                                                                                                                                                                                                                                                                                                                                                                                                                                                                                                                                                                                                                                                                                                                                                                                                                                                                                                                                                                                                                                                                                                                                                                                                                                                                                                                                                                                                                                                                                                                                                                                                                                                                                                                                                                                                                                                                                                                                                                                                                                                                                                                                                                                                                                                                                                                                                                                                                                                                                                                                                                                                                                                                                                                                                                                                                                                                                                                                                                                                                                                                                                                                                                                                                                                                                                                                                                                                                                                                                                                                                                                                                                                                                                                                                                                                                                                                                                                                                                                                                                                                                                                                                                                                                                                                                                                                                                                                                                                                                                                                                                                                                                                                                                                                                                                                                                                                                                                                                                                                                                                                                                                                                                                                                                                                                                                                                                                                                                                                                                                                                                                                                                                                                                                                                                                                                                                                                                                                                                                                                                                                                                                                                                                                                                                                                                                                                                                                                                                                                                                                                                                                                                                                                                                                                                                                                                                                                                                                                                                                                                                                                                                                                                                                                                                                                                                                                                                                                                                                                                                                                                                                                                                                                                                                                                                                                                                                                                                                                                                                                                                                                                                                                                                                                                                                                                                                                                                                                                                                                                                                                                                                                                                                                                                                                                                                                                                                                                                                                                                                                                                                                                                                                                                                                                                                                                                                                                                                                                                                                                                                                                                                                                                                                                                                                                                                                                                                                                                                                                                                                                                                                                                                                                                                                                                                                                                                                                                                                                                                                                                                                                                                                                                                                                                                                                                                                                                                                                                                                                                                                                                                                                                                                                                                                                                                                                                                                                                                                                                                                                                                                                                                                                                                                                                                                                                                                                                                                                                                                                                                                                                                                                                                                                                                                                                                                                                                                                                                                                                                                                                                                                                                                                                                                                                                                                                                                                                                                                                                                                                                                                                                                                                                                                                                                                                                                                                                                                                                                                                                                                                                                                                                                                                                                                                                                                                                                                                                                                                                                                                                                                                                                                                                                                                                                                                                                                                                                                                                                                                                                                                                                                                                                                                                                                                                                                                                                                                                                                                                                                                                                                                                                                                                                                                                                                                                                                                                                                                                                                                                                                                                                                                                                                                                                                                                                                                                                                                                                                                                                                                                                                                                                                                                                                                                                                                                                                                                                                                                                                                                                                                                                                                                                                                                                                                                                                                                                                                                                                                                                                                                                                                                                                                                                                                                                                                                                                                                                                                                                                                                                                                                                                                                                                                                                                                                                                                                                                                                                                                                                                                                                                                                                                                                                                                                                                                                                                                                                                                                                                                                                                                                                                                                                                                                                                                                                                                                                                                                                                                                                                                                                                                                                                                                                                                                                                                                                                                                                                                                                                                                                                                                                                                                                                                                                                                                                                                                                                                                                                                                                                                                                                                                                                                                                                                                                                                                                                                                                                                                                                                                                                                                                                                                                                                                                                                                                                                                                                                                                                                                                                                                                                                                                                                                                                                                                                                                                                                                                                                                                                                                                                                                                                                                                                                                                                                                                                                                                                                                                                                                                                                                                                                                                                                                                                                                                                                                                                                                                                                                                                                                                                ст. 8.8 КоАП РФ</w:t>
            </w:r>
          </w:p>
        </w:tc>
      </w:tr>
      <w:tr w:rsidR="00880C2B" w:rsidTr="00880C2B">
        <w:trPr>
          <w:trHeight w:val="1530"/>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8.1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Pr>
                <w:rFonts w:ascii="Arial" w:hAnsi="Arial" w:cs="Arial"/>
                <w:color w:val="000000"/>
                <w:sz w:val="24"/>
                <w:szCs w:val="24"/>
                <w:lang w:eastAsia="ru-RU"/>
              </w:rPr>
              <w:t>з.у</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испогльзуются</w:t>
            </w:r>
            <w:proofErr w:type="spellEnd"/>
            <w:r>
              <w:rPr>
                <w:rFonts w:ascii="Arial" w:hAnsi="Arial" w:cs="Arial"/>
                <w:color w:val="000000"/>
                <w:sz w:val="24"/>
                <w:szCs w:val="24"/>
                <w:lang w:eastAsia="ru-RU"/>
              </w:rPr>
              <w:t xml:space="preserve"> для бытовых, духовны</w:t>
            </w:r>
            <w:r>
              <w:rPr>
                <w:rFonts w:ascii="Arial" w:hAnsi="Arial" w:cs="Arial"/>
                <w:color w:val="000000"/>
                <w:sz w:val="24"/>
                <w:szCs w:val="24"/>
                <w:lang w:eastAsia="ru-RU"/>
              </w:rPr>
              <w:lastRenderedPageBreak/>
              <w:t xml:space="preserve">х, социальных потребностей (больницы, </w:t>
            </w:r>
            <w:proofErr w:type="spellStart"/>
            <w:r>
              <w:rPr>
                <w:rFonts w:ascii="Arial" w:hAnsi="Arial" w:cs="Arial"/>
                <w:color w:val="000000"/>
                <w:sz w:val="24"/>
                <w:szCs w:val="24"/>
                <w:lang w:eastAsia="ru-RU"/>
              </w:rPr>
              <w:t>церки</w:t>
            </w:r>
            <w:proofErr w:type="spellEnd"/>
            <w:r>
              <w:rPr>
                <w:rFonts w:ascii="Arial" w:hAnsi="Arial" w:cs="Arial"/>
                <w:color w:val="000000"/>
                <w:sz w:val="24"/>
                <w:szCs w:val="24"/>
                <w:lang w:eastAsia="ru-RU"/>
              </w:rPr>
              <w:t>, химчистки)</w:t>
            </w:r>
            <w:proofErr w:type="gramEnd"/>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530"/>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8.2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отсутствуют объекты (здания, сооружения или др. строения) не социального назначения (производственное здание, торговые центры)</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9.1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предпринимательство</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w:t>
            </w:r>
            <w:r>
              <w:rPr>
                <w:rFonts w:ascii="Arial" w:hAnsi="Arial" w:cs="Arial"/>
                <w:color w:val="000000"/>
                <w:sz w:val="24"/>
                <w:szCs w:val="24"/>
                <w:lang w:eastAsia="ru-RU"/>
              </w:rPr>
              <w:lastRenderedPageBreak/>
              <w:t>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земельный участок используется для предпринимательства, извлечен</w:t>
            </w:r>
            <w:r>
              <w:rPr>
                <w:rFonts w:ascii="Arial" w:hAnsi="Arial" w:cs="Arial"/>
                <w:color w:val="000000"/>
                <w:sz w:val="24"/>
                <w:szCs w:val="24"/>
                <w:lang w:eastAsia="ru-RU"/>
              </w:rPr>
              <w:lastRenderedPageBreak/>
              <w:t>ия прибыли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земельных участков не </w:t>
            </w:r>
            <w:r>
              <w:rPr>
                <w:rFonts w:ascii="Arial" w:hAnsi="Arial" w:cs="Arial"/>
                <w:color w:val="000000"/>
                <w:sz w:val="24"/>
                <w:szCs w:val="24"/>
                <w:lang w:eastAsia="ru-RU"/>
              </w:rPr>
              <w:lastRenderedPageBreak/>
              <w:t>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предпринимательство</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9.2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предпринимательство</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не используется для иных целей (свалка, водоем)</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предпринимательство</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9.3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предпринимательство</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Невыполнение или несвоевременное выполнение обязанностей по приведению земель в состояние, </w:t>
            </w:r>
            <w:r>
              <w:rPr>
                <w:rFonts w:ascii="Arial" w:hAnsi="Arial" w:cs="Arial"/>
                <w:color w:val="000000"/>
                <w:sz w:val="24"/>
                <w:szCs w:val="24"/>
                <w:lang w:eastAsia="ru-RU"/>
              </w:rPr>
              <w:lastRenderedPageBreak/>
              <w:t>пригодное для использования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предпринимательство</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ч.4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9.4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предпринимательство</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отсутствуют признаки неиспользования земельного участка </w:t>
            </w:r>
            <w:proofErr w:type="gramStart"/>
            <w:r>
              <w:rPr>
                <w:rFonts w:ascii="Arial" w:hAnsi="Arial" w:cs="Arial"/>
                <w:color w:val="000000"/>
                <w:sz w:val="24"/>
                <w:szCs w:val="24"/>
                <w:lang w:eastAsia="ru-RU"/>
              </w:rPr>
              <w:t xml:space="preserve">( </w:t>
            </w:r>
            <w:proofErr w:type="spellStart"/>
            <w:proofErr w:type="gramEnd"/>
            <w:r>
              <w:rPr>
                <w:rFonts w:ascii="Arial" w:hAnsi="Arial" w:cs="Arial"/>
                <w:color w:val="000000"/>
                <w:sz w:val="24"/>
                <w:szCs w:val="24"/>
                <w:lang w:eastAsia="ru-RU"/>
              </w:rPr>
              <w:t>залесенность</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закустаренность</w:t>
            </w:r>
            <w:proofErr w:type="spellEnd"/>
            <w:r>
              <w:rPr>
                <w:rFonts w:ascii="Arial" w:hAnsi="Arial" w:cs="Arial"/>
                <w:color w:val="000000"/>
                <w:sz w:val="24"/>
                <w:szCs w:val="24"/>
                <w:lang w:eastAsia="ru-RU"/>
              </w:rPr>
              <w:t>, участок зарастает сорными травами)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Неиспользование земельного участка, предназначенного для жилищного или иного строительства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предпринимательство</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ч.3 ст.</w:t>
            </w:r>
            <w:proofErr w:type="gramEnd"/>
            <w:r>
              <w:rPr>
                <w:rFonts w:ascii="Arial" w:hAnsi="Arial" w:cs="Arial"/>
                <w:color w:val="000000"/>
                <w:sz w:val="24"/>
                <w:szCs w:val="24"/>
                <w:lang w:eastAsia="ru-RU"/>
              </w:rPr>
              <w:t xml:space="preserve">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10.1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предпринимательство</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w:t>
            </w:r>
            <w:r>
              <w:rPr>
                <w:rFonts w:ascii="Arial" w:hAnsi="Arial" w:cs="Arial"/>
                <w:color w:val="000000"/>
                <w:sz w:val="24"/>
                <w:szCs w:val="24"/>
                <w:lang w:eastAsia="ru-RU"/>
              </w:rPr>
              <w:lastRenderedPageBreak/>
              <w:t>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lastRenderedPageBreak/>
              <w:t>объекты (здания, сооружения или др. строения), располо</w:t>
            </w:r>
            <w:r>
              <w:rPr>
                <w:rFonts w:ascii="Arial" w:hAnsi="Arial" w:cs="Arial"/>
                <w:color w:val="000000"/>
                <w:sz w:val="24"/>
                <w:szCs w:val="24"/>
                <w:lang w:eastAsia="ru-RU"/>
              </w:rPr>
              <w:lastRenderedPageBreak/>
              <w:t xml:space="preserve">женные или возводимые на </w:t>
            </w:r>
            <w:proofErr w:type="spellStart"/>
            <w:r>
              <w:rPr>
                <w:rFonts w:ascii="Arial" w:hAnsi="Arial" w:cs="Arial"/>
                <w:color w:val="000000"/>
                <w:sz w:val="24"/>
                <w:szCs w:val="24"/>
                <w:lang w:eastAsia="ru-RU"/>
              </w:rPr>
              <w:t>з.у</w:t>
            </w:r>
            <w:proofErr w:type="spellEnd"/>
            <w:r>
              <w:rPr>
                <w:rFonts w:ascii="Arial" w:hAnsi="Arial" w:cs="Arial"/>
                <w:color w:val="000000"/>
                <w:sz w:val="24"/>
                <w:szCs w:val="24"/>
                <w:lang w:eastAsia="ru-RU"/>
              </w:rPr>
              <w:t>. используются для предпринимательской деятельности (торговые центры, кафе, магазины, гостиницы)</w:t>
            </w:r>
            <w:proofErr w:type="gramEnd"/>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земельных участк</w:t>
            </w:r>
            <w:r>
              <w:rPr>
                <w:rFonts w:ascii="Arial" w:hAnsi="Arial" w:cs="Arial"/>
                <w:color w:val="000000"/>
                <w:sz w:val="24"/>
                <w:szCs w:val="24"/>
                <w:lang w:eastAsia="ru-RU"/>
              </w:rPr>
              <w:lastRenderedPageBreak/>
              <w:t>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предпринимательство</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предпринимательство</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отсутствуют объекты (здания, сооружения или др. строения) не используемые для предпринимательства (жилой </w:t>
            </w:r>
            <w:r>
              <w:rPr>
                <w:rFonts w:ascii="Arial" w:hAnsi="Arial" w:cs="Arial"/>
                <w:color w:val="000000"/>
                <w:sz w:val="24"/>
                <w:szCs w:val="24"/>
                <w:lang w:eastAsia="ru-RU"/>
              </w:rPr>
              <w:lastRenderedPageBreak/>
              <w:t>дом, садовый дом)</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предпринимательство</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отдых (рекреация)</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ype="page"/>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r>
              <w:rPr>
                <w:rFonts w:ascii="Arial" w:hAnsi="Arial" w:cs="Arial"/>
                <w:color w:val="000000"/>
                <w:sz w:val="24"/>
                <w:szCs w:val="24"/>
                <w:lang w:eastAsia="ru-RU"/>
              </w:rPr>
              <w:br w:type="page"/>
            </w:r>
            <w:r>
              <w:rPr>
                <w:rFonts w:ascii="Arial" w:hAnsi="Arial" w:cs="Arial"/>
                <w:color w:val="000000"/>
                <w:sz w:val="24"/>
                <w:szCs w:val="24"/>
                <w:lang w:eastAsia="ru-RU"/>
              </w:rPr>
              <w:br w:type="page"/>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ype="page"/>
              <w:t>"Земельный кодекс Российской Федерации" от 25.10.2001 N 136-ФЗ</w:t>
            </w:r>
            <w:r>
              <w:rPr>
                <w:rFonts w:ascii="Arial" w:hAnsi="Arial" w:cs="Arial"/>
                <w:color w:val="000000"/>
                <w:sz w:val="24"/>
                <w:szCs w:val="24"/>
                <w:lang w:eastAsia="ru-RU"/>
              </w:rPr>
              <w:br w:type="page"/>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используется в целях рекреации для отдыха (парк, гольф-поле</w:t>
            </w:r>
            <w:proofErr w:type="gramStart"/>
            <w:r>
              <w:rPr>
                <w:rFonts w:ascii="Arial" w:hAnsi="Arial" w:cs="Arial"/>
                <w:color w:val="000000"/>
                <w:sz w:val="24"/>
                <w:szCs w:val="24"/>
                <w:lang w:eastAsia="ru-RU"/>
              </w:rPr>
              <w:t>, )</w:t>
            </w:r>
            <w:proofErr w:type="gramEnd"/>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ype="page"/>
              <w:t xml:space="preserve"> Использование земельных участков не по целевому назначению</w:t>
            </w:r>
            <w:r>
              <w:rPr>
                <w:rFonts w:ascii="Arial" w:hAnsi="Arial" w:cs="Arial"/>
                <w:color w:val="000000"/>
                <w:sz w:val="24"/>
                <w:szCs w:val="24"/>
                <w:lang w:eastAsia="ru-RU"/>
              </w:rPr>
              <w:br w:type="page"/>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отдых (рекреация)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отдых (рекреация)</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не используется для иных целей (свалки, АЗС и др.)</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отдых (рекреация)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11.3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lastRenderedPageBreak/>
              <w:t>с ВРИ</w:t>
            </w:r>
            <w:proofErr w:type="gramEnd"/>
            <w:r>
              <w:rPr>
                <w:rFonts w:ascii="Arial" w:hAnsi="Arial" w:cs="Arial"/>
                <w:color w:val="000000"/>
                <w:sz w:val="24"/>
                <w:szCs w:val="24"/>
                <w:lang w:eastAsia="ru-RU"/>
              </w:rPr>
              <w:t xml:space="preserve"> отдых (рекреация)</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 xml:space="preserve">использовать земельные участки в соответствии с их целевым назначением способами, которые не должны </w:t>
            </w:r>
            <w:r>
              <w:rPr>
                <w:rFonts w:ascii="Arial" w:hAnsi="Arial" w:cs="Arial"/>
                <w:color w:val="000000"/>
                <w:sz w:val="24"/>
                <w:szCs w:val="24"/>
                <w:lang w:eastAsia="ru-RU"/>
              </w:rPr>
              <w:lastRenderedPageBreak/>
              <w:t>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статья 42</w:t>
            </w:r>
            <w:r>
              <w:rPr>
                <w:rFonts w:ascii="Arial" w:hAnsi="Arial" w:cs="Arial"/>
                <w:color w:val="000000"/>
                <w:sz w:val="24"/>
                <w:szCs w:val="24"/>
                <w:lang w:eastAsia="ru-RU"/>
              </w:rPr>
              <w:br/>
              <w:t>"Земельный кодекс Российско</w:t>
            </w:r>
            <w:r>
              <w:rPr>
                <w:rFonts w:ascii="Arial" w:hAnsi="Arial" w:cs="Arial"/>
                <w:color w:val="000000"/>
                <w:sz w:val="24"/>
                <w:szCs w:val="24"/>
                <w:lang w:eastAsia="ru-RU"/>
              </w:rPr>
              <w:lastRenderedPageBreak/>
              <w:t>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отсутствуют рвы, траншеи, провалы </w:t>
            </w:r>
            <w:r>
              <w:rPr>
                <w:rFonts w:ascii="Arial" w:hAnsi="Arial" w:cs="Arial"/>
                <w:color w:val="000000"/>
                <w:sz w:val="24"/>
                <w:szCs w:val="24"/>
                <w:lang w:eastAsia="ru-RU"/>
              </w:rPr>
              <w:lastRenderedPageBreak/>
              <w:t>грунта, снятый плодородный слой почвы</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Невыполнение или несво</w:t>
            </w:r>
            <w:r>
              <w:rPr>
                <w:rFonts w:ascii="Arial" w:hAnsi="Arial" w:cs="Arial"/>
                <w:color w:val="000000"/>
                <w:sz w:val="24"/>
                <w:szCs w:val="24"/>
                <w:lang w:eastAsia="ru-RU"/>
              </w:rPr>
              <w:lastRenderedPageBreak/>
              <w:t>евременное выполнение обязанностей по приведению земель в состояние, пригодное для использования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lastRenderedPageBreak/>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w:t>
            </w:r>
            <w:r>
              <w:rPr>
                <w:rFonts w:ascii="Arial" w:hAnsi="Arial" w:cs="Arial"/>
                <w:color w:val="000000"/>
                <w:sz w:val="24"/>
                <w:szCs w:val="24"/>
                <w:lang w:eastAsia="ru-RU"/>
              </w:rPr>
              <w:lastRenderedPageBreak/>
              <w:t>отдых (рекреация)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ч.4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11.4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отдых (рекреация)</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отсутствуют признаки неиспользования земельного участка </w:t>
            </w:r>
            <w:proofErr w:type="gramStart"/>
            <w:r>
              <w:rPr>
                <w:rFonts w:ascii="Arial" w:hAnsi="Arial" w:cs="Arial"/>
                <w:color w:val="000000"/>
                <w:sz w:val="24"/>
                <w:szCs w:val="24"/>
                <w:lang w:eastAsia="ru-RU"/>
              </w:rPr>
              <w:t xml:space="preserve">( </w:t>
            </w:r>
            <w:proofErr w:type="spellStart"/>
            <w:proofErr w:type="gramEnd"/>
            <w:r>
              <w:rPr>
                <w:rFonts w:ascii="Arial" w:hAnsi="Arial" w:cs="Arial"/>
                <w:color w:val="000000"/>
                <w:sz w:val="24"/>
                <w:szCs w:val="24"/>
                <w:lang w:eastAsia="ru-RU"/>
              </w:rPr>
              <w:t>залесенность</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закустаренность</w:t>
            </w:r>
            <w:proofErr w:type="spellEnd"/>
            <w:r>
              <w:rPr>
                <w:rFonts w:ascii="Arial" w:hAnsi="Arial" w:cs="Arial"/>
                <w:color w:val="000000"/>
                <w:sz w:val="24"/>
                <w:szCs w:val="24"/>
                <w:lang w:eastAsia="ru-RU"/>
              </w:rPr>
              <w:t xml:space="preserve">, участок </w:t>
            </w:r>
            <w:r>
              <w:rPr>
                <w:rFonts w:ascii="Arial" w:hAnsi="Arial" w:cs="Arial"/>
                <w:color w:val="000000"/>
                <w:sz w:val="24"/>
                <w:szCs w:val="24"/>
                <w:lang w:eastAsia="ru-RU"/>
              </w:rPr>
              <w:lastRenderedPageBreak/>
              <w:t>зарастает сорными травами)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Неиспользование земельного участка, предназначенного для жилищного </w:t>
            </w:r>
            <w:r>
              <w:rPr>
                <w:rFonts w:ascii="Arial" w:hAnsi="Arial" w:cs="Arial"/>
                <w:color w:val="000000"/>
                <w:sz w:val="24"/>
                <w:szCs w:val="24"/>
                <w:lang w:eastAsia="ru-RU"/>
              </w:rPr>
              <w:lastRenderedPageBreak/>
              <w:t>или иного строительства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lastRenderedPageBreak/>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отдых (рекреация)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ч.3 ст.</w:t>
            </w:r>
            <w:proofErr w:type="gramEnd"/>
            <w:r>
              <w:rPr>
                <w:rFonts w:ascii="Arial" w:hAnsi="Arial" w:cs="Arial"/>
                <w:color w:val="000000"/>
                <w:sz w:val="24"/>
                <w:szCs w:val="24"/>
                <w:lang w:eastAsia="ru-RU"/>
              </w:rPr>
              <w:t xml:space="preserve">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отдых (рекреация)</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Pr>
                <w:rFonts w:ascii="Arial" w:hAnsi="Arial" w:cs="Arial"/>
                <w:color w:val="000000"/>
                <w:sz w:val="24"/>
                <w:szCs w:val="24"/>
                <w:lang w:eastAsia="ru-RU"/>
              </w:rPr>
              <w:t>з.</w:t>
            </w:r>
            <w:proofErr w:type="gramStart"/>
            <w:r>
              <w:rPr>
                <w:rFonts w:ascii="Arial" w:hAnsi="Arial" w:cs="Arial"/>
                <w:color w:val="000000"/>
                <w:sz w:val="24"/>
                <w:szCs w:val="24"/>
                <w:lang w:eastAsia="ru-RU"/>
              </w:rPr>
              <w:t>у</w:t>
            </w:r>
            <w:proofErr w:type="spellEnd"/>
            <w:proofErr w:type="gramEnd"/>
            <w:r>
              <w:rPr>
                <w:rFonts w:ascii="Arial" w:hAnsi="Arial" w:cs="Arial"/>
                <w:color w:val="000000"/>
                <w:sz w:val="24"/>
                <w:szCs w:val="24"/>
                <w:lang w:eastAsia="ru-RU"/>
              </w:rPr>
              <w:t xml:space="preserve">. используются </w:t>
            </w:r>
            <w:proofErr w:type="gramStart"/>
            <w:r>
              <w:rPr>
                <w:rFonts w:ascii="Arial" w:hAnsi="Arial" w:cs="Arial"/>
                <w:color w:val="000000"/>
                <w:sz w:val="24"/>
                <w:szCs w:val="24"/>
                <w:lang w:eastAsia="ru-RU"/>
              </w:rPr>
              <w:t>для</w:t>
            </w:r>
            <w:proofErr w:type="gramEnd"/>
            <w:r>
              <w:rPr>
                <w:rFonts w:ascii="Arial" w:hAnsi="Arial" w:cs="Arial"/>
                <w:color w:val="000000"/>
                <w:sz w:val="24"/>
                <w:szCs w:val="24"/>
                <w:lang w:eastAsia="ru-RU"/>
              </w:rPr>
              <w:t xml:space="preserve"> отдыха (база отдыха, санаторий)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отдых (рекреация)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12.2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отдых (рекреация)</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отсутствуют объекты (здания, сооружения или др. строения) не используемые </w:t>
            </w:r>
            <w:r>
              <w:rPr>
                <w:rFonts w:ascii="Arial" w:hAnsi="Arial" w:cs="Arial"/>
                <w:color w:val="000000"/>
                <w:sz w:val="24"/>
                <w:szCs w:val="24"/>
                <w:lang w:eastAsia="ru-RU"/>
              </w:rPr>
              <w:lastRenderedPageBreak/>
              <w:t>для отдыха и рекреации (жилой дом, АЗС)</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земельных участков не по целев</w:t>
            </w:r>
            <w:r>
              <w:rPr>
                <w:rFonts w:ascii="Arial" w:hAnsi="Arial" w:cs="Arial"/>
                <w:color w:val="000000"/>
                <w:sz w:val="24"/>
                <w:szCs w:val="24"/>
                <w:lang w:eastAsia="ru-RU"/>
              </w:rPr>
              <w:lastRenderedPageBreak/>
              <w:t>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lastRenderedPageBreak/>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отдых (рекреация)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13.1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использование земельного участка с ВРИ производственная деятельность</w:t>
            </w:r>
            <w:proofErr w:type="gramEnd"/>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используется для производственной деятельности (карьеры, отвалы)</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 с ВРИ производственная деятельность</w:t>
            </w:r>
            <w:proofErr w:type="gramEnd"/>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13.2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использование земельного участка с ВРИ производственная деятельность</w:t>
            </w:r>
            <w:proofErr w:type="gramEnd"/>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не используется для иных целей (АЗС, торговый центр)</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 с ВРИ производственная деятельность</w:t>
            </w:r>
            <w:proofErr w:type="gramEnd"/>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13.3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использование земельного участка с ВРИ производственная деятельность</w:t>
            </w:r>
            <w:proofErr w:type="gramEnd"/>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Невыполнение или несвоевременное выполнение обязанностей по приведению земель в состояние, пригодное для использования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 с ВРИ производственная деятельность</w:t>
            </w:r>
            <w:proofErr w:type="gramEnd"/>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ч.4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13.4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использование земельного участка с ВРИ производственная деятельность</w:t>
            </w:r>
            <w:proofErr w:type="gramEnd"/>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w:t>
            </w:r>
            <w:r>
              <w:rPr>
                <w:rFonts w:ascii="Arial" w:hAnsi="Arial" w:cs="Arial"/>
                <w:color w:val="000000"/>
                <w:sz w:val="24"/>
                <w:szCs w:val="24"/>
                <w:lang w:eastAsia="ru-RU"/>
              </w:rPr>
              <w:lastRenderedPageBreak/>
              <w:t>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отсутствуют признаки неиспользования земельного участка </w:t>
            </w:r>
            <w:proofErr w:type="gramStart"/>
            <w:r>
              <w:rPr>
                <w:rFonts w:ascii="Arial" w:hAnsi="Arial" w:cs="Arial"/>
                <w:color w:val="000000"/>
                <w:sz w:val="24"/>
                <w:szCs w:val="24"/>
                <w:lang w:eastAsia="ru-RU"/>
              </w:rPr>
              <w:t xml:space="preserve">( </w:t>
            </w:r>
            <w:proofErr w:type="spellStart"/>
            <w:proofErr w:type="gramEnd"/>
            <w:r>
              <w:rPr>
                <w:rFonts w:ascii="Arial" w:hAnsi="Arial" w:cs="Arial"/>
                <w:color w:val="000000"/>
                <w:sz w:val="24"/>
                <w:szCs w:val="24"/>
                <w:lang w:eastAsia="ru-RU"/>
              </w:rPr>
              <w:t>залесенн</w:t>
            </w:r>
            <w:r>
              <w:rPr>
                <w:rFonts w:ascii="Arial" w:hAnsi="Arial" w:cs="Arial"/>
                <w:color w:val="000000"/>
                <w:sz w:val="24"/>
                <w:szCs w:val="24"/>
                <w:lang w:eastAsia="ru-RU"/>
              </w:rPr>
              <w:lastRenderedPageBreak/>
              <w:t>ость</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закустаренность</w:t>
            </w:r>
            <w:proofErr w:type="spellEnd"/>
            <w:r>
              <w:rPr>
                <w:rFonts w:ascii="Arial" w:hAnsi="Arial" w:cs="Arial"/>
                <w:color w:val="000000"/>
                <w:sz w:val="24"/>
                <w:szCs w:val="24"/>
                <w:lang w:eastAsia="ru-RU"/>
              </w:rPr>
              <w:t>, участок зарастает сорными травами)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Неиспользование земельного участка, предназначе</w:t>
            </w:r>
            <w:r>
              <w:rPr>
                <w:rFonts w:ascii="Arial" w:hAnsi="Arial" w:cs="Arial"/>
                <w:color w:val="000000"/>
                <w:sz w:val="24"/>
                <w:szCs w:val="24"/>
                <w:lang w:eastAsia="ru-RU"/>
              </w:rPr>
              <w:lastRenderedPageBreak/>
              <w:t>нного для жилищного или иного строительства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lastRenderedPageBreak/>
              <w:t>Земельный участок с ВРИ производственная деятельность</w:t>
            </w:r>
            <w:proofErr w:type="gramEnd"/>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ч.3 ст.</w:t>
            </w:r>
            <w:proofErr w:type="gramEnd"/>
            <w:r>
              <w:rPr>
                <w:rFonts w:ascii="Arial" w:hAnsi="Arial" w:cs="Arial"/>
                <w:color w:val="000000"/>
                <w:sz w:val="24"/>
                <w:szCs w:val="24"/>
                <w:lang w:eastAsia="ru-RU"/>
              </w:rPr>
              <w:t xml:space="preserve">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14.1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объекты на земельном участке с ВРИ производственная деятельность</w:t>
            </w:r>
            <w:proofErr w:type="gramEnd"/>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Pr>
                <w:rFonts w:ascii="Arial" w:hAnsi="Arial" w:cs="Arial"/>
                <w:color w:val="000000"/>
                <w:sz w:val="24"/>
                <w:szCs w:val="24"/>
                <w:lang w:eastAsia="ru-RU"/>
              </w:rPr>
              <w:t>з.у</w:t>
            </w:r>
            <w:proofErr w:type="spellEnd"/>
            <w:r>
              <w:rPr>
                <w:rFonts w:ascii="Arial" w:hAnsi="Arial" w:cs="Arial"/>
                <w:color w:val="000000"/>
                <w:sz w:val="24"/>
                <w:szCs w:val="24"/>
                <w:lang w:eastAsia="ru-RU"/>
              </w:rPr>
              <w:t xml:space="preserve">. используются для производственной деятельности </w:t>
            </w:r>
            <w:proofErr w:type="gramStart"/>
            <w:r>
              <w:rPr>
                <w:rFonts w:ascii="Arial" w:hAnsi="Arial" w:cs="Arial"/>
                <w:color w:val="000000"/>
                <w:sz w:val="24"/>
                <w:szCs w:val="24"/>
                <w:lang w:eastAsia="ru-RU"/>
              </w:rPr>
              <w:t xml:space="preserve">( </w:t>
            </w:r>
            <w:proofErr w:type="gramEnd"/>
            <w:r>
              <w:rPr>
                <w:rFonts w:ascii="Arial" w:hAnsi="Arial" w:cs="Arial"/>
                <w:color w:val="000000"/>
                <w:sz w:val="24"/>
                <w:szCs w:val="24"/>
                <w:lang w:eastAsia="ru-RU"/>
              </w:rPr>
              <w:t>производственное здание, промышленная база)</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 с ВРИ производственная деятельность</w:t>
            </w:r>
            <w:proofErr w:type="gramEnd"/>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14.2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объекты на земельном участке с ВРИ производственная деятельность</w:t>
            </w:r>
            <w:proofErr w:type="gramEnd"/>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отсутствуют объекты (здания, сооружения или др. строения) не используемые для производственной деятельности (жилой дом, торговый центр)</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 с ВРИ производственная деятельность</w:t>
            </w:r>
            <w:proofErr w:type="gramEnd"/>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транспорт</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используется для деятельности, связанной с перевозкой людей, грузов либо передачи </w:t>
            </w:r>
            <w:r>
              <w:rPr>
                <w:rFonts w:ascii="Arial" w:hAnsi="Arial" w:cs="Arial"/>
                <w:color w:val="000000"/>
                <w:sz w:val="24"/>
                <w:szCs w:val="24"/>
                <w:lang w:eastAsia="ru-RU"/>
              </w:rPr>
              <w:lastRenderedPageBreak/>
              <w:t>веществ (дорога, ж/д пути)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транспорт</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15.2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транспорт</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не используется для иных целей (жилой дом, свалка)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транспорт</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15.3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транспорт</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Невыполнение или несвоевременное выполнение обязанностей по приведению земель в состояние, </w:t>
            </w:r>
            <w:r>
              <w:rPr>
                <w:rFonts w:ascii="Arial" w:hAnsi="Arial" w:cs="Arial"/>
                <w:color w:val="000000"/>
                <w:sz w:val="24"/>
                <w:szCs w:val="24"/>
                <w:lang w:eastAsia="ru-RU"/>
              </w:rPr>
              <w:lastRenderedPageBreak/>
              <w:t>пригодное для использования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lastRenderedPageBreak/>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транспорт</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ч.4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транспорт</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отсутствуют признаки неиспользования земельного участка </w:t>
            </w:r>
            <w:proofErr w:type="gramStart"/>
            <w:r>
              <w:rPr>
                <w:rFonts w:ascii="Arial" w:hAnsi="Arial" w:cs="Arial"/>
                <w:color w:val="000000"/>
                <w:sz w:val="24"/>
                <w:szCs w:val="24"/>
                <w:lang w:eastAsia="ru-RU"/>
              </w:rPr>
              <w:t xml:space="preserve">( </w:t>
            </w:r>
            <w:proofErr w:type="spellStart"/>
            <w:proofErr w:type="gramEnd"/>
            <w:r>
              <w:rPr>
                <w:rFonts w:ascii="Arial" w:hAnsi="Arial" w:cs="Arial"/>
                <w:color w:val="000000"/>
                <w:sz w:val="24"/>
                <w:szCs w:val="24"/>
                <w:lang w:eastAsia="ru-RU"/>
              </w:rPr>
              <w:t>залесенность</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закустаренность</w:t>
            </w:r>
            <w:proofErr w:type="spellEnd"/>
            <w:r>
              <w:rPr>
                <w:rFonts w:ascii="Arial" w:hAnsi="Arial" w:cs="Arial"/>
                <w:color w:val="000000"/>
                <w:sz w:val="24"/>
                <w:szCs w:val="24"/>
                <w:lang w:eastAsia="ru-RU"/>
              </w:rPr>
              <w:t>, участок зарастает сорными травами)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Неиспользование земельного участка, предназначенного для жилищного или иного строительства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транспорт</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ч.3 ст.</w:t>
            </w:r>
            <w:proofErr w:type="gramEnd"/>
            <w:r>
              <w:rPr>
                <w:rFonts w:ascii="Arial" w:hAnsi="Arial" w:cs="Arial"/>
                <w:color w:val="000000"/>
                <w:sz w:val="24"/>
                <w:szCs w:val="24"/>
                <w:lang w:eastAsia="ru-RU"/>
              </w:rPr>
              <w:t xml:space="preserve">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16.1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транспорт</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ype="page"/>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r>
              <w:rPr>
                <w:rFonts w:ascii="Arial" w:hAnsi="Arial" w:cs="Arial"/>
                <w:color w:val="000000"/>
                <w:sz w:val="24"/>
                <w:szCs w:val="24"/>
                <w:lang w:eastAsia="ru-RU"/>
              </w:rPr>
              <w:br w:type="page"/>
            </w:r>
            <w:r>
              <w:rPr>
                <w:rFonts w:ascii="Arial" w:hAnsi="Arial" w:cs="Arial"/>
                <w:color w:val="000000"/>
                <w:sz w:val="24"/>
                <w:szCs w:val="24"/>
                <w:lang w:eastAsia="ru-RU"/>
              </w:rPr>
              <w:br w:type="page"/>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ype="page"/>
              <w:t xml:space="preserve">"Земельный кодекс Российской Федерации" от </w:t>
            </w:r>
            <w:r>
              <w:rPr>
                <w:rFonts w:ascii="Arial" w:hAnsi="Arial" w:cs="Arial"/>
                <w:color w:val="000000"/>
                <w:sz w:val="24"/>
                <w:szCs w:val="24"/>
                <w:lang w:eastAsia="ru-RU"/>
              </w:rPr>
              <w:lastRenderedPageBreak/>
              <w:t>25.10.2001 N 136-ФЗ</w:t>
            </w:r>
            <w:r>
              <w:rPr>
                <w:rFonts w:ascii="Arial" w:hAnsi="Arial" w:cs="Arial"/>
                <w:color w:val="000000"/>
                <w:sz w:val="24"/>
                <w:szCs w:val="24"/>
                <w:lang w:eastAsia="ru-RU"/>
              </w:rPr>
              <w:br w:type="page"/>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объекты (здания, сооружения или др. строения), располо</w:t>
            </w:r>
            <w:r>
              <w:rPr>
                <w:rFonts w:ascii="Arial" w:hAnsi="Arial" w:cs="Arial"/>
                <w:color w:val="000000"/>
                <w:sz w:val="24"/>
                <w:szCs w:val="24"/>
                <w:lang w:eastAsia="ru-RU"/>
              </w:rPr>
              <w:lastRenderedPageBreak/>
              <w:t xml:space="preserve">женные или возводимые на </w:t>
            </w:r>
            <w:proofErr w:type="spellStart"/>
            <w:r>
              <w:rPr>
                <w:rFonts w:ascii="Arial" w:hAnsi="Arial" w:cs="Arial"/>
                <w:color w:val="000000"/>
                <w:sz w:val="24"/>
                <w:szCs w:val="24"/>
                <w:lang w:eastAsia="ru-RU"/>
              </w:rPr>
              <w:t>з.</w:t>
            </w:r>
            <w:proofErr w:type="gramStart"/>
            <w:r>
              <w:rPr>
                <w:rFonts w:ascii="Arial" w:hAnsi="Arial" w:cs="Arial"/>
                <w:color w:val="000000"/>
                <w:sz w:val="24"/>
                <w:szCs w:val="24"/>
                <w:lang w:eastAsia="ru-RU"/>
              </w:rPr>
              <w:t>у</w:t>
            </w:r>
            <w:proofErr w:type="spellEnd"/>
            <w:proofErr w:type="gramEnd"/>
            <w:r>
              <w:rPr>
                <w:rFonts w:ascii="Arial" w:hAnsi="Arial" w:cs="Arial"/>
                <w:color w:val="000000"/>
                <w:sz w:val="24"/>
                <w:szCs w:val="24"/>
                <w:lang w:eastAsia="ru-RU"/>
              </w:rPr>
              <w:t xml:space="preserve">. используются </w:t>
            </w:r>
            <w:proofErr w:type="gramStart"/>
            <w:r>
              <w:rPr>
                <w:rFonts w:ascii="Arial" w:hAnsi="Arial" w:cs="Arial"/>
                <w:color w:val="000000"/>
                <w:sz w:val="24"/>
                <w:szCs w:val="24"/>
                <w:lang w:eastAsia="ru-RU"/>
              </w:rPr>
              <w:t>для</w:t>
            </w:r>
            <w:proofErr w:type="gramEnd"/>
            <w:r>
              <w:rPr>
                <w:rFonts w:ascii="Arial" w:hAnsi="Arial" w:cs="Arial"/>
                <w:color w:val="000000"/>
                <w:sz w:val="24"/>
                <w:szCs w:val="24"/>
                <w:lang w:eastAsia="ru-RU"/>
              </w:rPr>
              <w:t xml:space="preserve"> перевозки людей, грузов либо передачи веществ (автобусные остановки, </w:t>
            </w:r>
            <w:proofErr w:type="spellStart"/>
            <w:r>
              <w:rPr>
                <w:rFonts w:ascii="Arial" w:hAnsi="Arial" w:cs="Arial"/>
                <w:color w:val="000000"/>
                <w:sz w:val="24"/>
                <w:szCs w:val="24"/>
                <w:lang w:eastAsia="ru-RU"/>
              </w:rPr>
              <w:t>возалы</w:t>
            </w:r>
            <w:proofErr w:type="spellEnd"/>
            <w:r>
              <w:rPr>
                <w:rFonts w:ascii="Arial" w:hAnsi="Arial" w:cs="Arial"/>
                <w:color w:val="000000"/>
                <w:sz w:val="24"/>
                <w:szCs w:val="24"/>
                <w:lang w:eastAsia="ru-RU"/>
              </w:rPr>
              <w:t>, АЗС)</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ype="page"/>
              <w:t xml:space="preserve"> Использование земельных участков не </w:t>
            </w:r>
            <w:r>
              <w:rPr>
                <w:rFonts w:ascii="Arial" w:hAnsi="Arial" w:cs="Arial"/>
                <w:color w:val="000000"/>
                <w:sz w:val="24"/>
                <w:szCs w:val="24"/>
                <w:lang w:eastAsia="ru-RU"/>
              </w:rPr>
              <w:lastRenderedPageBreak/>
              <w:t>по целевому назначению</w:t>
            </w:r>
            <w:r>
              <w:rPr>
                <w:rFonts w:ascii="Arial" w:hAnsi="Arial" w:cs="Arial"/>
                <w:color w:val="000000"/>
                <w:sz w:val="24"/>
                <w:szCs w:val="24"/>
                <w:lang w:eastAsia="ru-RU"/>
              </w:rPr>
              <w:br w:type="page"/>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lastRenderedPageBreak/>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транспорт</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16.2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транспорт</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отсутствуют объекты (здания, сооружения или др. строения) не используемые для перевозки людей, грузов либо </w:t>
            </w:r>
            <w:r>
              <w:rPr>
                <w:rFonts w:ascii="Arial" w:hAnsi="Arial" w:cs="Arial"/>
                <w:color w:val="000000"/>
                <w:sz w:val="24"/>
                <w:szCs w:val="24"/>
                <w:lang w:eastAsia="ru-RU"/>
              </w:rPr>
              <w:lastRenderedPageBreak/>
              <w:t>передачи веществ (жилой дом, свалка)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транспорт</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17.1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обеспечение обороны и безопасности</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 используется в целях обороны и безопасности (полигон для воинский учений, пограничная просека и др..)</w:t>
            </w:r>
            <w:proofErr w:type="gramEnd"/>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обеспечение обороны и безопасности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17.2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обеспечение обороны и безопасности</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не используется для иных целей (торговый центр, индивидуальный </w:t>
            </w:r>
            <w:r>
              <w:rPr>
                <w:rFonts w:ascii="Arial" w:hAnsi="Arial" w:cs="Arial"/>
                <w:color w:val="000000"/>
                <w:sz w:val="24"/>
                <w:szCs w:val="24"/>
                <w:lang w:eastAsia="ru-RU"/>
              </w:rPr>
              <w:lastRenderedPageBreak/>
              <w:t>жилой дом)</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земельных участков не по целевому </w:t>
            </w:r>
            <w:r>
              <w:rPr>
                <w:rFonts w:ascii="Arial" w:hAnsi="Arial" w:cs="Arial"/>
                <w:color w:val="000000"/>
                <w:sz w:val="24"/>
                <w:szCs w:val="24"/>
                <w:lang w:eastAsia="ru-RU"/>
              </w:rPr>
              <w:lastRenderedPageBreak/>
              <w:t>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lastRenderedPageBreak/>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обеспечение обороны и безопасности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17.3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обеспечение обороны и безопасности</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Невыполнение или несвоевременное выполнение обязанностей по приведению земель в состояние, пригодное для использования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обеспечение обороны и безопасности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ч.4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17.4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lastRenderedPageBreak/>
              <w:t>с ВРИ</w:t>
            </w:r>
            <w:proofErr w:type="gramEnd"/>
            <w:r>
              <w:rPr>
                <w:rFonts w:ascii="Arial" w:hAnsi="Arial" w:cs="Arial"/>
                <w:color w:val="000000"/>
                <w:sz w:val="24"/>
                <w:szCs w:val="24"/>
                <w:lang w:eastAsia="ru-RU"/>
              </w:rPr>
              <w:t xml:space="preserve"> обеспечение обороны и безопасности</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 xml:space="preserve">использовать земельные участки в соответствии с их целевым назначением способами, которые не должны </w:t>
            </w:r>
            <w:r>
              <w:rPr>
                <w:rFonts w:ascii="Arial" w:hAnsi="Arial" w:cs="Arial"/>
                <w:color w:val="000000"/>
                <w:sz w:val="24"/>
                <w:szCs w:val="24"/>
                <w:lang w:eastAsia="ru-RU"/>
              </w:rPr>
              <w:lastRenderedPageBreak/>
              <w:t>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статья 42</w:t>
            </w:r>
            <w:r>
              <w:rPr>
                <w:rFonts w:ascii="Arial" w:hAnsi="Arial" w:cs="Arial"/>
                <w:color w:val="000000"/>
                <w:sz w:val="24"/>
                <w:szCs w:val="24"/>
                <w:lang w:eastAsia="ru-RU"/>
              </w:rPr>
              <w:br/>
              <w:t>"Земельный кодекс Российско</w:t>
            </w:r>
            <w:r>
              <w:rPr>
                <w:rFonts w:ascii="Arial" w:hAnsi="Arial" w:cs="Arial"/>
                <w:color w:val="000000"/>
                <w:sz w:val="24"/>
                <w:szCs w:val="24"/>
                <w:lang w:eastAsia="ru-RU"/>
              </w:rPr>
              <w:lastRenderedPageBreak/>
              <w:t>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отсутствуют признаки неисполь</w:t>
            </w:r>
            <w:r>
              <w:rPr>
                <w:rFonts w:ascii="Arial" w:hAnsi="Arial" w:cs="Arial"/>
                <w:color w:val="000000"/>
                <w:sz w:val="24"/>
                <w:szCs w:val="24"/>
                <w:lang w:eastAsia="ru-RU"/>
              </w:rPr>
              <w:lastRenderedPageBreak/>
              <w:t xml:space="preserve">зования земельного участка </w:t>
            </w:r>
            <w:proofErr w:type="gramStart"/>
            <w:r>
              <w:rPr>
                <w:rFonts w:ascii="Arial" w:hAnsi="Arial" w:cs="Arial"/>
                <w:color w:val="000000"/>
                <w:sz w:val="24"/>
                <w:szCs w:val="24"/>
                <w:lang w:eastAsia="ru-RU"/>
              </w:rPr>
              <w:t xml:space="preserve">( </w:t>
            </w:r>
            <w:proofErr w:type="spellStart"/>
            <w:proofErr w:type="gramEnd"/>
            <w:r>
              <w:rPr>
                <w:rFonts w:ascii="Arial" w:hAnsi="Arial" w:cs="Arial"/>
                <w:color w:val="000000"/>
                <w:sz w:val="24"/>
                <w:szCs w:val="24"/>
                <w:lang w:eastAsia="ru-RU"/>
              </w:rPr>
              <w:t>залесенность</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закустаренность</w:t>
            </w:r>
            <w:proofErr w:type="spellEnd"/>
            <w:r>
              <w:rPr>
                <w:rFonts w:ascii="Arial" w:hAnsi="Arial" w:cs="Arial"/>
                <w:color w:val="000000"/>
                <w:sz w:val="24"/>
                <w:szCs w:val="24"/>
                <w:lang w:eastAsia="ru-RU"/>
              </w:rPr>
              <w:t>, участок зарастает сорными травами)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Неиспользование земел</w:t>
            </w:r>
            <w:r>
              <w:rPr>
                <w:rFonts w:ascii="Arial" w:hAnsi="Arial" w:cs="Arial"/>
                <w:color w:val="000000"/>
                <w:sz w:val="24"/>
                <w:szCs w:val="24"/>
                <w:lang w:eastAsia="ru-RU"/>
              </w:rPr>
              <w:lastRenderedPageBreak/>
              <w:t>ьного участка, предназначенного для жилищного или иного строительства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lastRenderedPageBreak/>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w:t>
            </w:r>
            <w:r>
              <w:rPr>
                <w:rFonts w:ascii="Arial" w:hAnsi="Arial" w:cs="Arial"/>
                <w:color w:val="000000"/>
                <w:sz w:val="24"/>
                <w:szCs w:val="24"/>
                <w:lang w:eastAsia="ru-RU"/>
              </w:rPr>
              <w:lastRenderedPageBreak/>
              <w:t>обеспечение обороны и безопасности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lastRenderedPageBreak/>
              <w:t>ч.3 ст.</w:t>
            </w:r>
            <w:proofErr w:type="gramEnd"/>
            <w:r>
              <w:rPr>
                <w:rFonts w:ascii="Arial" w:hAnsi="Arial" w:cs="Arial"/>
                <w:color w:val="000000"/>
                <w:sz w:val="24"/>
                <w:szCs w:val="24"/>
                <w:lang w:eastAsia="ru-RU"/>
              </w:rPr>
              <w:t xml:space="preserve">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18.1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обеспечение обороны и безопасности</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Pr>
                <w:rFonts w:ascii="Arial" w:hAnsi="Arial" w:cs="Arial"/>
                <w:color w:val="000000"/>
                <w:sz w:val="24"/>
                <w:szCs w:val="24"/>
                <w:lang w:eastAsia="ru-RU"/>
              </w:rPr>
              <w:t>з.у</w:t>
            </w:r>
            <w:proofErr w:type="spellEnd"/>
            <w:r>
              <w:rPr>
                <w:rFonts w:ascii="Arial" w:hAnsi="Arial" w:cs="Arial"/>
                <w:color w:val="000000"/>
                <w:sz w:val="24"/>
                <w:szCs w:val="24"/>
                <w:lang w:eastAsia="ru-RU"/>
              </w:rPr>
              <w:t>. используются для обороны и безопасности (военная часть, хранили</w:t>
            </w:r>
            <w:r>
              <w:rPr>
                <w:rFonts w:ascii="Arial" w:hAnsi="Arial" w:cs="Arial"/>
                <w:color w:val="000000"/>
                <w:sz w:val="24"/>
                <w:szCs w:val="24"/>
                <w:lang w:eastAsia="ru-RU"/>
              </w:rPr>
              <w:lastRenderedPageBreak/>
              <w:t>ще боевого оружия, следственный изолятор</w:t>
            </w:r>
            <w:proofErr w:type="gramStart"/>
            <w:r>
              <w:rPr>
                <w:rFonts w:ascii="Arial" w:hAnsi="Arial" w:cs="Arial"/>
                <w:color w:val="000000"/>
                <w:sz w:val="24"/>
                <w:szCs w:val="24"/>
                <w:lang w:eastAsia="ru-RU"/>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обеспечение обороны и безопасности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18.2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обеспечение обороны и безопасности</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отсутствуют объекты (здания, сооружения или др. строения) не используемые для обеспечения обороны и безопасности (жилой дом, туристическая база)</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обеспечение обороны и безопасности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19.1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деятельно</w:t>
            </w:r>
            <w:r>
              <w:rPr>
                <w:rFonts w:ascii="Arial" w:hAnsi="Arial" w:cs="Arial"/>
                <w:color w:val="000000"/>
                <w:sz w:val="24"/>
                <w:szCs w:val="24"/>
                <w:lang w:eastAsia="ru-RU"/>
              </w:rPr>
              <w:lastRenderedPageBreak/>
              <w:t>сть по особой охране и изучению природы</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 xml:space="preserve">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w:t>
            </w:r>
            <w:r>
              <w:rPr>
                <w:rFonts w:ascii="Arial" w:hAnsi="Arial" w:cs="Arial"/>
                <w:color w:val="000000"/>
                <w:sz w:val="24"/>
                <w:szCs w:val="24"/>
                <w:lang w:eastAsia="ru-RU"/>
              </w:rPr>
              <w:lastRenderedPageBreak/>
              <w:t>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статья 42</w:t>
            </w:r>
            <w:r>
              <w:rPr>
                <w:rFonts w:ascii="Arial" w:hAnsi="Arial" w:cs="Arial"/>
                <w:color w:val="000000"/>
                <w:sz w:val="24"/>
                <w:szCs w:val="24"/>
                <w:lang w:eastAsia="ru-RU"/>
              </w:rPr>
              <w:br/>
              <w:t>"Земельный кодекс Российской Федераци</w:t>
            </w:r>
            <w:r>
              <w:rPr>
                <w:rFonts w:ascii="Arial" w:hAnsi="Arial" w:cs="Arial"/>
                <w:color w:val="000000"/>
                <w:sz w:val="24"/>
                <w:szCs w:val="24"/>
                <w:lang w:eastAsia="ru-RU"/>
              </w:rPr>
              <w:lastRenderedPageBreak/>
              <w:t>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используется для охраны и </w:t>
            </w:r>
            <w:r>
              <w:rPr>
                <w:rFonts w:ascii="Arial" w:hAnsi="Arial" w:cs="Arial"/>
                <w:color w:val="000000"/>
                <w:sz w:val="24"/>
                <w:szCs w:val="24"/>
                <w:lang w:eastAsia="ru-RU"/>
              </w:rPr>
              <w:lastRenderedPageBreak/>
              <w:t>изучения природы (заповедники, природные, дендрологические парки.)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w:t>
            </w:r>
            <w:r>
              <w:rPr>
                <w:rFonts w:ascii="Arial" w:hAnsi="Arial" w:cs="Arial"/>
                <w:color w:val="000000"/>
                <w:sz w:val="24"/>
                <w:szCs w:val="24"/>
                <w:lang w:eastAsia="ru-RU"/>
              </w:rPr>
              <w:lastRenderedPageBreak/>
              <w:t>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деятельность </w:t>
            </w:r>
            <w:r>
              <w:rPr>
                <w:rFonts w:ascii="Arial" w:hAnsi="Arial" w:cs="Arial"/>
                <w:color w:val="000000"/>
                <w:sz w:val="24"/>
                <w:szCs w:val="24"/>
                <w:lang w:eastAsia="ru-RU"/>
              </w:rPr>
              <w:lastRenderedPageBreak/>
              <w:t>по особой охране и изучению природы</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19.2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деятельность по особой охране и изучению природы</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не используется для иных целей (торговый центр, индивидуальный жилой дом)</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деятельность по особой охране и изучению природы</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19.3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деятельность по особой охране и изучению природы</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Невыполнение или несвоевременное выполнение обязанностей по приведению </w:t>
            </w:r>
            <w:r>
              <w:rPr>
                <w:rFonts w:ascii="Arial" w:hAnsi="Arial" w:cs="Arial"/>
                <w:color w:val="000000"/>
                <w:sz w:val="24"/>
                <w:szCs w:val="24"/>
                <w:lang w:eastAsia="ru-RU"/>
              </w:rPr>
              <w:lastRenderedPageBreak/>
              <w:t>земель в состояние, пригодное для использования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деятельность по особой охране и изучению природ</w:t>
            </w:r>
            <w:r>
              <w:rPr>
                <w:rFonts w:ascii="Arial" w:hAnsi="Arial" w:cs="Arial"/>
                <w:color w:val="000000"/>
                <w:sz w:val="24"/>
                <w:szCs w:val="24"/>
                <w:lang w:eastAsia="ru-RU"/>
              </w:rPr>
              <w:lastRenderedPageBreak/>
              <w:t>ы</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ч.4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19.4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деятельность по особой охране и изучению природы</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отсутствуют признаки неиспользования земельного участка </w:t>
            </w:r>
            <w:proofErr w:type="gramStart"/>
            <w:r>
              <w:rPr>
                <w:rFonts w:ascii="Arial" w:hAnsi="Arial" w:cs="Arial"/>
                <w:color w:val="000000"/>
                <w:sz w:val="24"/>
                <w:szCs w:val="24"/>
                <w:lang w:eastAsia="ru-RU"/>
              </w:rPr>
              <w:t xml:space="preserve">( </w:t>
            </w:r>
            <w:proofErr w:type="spellStart"/>
            <w:proofErr w:type="gramEnd"/>
            <w:r>
              <w:rPr>
                <w:rFonts w:ascii="Arial" w:hAnsi="Arial" w:cs="Arial"/>
                <w:color w:val="000000"/>
                <w:sz w:val="24"/>
                <w:szCs w:val="24"/>
                <w:lang w:eastAsia="ru-RU"/>
              </w:rPr>
              <w:t>залесенность</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закустаренность</w:t>
            </w:r>
            <w:proofErr w:type="spellEnd"/>
            <w:r>
              <w:rPr>
                <w:rFonts w:ascii="Arial" w:hAnsi="Arial" w:cs="Arial"/>
                <w:color w:val="000000"/>
                <w:sz w:val="24"/>
                <w:szCs w:val="24"/>
                <w:lang w:eastAsia="ru-RU"/>
              </w:rPr>
              <w:t>, участок зарастает сорными травами)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Неиспользование земельного участка, предназначенного для жилищного или иного строительства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деятельность по особой охране и изучению природы</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ч.3 ст.</w:t>
            </w:r>
            <w:proofErr w:type="gramEnd"/>
            <w:r>
              <w:rPr>
                <w:rFonts w:ascii="Arial" w:hAnsi="Arial" w:cs="Arial"/>
                <w:color w:val="000000"/>
                <w:sz w:val="24"/>
                <w:szCs w:val="24"/>
                <w:lang w:eastAsia="ru-RU"/>
              </w:rPr>
              <w:t xml:space="preserve">                                                                                                                                                                                                                                                                                                                                                                                                                                                                                                                                                                                                                                                                                                                                                                                                                                                                                                                                                                                                                                                                                                                                                                                                                                                                                                                                                                                                                                                                                                                                                                                                                                                                                                                                                                                                                                                                                                                                                                                                                                                                                                                                                                                                                                                                                                                                                                                                                                                                                                                                                                                                                                                                                                                                                                                                                                                                                                                                                                                                                                                                                                                                                                                                                                                                                                                                                                                                                                                                                                                                                                                                                                                                                                                                                                                                                                                                                                                                                                                                                                                                                                                                                                                                                                                                                                                                                                                                                                                                                                                                                                                                                                                                                                                                                                                                                                                                                                                                                                                                                                                                                                                                                                                                                                                                                                                                                                                                                                                                                                                                                                                                                                                                                                                                                                                                                                                                                                                                                                                                                                                                                                                                                                                                                                                                                                                                                                                                                                                                                                                                                                                                                                                                                                                                                                                                                                                                                                                                                                                                                                                                                                                                                                                                                                                                                                                                                                                                                                                                                                                                                                                                                                                                                                                                                                                                                                                                                                                                                                                                                                                                                                                                                                                                                                                                                                                                                                                                                                                                                                                                                                                                                                                                                                                                                                                                                                                                                                                                                                                                                                                                                                                                                                                                                                                                                                                                                                                                                                                                                                                                                                                                                                                                                                                                                                                                                                                                                                                                                                                                                                                                                                                                                                                                                                                                                                                                                                                                                                                                                                                                                                                                                                                                                                                                                                                                                                                                                                                                                                                                                                                                                                                                                                                                                                                                                                                                                                                                                                                                                                                                                                                                                                                                                                                                                                                                                                                                                                                                                                                                                                                                                                                                                                                                                                                                                                                                                                                                                                                                                                                                                                                                                                                                                                                                                                                                                                                                                                                                                                                                                                                                                                                                                                                                                                                                                                                                                                                                                                                                                                                                                                                                                                                                                                                                                                                                                                                                                                                                                                                                                                                                                                                                                                                                                                                                                                                                                                                                                                                                                                                                                                                                                                                                                                                                                                                                                                                                                                                                                                                                                                                                                                                                                                                                                                                                                                                                                                                                                                                                                                                                                                                                                                                                                                                                                                                                                                                                                                                                                                                                                                                                                                                                                                                                                                                                                                                                                                                                                                                                                                                                                                                                                                                                                                                                                                                                                                                                                                                                                                                                                                                                                                                                                                                                                                                                                                                                                                                                                                                                                                                                                                                                                                                                                                                                                                                                                                                                                                                                                                                                                                                                                                                                                                                                                                                                                                                                                                                                                                                                                                                                                                                                                                                                                                                                                                                                                                                                                                                                                                                                                                                                                                                                                                                                                                                                                                                                                                                                                                                                                                                                                                                                                                                                                                                                                                                                                                                                                                                                                                                                                                                                                                                                                                                                                                                                                                                                                                                                                                                                                                                                                                                                                                                                                                                                                                                                                                                                                                                                                                                                                                                                                                                                                                                                                                                                                                                                                                                                                                                                                                                                                                                                                                                                                                                                                                                                                                                                                                                                                                                                                                                                                                                                                                                                                                                                                                                                                                                                                                                                                                                                                                                                                                                                                                                                                                                                                                                                                                                                                                                                                                                                                                                                                                                                                                                                                                                                                                                                                                                                                                                                                                                                                                                                                                                                                                                                                                                                                                                                                                                                                                                                                                                                                                                                                                                                                                                                                                                                                                                                                                                                                                                                                                                                                                                                                                                                                                                                                                                                                                                                                                                                                                                                                                                                                                                                                                                                                                                                                                                                                                                                                                                                                                                                                                                                                                                                                                                                                                                                                                                                                                                                                                                                                                                                                                                                                                                                                                                                                                                                                                                                                                                                                                                                                                                                                                                                                                                                                                                                                                                                                                                                                                                                                                                                                                                                                                                                                                                                                                                                                                                                                                                                                                                                                                                                                                                                                                                                                                                                                                                                                                                                                                                                                                                                                                                                                                                                                                                                                                                                                                                                                                                                                                                                                                                                                                                                                                                                                                                                                                                                                                                                                                                                                                                                                                                                                                                                                                                                                                                                                                                                                                                                                                                                                                                                                                                                                                                                                                                                                                                                                                                                                                                                                                                                                                                                                                                                                                                                                                                                                                                                                                                                                                                                                                                                                                                                                                                                                                                                                                                                                                                                                                                                                                                                                                                                                                                                                                                                                                                                                                                                                                                                                                                                                                                                                                                                                                                                                                                                                                                                                                                                                                                                                                                                                                                                                                                                                                                                                                                                                                                                                                                                                                                                                                                                                                                                                                                                                                                                                                                                                                                                                                                                                                                                                                                                                                                                                                                                                                                                                                                                                                                                                                                                                                                                                                                                                                                                                                                                                                                                                                                                                                                                                                                                                                                                                                                                                                                                                                                                                                                                                                                                                                                                                                                                                                                                                                                                                                                                                                                                                                                                                                                                                                                                                                                                                                                                                                                                                                                                                                                                                                                                                                                                                                                                                                                                                                                                                                                                                                                                                                                                                                                                                                                                                                                                                                                                                                                                                                                                                                                                                                                                                                                                                                                                                                                                                                                                                                                                                                                                                                                                                                                                                                                                                                                                                                                                ст. 8.8 КоАП РФ</w:t>
            </w:r>
          </w:p>
        </w:tc>
      </w:tr>
      <w:tr w:rsidR="00880C2B" w:rsidTr="00880C2B">
        <w:trPr>
          <w:trHeight w:val="1530"/>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20.1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деятельность по особой охране и изучению природы</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Pr>
                <w:rFonts w:ascii="Arial" w:hAnsi="Arial" w:cs="Arial"/>
                <w:color w:val="000000"/>
                <w:sz w:val="24"/>
                <w:szCs w:val="24"/>
                <w:lang w:eastAsia="ru-RU"/>
              </w:rPr>
              <w:t>з.у</w:t>
            </w:r>
            <w:proofErr w:type="spellEnd"/>
            <w:r>
              <w:rPr>
                <w:rFonts w:ascii="Arial" w:hAnsi="Arial" w:cs="Arial"/>
                <w:color w:val="000000"/>
                <w:sz w:val="24"/>
                <w:szCs w:val="24"/>
                <w:lang w:eastAsia="ru-RU"/>
              </w:rPr>
              <w:t>. используются для осуществления деятельности по особой охране и изучению природы (памятники истории и культуры, объекты археологического наследия</w:t>
            </w:r>
            <w:proofErr w:type="gramStart"/>
            <w:r>
              <w:rPr>
                <w:rFonts w:ascii="Arial" w:hAnsi="Arial" w:cs="Arial"/>
                <w:color w:val="000000"/>
                <w:sz w:val="24"/>
                <w:szCs w:val="24"/>
                <w:lang w:eastAsia="ru-RU"/>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деятельность по особой охране и изучению природы</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деятельность по особой охране и изучению природы</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отсутствуют объекты (здания, сооружения или др. строения) не используемые</w:t>
            </w:r>
            <w:proofErr w:type="gramEnd"/>
            <w:r>
              <w:rPr>
                <w:rFonts w:ascii="Arial" w:hAnsi="Arial" w:cs="Arial"/>
                <w:color w:val="000000"/>
                <w:sz w:val="24"/>
                <w:szCs w:val="24"/>
                <w:lang w:eastAsia="ru-RU"/>
              </w:rPr>
              <w:t xml:space="preserve">                                                                                                                                                                                                                                                                                                                                                                                                                                                                                                                                                                                                                                                                                                                                                                                                                                                                                                                                                                                                                                                                                                                                                                                                                                                                                                                                                                                                                                                                                                                                                                                                                                                                                                                                                                                                                                                                                                                                                                                                                                                                                                                                                                                                                                                                                                                                                                                                                                                                                                                                                                                                                                                                                                                                                                                                                                                                                                                                                                                                                                                                                                                                                                                                                                                                                                                                                                                                                                                                                                                                                                                                                                                                                                                                                                                                                                                                                                                                                                                                                                                                                                                                                                                                                                                                                                                                                                                                                                                                                                                                                                                                                                                                                                                                                                                                                                                                                                                                                                                                                                                                                                                                                                                                                                                                                                                                                                                                                                                                                                                                                                                                                                                                                                                                                                                                                                                                                                                                                                                                                                                                                                                                                                                                                                                                                                                                                                                                                                                                                                                                                                                                                                                                                                                                                                                                                                                                                                                                                                                                                                                                                                                                                                                                                                                                                                                                                                                                                                                                                                                                                                                                                                                                                                                                                                                                                                                                                                                                                                                                                                                                                                                                                                                                                                                                                                                                                                                                                                                                                                                                                                                                                                                                                                                                                                                                                                                                                                                                                                                                                                                                                                                                                                                                                                                                                                                                                                                                                                                                                                                                                                                                                                                                                                                                                                                                                                                                                                                                                                                                                                                                                                                                                                                                                                                                                                                                                                                                                                                                                                                                                                                                                                                                                                                                                                                                                                                                                                                                                                                                                                                                                                                                                                                                                                                                                                                                                                                                                                                                                                                                                                                                                                                                                                                                                                                                                                                                                                                                                                                                                                                                                                                                                                                                                                                                                                                                                                                                                                                                                                                                                                                                                                                                                                                                                                                                                                                                                                                                                                                                                                                                                                                                                                                                                                                                                                                                                                                                                                                                                                                                                                                                                                                                                                                                                                                                                                                                                                                                                                                                                                                                                                                                                                                                                                                                                                                                                                                                                                                                                                                                                                                                                                                                                                                                                                                                                                                                                                                                                                                                                                                                                                                                                                                                                                                                                                                                                                                                                                                                                                                                                                                                                                                                                                                                                                                                                                                                                                                                                                                                                                                                                                                                                                                                                                                                                                                                                                                                                                                                                                                                                                                                                                                                                                                                                                                                                                                                                                                                                                                                                                                                                                                                                                                                                                                                                                                                                                                                                                                                                                                                                                                                                                                                                                                                                                                                                                                                                                                                                                                                                                                                                                                                                                                                                                                                                                                                                                                                                                                                                                                                                                                                                                                                                                                                                                                                                                                                                                                                                                                                                                                                                                                                                                                                                                                                                                                                                                                                                                                                                                                                                                                                                                                                                                                                                                                                                                                                                                                                                                                                                                                                                                                                                                                                                                                                                                                                                                                                                                                                                                                                                                                                                                                                                                                                                                                                                                                                                                                                                                                                                                                                                                                                                                                                                                                                                                                                                                                                                                                                                                                                                                                                                                                                                                                                                                                                                                                                                                                                                                                                                                                                                                                                                                                                                                                                                                                                                                                                                                                                                                                                                                                                                                                                                                                                                                                                                                                                                                                                                                                                                                                                                                                                                                                                                                                                                                                                                                                                                                                                                                                                                                                                                                                                                                                                                                                                                                                                                                                                                                                                                                                                                                                                                                                                                                                                                                                                                                                                                                                                                                                                                                                                                                                                                                                                                                                                                                                                                                                                                                                                                                                                                                                                                                                                                                                                                                                                                                                                                                                                                                                                                                                                                                                                                                                                                                                                                                                                                                                                                                                                                                                                                                                                                                                                                                                                                                                                                                                                                                                                                                                                                                                                                                                                                                                                                                                                                                                                                                                                                                                                                                                                                                                                                                                                                                                                                                                                                                                                                                                                                                                                                                                                                                                                                                                                                                                                                                                                                                                                                                                                                                                                                                                                                                                                                                                                                                                                                                                                                                                                                                                                                                                                                                                                                                                                                                                                                                                                                                                                                                                                                                                                                                                                                                                                                                                                                                                                                                                                                                                                                                                                                                                                                                                                                                                                                                                                                                                                                                                                                                                                                                                                                                                                                                                                                                                                                                                                                                                                                                                                                                                                                                                                                                                                                                                                                                                                                                                                                                                                                                                                                                                                                                                                                                                                                                                                                                                                                                                                                                                                                                                                                                                                                                                                                                                                                                                                                                                                                                                                                                                                                                                                                                                                                                                                                                                                                                                                                                                                                                                                                                                                                                                                                                                                                                                                                                                                                                                                                                                                                                                                                                                                                                                                                                                                                                                                                                                                                                                                                                                                                                                                                                                                                                                                                                                                                                                                                                                                                                                                                                                                                                                                                                                                                                                                                                                                                                                                                                                                                                                                                                                                                                                                                                                                                                                                                                                                                                                                                                                                                                                                                                                                                                                                                                                                                                                                                                                                                                                                                                                                                                                                                                                                                                                                                                                                                                                                                                                                                                                                                                                                                                                                                                                                                                                                                                                                                                                                                                                                                                                                                                                                                                                                                                                                                                                                                                                                                                                                                                                                                                                                                                                                                                                                                                                                                                                                                                                                для осуществления деятельности по особой охране и изучению природы (торговый центр, АЗС)</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деятельность по особой охране и изучению природы</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использование лесов</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используется для заготовки, первичной обработки древесин</w:t>
            </w:r>
            <w:r>
              <w:rPr>
                <w:rFonts w:ascii="Arial" w:hAnsi="Arial" w:cs="Arial"/>
                <w:color w:val="000000"/>
                <w:sz w:val="24"/>
                <w:szCs w:val="24"/>
                <w:lang w:eastAsia="ru-RU"/>
              </w:rPr>
              <w:lastRenderedPageBreak/>
              <w:t xml:space="preserve">ы и </w:t>
            </w:r>
            <w:proofErr w:type="spellStart"/>
            <w:r>
              <w:rPr>
                <w:rFonts w:ascii="Arial" w:hAnsi="Arial" w:cs="Arial"/>
                <w:color w:val="000000"/>
                <w:sz w:val="24"/>
                <w:szCs w:val="24"/>
                <w:lang w:eastAsia="ru-RU"/>
              </w:rPr>
              <w:t>недревесных</w:t>
            </w:r>
            <w:proofErr w:type="spellEnd"/>
            <w:r>
              <w:rPr>
                <w:rFonts w:ascii="Arial" w:hAnsi="Arial" w:cs="Arial"/>
                <w:color w:val="000000"/>
                <w:sz w:val="24"/>
                <w:szCs w:val="24"/>
                <w:lang w:eastAsia="ru-RU"/>
              </w:rPr>
              <w:t xml:space="preserve"> лесных ресурсов (рубка деревьев, посадки деревьев, лесные плантации)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земельных участков не по целевому </w:t>
            </w:r>
            <w:r>
              <w:rPr>
                <w:rFonts w:ascii="Arial" w:hAnsi="Arial" w:cs="Arial"/>
                <w:color w:val="000000"/>
                <w:sz w:val="24"/>
                <w:szCs w:val="24"/>
                <w:lang w:eastAsia="ru-RU"/>
              </w:rPr>
              <w:lastRenderedPageBreak/>
              <w:t>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использование лесов</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использование лесов</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не используется для иных целей (торговый центр, индивидуальный жилой дом)</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использование лесов</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530"/>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использование лесов</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ype="page"/>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r>
              <w:rPr>
                <w:rFonts w:ascii="Arial" w:hAnsi="Arial" w:cs="Arial"/>
                <w:color w:val="000000"/>
                <w:sz w:val="24"/>
                <w:szCs w:val="24"/>
                <w:lang w:eastAsia="ru-RU"/>
              </w:rPr>
              <w:br w:type="page"/>
            </w:r>
            <w:r>
              <w:rPr>
                <w:rFonts w:ascii="Arial" w:hAnsi="Arial" w:cs="Arial"/>
                <w:color w:val="000000"/>
                <w:sz w:val="24"/>
                <w:szCs w:val="24"/>
                <w:lang w:eastAsia="ru-RU"/>
              </w:rPr>
              <w:br w:type="page"/>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ype="page"/>
              <w:t>"Земельный кодекс Российской Федерации" от 25.10.2001 N 136-</w:t>
            </w:r>
            <w:r>
              <w:rPr>
                <w:rFonts w:ascii="Arial" w:hAnsi="Arial" w:cs="Arial"/>
                <w:color w:val="000000"/>
                <w:sz w:val="24"/>
                <w:szCs w:val="24"/>
                <w:lang w:eastAsia="ru-RU"/>
              </w:rPr>
              <w:lastRenderedPageBreak/>
              <w:t>ФЗ</w:t>
            </w:r>
            <w:r>
              <w:rPr>
                <w:rFonts w:ascii="Arial" w:hAnsi="Arial" w:cs="Arial"/>
                <w:color w:val="000000"/>
                <w:sz w:val="24"/>
                <w:szCs w:val="24"/>
                <w:lang w:eastAsia="ru-RU"/>
              </w:rPr>
              <w:br w:type="page"/>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объекты (здания, сооружения или др. строения), расположенные или </w:t>
            </w:r>
            <w:r>
              <w:rPr>
                <w:rFonts w:ascii="Arial" w:hAnsi="Arial" w:cs="Arial"/>
                <w:color w:val="000000"/>
                <w:sz w:val="24"/>
                <w:szCs w:val="24"/>
                <w:lang w:eastAsia="ru-RU"/>
              </w:rPr>
              <w:lastRenderedPageBreak/>
              <w:t xml:space="preserve">возводимые на </w:t>
            </w:r>
            <w:proofErr w:type="spellStart"/>
            <w:r>
              <w:rPr>
                <w:rFonts w:ascii="Arial" w:hAnsi="Arial" w:cs="Arial"/>
                <w:color w:val="000000"/>
                <w:sz w:val="24"/>
                <w:szCs w:val="24"/>
                <w:lang w:eastAsia="ru-RU"/>
              </w:rPr>
              <w:t>з.у</w:t>
            </w:r>
            <w:proofErr w:type="spellEnd"/>
            <w:r>
              <w:rPr>
                <w:rFonts w:ascii="Arial" w:hAnsi="Arial" w:cs="Arial"/>
                <w:color w:val="000000"/>
                <w:sz w:val="24"/>
                <w:szCs w:val="24"/>
                <w:lang w:eastAsia="ru-RU"/>
              </w:rPr>
              <w:t xml:space="preserve">. используются для заготовки, первичной обработки древесины и </w:t>
            </w:r>
            <w:proofErr w:type="spellStart"/>
            <w:r>
              <w:rPr>
                <w:rFonts w:ascii="Arial" w:hAnsi="Arial" w:cs="Arial"/>
                <w:color w:val="000000"/>
                <w:sz w:val="24"/>
                <w:szCs w:val="24"/>
                <w:lang w:eastAsia="ru-RU"/>
              </w:rPr>
              <w:t>недревесных</w:t>
            </w:r>
            <w:proofErr w:type="spellEnd"/>
            <w:r>
              <w:rPr>
                <w:rFonts w:ascii="Arial" w:hAnsi="Arial" w:cs="Arial"/>
                <w:color w:val="000000"/>
                <w:sz w:val="24"/>
                <w:szCs w:val="24"/>
                <w:lang w:eastAsia="ru-RU"/>
              </w:rPr>
              <w:t xml:space="preserve"> лесных ресурсов (лесопильня, лесные склады, грибоварня и др.</w:t>
            </w:r>
            <w:proofErr w:type="gramStart"/>
            <w:r>
              <w:rPr>
                <w:rFonts w:ascii="Arial" w:hAnsi="Arial" w:cs="Arial"/>
                <w:color w:val="000000"/>
                <w:sz w:val="24"/>
                <w:szCs w:val="24"/>
                <w:lang w:eastAsia="ru-RU"/>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ype="page"/>
              <w:t xml:space="preserve"> Использование земельных участков не по целев</w:t>
            </w:r>
            <w:r>
              <w:rPr>
                <w:rFonts w:ascii="Arial" w:hAnsi="Arial" w:cs="Arial"/>
                <w:color w:val="000000"/>
                <w:sz w:val="24"/>
                <w:szCs w:val="24"/>
                <w:lang w:eastAsia="ru-RU"/>
              </w:rPr>
              <w:lastRenderedPageBreak/>
              <w:t>ому назначению</w:t>
            </w:r>
            <w:r>
              <w:rPr>
                <w:rFonts w:ascii="Arial" w:hAnsi="Arial" w:cs="Arial"/>
                <w:color w:val="000000"/>
                <w:sz w:val="24"/>
                <w:szCs w:val="24"/>
                <w:lang w:eastAsia="ru-RU"/>
              </w:rPr>
              <w:br w:type="page"/>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использование лесов</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22.2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использование лесов</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отсутствуют объекты (здания, сооружения или др. строения) не используемые</w:t>
            </w:r>
            <w:proofErr w:type="gramEnd"/>
            <w:r>
              <w:rPr>
                <w:rFonts w:ascii="Arial" w:hAnsi="Arial" w:cs="Arial"/>
                <w:color w:val="000000"/>
                <w:sz w:val="24"/>
                <w:szCs w:val="24"/>
                <w:lang w:eastAsia="ru-RU"/>
              </w:rPr>
              <w:t xml:space="preserve">                                                                                                                                                                                                                                                                                                                                                                                                                                                                                                                                                                                                                                                                                                                                                                                                                                                                                                                                                                                                                                                                                                                                                                                                                                                                                                                                                                                                                                                                                                                                                                                                                                                                                                                                                                                                                                                                                                                                                                                                                                                                                                                                                                                                                                                                                                                                                                                                                                                                                                                                                                                                                                                                                                                                                                                                                                                                                                                                                                                                                                                                                                                                                                                                                                                                                                                                                                                                                                                                                                                                                                                                                                                                                                                                                                                                                                                                                                                                                                                                                                                                                                                                                                                                                                                                                                                                                                                                                                                                                                                                                                                                                                                                                                                                                                                                                                                                                                                                                                                                                                                                                                                                                                                                                                                                                                                                                                                                                                                                                                                                                                                                                                                                                                                                                                                                                                                                                                                                                                                                                                                                                                                                                                                                                                                                                                                                                                                                                                                                                                                                                                                                                                                                                                                                                                                                                                                                                                                                                                                                                                                                                                                                                                                                                                                                                                                                                                                                                                                                                                                                                                                                                                                                                                                                                                                                                                                                                                                                                                                                                                                                                                                                                                                                                                                                                                                                                                                                                                                                                                                                                                                                                                                                                                                                                                                                                                                                                                                                                                                                                                                                                                                                                                                                                                                                                                                                                                                                                                                                                                                                                                                                                                                                                                                                                                                                                                                                                                                                                                                                                                                                                                                                                                                                                                                                                                                                                                                                                                                                                                                                                                                                                                                                                                                                                                                                                                                                                                                                                                                                                                                                                                                                                                                                                                                                                                                                                                                                                                                                                                                                                                                                                                                                                                                                                                                                                                                                                                                                                                                                                                                                                                                                                                                                                                                                                                                                                                                                                                                                                                                                                                                                                                                                                                                                                                                                                                                                                                                                                                                                                                                                                                                                                                                                                                                                                                                                                                                                                                                                                                                                                                                                                                                                                                                                                                                                                                                                                                                                                                                                                                                                                                                                                                                                                                                                                                                                                                                                                                                                                                                                                                                                                                                                                                                                                                                                                                                                                                                                                                                                                                                                                                                                                                                                                                                                                                                                                                                                                                                                                                                                                                                                                                                                                                                                                                                                                                                                                                                                                                                                                                                                                                                                                                                                                                                                                                                                                                                                                                                                                                                                                                                                                                                                                                                                                                                                                                                                                                                                                                                                                                                                                                                                                                                                                                                                                                                                                                                                                                                                                                                                                                                                                                                                                                                                                                                                                                                                                                                                                                                                                                                                                                                                                                                                                                                                                                                                                                                                                                                                                                                                                                                                                                                                                                                                                                                                                                                                                                                                                                                                                                                                                                                                                                                                                                                                                                                                                                                                                                                                                                                                                                                                                                                                                                                                                                                                                                                                                                                                                                                                                                                                                                                                                                                                                                                                                                                                                                                                                                                                                                                                                                                                                                                                                                                                                                                                                                                                                                                                                                                                                                                                                                                                                                                                                                                                                                                                                                                                                                                                                                                                                                                                                                                                                                                                                                                                                                                                                                                                                                                                                                                                                                                                                                                                                                                                                                                                                                                                                                                                                                                                                                                                                                                                                                                                                                                                                                                                                                                                                                                                                                                                                                                                                                                                                                                                                                                                                                                                                                                                                                                                                                                                                                                                                                                                                                                                                                                                                                                                                                                                                                                                                                                                                                                                                                                                                                                                                                                                                                                                                                                                                                                                                                                                                                                                                                                                                                                                                                                                                                                                                                                                                                                                                                                                                                                                                                                                                                                                                                                                                                                                                                                                                                                                                                                                                                                                                                                                                                                                                                                                                                                                                                                                                                                                                                                                                                                                                                                                                                                                                                                                                                                                                                                                                                                                                                                                                                                                                                                                                                                                                                                                                                                                                                                                                                                                                                                                                                                                                                                                                                                                                                                                                                                                                                                                                                                                                                                                                                                                                                                                                                                                                                                                                                                                                                                                                                                                                                                                                                                                                                                                                                                                                                                                                                                                                                                                                                                                                                                                                                                                                                                                                                                                                                                                                                                                                                                                                                                                                                                                                                                                                                                                                                                                                                                                                                                                                                                                                                                                                                                                                                                                                                                                                                                                                                                                                                                                                                                                                                                                                                                                                                                                                                                                                                                                                                                                                                                                                                                                                                                                                                                                                                                                                                                                                                                                                                                                                                                                                                                                                                                                                                                                                                                                                                                                                                                                                                                                                                                                                                                                                                                                                                                                                                                                                                                                                                                                                                                                                                                                                                                                                                                                                                                                                                                                                                                                                                                                                                                                                                                                                                                                                                                                                                                                                                                                                                                                                                                                                                                                                                                                                                                                                                                                                                                                                                                                                                                                                                                                                                                                                                                                                                                                                                                                                                                                                                                                                                                                                                                                                                                                                                                                                                                                                                                                                                                                                                                                                                                                                                                                                                                                                                                                                                                                                                                                                                                                                                                                                                                                                                                                                                                                                                                                                                                                                                                                                                                                                                                                                                                                                                                                                                                                                                                                                                                                                                                                                                                                                                                                                                                                                                                                                                                                                                                                                                                                                                                                                                                                                                                                                                                                                                                                                                                                                                                                                                                                для заготовк</w:t>
            </w:r>
            <w:r>
              <w:rPr>
                <w:rFonts w:ascii="Arial" w:hAnsi="Arial" w:cs="Arial"/>
                <w:color w:val="000000"/>
                <w:sz w:val="24"/>
                <w:szCs w:val="24"/>
                <w:lang w:eastAsia="ru-RU"/>
              </w:rPr>
              <w:lastRenderedPageBreak/>
              <w:t xml:space="preserve">и, первичной обработки древесины и </w:t>
            </w:r>
            <w:proofErr w:type="spellStart"/>
            <w:r>
              <w:rPr>
                <w:rFonts w:ascii="Arial" w:hAnsi="Arial" w:cs="Arial"/>
                <w:color w:val="000000"/>
                <w:sz w:val="24"/>
                <w:szCs w:val="24"/>
                <w:lang w:eastAsia="ru-RU"/>
              </w:rPr>
              <w:t>недревесных</w:t>
            </w:r>
            <w:proofErr w:type="spellEnd"/>
            <w:r>
              <w:rPr>
                <w:rFonts w:ascii="Arial" w:hAnsi="Arial" w:cs="Arial"/>
                <w:color w:val="000000"/>
                <w:sz w:val="24"/>
                <w:szCs w:val="24"/>
                <w:lang w:eastAsia="ru-RU"/>
              </w:rPr>
              <w:t xml:space="preserve"> лесных ресурсов (торговый центр, АЗС)</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земельных участков не по целевому назнач</w:t>
            </w:r>
            <w:r>
              <w:rPr>
                <w:rFonts w:ascii="Arial" w:hAnsi="Arial" w:cs="Arial"/>
                <w:color w:val="000000"/>
                <w:sz w:val="24"/>
                <w:szCs w:val="24"/>
                <w:lang w:eastAsia="ru-RU"/>
              </w:rPr>
              <w:lastRenderedPageBreak/>
              <w:t>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использование лесов</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23.1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водные объекты</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 используется для</w:t>
            </w:r>
            <w:proofErr w:type="gramEnd"/>
            <w:r>
              <w:rPr>
                <w:rFonts w:ascii="Arial" w:hAnsi="Arial" w:cs="Arial"/>
                <w:color w:val="000000"/>
                <w:sz w:val="24"/>
                <w:szCs w:val="24"/>
                <w:lang w:eastAsia="ru-RU"/>
              </w:rPr>
              <w:t xml:space="preserve">                                                                                                                                                                                                                                                                                                                                                                                                                                                                                                                                                                                                                                                                                                                                                                                                                                                                                                                                                                                                                                                                                                                                                                                                                                                                                                                                                                                                                                                                                                                                                                                                                                                                                                                                                                                                                                                                                                                                                                                                                                                                                                                                                                                                                                                                                                                                                                                                                                                                                                                                                                                                                                                                                                                                                                                                                                                                                                                                                                                                                                                                                                                                                                                                                                                                                                                                                                                                                                                                                                                                                                                                                                                                                                                                                                                                                                                                                                                                                                                                                                                                                                                                                                                                                                                                                                                                                                                                                                                                                                                                                                                                                                                                                                                                                                                                                                                                                                                                                                                                                                                                                                                                                                                                                                                                                                                                                                                                                                                                                                                                                                                                                                                                                                                                                                                                                                                                                                                                                                                                                                                                                                                                                                                                                                                                                                                                                                                                                                                                                                                                                                                                                                                                                                                                                                                                                                                                                                                                                                                                                                                                                                                                                                                                                                                                                                                                                                                                                                                                                                                                                                                                                                                                                                                                                                                                                                                                                                                                                                                                                                                                                                                                                                                                                                                                                                                                                                                                                                                                                                                                                                                                                                                                                                                                                                                                                                                                                                                                                                                                                                                                                                                                                                                                                                                                                                                                                                                                                                                                                                                                                                                                                                                                                                                                                                                                                                                                                                                                                                                                                                                                                                                                                                                                                                                                                                                                                                                                                                                                                                                                                                                                                                                                                                                                                                                                                                                                                                                                                                                                                                                                                                                                                                                                                                                                                                                                                                                                                                                                                                                                                                                                                                                                                                                                                                                                                                                                                                                                                                                                                                                                                                                                                                                                                                                                                                                                                                                                                                                                                                                                                                                                                                                                                                                                                                                                                                                                                                                                                                                                                                                                                                                                                                                                                                                                                                                                                                                                                                                                                                                                                                                                                                                                                                                                                                                                                                                                                                                                                                                                                                                                                                                                                                                                                                                                                                                                                                                                                                                                                                                                                                                                                                                                                                                                                                                                                                                                                                                                                                                                                                                                                                                                                                                                                                                                                                                                                                                                                                                                                                                                                                                                                                                                                                                                                                                                                                                                                                                                                                                                                                                                                                                                                                                                                                                                                                                                                                                                                                                                                                                                                                                                                                                                                                                                                                                                                                                                                                                                                                                                                                                                                                                                                                                                                                                                                                                                                                                                                                                                                                                                                                                                                                                                                                                                                                                                                                                                                                                                                                                                                                                                                                                                                                                                                                                                                                                                                                                                                                                                                                                                                                                                                                                                                                                                                                                                                                                                                                                                                                                                                                                                                                                                                                                                                                                                                                                                                                                                                                                                                                                                                                                                                                                                                                                                                                                                                                                                                                                                                                                                                                                                                                                                                                                                                                                                                                                                                                                                                                                                                                                                                                                                                                                                                                                                                                                                                                                                                                                                                                                                                                                                                                                                                                                                                                                                                                                                                                                                                                                                                                                                                                                                                                                                                                                                                                                                                                                                                                                                                                                                                                                                                                                                                                                                                                                                                                                                                                                                                                                                                                                                                                                                                                                                                                                                                                                                                                                                                                                                                                                                                                                                                                                                                                                                                                                                                                                                                                                                                                                                                                                                                                                                                                                                                                                                                                                                                                                                                                                                                                                                                                                                                                                                                                                                                                                                                                                                                                                                                                                                                                                                                                                                                                                                                                                                                                                                                                                                                                                                                                                                                                                                                                                                                                                                                                                                                                                                                                                                                                                                                                                                                                                                                                                                                                                                                                                                                                                                                                                                                                                                                                                                                                                                                                                                                                                                                                                                                                                                                                                                                                                                                                                                                                                                                                                                                                                                                                                                                                                                                                                                                                                                                                                                                                                                                                                                                                                                                                                                                                                                                                                                                                                                                                                                                                                                                                                                                                                                                                                                                                                                                                                                                                                                                                                                                                                                                                                                                                                                                                                                                                                                                                                                                                                                                                                                                                                                                                                                                                                                                                                                                                                                                                                                                                                                                                                                                                                                                                                                                                                                                                                                                                                                                                                                                                                                                                                                                                                                                                                                                                                                                                                                                                                                                                                                                                                                                                                                                                                                                                                                                                                                                                                                                                                                                                                                                                                                                                                                                                                                                                                                                                                                                                                                                                                                                                                                                                                                                                                                                                                                                                                                                                                                                                                                                                                                                                                                                                                                                                                                                                                                                                                                                                                                                                                                                                                                                                                                                                                                                                                                                                                                                                                                                                                                                                                                                                                                                                                                                                                                                                                                                                                                                                                                                                                                                                                                                                                                                                                                                                                                                                                                                                                                                                                                                                                                                                                                                                                                                                                                                                                                                                                                                                                                                                                                                                                                                                                                                                                                                                                                                                                                                                                                                                                                                                                                                                                                                                                                                                                                                                                                                                                                                                                                                                                                                                                                                                                                                                                                                                                                                                                                                                                                                                                                                                                                                                                                                                                                                                                                                                                                                                                                                                                                                                                                                                                                                                                                                                                                                                                                                                                                                                                                                                                                                                                                                                                                                                                                                                                                                                                                                                                                                                                                                                                                                                                                                                                                водопользования (реки, озера и др.)</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водные объекты</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23.2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водные объекты</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w:t>
            </w:r>
            <w:r>
              <w:rPr>
                <w:rFonts w:ascii="Arial" w:hAnsi="Arial" w:cs="Arial"/>
                <w:color w:val="000000"/>
                <w:sz w:val="24"/>
                <w:szCs w:val="24"/>
                <w:lang w:eastAsia="ru-RU"/>
              </w:rPr>
              <w:lastRenderedPageBreak/>
              <w:t>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не используется для иных целей </w:t>
            </w:r>
            <w:r>
              <w:rPr>
                <w:rFonts w:ascii="Arial" w:hAnsi="Arial" w:cs="Arial"/>
                <w:color w:val="000000"/>
                <w:sz w:val="24"/>
                <w:szCs w:val="24"/>
                <w:lang w:eastAsia="ru-RU"/>
              </w:rPr>
              <w:lastRenderedPageBreak/>
              <w:t>(котлован, карьер и др.)</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земельных участк</w:t>
            </w:r>
            <w:r>
              <w:rPr>
                <w:rFonts w:ascii="Arial" w:hAnsi="Arial" w:cs="Arial"/>
                <w:color w:val="000000"/>
                <w:sz w:val="24"/>
                <w:szCs w:val="24"/>
                <w:lang w:eastAsia="ru-RU"/>
              </w:rPr>
              <w:lastRenderedPageBreak/>
              <w:t>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водные объекты</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24.1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водные объекты</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Pr>
                <w:rFonts w:ascii="Arial" w:hAnsi="Arial" w:cs="Arial"/>
                <w:color w:val="000000"/>
                <w:sz w:val="24"/>
                <w:szCs w:val="24"/>
                <w:lang w:eastAsia="ru-RU"/>
              </w:rPr>
              <w:t>з.у</w:t>
            </w:r>
            <w:proofErr w:type="spellEnd"/>
            <w:r>
              <w:rPr>
                <w:rFonts w:ascii="Arial" w:hAnsi="Arial" w:cs="Arial"/>
                <w:color w:val="000000"/>
                <w:sz w:val="24"/>
                <w:szCs w:val="24"/>
                <w:lang w:eastAsia="ru-RU"/>
              </w:rPr>
              <w:t>. используются для</w:t>
            </w:r>
            <w:proofErr w:type="gramEnd"/>
            <w:r>
              <w:rPr>
                <w:rFonts w:ascii="Arial" w:hAnsi="Arial" w:cs="Arial"/>
                <w:color w:val="000000"/>
                <w:sz w:val="24"/>
                <w:szCs w:val="24"/>
                <w:lang w:eastAsia="ru-RU"/>
              </w:rPr>
              <w:t xml:space="preserve">                                                                                                                                                                                                                                                                                                                                                                                                                                                                                                                                                                                                                                                                                                                                                                                                                                                                                                                                                                                                                                                                                                                                                                                                                                                                                                                                                                                                                                                                                                                                                                                                                                                                                                                                                                                                                                                                                                                                                                                                                                                                                                                                                                                                                                                                                                                                                                                                                                                                                                                                                                                                                                                                                                                                                                                                                                                                                                                                                                                                                                                                                                                                                                                                                                                                                                                                                                                                                                                                                                                                                                                                                                                                                                                                                                                                                                                                                                                                                                                                                                                                                                                                                                                                                                                                                                                                                                                                                                                                                                                                                                                                                                                                                                                                                                                                                                                                                                                                                                                                                                                                                                                                                                                                                                                                                                                                                                                                                                                                                                                                                                                                                                                                                                                                                                                                                                                                                                                                                                                                                                                                                                                                                                                                                                                                                                                                                                                                                                                                                                                                                                                                                                                                                                                                                                                                                                                                                                                                                                                                                                                                                                                                                                                                                                                                                                                                                                                                                                                                                                                                                                                                                                                                                                                                                                                                                                                                                                                                                                                                                                                                                                                                                                                                                                                                                                                                                                                                                                                                                                                                                                                                                                                                                                                                                                                                                                                                                                                                                                                                                                                                                                                                                                                                                                                                                                                                                                                                                                                                                                                                                                                                                                                                                                                                                                                                                                                                                                                                                                                                                                                                                                                                                                                                                                                                                                                                                                                                                                                                                                                                                                                                                                                                                                                                                                                                                                                                                                                                                                                                                                                                                                                                                                                                                                                                                                                                                                                                                                                                                                                                                                                                                                                                                                                                                                                                                                                                                                                                                                                                                                                                                                                                                                                                                                                                                                                                                                                                                                                                                                                                                                                                                                                                                                                                                                                                                                                                                                                                                                                                                                                                                                                                                                                                                                                                                                                                                                                                                                                                                                                                                                                                                                                                                                                                                                                                                                                                                                                                                                                                                                                                                                                                                                                                                                                                                                                                                                                                                                                                                                                                                                                                                                                                                                                                                                                                                                                                                                                                                                                                                                                                                                                                                                                                                                                                                                                                                                                                                                                                                                                                                                                                                                                                                                                                                                                                                                                                                                                                                                                                                                                                                                                                                                                                                                                                                                                                                                                                                                                                                                                                                                                                                                                                                                                                                                                                                                                                                                                                                                                                                                                                                                                                                                                                                                                                                                                                                                                                                                                                                                                                                                                                                                                                                                                                                                                                                                                                                                                                                                                                                                                                                                                                                                                                                                                                                                                                                                                                                                                                                                                                                                                                                                                                                                                                                                                                                                                                                                                                                                                                                                                                                                                                                                                                                                                                                                                                                                                                                                                                                                                                                                                                                                                                                                                                                                                                                                                                                                                                                                                                                                                                                                                                                                                                                                                                                                                                                                                                                                                                                                                                                                                                                                                                                                                                                                                                                                                                                                                                                                                                                                                                                                                                                                                                                                                                                                                                                                                                                                                                                                                                                                                                                                                                                                                                                                                                                                                                                                                                                                                                                                                                                                                                                                                                                                                                                                                                                                                                                                                                                                                                                                                                                                                                                                                                                                                                                                                                                                                                                                                                                                                                                                                                                                                                                                                                                                                                                                                                                                                                                                                                                                                                                                                                                                                                                                                                                                                                                                                                                                                                                                                                                                                                                                                                                                                                                                                                                                                                                                                                                                                                                                                                                                                                                                                                                                                                                                                                                                                                                                                                                                                                                                                                                                                                                                                                                                                                                                                                                                                                                                                                                                                                                                                                                                                                                                                                                                                                                                                                                                                                                                                                                                                                                                                                                                                                                                                                                                                                                                                                                                                                                                                                                                                                                                                                                                                                                                                                                                                                                                                                                                                                                                                                                                                                                                                                                                                                                                                                                                                                                                                                                                                                                                                                                                                                                                                                                                                                                                                                                                                                                                                                                                                                                                                                                                                                                                                                                                                                                                                                                                                                                                                                                                                                                                                                                                                                                                                                                                                                                                                                                                                                                                                                                                                                                                                                                                                                                                                                                                                                                                                                                                                                                                                                                                                                                                                                                                                                                                                                                                                                                                                                                                                                                                                                                                                                                                                                                                                                                                                                                                                                                                                                                                                                                                                                                                                                                                                                                                                                                                                                                                                                                                                                                                                                                                                                                                                                                                                                                                                                                                                                                                                                                                                                                                                                                                                                                                                                                                                                                                                                                                                                                                                                                                                                                                                                                                                                                                                                                                                                                                                                                                                                                                                                                                                                                                                                                                                                                                                                                                                                                                                                                                                                                                                                                                                                                                                                                                                                                                                                                                                                                                                                                                                                                                                                                                                                                                                                                                                                                                                                                                                                                                                                                                                                                                                                                                                                                                                                                                                                                                                                                                                                                                                                                                                                                                                                                                                                                                                                                                                                                                                                                                                                                                                                                                                                                                                                                                                                                                                                                                                                                                                                                                                                                                                                                                                                                                                                                                                                                                                                                                                                                                                                                                                                                                                                                                                                                                                                                                                                                                                                                                                                                                                                                                                                                                                                                                                                                                                                                                                                                                                                                                                                                                                                                                                                                                                                водопользования (плотина, водозабор, водосброс и др.)</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водные объекты</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24.2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водные объекты</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 xml:space="preserve">"Земельный кодекс Российской Федерации" от </w:t>
            </w:r>
            <w:r>
              <w:rPr>
                <w:rFonts w:ascii="Arial" w:hAnsi="Arial" w:cs="Arial"/>
                <w:color w:val="000000"/>
                <w:sz w:val="24"/>
                <w:szCs w:val="24"/>
                <w:lang w:eastAsia="ru-RU"/>
              </w:rPr>
              <w:lastRenderedPageBreak/>
              <w:t>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lastRenderedPageBreak/>
              <w:t xml:space="preserve">отсутствуют объекты (здания, сооружения или др. </w:t>
            </w:r>
            <w:r>
              <w:rPr>
                <w:rFonts w:ascii="Arial" w:hAnsi="Arial" w:cs="Arial"/>
                <w:color w:val="000000"/>
                <w:sz w:val="24"/>
                <w:szCs w:val="24"/>
                <w:lang w:eastAsia="ru-RU"/>
              </w:rPr>
              <w:lastRenderedPageBreak/>
              <w:t>строения) не используемые</w:t>
            </w:r>
            <w:proofErr w:type="gramEnd"/>
            <w:r>
              <w:rPr>
                <w:rFonts w:ascii="Arial" w:hAnsi="Arial" w:cs="Arial"/>
                <w:color w:val="000000"/>
                <w:sz w:val="24"/>
                <w:szCs w:val="24"/>
                <w:lang w:eastAsia="ru-RU"/>
              </w:rPr>
              <w:t xml:space="preserve">                                                                                                                                                                                                                                                                                                                                                                                                                                                                                                                                                                                                                                                                                                                                                                                                                                                                                                                                                                                                                                                                                                                                                                                                                                                                                                                                                                                                                                                                                                                                                                                                                                                                                                                                                                                                                                                                                                                                                                                                                                                                                                                                                                                                                                                                                                                                                                                                                                                                                                                                                                                                                                                                                                                                                                                                                                                                                                                                                                                                                                                                                                                                                                                                                                                                                                                                                                                                                                                                                                                                                                                                                                                                                                                                                                                                                                                                                                                                                                                                                                                                                                                                                                                                                                                                                                                                                                                                                                                                                                                                                                                                                                                                                                                                                                                                                                                                                                                                                                                                                                                                                                                                                                                                                                                                                                                                                                                                                                                                                                                                                                                                                                                                                                                                                                                                                                                                                                                                                                                                                                                                                                                                                                                                                                                                                                                                                                                                                                                                                                                                                                                                                                                                                                                                                                                                                                                                                                                                                                                                                                                                                                                                                                                                                                                                                                                                                                                                                                                                                                                                                                                                                                                                                                                                                                                                                                                                                                                                                                                                                                                                                                                                                                                                                                                                                                                                                                                                                                                                                                                                                                                                                                                                                                                                                                                                                                                                                                                                                                                                                                                                                                                                                                                                                                                                                                                                                                                                                                                                                                                                                                                                                                                                                                                                                                                                                                                                                                                                                                                                                                                                                                                                                                                                                                                                                                                                                                                                                                                                                                                                                                                                                                                                                                                                                                                                                                                                                                                                                                                                                                                                                                                                                                                                                                                                                                                                                                                                                                                                                                                                                                                                                                                                                                                                                                                                                                                                                                                                                                                                                                                                                                                                                                                                                                                                                                                                                                                                                                                                                                                                                                                                                                                                                                                                                                                                                                                                                                                                                                                                                                                                                                                                                                                                                                                                                                                                                                                                                                                                                                                                                                                                                                                                                                                                                                                                                                                                                                                                                                                                                                                                                                                                                                                                                                                                                                                                                                                                                                                                                                                                                                                                                                                                                                                                                                                                                                                                                                                                                                                                                                                                                                                                                                                                                                                                                                                                                                                                                                                                                                                                                                                                                                                                                                                                                                                                                                                                                                                                                                                                                                                                                                                                                                                                                                                                                                                                                                                                                                                                                                                                                                                                                                                                                                                                                                                                                                                                                                                                                                                                                                                                                                                                                                                                                                                                                                                                                                                                                                                                                                                                                                                                                                                                                                                                                                                                                                                                                                                                                                                                                                                                                                                                                                                                                                                                                                                                                                                                                                                                                                                                                                                                                                                                                                                                                                                                                                                                                                                                                                                                                                                                                                                                                                                                                                                                                                                                                                                                                                                                                                                                                                                                                                                                                                                                                                                                                                                                                                                                                                                                                                                                                                                                                                                                                                                                                                                                                                                                                                                                                                                                                                                                                                                                                                                                                                                                                                                                                                                                                                                                                                                                                                                                                                                                                                                                                                                                                                                                                                                                                                                                                                                                                                                                                                                                                                                                                                                                                                                                                                                                                                                                                                                                                                                                                                                                                                                                                                                                                                                                                                                                                                                                                                                                                                                                                                                                                                                                                                                                                                                                                                                                                                                                                                                                                                                                                                                                                                                                                                                                                                                                                                                                                                                                                                                                                                                                                                                                                                                                                                                                                                                                                                                                                                                                                                                                                                                                                                                                                                                                                                                                                                                                                                                                                                                                                                                                                                                                                                                                                                                                                                                                                                                                                                                                                                                                                                                                                                                                                                                                                                                                                                                                                                                                                                                                                                                                                                                                                                                                                                                                                                                                                                                                                                                                                                                                                                                                                                                                                                                                                                                                                                                                                                                                                                                                                                                                                                                                                                                                                                                                                                                                                                                                                                                                                                                                                                                                                                                                                                                                                                                                                                                                                                                                                                                                                                                                                                                                                                                                                                                                                                                                                                                                                                                                                                                                                                                                                                                                                                                                                                                                                                                                                                                                                                                                                                                                                                                                                                                                                                                                                                                                                                                                                                                                                                                                                                                                                                                                                                                                                                                                                                                                                                                                                                                                                                                                                                                                                                                                                                                                                                                                                                                                                                                                                                                                                                                                                                                                                                                                                                                                                                                                                                                                                                                                                                                                                                                                                                                                                                                                                                                                                                                                                                                                                                                                                                                                                                                                                                                                                                                                                                                                                                                                                                                                                                                                                                                                                                                                                                                                                                                                                                                                                                                                                                                                                                                                                                                                                                                                                                                                                                                                                                                                                                                                                                                                                                                                                                                                                                                                                                                                                                                                                                                                                                                                                                                                                                                                                                                                                                                                                                                                                                                                                                                                                                                                                                                                                                                                                                                                                                                                                                                                                                                                                                                                                                                                                                                                                                                                                                                                                                                                                                                                                                                                                                                                                                                                                                                                                                                                                                                                                                                                                                                                                                                                                                                                                                                                                                                                                                                                                                                                                                                                                                                                                                                                                                                                                                                                                                                                                                                                                                                                                                                                                                                                                                                                                                                                                                                                                                                                                                                                                                                                                                                                                                                                                                                                                                                                                                                                                                                                                                                                                                                                                                                                                                                                для водопользования (торговый центр, АЗС)</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земельных </w:t>
            </w:r>
            <w:r>
              <w:rPr>
                <w:rFonts w:ascii="Arial" w:hAnsi="Arial" w:cs="Arial"/>
                <w:color w:val="000000"/>
                <w:sz w:val="24"/>
                <w:szCs w:val="24"/>
                <w:lang w:eastAsia="ru-RU"/>
              </w:rPr>
              <w:lastRenderedPageBreak/>
              <w:t>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водные объекты</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территории общего пользования</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 предназначен для</w:t>
            </w:r>
            <w:proofErr w:type="gramEnd"/>
            <w:r>
              <w:rPr>
                <w:rFonts w:ascii="Arial" w:hAnsi="Arial" w:cs="Arial"/>
                <w:color w:val="000000"/>
                <w:sz w:val="24"/>
                <w:szCs w:val="24"/>
                <w:lang w:eastAsia="ru-RU"/>
              </w:rPr>
              <w:t xml:space="preserve">                                                                                                                                                                                                                                                                                                                                                                                                                                                                                                                                                                                                                                                                                                                                                                                                                                                                                                                                                                                                                                                                                                                                                                                                                                                                                                                                                                                                                                                                                                                                                                                                                                                                                                                                                                                                                                                                                                                                                                                                                                                                                                                                                                                                                                                                                                                                                                                                                                                                                                                                                                                                                                                                                                                                                                                                                                                                                                                                                                                                                                                                                                                                                                                                                                                                                                                                                                                                                                                                                                                                                                                                                                                                                                                                                                                                                                                                                                                                                                                                                                                                                                                                                                                                                                                                                                                                                                                                                                                                                                                                                                                                                                                                                                                                                                                                                                                                                                                                                                                                                                                                                                                                                                                                                                                                                                                                                                                                                                                                                                                                                                                                                                                                                                                                                                                                                                                                                                                                                                                                                                                                                                                                                                                                                                                                                                                                                                                                                                                                                                                                                                                                                                                                                                                                                                                                                                                                                                                                                                                                                                                                                                                                                                                                                                                                                                                                                                                                                                                                                                                                                                                                                                                                                                                                                                                                                                                                                                                                                                                                                                                                                                                                                                                                                                                                                                                                                                                                                                                                                                                                                                                                                                                                                                                                                                                                                                                                                                                                                                                                                                                                                                                                                                                                                                                                                                                                                                                                                                                                                                                                                                                                                                                                                                                                                                                                                                                                                                                                                                                                                                                                                                                                                                                                                                                                                                                                                                                                                                                                                                                                                                                                                                                                                                                                                                                                                                                                                                                                                                                                                                                                                                                                                                                                                                                                                                                                                                                                                                                                                                                                                                                                                                                                                                                                                                                                                                                                                                                                                                                                                                                                                                                                                                                                                                                                                                                                                                                                                                                                                                                                                                                                                                                                                                                                                                                                                                                                                                                                                                                                                                                                                                                                                                                                                                                                                                                                                                                                                                                                                                                                                                                                                                                                                                                                                                                                                                                                                                                                                                                                                                                                                                                                                                                                                                                                                                                                                                                                                                                                                                                                                                                                                                                                                                                                                                                                                                                                                                                                                                                                                                                                                                                                                                                                                                                                                                                                                                                                                                                                                                                                                                                                                                                                                                                                                                                                                                                                                                                                                                                                                                                                                                                                                                                                                                                                                                                                                                                                                                                                                                                                                                                                                                                                                                                                                                                                                                                                                                                                                                                                                                                                                                                                                                                                                                                                                                                                                                                                                                                                                                                                                                                                                                                                                                                                                                                                                                                                                                                                                                                                                                                                                                                                                                                                                                                                                                                                                                                                                                                                                                                                                                                                                                                                                                                                                                                                                                                                                                                                                                                                                                                                                                                                                                                                                                                                                                                                                                                                                                                                                                                                                                                                                                                                                                                                                                                                                                                                                                                                                                                                                                                                                                                                                                                                                                                                                                                                                                                                                                                                                                                                                                                                                                                                                                                                                                                                                                                                                                                                                                                                                                                                                                                                                                                                                                                                                                                                                                                                                                                                                                                                                                                                                                                                                                                                                                                                                                                                                                                                                                                                                                                                                                                                                                                                                                                                                                                                                                                                                                                                                                                                                                                                                                                                                                                                                                                                                                                                                                                                                                                                                                                                                                                                                                                                                                                                                                                                                                                                                                                                                                                                                                                                                                                                                                                                                                                                                                                                                                                                                                                                                                                                                                                                                                                                                                                                                                                                                                                                                                                                                                                                                                                                                                                                                                                                                                                                                                                                                                                                                                                                                                                                                                                                                                                                                                                                                                                                                                                                                                                                                                                                                                                                                                                                                                                                                                                                                                                                                                                                                                                                                                                                                                                                                                                                                                                                                                                                                                                                                                                                                                                                                                                                                                                                                                                                                                                                                                                                                                                                                                                                                                                                                                                                                                                                                                                                                                                                                                                                                                                                                                                                                                                                                                                                                                                                                                                                                                                                                                                                                                                                                                                                                                                                                                                                                                                                                                                                                                                                                                                                                                                                                                                                                                                                                                                                                                                                                                                                                                                                                                                                                                                                                                                                                                                                                                                                                                                                                                                                                                                                                                                                                                                                                                                                                                                                                                                                                                                                                                                                                                                                                                                                                                                                                                                                                                                                                                                                                                                                                                                                                                                                                                                                                                                                                                                                                                                                                                                                                                                                                                                                                                                                                                                                                                                                                                                                                                                                                                                                                                                                                                                                                                                                                                                                                                                                                                                                                                                                                                                                                                                                                                                                                                                                                                                                                                                                                                                                                                                                                                                                                                                                                                                                                                                                                                                                                                                                                                                                                                                                                                                                                                                                                                                                                                                                                                                                                                                                                                                                                                                                                                                                                                                                                                                                                                                                                                                                                                                                                                                                                                                                                                                                                                                                                                                                                                                                                                                                                                                                                                                                                                                                                                                                                                                                                                                                                                                                                                                                                                                                                                                                                                                                                                                                                                                                                                                                                                                                                                                                                                                                                                                                                                                                                                                                                                                                                                                                                                                                                                                                                                                                                                                                                                                                                                                                                                                                                                                                                                                                                                                                                                                                                                                                                                                                                                                                                                                                                                                                                                                                                                                                                                                                                                                                                                                                                                                                                                                                общественного использования (сквер, бульвар, береговая полоса и др.)</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территории общего пользования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25.2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территории общего пользования</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не используется для иных целей </w:t>
            </w:r>
            <w:proofErr w:type="gramStart"/>
            <w:r>
              <w:rPr>
                <w:rFonts w:ascii="Arial" w:hAnsi="Arial" w:cs="Arial"/>
                <w:color w:val="000000"/>
                <w:sz w:val="24"/>
                <w:szCs w:val="24"/>
                <w:lang w:eastAsia="ru-RU"/>
              </w:rPr>
              <w:t xml:space="preserve">( </w:t>
            </w:r>
            <w:proofErr w:type="gramEnd"/>
            <w:r>
              <w:rPr>
                <w:rFonts w:ascii="Arial" w:hAnsi="Arial" w:cs="Arial"/>
                <w:color w:val="000000"/>
                <w:sz w:val="24"/>
                <w:szCs w:val="24"/>
                <w:lang w:eastAsia="ru-RU"/>
              </w:rPr>
              <w:t>котлован, карьер и др.)</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w:t>
            </w:r>
            <w:r>
              <w:rPr>
                <w:rFonts w:ascii="Arial" w:hAnsi="Arial" w:cs="Arial"/>
                <w:color w:val="000000"/>
                <w:sz w:val="24"/>
                <w:szCs w:val="24"/>
                <w:lang w:eastAsia="ru-RU"/>
              </w:rPr>
              <w:lastRenderedPageBreak/>
              <w:t>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территории общего пользования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26.1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территории общего пользования</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Pr>
                <w:rFonts w:ascii="Arial" w:hAnsi="Arial" w:cs="Arial"/>
                <w:color w:val="000000"/>
                <w:sz w:val="24"/>
                <w:szCs w:val="24"/>
                <w:lang w:eastAsia="ru-RU"/>
              </w:rPr>
              <w:t>з.у</w:t>
            </w:r>
            <w:proofErr w:type="spellEnd"/>
            <w:r>
              <w:rPr>
                <w:rFonts w:ascii="Arial" w:hAnsi="Arial" w:cs="Arial"/>
                <w:color w:val="000000"/>
                <w:sz w:val="24"/>
                <w:szCs w:val="24"/>
                <w:lang w:eastAsia="ru-RU"/>
              </w:rPr>
              <w:t xml:space="preserve">. предназначены для </w:t>
            </w:r>
            <w:proofErr w:type="spellStart"/>
            <w:r>
              <w:rPr>
                <w:rFonts w:ascii="Arial" w:hAnsi="Arial" w:cs="Arial"/>
                <w:color w:val="000000"/>
                <w:sz w:val="24"/>
                <w:szCs w:val="24"/>
                <w:lang w:eastAsia="ru-RU"/>
              </w:rPr>
              <w:t>общесвенного</w:t>
            </w:r>
            <w:proofErr w:type="spellEnd"/>
            <w:r>
              <w:rPr>
                <w:rFonts w:ascii="Arial" w:hAnsi="Arial" w:cs="Arial"/>
                <w:color w:val="000000"/>
                <w:sz w:val="24"/>
                <w:szCs w:val="24"/>
                <w:lang w:eastAsia="ru-RU"/>
              </w:rPr>
              <w:t xml:space="preserve"> использования </w:t>
            </w:r>
            <w:proofErr w:type="gramStart"/>
            <w:r>
              <w:rPr>
                <w:rFonts w:ascii="Arial" w:hAnsi="Arial" w:cs="Arial"/>
                <w:color w:val="000000"/>
                <w:sz w:val="24"/>
                <w:szCs w:val="24"/>
                <w:lang w:eastAsia="ru-RU"/>
              </w:rPr>
              <w:t xml:space="preserve">( </w:t>
            </w:r>
            <w:proofErr w:type="gramEnd"/>
            <w:r>
              <w:rPr>
                <w:rFonts w:ascii="Arial" w:hAnsi="Arial" w:cs="Arial"/>
                <w:color w:val="000000"/>
                <w:sz w:val="24"/>
                <w:szCs w:val="24"/>
                <w:lang w:eastAsia="ru-RU"/>
              </w:rPr>
              <w:t>малые архитектурные формы благоустройства)</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территории общего пользования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26.2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w:t>
            </w:r>
            <w:r>
              <w:rPr>
                <w:rFonts w:ascii="Arial" w:hAnsi="Arial" w:cs="Arial"/>
                <w:color w:val="000000"/>
                <w:sz w:val="24"/>
                <w:szCs w:val="24"/>
                <w:lang w:eastAsia="ru-RU"/>
              </w:rPr>
              <w:lastRenderedPageBreak/>
              <w:t>территории общего пользования</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 xml:space="preserve">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w:t>
            </w:r>
            <w:r>
              <w:rPr>
                <w:rFonts w:ascii="Arial" w:hAnsi="Arial" w:cs="Arial"/>
                <w:color w:val="000000"/>
                <w:sz w:val="24"/>
                <w:szCs w:val="24"/>
                <w:lang w:eastAsia="ru-RU"/>
              </w:rPr>
              <w:lastRenderedPageBreak/>
              <w:t>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статья 42</w:t>
            </w:r>
            <w:r>
              <w:rPr>
                <w:rFonts w:ascii="Arial" w:hAnsi="Arial" w:cs="Arial"/>
                <w:color w:val="000000"/>
                <w:sz w:val="24"/>
                <w:szCs w:val="24"/>
                <w:lang w:eastAsia="ru-RU"/>
              </w:rPr>
              <w:br/>
              <w:t xml:space="preserve">"Земельный кодекс Российской </w:t>
            </w:r>
            <w:r>
              <w:rPr>
                <w:rFonts w:ascii="Arial" w:hAnsi="Arial" w:cs="Arial"/>
                <w:color w:val="000000"/>
                <w:sz w:val="24"/>
                <w:szCs w:val="24"/>
                <w:lang w:eastAsia="ru-RU"/>
              </w:rPr>
              <w:lastRenderedPageBreak/>
              <w:t>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отсутствуют рвы, траншеи, провалы грунта, </w:t>
            </w:r>
            <w:r>
              <w:rPr>
                <w:rFonts w:ascii="Arial" w:hAnsi="Arial" w:cs="Arial"/>
                <w:color w:val="000000"/>
                <w:sz w:val="24"/>
                <w:szCs w:val="24"/>
                <w:lang w:eastAsia="ru-RU"/>
              </w:rPr>
              <w:lastRenderedPageBreak/>
              <w:t>снятый плодородный слой почвы</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Невыполнение или несвоеврем</w:t>
            </w:r>
            <w:r>
              <w:rPr>
                <w:rFonts w:ascii="Arial" w:hAnsi="Arial" w:cs="Arial"/>
                <w:color w:val="000000"/>
                <w:sz w:val="24"/>
                <w:szCs w:val="24"/>
                <w:lang w:eastAsia="ru-RU"/>
              </w:rPr>
              <w:lastRenderedPageBreak/>
              <w:t>енное выполнение обязанностей по приведению земель в состояние, пригодное для использования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деятель</w:t>
            </w:r>
            <w:r>
              <w:rPr>
                <w:rFonts w:ascii="Arial" w:hAnsi="Arial" w:cs="Arial"/>
                <w:color w:val="000000"/>
                <w:sz w:val="24"/>
                <w:szCs w:val="24"/>
                <w:lang w:eastAsia="ru-RU"/>
              </w:rPr>
              <w:lastRenderedPageBreak/>
              <w:t>ность по особой охране и изучению природы</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ч.4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26.3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территории общего пользования</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отсутствуют объекты (здания, сооружения или др. строения) не предназначенные для общественного </w:t>
            </w:r>
            <w:r>
              <w:rPr>
                <w:rFonts w:ascii="Arial" w:hAnsi="Arial" w:cs="Arial"/>
                <w:color w:val="000000"/>
                <w:sz w:val="24"/>
                <w:szCs w:val="24"/>
                <w:lang w:eastAsia="ru-RU"/>
              </w:rPr>
              <w:lastRenderedPageBreak/>
              <w:t>использования (торговый центр, АЗС)</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территории общего пользования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27.1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ведение огородничества, </w:t>
            </w:r>
            <w:proofErr w:type="spellStart"/>
            <w:r>
              <w:rPr>
                <w:rFonts w:ascii="Arial" w:hAnsi="Arial" w:cs="Arial"/>
                <w:color w:val="000000"/>
                <w:sz w:val="24"/>
                <w:szCs w:val="24"/>
                <w:lang w:eastAsia="ru-RU"/>
              </w:rPr>
              <w:t>садаводства</w:t>
            </w:r>
            <w:proofErr w:type="spellEnd"/>
            <w:r>
              <w:rPr>
                <w:rFonts w:ascii="Arial" w:hAnsi="Arial" w:cs="Arial"/>
                <w:color w:val="000000"/>
                <w:sz w:val="24"/>
                <w:szCs w:val="24"/>
                <w:lang w:eastAsia="ru-RU"/>
              </w:rPr>
              <w:t>, дачного хозяйства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используется для ведения огородничества, садоводства, дачного хозяйства (грядки, плодово-ягодные растения)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ведение огородничества, </w:t>
            </w:r>
            <w:proofErr w:type="spellStart"/>
            <w:r>
              <w:rPr>
                <w:rFonts w:ascii="Arial" w:hAnsi="Arial" w:cs="Arial"/>
                <w:color w:val="000000"/>
                <w:sz w:val="24"/>
                <w:szCs w:val="24"/>
                <w:lang w:eastAsia="ru-RU"/>
              </w:rPr>
              <w:t>садаводства</w:t>
            </w:r>
            <w:proofErr w:type="spellEnd"/>
            <w:r>
              <w:rPr>
                <w:rFonts w:ascii="Arial" w:hAnsi="Arial" w:cs="Arial"/>
                <w:color w:val="000000"/>
                <w:sz w:val="24"/>
                <w:szCs w:val="24"/>
                <w:lang w:eastAsia="ru-RU"/>
              </w:rPr>
              <w:t>, дачного хозяйства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27.2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ведение огородничества, </w:t>
            </w:r>
            <w:proofErr w:type="spellStart"/>
            <w:r>
              <w:rPr>
                <w:rFonts w:ascii="Arial" w:hAnsi="Arial" w:cs="Arial"/>
                <w:color w:val="000000"/>
                <w:sz w:val="24"/>
                <w:szCs w:val="24"/>
                <w:lang w:eastAsia="ru-RU"/>
              </w:rPr>
              <w:t>садаводства</w:t>
            </w:r>
            <w:proofErr w:type="spellEnd"/>
            <w:r>
              <w:rPr>
                <w:rFonts w:ascii="Arial" w:hAnsi="Arial" w:cs="Arial"/>
                <w:color w:val="000000"/>
                <w:sz w:val="24"/>
                <w:szCs w:val="24"/>
                <w:lang w:eastAsia="ru-RU"/>
              </w:rPr>
              <w:t>, дачного хозяйства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не используется для иных целей (карьер, котлован)</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w:t>
            </w:r>
            <w:r>
              <w:rPr>
                <w:rFonts w:ascii="Arial" w:hAnsi="Arial" w:cs="Arial"/>
                <w:color w:val="000000"/>
                <w:sz w:val="24"/>
                <w:szCs w:val="24"/>
                <w:lang w:eastAsia="ru-RU"/>
              </w:rPr>
              <w:lastRenderedPageBreak/>
              <w:t>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ведение огородничества, </w:t>
            </w:r>
            <w:proofErr w:type="spellStart"/>
            <w:r>
              <w:rPr>
                <w:rFonts w:ascii="Arial" w:hAnsi="Arial" w:cs="Arial"/>
                <w:color w:val="000000"/>
                <w:sz w:val="24"/>
                <w:szCs w:val="24"/>
                <w:lang w:eastAsia="ru-RU"/>
              </w:rPr>
              <w:t>садаводства</w:t>
            </w:r>
            <w:proofErr w:type="spellEnd"/>
            <w:r>
              <w:rPr>
                <w:rFonts w:ascii="Arial" w:hAnsi="Arial" w:cs="Arial"/>
                <w:color w:val="000000"/>
                <w:sz w:val="24"/>
                <w:szCs w:val="24"/>
                <w:lang w:eastAsia="ru-RU"/>
              </w:rPr>
              <w:t>, дачного хозяйст</w:t>
            </w:r>
            <w:r>
              <w:rPr>
                <w:rFonts w:ascii="Arial" w:hAnsi="Arial" w:cs="Arial"/>
                <w:color w:val="000000"/>
                <w:sz w:val="24"/>
                <w:szCs w:val="24"/>
                <w:lang w:eastAsia="ru-RU"/>
              </w:rPr>
              <w:lastRenderedPageBreak/>
              <w:t>ва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27.3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ведение огородничества, </w:t>
            </w:r>
            <w:proofErr w:type="spellStart"/>
            <w:r>
              <w:rPr>
                <w:rFonts w:ascii="Arial" w:hAnsi="Arial" w:cs="Arial"/>
                <w:color w:val="000000"/>
                <w:sz w:val="24"/>
                <w:szCs w:val="24"/>
                <w:lang w:eastAsia="ru-RU"/>
              </w:rPr>
              <w:t>садаводства</w:t>
            </w:r>
            <w:proofErr w:type="spellEnd"/>
            <w:r>
              <w:rPr>
                <w:rFonts w:ascii="Arial" w:hAnsi="Arial" w:cs="Arial"/>
                <w:color w:val="000000"/>
                <w:sz w:val="24"/>
                <w:szCs w:val="24"/>
                <w:lang w:eastAsia="ru-RU"/>
              </w:rPr>
              <w:t>, дачного хозяйства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Невыполнение или несвоевременное выполнение обязанностей по приведению земель в состояние, пригодное для использования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ведение огородничества, </w:t>
            </w:r>
            <w:proofErr w:type="spellStart"/>
            <w:r>
              <w:rPr>
                <w:rFonts w:ascii="Arial" w:hAnsi="Arial" w:cs="Arial"/>
                <w:color w:val="000000"/>
                <w:sz w:val="24"/>
                <w:szCs w:val="24"/>
                <w:lang w:eastAsia="ru-RU"/>
              </w:rPr>
              <w:t>садаводства</w:t>
            </w:r>
            <w:proofErr w:type="spellEnd"/>
            <w:r>
              <w:rPr>
                <w:rFonts w:ascii="Arial" w:hAnsi="Arial" w:cs="Arial"/>
                <w:color w:val="000000"/>
                <w:sz w:val="24"/>
                <w:szCs w:val="24"/>
                <w:lang w:eastAsia="ru-RU"/>
              </w:rPr>
              <w:t>, дачного хозяйства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ч.4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27.4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w:t>
            </w:r>
            <w:proofErr w:type="gramStart"/>
            <w:r>
              <w:rPr>
                <w:rFonts w:ascii="Arial" w:hAnsi="Arial" w:cs="Arial"/>
                <w:color w:val="000000"/>
                <w:sz w:val="24"/>
                <w:szCs w:val="24"/>
                <w:lang w:eastAsia="ru-RU"/>
              </w:rPr>
              <w:lastRenderedPageBreak/>
              <w:t>с ВРИ</w:t>
            </w:r>
            <w:proofErr w:type="gramEnd"/>
            <w:r>
              <w:rPr>
                <w:rFonts w:ascii="Arial" w:hAnsi="Arial" w:cs="Arial"/>
                <w:color w:val="000000"/>
                <w:sz w:val="24"/>
                <w:szCs w:val="24"/>
                <w:lang w:eastAsia="ru-RU"/>
              </w:rPr>
              <w:t xml:space="preserve"> ведение огородничества, </w:t>
            </w:r>
            <w:proofErr w:type="spellStart"/>
            <w:r>
              <w:rPr>
                <w:rFonts w:ascii="Arial" w:hAnsi="Arial" w:cs="Arial"/>
                <w:color w:val="000000"/>
                <w:sz w:val="24"/>
                <w:szCs w:val="24"/>
                <w:lang w:eastAsia="ru-RU"/>
              </w:rPr>
              <w:t>садаводства</w:t>
            </w:r>
            <w:proofErr w:type="spellEnd"/>
            <w:r>
              <w:rPr>
                <w:rFonts w:ascii="Arial" w:hAnsi="Arial" w:cs="Arial"/>
                <w:color w:val="000000"/>
                <w:sz w:val="24"/>
                <w:szCs w:val="24"/>
                <w:lang w:eastAsia="ru-RU"/>
              </w:rPr>
              <w:t>, дачного хозяйства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 xml:space="preserve">использовать земельные участки в соответствии с их целевым назначением способами, которые не должны </w:t>
            </w:r>
            <w:r>
              <w:rPr>
                <w:rFonts w:ascii="Arial" w:hAnsi="Arial" w:cs="Arial"/>
                <w:color w:val="000000"/>
                <w:sz w:val="24"/>
                <w:szCs w:val="24"/>
                <w:lang w:eastAsia="ru-RU"/>
              </w:rPr>
              <w:lastRenderedPageBreak/>
              <w:t>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статья 42</w:t>
            </w:r>
            <w:r>
              <w:rPr>
                <w:rFonts w:ascii="Arial" w:hAnsi="Arial" w:cs="Arial"/>
                <w:color w:val="000000"/>
                <w:sz w:val="24"/>
                <w:szCs w:val="24"/>
                <w:lang w:eastAsia="ru-RU"/>
              </w:rPr>
              <w:br/>
              <w:t>"Земельный кодекс Российско</w:t>
            </w:r>
            <w:r>
              <w:rPr>
                <w:rFonts w:ascii="Arial" w:hAnsi="Arial" w:cs="Arial"/>
                <w:color w:val="000000"/>
                <w:sz w:val="24"/>
                <w:szCs w:val="24"/>
                <w:lang w:eastAsia="ru-RU"/>
              </w:rPr>
              <w:lastRenderedPageBreak/>
              <w:t>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отсутствуют признаки неисполь</w:t>
            </w:r>
            <w:r>
              <w:rPr>
                <w:rFonts w:ascii="Arial" w:hAnsi="Arial" w:cs="Arial"/>
                <w:color w:val="000000"/>
                <w:sz w:val="24"/>
                <w:szCs w:val="24"/>
                <w:lang w:eastAsia="ru-RU"/>
              </w:rPr>
              <w:lastRenderedPageBreak/>
              <w:t xml:space="preserve">зования земельного участка </w:t>
            </w:r>
            <w:proofErr w:type="gramStart"/>
            <w:r>
              <w:rPr>
                <w:rFonts w:ascii="Arial" w:hAnsi="Arial" w:cs="Arial"/>
                <w:color w:val="000000"/>
                <w:sz w:val="24"/>
                <w:szCs w:val="24"/>
                <w:lang w:eastAsia="ru-RU"/>
              </w:rPr>
              <w:t xml:space="preserve">( </w:t>
            </w:r>
            <w:proofErr w:type="spellStart"/>
            <w:proofErr w:type="gramEnd"/>
            <w:r>
              <w:rPr>
                <w:rFonts w:ascii="Arial" w:hAnsi="Arial" w:cs="Arial"/>
                <w:color w:val="000000"/>
                <w:sz w:val="24"/>
                <w:szCs w:val="24"/>
                <w:lang w:eastAsia="ru-RU"/>
              </w:rPr>
              <w:t>залесенность</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закустаренность</w:t>
            </w:r>
            <w:proofErr w:type="spellEnd"/>
            <w:r>
              <w:rPr>
                <w:rFonts w:ascii="Arial" w:hAnsi="Arial" w:cs="Arial"/>
                <w:color w:val="000000"/>
                <w:sz w:val="24"/>
                <w:szCs w:val="24"/>
                <w:lang w:eastAsia="ru-RU"/>
              </w:rPr>
              <w:t>, участок зарастает сорными травами)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Неиспользование земел</w:t>
            </w:r>
            <w:r>
              <w:rPr>
                <w:rFonts w:ascii="Arial" w:hAnsi="Arial" w:cs="Arial"/>
                <w:color w:val="000000"/>
                <w:sz w:val="24"/>
                <w:szCs w:val="24"/>
                <w:lang w:eastAsia="ru-RU"/>
              </w:rPr>
              <w:lastRenderedPageBreak/>
              <w:t>ьного участка, предназначенного для жилищного или иного строительства, садоводства, огородничества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w:t>
            </w:r>
            <w:r>
              <w:rPr>
                <w:rFonts w:ascii="Arial" w:hAnsi="Arial" w:cs="Arial"/>
                <w:color w:val="000000"/>
                <w:sz w:val="24"/>
                <w:szCs w:val="24"/>
                <w:lang w:eastAsia="ru-RU"/>
              </w:rPr>
              <w:lastRenderedPageBreak/>
              <w:t xml:space="preserve">ведение огородничества, </w:t>
            </w:r>
            <w:proofErr w:type="spellStart"/>
            <w:r>
              <w:rPr>
                <w:rFonts w:ascii="Arial" w:hAnsi="Arial" w:cs="Arial"/>
                <w:color w:val="000000"/>
                <w:sz w:val="24"/>
                <w:szCs w:val="24"/>
                <w:lang w:eastAsia="ru-RU"/>
              </w:rPr>
              <w:t>садаводства</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lastRenderedPageBreak/>
              <w:t>ч.3 ст.</w:t>
            </w:r>
            <w:proofErr w:type="gramEnd"/>
            <w:r>
              <w:rPr>
                <w:rFonts w:ascii="Arial" w:hAnsi="Arial" w:cs="Arial"/>
                <w:color w:val="000000"/>
                <w:sz w:val="24"/>
                <w:szCs w:val="24"/>
                <w:lang w:eastAsia="ru-RU"/>
              </w:rPr>
              <w:t xml:space="preserve">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28.1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ведение огородничества, </w:t>
            </w:r>
            <w:proofErr w:type="spellStart"/>
            <w:r>
              <w:rPr>
                <w:rFonts w:ascii="Arial" w:hAnsi="Arial" w:cs="Arial"/>
                <w:color w:val="000000"/>
                <w:sz w:val="24"/>
                <w:szCs w:val="24"/>
                <w:lang w:eastAsia="ru-RU"/>
              </w:rPr>
              <w:t>садаводства</w:t>
            </w:r>
            <w:proofErr w:type="spellEnd"/>
            <w:r>
              <w:rPr>
                <w:rFonts w:ascii="Arial" w:hAnsi="Arial" w:cs="Arial"/>
                <w:color w:val="000000"/>
                <w:sz w:val="24"/>
                <w:szCs w:val="24"/>
                <w:lang w:eastAsia="ru-RU"/>
              </w:rPr>
              <w:t>, дачного хозяйства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Pr>
                <w:rFonts w:ascii="Arial" w:hAnsi="Arial" w:cs="Arial"/>
                <w:color w:val="000000"/>
                <w:sz w:val="24"/>
                <w:szCs w:val="24"/>
                <w:lang w:eastAsia="ru-RU"/>
              </w:rPr>
              <w:t>з.у</w:t>
            </w:r>
            <w:proofErr w:type="spellEnd"/>
            <w:r>
              <w:rPr>
                <w:rFonts w:ascii="Arial" w:hAnsi="Arial" w:cs="Arial"/>
                <w:color w:val="000000"/>
                <w:sz w:val="24"/>
                <w:szCs w:val="24"/>
                <w:lang w:eastAsia="ru-RU"/>
              </w:rPr>
              <w:t>. используются для ведения</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lastRenderedPageBreak/>
              <w:t>огородничества, садоводства, дачного хозяйства (садовый дом, дачный дом, теплица, и др.)</w:t>
            </w:r>
            <w:proofErr w:type="gramEnd"/>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ведение огородничества, </w:t>
            </w:r>
            <w:proofErr w:type="spellStart"/>
            <w:r>
              <w:rPr>
                <w:rFonts w:ascii="Arial" w:hAnsi="Arial" w:cs="Arial"/>
                <w:color w:val="000000"/>
                <w:sz w:val="24"/>
                <w:szCs w:val="24"/>
                <w:lang w:eastAsia="ru-RU"/>
              </w:rPr>
              <w:t>садаводства</w:t>
            </w:r>
            <w:proofErr w:type="spellEnd"/>
            <w:r>
              <w:rPr>
                <w:rFonts w:ascii="Arial" w:hAnsi="Arial" w:cs="Arial"/>
                <w:color w:val="000000"/>
                <w:sz w:val="24"/>
                <w:szCs w:val="24"/>
                <w:lang w:eastAsia="ru-RU"/>
              </w:rPr>
              <w:t>, дачного хозяйства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28.2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ведение огородничества, </w:t>
            </w:r>
            <w:proofErr w:type="spellStart"/>
            <w:r>
              <w:rPr>
                <w:rFonts w:ascii="Arial" w:hAnsi="Arial" w:cs="Arial"/>
                <w:color w:val="000000"/>
                <w:sz w:val="24"/>
                <w:szCs w:val="24"/>
                <w:lang w:eastAsia="ru-RU"/>
              </w:rPr>
              <w:t>садаводства</w:t>
            </w:r>
            <w:proofErr w:type="spellEnd"/>
            <w:r>
              <w:rPr>
                <w:rFonts w:ascii="Arial" w:hAnsi="Arial" w:cs="Arial"/>
                <w:color w:val="000000"/>
                <w:sz w:val="24"/>
                <w:szCs w:val="24"/>
                <w:lang w:eastAsia="ru-RU"/>
              </w:rPr>
              <w:t>, дачного хозяйства</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ype="page"/>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r>
              <w:rPr>
                <w:rFonts w:ascii="Arial" w:hAnsi="Arial" w:cs="Arial"/>
                <w:color w:val="000000"/>
                <w:sz w:val="24"/>
                <w:szCs w:val="24"/>
                <w:lang w:eastAsia="ru-RU"/>
              </w:rPr>
              <w:br w:type="page"/>
            </w:r>
            <w:r>
              <w:rPr>
                <w:rFonts w:ascii="Arial" w:hAnsi="Arial" w:cs="Arial"/>
                <w:color w:val="000000"/>
                <w:sz w:val="24"/>
                <w:szCs w:val="24"/>
                <w:lang w:eastAsia="ru-RU"/>
              </w:rPr>
              <w:br w:type="page"/>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ype="page"/>
              <w:t>"Земельный кодекс Российской Федерации" от 25.10.2001 N 136-ФЗ</w:t>
            </w:r>
            <w:r>
              <w:rPr>
                <w:rFonts w:ascii="Arial" w:hAnsi="Arial" w:cs="Arial"/>
                <w:color w:val="000000"/>
                <w:sz w:val="24"/>
                <w:szCs w:val="24"/>
                <w:lang w:eastAsia="ru-RU"/>
              </w:rPr>
              <w:br w:type="page"/>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отсутствуют объекты (здания, сооружения или др. строения) не предназначенные для</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ведения</w:t>
            </w:r>
            <w:proofErr w:type="gramEnd"/>
            <w:r>
              <w:rPr>
                <w:rFonts w:ascii="Arial" w:hAnsi="Arial" w:cs="Arial"/>
                <w:color w:val="000000"/>
                <w:sz w:val="24"/>
                <w:szCs w:val="24"/>
                <w:lang w:eastAsia="ru-RU"/>
              </w:rPr>
              <w:t xml:space="preserve">                                                                                                                                                                                                                                                                                                                                                                                                                                                                                                                                                                                                                                                                                                                                                                                                                                                                                                                                                                                                                                                                                                                                                                                                                                                                                                                                                                                                                                                                                                                                                                                                                                                                                                                                                                                                                                                                                                                                                                                                                                                                                                                                                                                                                                                                                                                                                                                                                                                                                                                                                                                                                                                                                                                                                                                                                                                                                                                                                                                                                                                                                                                                                                                                                                                                                                                                                                                                                                                                                                                                                                                                                                                                                                                                                                                                                                                                                                                                                                                                                                                                                                                                                                                                                                                                                                                                                                                                                                                                                                                                                                                                                                                                                                                                                                                                                                                                                                                                                                                                                                                                                                                                                                                                                                                                                                                                                                                                                                                                                                                                                                                                                                                                                                                                                                                                                                                                                                                                                                                                                                                                                                                                                                                                                                                                                                                                                                                                                                                                                                                                                                                                                                                                                                                                                                                                                                                                                                                                                                                                                                                                                                                                                                                                                                                                                                                                                                                                                                                                                                                                                                                                                                                                                                                                                                                                                                                                                                                                                                                                                                                                                                                                                                                                                                                                                                                                                                                                                                                                                                                                                                                                                                                                                                                                                                                                                                                                                                                                                                                                                                                                                                                                                                                                                                                                                                                                                                                                                                                                                                                                                                                                                                                                                                                                                                                                                                                                                                                                                                                                                                                                                                                                                                                                                                                                                                                                                                                                                                                                                                                                                                                                                                                                                                                                                                                                                                                                                                                                                                                                                                                                                                                                                                                                                                                                                                                                                                                                                                                                                                                                                                                                                                                                                                                                                                                                                                                                                                                                                                                                                                                                                                                                                                                                                                                                                                                                                                                                                                                                                                                                                                                                                                                                                                                                                                                                                                                                                                                                                                                                                                                                                                                                                                                                                                                                                                                                                                                                                                                                                                                                                                                                                                                                                                                                                                                                                                                                                                                                                                                                                                                                                                                                                                                                                                                                                                                                                                                                                                                                                                                                                                                                                                                                                                                                                                                                                                                                                                                                                                                                                                                                                                                                                                                                                                                                                                                                                                                                                                                                                                                                                                                                                                                                                                                                                                                                                                                                                                                                                                                                                                                                                                                                                                                                                                                                                                                                                                                                                                                                                                                                                                                                                                                                                                                                                                                                                                                                                                                                                                                                                                                                                                                                                                                                                                                                                                                                                                                                                                                                                                                                                                                                                                                                                                                                                                                                                                                                                                                                                                                                                                                                                                                                                                                                                                                                                                                                                                                                                                                                                                                                                                                                                                                                                                                                                                                                                                                                                                                                                                                                                                                                                                                                                                                                                                                                                                                                                                                                                                                                                                                                                                                                                                                                                                                                                                                                                                                                                                                                                                                                                                                                                                                                                                                                                                                                                                                                                                                                                                                                                                                                                                                                                                                                                                                                                                                                                                                                                                                                                                                                                                                                                                                                                                                                                                                                                                                                                                                                                                                                                                                                                                                                                                                                                                                                                                                                                                                                                                                                                                                                                                                                                                                                                                                                                                                                                                                                                                                                                                                                                                                                                                                                                                                                                                                                                                                                                                                                                                                                                                                                                                                                                                                                                                                                                                                                                                                                                                                                                                                                                                                                                                                                                                                                                                                                                                                                                                                                                                                                                                                                                                                                                                                                                                                                                                                                                                                                                                                                                                                                                                                                                                                                                                                                                                                                                                                                                                                                                                                                                                                                                                                                                                                                                                                                                                                                                                                                                                                                                                                                                                                                                                                                                                                                                                                                                                                                                                                                                                                                                                                                                                                                                                                                                                                                                                                                                                                                                                                                                                                                                                                                                                                                                                                                                                                                                                                                                                                                                                                                                                                                                                                                                                                                                                                                                                                                                                                                                                                                                                                                                                                                                                                                                                                                                                                                                                                                                                                                                                                                                                                                                                                                                                                                                                                                                                                                                                                                                                                                                                                                                                                                                                                                                                                                                                                                                                                                                                                                                                                                                                                                                                                                                                                                                                                                                                                                                                                                                                                                                                                                                                                                                                                                                                                                                                                                                                                                                                                                                                                                                                                                                                                                                                                                                                                                                                                                                                                                                                                                                                                                                                                                                                                                                                                                                                                                                                                                                                                                                                                                                                                                                                                                                                                                                                                                                                                                                                                                                                                                                                                                                                                                                                                                                                                                                                                                                                                                                                                                                                                                                                                                                                                                                                                                                                                                                                                                                                                                                                                                                                                                                                                                                                                                                                                                                                                                                                                                                                                                                                                                                                                                                                                                                                                                                                                                                                                                                                                                                                                                                                                                                                                                                                                                                                                                                                                                                                                                                                                                                                                                                                                                                                                                                                                                                                                                                                                                                                                                                                                                                                                                                                                                                                                                                                                                                                                                                                                                                                                                                                                                                                                                                                                                                                                                                                                                                                                                                                                                                                                                                                                                                                                                                                                                                                                                                                                                                                                                                                                                                                                                                                                                                                                                                                                                                                                                                                                                                                                                                                                                                                                                                                                                                                                                                                                                                                                                                                                                                                                                                                                                                                                                                                                                                                                                                                                                                                                                                                                                огородничества, садоводства, дачного хозяйства (магазин, пансионат)</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ype="page"/>
              <w:t xml:space="preserve"> Использование земельных участков не по целевому назначению</w:t>
            </w:r>
            <w:r>
              <w:rPr>
                <w:rFonts w:ascii="Arial" w:hAnsi="Arial" w:cs="Arial"/>
                <w:color w:val="000000"/>
                <w:sz w:val="24"/>
                <w:szCs w:val="24"/>
                <w:lang w:eastAsia="ru-RU"/>
              </w:rPr>
              <w:br w:type="page"/>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w:t>
            </w:r>
            <w:proofErr w:type="gramStart"/>
            <w:r>
              <w:rPr>
                <w:rFonts w:ascii="Arial" w:hAnsi="Arial" w:cs="Arial"/>
                <w:color w:val="000000"/>
                <w:sz w:val="24"/>
                <w:szCs w:val="24"/>
                <w:lang w:eastAsia="ru-RU"/>
              </w:rPr>
              <w:t>с ВРИ</w:t>
            </w:r>
            <w:proofErr w:type="gramEnd"/>
            <w:r>
              <w:rPr>
                <w:rFonts w:ascii="Arial" w:hAnsi="Arial" w:cs="Arial"/>
                <w:color w:val="000000"/>
                <w:sz w:val="24"/>
                <w:szCs w:val="24"/>
                <w:lang w:eastAsia="ru-RU"/>
              </w:rPr>
              <w:t xml:space="preserve"> ведение огородничества, </w:t>
            </w:r>
            <w:proofErr w:type="spellStart"/>
            <w:r>
              <w:rPr>
                <w:rFonts w:ascii="Arial" w:hAnsi="Arial" w:cs="Arial"/>
                <w:color w:val="000000"/>
                <w:sz w:val="24"/>
                <w:szCs w:val="24"/>
                <w:lang w:eastAsia="ru-RU"/>
              </w:rPr>
              <w:t>садаводства</w:t>
            </w:r>
            <w:proofErr w:type="spellEnd"/>
            <w:r>
              <w:rPr>
                <w:rFonts w:ascii="Arial" w:hAnsi="Arial" w:cs="Arial"/>
                <w:color w:val="000000"/>
                <w:sz w:val="24"/>
                <w:szCs w:val="24"/>
                <w:lang w:eastAsia="ru-RU"/>
              </w:rPr>
              <w:t>, дачного хозяйства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29.1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с ВРИ не </w:t>
            </w:r>
            <w:proofErr w:type="gramStart"/>
            <w:r>
              <w:rPr>
                <w:rFonts w:ascii="Arial" w:hAnsi="Arial" w:cs="Arial"/>
                <w:color w:val="000000"/>
                <w:sz w:val="24"/>
                <w:szCs w:val="24"/>
                <w:lang w:eastAsia="ru-RU"/>
              </w:rPr>
              <w:t>соответствующим</w:t>
            </w:r>
            <w:proofErr w:type="gramEnd"/>
            <w:r>
              <w:rPr>
                <w:rFonts w:ascii="Arial" w:hAnsi="Arial" w:cs="Arial"/>
                <w:color w:val="000000"/>
                <w:sz w:val="24"/>
                <w:szCs w:val="24"/>
                <w:lang w:eastAsia="ru-RU"/>
              </w:rPr>
              <w:t xml:space="preserve"> классификатору</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используется в соответствии с ВРИ не </w:t>
            </w:r>
            <w:proofErr w:type="gramStart"/>
            <w:r>
              <w:rPr>
                <w:rFonts w:ascii="Arial" w:hAnsi="Arial" w:cs="Arial"/>
                <w:color w:val="000000"/>
                <w:sz w:val="24"/>
                <w:szCs w:val="24"/>
                <w:lang w:eastAsia="ru-RU"/>
              </w:rPr>
              <w:t>соответствующим</w:t>
            </w:r>
            <w:proofErr w:type="gramEnd"/>
            <w:r>
              <w:rPr>
                <w:rFonts w:ascii="Arial" w:hAnsi="Arial" w:cs="Arial"/>
                <w:color w:val="000000"/>
                <w:sz w:val="24"/>
                <w:szCs w:val="24"/>
                <w:lang w:eastAsia="ru-RU"/>
              </w:rPr>
              <w:t xml:space="preserve"> классификатору</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с ВРИ не </w:t>
            </w:r>
            <w:proofErr w:type="gramStart"/>
            <w:r>
              <w:rPr>
                <w:rFonts w:ascii="Arial" w:hAnsi="Arial" w:cs="Arial"/>
                <w:color w:val="000000"/>
                <w:sz w:val="24"/>
                <w:szCs w:val="24"/>
                <w:lang w:eastAsia="ru-RU"/>
              </w:rPr>
              <w:t>соответствующим</w:t>
            </w:r>
            <w:proofErr w:type="gramEnd"/>
            <w:r>
              <w:rPr>
                <w:rFonts w:ascii="Arial" w:hAnsi="Arial" w:cs="Arial"/>
                <w:color w:val="000000"/>
                <w:sz w:val="24"/>
                <w:szCs w:val="24"/>
                <w:lang w:eastAsia="ru-RU"/>
              </w:rPr>
              <w:t xml:space="preserve"> классификатору</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29.2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с ВРИ не </w:t>
            </w:r>
            <w:proofErr w:type="gramStart"/>
            <w:r>
              <w:rPr>
                <w:rFonts w:ascii="Arial" w:hAnsi="Arial" w:cs="Arial"/>
                <w:color w:val="000000"/>
                <w:sz w:val="24"/>
                <w:szCs w:val="24"/>
                <w:lang w:eastAsia="ru-RU"/>
              </w:rPr>
              <w:t>соответствующим</w:t>
            </w:r>
            <w:proofErr w:type="gramEnd"/>
            <w:r>
              <w:rPr>
                <w:rFonts w:ascii="Arial" w:hAnsi="Arial" w:cs="Arial"/>
                <w:color w:val="000000"/>
                <w:sz w:val="24"/>
                <w:szCs w:val="24"/>
                <w:lang w:eastAsia="ru-RU"/>
              </w:rPr>
              <w:t xml:space="preserve"> классификатору</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земельный участок не используется для иных целей</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с ВРИ не </w:t>
            </w:r>
            <w:proofErr w:type="gramStart"/>
            <w:r>
              <w:rPr>
                <w:rFonts w:ascii="Arial" w:hAnsi="Arial" w:cs="Arial"/>
                <w:color w:val="000000"/>
                <w:sz w:val="24"/>
                <w:szCs w:val="24"/>
                <w:lang w:eastAsia="ru-RU"/>
              </w:rPr>
              <w:t>соответствующим</w:t>
            </w:r>
            <w:proofErr w:type="gramEnd"/>
            <w:r>
              <w:rPr>
                <w:rFonts w:ascii="Arial" w:hAnsi="Arial" w:cs="Arial"/>
                <w:color w:val="000000"/>
                <w:sz w:val="24"/>
                <w:szCs w:val="24"/>
                <w:lang w:eastAsia="ru-RU"/>
              </w:rPr>
              <w:t xml:space="preserve"> классификатору</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29.3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с ВРИ не </w:t>
            </w:r>
            <w:proofErr w:type="gramStart"/>
            <w:r>
              <w:rPr>
                <w:rFonts w:ascii="Arial" w:hAnsi="Arial" w:cs="Arial"/>
                <w:color w:val="000000"/>
                <w:sz w:val="24"/>
                <w:szCs w:val="24"/>
                <w:lang w:eastAsia="ru-RU"/>
              </w:rPr>
              <w:t>соответствующим</w:t>
            </w:r>
            <w:proofErr w:type="gramEnd"/>
            <w:r>
              <w:rPr>
                <w:rFonts w:ascii="Arial" w:hAnsi="Arial" w:cs="Arial"/>
                <w:color w:val="000000"/>
                <w:sz w:val="24"/>
                <w:szCs w:val="24"/>
                <w:lang w:eastAsia="ru-RU"/>
              </w:rPr>
              <w:t xml:space="preserve"> классифик</w:t>
            </w:r>
            <w:r>
              <w:rPr>
                <w:rFonts w:ascii="Arial" w:hAnsi="Arial" w:cs="Arial"/>
                <w:color w:val="000000"/>
                <w:sz w:val="24"/>
                <w:szCs w:val="24"/>
                <w:lang w:eastAsia="ru-RU"/>
              </w:rPr>
              <w:lastRenderedPageBreak/>
              <w:t>атору</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w:t>
            </w:r>
            <w:r>
              <w:rPr>
                <w:rFonts w:ascii="Arial" w:hAnsi="Arial" w:cs="Arial"/>
                <w:color w:val="000000"/>
                <w:sz w:val="24"/>
                <w:szCs w:val="24"/>
                <w:lang w:eastAsia="ru-RU"/>
              </w:rPr>
              <w:lastRenderedPageBreak/>
              <w:t>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отсутствуют рвы, траншеи, провалы грунта, снятый плодородный </w:t>
            </w:r>
            <w:r>
              <w:rPr>
                <w:rFonts w:ascii="Arial" w:hAnsi="Arial" w:cs="Arial"/>
                <w:color w:val="000000"/>
                <w:sz w:val="24"/>
                <w:szCs w:val="24"/>
                <w:lang w:eastAsia="ru-RU"/>
              </w:rPr>
              <w:lastRenderedPageBreak/>
              <w:t>слой почвы</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Невыполнение или несвоевременное выполнение </w:t>
            </w:r>
            <w:r>
              <w:rPr>
                <w:rFonts w:ascii="Arial" w:hAnsi="Arial" w:cs="Arial"/>
                <w:color w:val="000000"/>
                <w:sz w:val="24"/>
                <w:szCs w:val="24"/>
                <w:lang w:eastAsia="ru-RU"/>
              </w:rPr>
              <w:lastRenderedPageBreak/>
              <w:t>обязанностей по приведению земель в состояние, пригодное для использования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с ВРИ не </w:t>
            </w:r>
            <w:proofErr w:type="gramStart"/>
            <w:r>
              <w:rPr>
                <w:rFonts w:ascii="Arial" w:hAnsi="Arial" w:cs="Arial"/>
                <w:color w:val="000000"/>
                <w:sz w:val="24"/>
                <w:szCs w:val="24"/>
                <w:lang w:eastAsia="ru-RU"/>
              </w:rPr>
              <w:t>соответствующим</w:t>
            </w:r>
            <w:proofErr w:type="gramEnd"/>
            <w:r>
              <w:rPr>
                <w:rFonts w:ascii="Arial" w:hAnsi="Arial" w:cs="Arial"/>
                <w:color w:val="000000"/>
                <w:sz w:val="24"/>
                <w:szCs w:val="24"/>
                <w:lang w:eastAsia="ru-RU"/>
              </w:rPr>
              <w:t xml:space="preserve"> </w:t>
            </w:r>
            <w:r>
              <w:rPr>
                <w:rFonts w:ascii="Arial" w:hAnsi="Arial" w:cs="Arial"/>
                <w:color w:val="000000"/>
                <w:sz w:val="24"/>
                <w:szCs w:val="24"/>
                <w:lang w:eastAsia="ru-RU"/>
              </w:rPr>
              <w:lastRenderedPageBreak/>
              <w:t>классификатору</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ч.4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29.4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с ВРИ не </w:t>
            </w:r>
            <w:proofErr w:type="gramStart"/>
            <w:r>
              <w:rPr>
                <w:rFonts w:ascii="Arial" w:hAnsi="Arial" w:cs="Arial"/>
                <w:color w:val="000000"/>
                <w:sz w:val="24"/>
                <w:szCs w:val="24"/>
                <w:lang w:eastAsia="ru-RU"/>
              </w:rPr>
              <w:t>соответствующим</w:t>
            </w:r>
            <w:proofErr w:type="gramEnd"/>
            <w:r>
              <w:rPr>
                <w:rFonts w:ascii="Arial" w:hAnsi="Arial" w:cs="Arial"/>
                <w:color w:val="000000"/>
                <w:sz w:val="24"/>
                <w:szCs w:val="24"/>
                <w:lang w:eastAsia="ru-RU"/>
              </w:rPr>
              <w:t xml:space="preserve"> классификатору</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отсутствуют признаки неиспользования земельного участка </w:t>
            </w:r>
            <w:proofErr w:type="gramStart"/>
            <w:r>
              <w:rPr>
                <w:rFonts w:ascii="Arial" w:hAnsi="Arial" w:cs="Arial"/>
                <w:color w:val="000000"/>
                <w:sz w:val="24"/>
                <w:szCs w:val="24"/>
                <w:lang w:eastAsia="ru-RU"/>
              </w:rPr>
              <w:t xml:space="preserve">( </w:t>
            </w:r>
            <w:proofErr w:type="spellStart"/>
            <w:proofErr w:type="gramEnd"/>
            <w:r>
              <w:rPr>
                <w:rFonts w:ascii="Arial" w:hAnsi="Arial" w:cs="Arial"/>
                <w:color w:val="000000"/>
                <w:sz w:val="24"/>
                <w:szCs w:val="24"/>
                <w:lang w:eastAsia="ru-RU"/>
              </w:rPr>
              <w:t>залесенность</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закустаренность</w:t>
            </w:r>
            <w:proofErr w:type="spellEnd"/>
            <w:r>
              <w:rPr>
                <w:rFonts w:ascii="Arial" w:hAnsi="Arial" w:cs="Arial"/>
                <w:color w:val="000000"/>
                <w:sz w:val="24"/>
                <w:szCs w:val="24"/>
                <w:lang w:eastAsia="ru-RU"/>
              </w:rPr>
              <w:t>, участок зарастает сорными травами)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Неиспользование земельного участка, предназначенного для жилищного или иного строительств</w:t>
            </w:r>
            <w:r>
              <w:rPr>
                <w:rFonts w:ascii="Arial" w:hAnsi="Arial" w:cs="Arial"/>
                <w:color w:val="000000"/>
                <w:sz w:val="24"/>
                <w:szCs w:val="24"/>
                <w:lang w:eastAsia="ru-RU"/>
              </w:rPr>
              <w:lastRenderedPageBreak/>
              <w:t>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с ВРИ не </w:t>
            </w:r>
            <w:proofErr w:type="gramStart"/>
            <w:r>
              <w:rPr>
                <w:rFonts w:ascii="Arial" w:hAnsi="Arial" w:cs="Arial"/>
                <w:color w:val="000000"/>
                <w:sz w:val="24"/>
                <w:szCs w:val="24"/>
                <w:lang w:eastAsia="ru-RU"/>
              </w:rPr>
              <w:t>соответствующим</w:t>
            </w:r>
            <w:proofErr w:type="gramEnd"/>
            <w:r>
              <w:rPr>
                <w:rFonts w:ascii="Arial" w:hAnsi="Arial" w:cs="Arial"/>
                <w:color w:val="000000"/>
                <w:sz w:val="24"/>
                <w:szCs w:val="24"/>
                <w:lang w:eastAsia="ru-RU"/>
              </w:rPr>
              <w:t xml:space="preserve"> классификатору</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ч.3 ст.</w:t>
            </w:r>
            <w:proofErr w:type="gramEnd"/>
            <w:r>
              <w:rPr>
                <w:rFonts w:ascii="Arial" w:hAnsi="Arial" w:cs="Arial"/>
                <w:color w:val="000000"/>
                <w:sz w:val="24"/>
                <w:szCs w:val="24"/>
                <w:lang w:eastAsia="ru-RU"/>
              </w:rPr>
              <w:t xml:space="preserve">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с ВРИ не </w:t>
            </w:r>
            <w:proofErr w:type="gramStart"/>
            <w:r>
              <w:rPr>
                <w:rFonts w:ascii="Arial" w:hAnsi="Arial" w:cs="Arial"/>
                <w:color w:val="000000"/>
                <w:sz w:val="24"/>
                <w:szCs w:val="24"/>
                <w:lang w:eastAsia="ru-RU"/>
              </w:rPr>
              <w:t>соответствующим</w:t>
            </w:r>
            <w:proofErr w:type="gramEnd"/>
            <w:r>
              <w:rPr>
                <w:rFonts w:ascii="Arial" w:hAnsi="Arial" w:cs="Arial"/>
                <w:color w:val="000000"/>
                <w:sz w:val="24"/>
                <w:szCs w:val="24"/>
                <w:lang w:eastAsia="ru-RU"/>
              </w:rPr>
              <w:t xml:space="preserve"> классификатору</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отсутствует</w:t>
            </w:r>
            <w:proofErr w:type="gramEnd"/>
            <w:r>
              <w:rPr>
                <w:rFonts w:ascii="Arial" w:hAnsi="Arial" w:cs="Arial"/>
                <w:color w:val="000000"/>
                <w:sz w:val="24"/>
                <w:szCs w:val="24"/>
                <w:lang w:eastAsia="ru-RU"/>
              </w:rPr>
              <w:t xml:space="preserve">                                                                                                                                                                                                                                                                                                                                                                                                                                                                                                                                                                                                                                                                                                                                                                                                                                                                                                                                                                                                                                                                                                                                                                                                                                                                                                                                                                                                                                                                                                                                                                                                                                                                                                                                                                                                                                                                                                                                                                                                                                                                                                                                                                                                                                                                                                                                                                                                                                                                                                                                                                                                                                                                                                                                                                                                                                                                                                                                                                                                                                                                                                                                                                                                                                                                                                                                                                                                                                                                                                                                                                                                                                                                                                                                                                                                                                                                                                                                                                                                                                                                                                                                                                                                                                                                                                                                                                                                                                                                                                                                                                                                                                                                                                                                                                                                                                                                                                                                                                                                                                                                                                                                                                                                                                                                                                                                                                                                                                                                                                                                                                                                                                                                                                                                                                                                                                                                                                                                                                                                                                                                                                                                                                                                                                                                                                                                                                                                                                                                                                                                                                                                                                                                                                                                                                                                                                                                                                                                                                                                                                                                                                                                                                                                                                                                                                                                                                                                                                                                                                                                                                                                                                                                                                                                                                                                                                                                                                                                                                                                                                                                                                                                                                                                                                                                                                                                                                                                                                                                                                                                                                                                                                                                                                                                                                                                                                                                                                                                                                                                                                                                                                                                                                                                                                                                                                                                                                                                                                                                                                                                                                                                                                                                                                                                                                                                                                                                                                                                                                                                                                                                                                                                                                                                                                                                                                                                                                                                                                                                                                                                                                                                                                                                                                                                                                                                                                                                                                                                                                                                                                                                                                                                                                                                                                                                                                                                                                                                                                                                                                                                                                                                                                                                                                                                                                                                                                                                                                                                                                                                                                                                                                                                                                                                                                                                                                                                                                                                                                                                                                                                                                                                                                                                                                                                                                                                                                                                                                                                                                                                                                                                                                                                                                                                                                                                                                                                                                                                                                                                                                                                                                                                                                                                                                                                                                                                                                                                                                                                                                                                                                                                                                                                                                                                                                                                                                                                                                                                                                                                                                                                                                                                                                                                                                                                                                                                                                                                                                                                                                                                                                                                                                                                                                                                                                                                                                                                                                                                                                                                                                                                                                                                                                                                                                                                                                                                                                                                                                                                                                                                                                                                                                                                                                                                                                                                                                                                                                                                                                                                                                                                                                                                                                                                                                                                                                                                                                                                                                                                                                                                                                                                                                                                                                                                                                                                                                                                                                                                                                                                                                                                                                                                                                                                                                                                                                                                                                                                                                                                                                                                                                                                                                                                                                                                                                                                                                                                                                                                                                                                                                                                                                                                                                                                                                                                                                                                                                                                                                                                                                                                                                                                                                                                                                                                                                                                                                                                                                                                                                                                                                                                                                                                                                                                                                                                                                                                                                                                                                                                                                                                                                                                                                                                                                                                                                                                                                                                                                                                                                                                                                                                                                                                                                                                                                                                                                                                                                                                                                                                                                                                                                                                                                                                                                                                                                                                                                                                                                                                                                                                                                                                                                                                                                                                                                                                                                                                                                                                                                                                                                                                                                                                                                                                                                                                                                                                                                                                                                                                                                                                                                                                                                                                                                                                                                                                                                                                                                                                                                                                                                                                                                                                                                                                                                                                                                                                                                                                                                                                                                                                                                                                                                                                                                                                                                                                                                                                                                                                                                                                                                                                                                                                                                                                                                                                                                                                                                                                                                                                                                                                                                                                                                                                                                                                                                                                                                                                                                                                                                                                                                                                                                                                                                                                                                                                                                                                                                                                                                                                                                                                                                                                                                                                                                                                                                                                                                                                                                                                                                                                                                                                                                                                                                                                                                                                                                                                                                                                                                                                                                                                                                                                                                                                                                                                                                                                                                                                                                                                                                                                                                                                                                                                                                                                                                                                                                                                                                                                                                                                                                                                                                                                                                                                                                                                                                                                                                                                                                                                                                                                                                                                                                                                                                                                                                                                                                                                                                                                                                                                                                                                                                                                                                                                                                                                                                                                                                                                                                                                                                                                                                                                                                                                                                                                                                                                                                                                                                                                                                                                                                                                                                                                                                                                                                                                                                                                                                                                                                                                                                                                                                                                                                                                                                                                                                                                                                                                                                                                                                                                                                                                                                                                                                                                                                                                                                                                                                                                                                                                                                                                                                                                                                                                                                                                                                                                                                                                                                                                                                                                                                                                                                                                                                                                                                                                                                                                                                                                                                                                                                                                                                                                                                                                                                                                                                                                                                                                                                                                                                                                                                                                                                                                                                                                                                                                                                                                                                                                                                                                                                                                                                                                                                                                                                                                                                                                                                                                                                                                                                                                                                                                                                                                                                                                                                                                                                                                                                                                                                                                                                                                                                                                                                                                                                                                                                                                                                                                                                                                                                                                                                                                                                                                                                                                                                                                                                                                                                                                                                                                                                                                                                                                                                                                                                                                                                                                                                                                                                                                                                                                                                                                                                                                                                                                                                                                                                                                                                                                                                                                                                                                                                                                                                                                                                                                                                                                                                                                                                                                                                                                                                                                                                                                                                                                                                                                                                                                                                                                                                                                                                                                                                                                                                                                                                                                                                                                                                                                                                                                снятие плодородного слоя почвы, земляные работы (разрытие почвы, канавы и котлованы, строительная техника)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порча земель</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земельный участок с категорией земель с/х назначения и</w:t>
            </w:r>
            <w:proofErr w:type="gramEnd"/>
            <w:r>
              <w:rPr>
                <w:rFonts w:ascii="Arial" w:hAnsi="Arial" w:cs="Arial"/>
                <w:color w:val="000000"/>
                <w:sz w:val="24"/>
                <w:szCs w:val="24"/>
                <w:lang w:eastAsia="ru-RU"/>
              </w:rPr>
              <w:t xml:space="preserve">                                                                                                                                                                                                                                                                                                                                                                                                                                                                                                                                                                                                                                                                                                                                                                                                                                                                                                                                                                                                                                                                                                                                                                                                                                                                                                                                                                                                                                                                                                                                                                                                                                                                                                                                                                                                                                                                                                                                                                                                                                                                                                                                                                                                                                                                                                                                                                                                                                                                                                                                                                                                                                                                                                                                                                                                                                                                                                                                                                                                                                                                                                                                                                                                                                                                                                                                                                                                                                                                                                                                                                                                                                                                                                                                                                                                                                                                                                                                                                                                                                                                                                                                                                                                                                                                                                                                                                                                                                                                                                                                                                                                                                                                                                                                                                                                                                                                                                                                                                                                                                                                                                                                                                                                                                                                                                                                                                                                                                                                                                                                                                                                                                                                                                                                                                                                                                                                                                                                                                                                                                                                                                                                                                                                                                                                                                                                                                                                                                                                                                                                                                                                                                                                                                                                                                                                                                                                                                                                                                                                                                                                                                                                                                                                                                                                                                                                                                                                                                                                                                                                                                                                                                                                                                                                                                                                                                                                                                                                                                                                                                                                                                                                                                                                                                                                                                                                                                                                                                                                                                                                                                                                                                                                                                                                                                                                                                                                                                                                                                                                                                                                                                                                                                                                                                                                                                                                                                                                                                                                                                                                                                                                                                                                                                                                                                                                                                                                                                                                                                                                                                                                                                                                                                                                                                                                                                                                                                                                                                                                                                                                                                                                                                                                                                                                                                                                                                                                                                                                                                                                                                                                                                                                                                                                                                                                                                                                                                                                                                                                                                                                                                                                                                                                                                                                                                                                                                                                                                                                                                                                                                                                                                                                                                                                                                                                                                                                                                                                                                                                                                                                                                                                                                                                                                                                                                                                                                                                                                                                                                                                                                                                                                                                                                                                                                                                                                                                                                                                                                                                                                                                                                                                                                                                                                                                                                                                                                                                                                                                                                                                                                                                                                                                                                                                                                                                                                                                                                                                                                                                                                                                                                                                                                                                                                                                                                                                                                                                                                                                                                                                                                                                                                                                                                                                                                                                                                                                                                                                                                                                                                                                                                                                                                                                                                                                                                                                                                                                                                                                                                                                                                                                                                                                                                                                                                                                                                                                                                                                                                                                                                                                                                                                                                                                                                                                                                                                                                                                                                                                                                                                                                                                                                                                                                                                                                                                                                                                                                                                                                                                                                                                                                                                                                                                                                                                                                                                                                                                                                                                                                                                                                                                                                                                                                                                                                                                                                                                                                                                                                                                                                                                                                                                                                                                                                                                                                                                                                                                                                                                                                                                                                                                                                                                                                                                                                                                                                                                                                                                                                                                                                                                                                                                                                                                                                                                                                                                                                                                                                                                                                                                                                                                                                                                                                                                                                                                                                                                                                                                                                                                                                                                                                                                                                                                                                                                                                                                                                                                                                                                                                                                                                                                                                                                                                                                                                                                                                                                                                                                                                                                                                                                                                                                                                                                                                                                                                                                                                                                                                                                                                                                                                                                                                                                                                                                                                                                                                                                                                                                                                                                                                                                                                                                                                                                                                                                                                                                                                                                                                                                                                                                                                                                                                                                                                                                                                                                                                                                                                                                                                                                                                                                                                                                                                                                                                                                                                                                                                                                                                                                                                                                                                                                                                                                                                                                                                                                                                                                                                                                                                                                                                                                                                                                                                                                                                                                                                                                                                                                                                                                                                                                                                                                                                                                                                                                                                                                                                                                                                                                                                                                                                                                                                                                                                                                                                                                                                                                                                                                                                                                                                                                                                                                                                                                                                                                                                                                                                                                                                                                                                                                                                                                                                                                                                                                                                                                                                                                                                                                                                                                                                                                                                                                                                                                                                                                                                                                                                                                                                                                                                                                                                                                                                                                                                                                                                                                                                                                                                                                                                                                                                                                                                                                                                                                                                                                                                                                                                                                                                                                                                                                                                                                                                                                                                                                                                                                                                                                                                                                                                                                                                                                                                                                                                                                                                                                                                                                                                                                                                                                                                                                                                                                                                                                                                                                                                                                                                                                                                                                                                                                                                                                                                                                                                                                                                                                                                                                                                                                                                                                                                                                                                                                                                                                                                                                                                                                                                                                                                                                                                                                                                                                                                                                                                                                                                                                                                                                                                                                                                                                                                                                                                                                                                                                                                                                                                                                                                                                                                                                                                                                                                                                                                                                                                                                                                                                                                                                                                                                                                                                                                                                                                                                                                                                                                                                                                                                                                                                                                                                                                                                                                                                                                                                                                                                                                                                                                                                                                                                                                                                                                                                                                                                                                                                                                                                                                                                                                                                                                                                                                                                                                                                                                                                                                                                                                                                                                                                                                                                                                                                                                                                                                                                                                                                                                                                                                                                                                                                                                                                                                                                                                                                                                                                                                                                                                                                                                                                                                                                                                                                                                                                                                                                                                                                                                                                                                                                                                                                                                                                                                                                                                                                                                                                                                                                                                                                                                                                                                                                                                                                                                                                                                                                                                                                                                                                                                                                                                                                                                                                                                                                                                                                                                                                                                                                                                                                                                                                                                                                ВРИ не </w:t>
            </w:r>
            <w:proofErr w:type="gramStart"/>
            <w:r>
              <w:rPr>
                <w:rFonts w:ascii="Arial" w:hAnsi="Arial" w:cs="Arial"/>
                <w:color w:val="000000"/>
                <w:sz w:val="24"/>
                <w:szCs w:val="24"/>
                <w:lang w:eastAsia="ru-RU"/>
              </w:rPr>
              <w:t>соответствующим</w:t>
            </w:r>
            <w:proofErr w:type="gramEnd"/>
            <w:r>
              <w:rPr>
                <w:rFonts w:ascii="Arial" w:hAnsi="Arial" w:cs="Arial"/>
                <w:color w:val="000000"/>
                <w:sz w:val="24"/>
                <w:szCs w:val="24"/>
                <w:lang w:eastAsia="ru-RU"/>
              </w:rPr>
              <w:t xml:space="preserve"> классификатору </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ст.8.6 КоАП РФ</w:t>
            </w:r>
          </w:p>
        </w:tc>
      </w:tr>
      <w:tr w:rsidR="00880C2B" w:rsidTr="00880C2B">
        <w:trPr>
          <w:trHeight w:val="2040"/>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использование земельного участка с ВРИ не </w:t>
            </w:r>
            <w:proofErr w:type="gramStart"/>
            <w:r>
              <w:rPr>
                <w:rFonts w:ascii="Arial" w:hAnsi="Arial" w:cs="Arial"/>
                <w:color w:val="000000"/>
                <w:sz w:val="24"/>
                <w:szCs w:val="24"/>
                <w:lang w:eastAsia="ru-RU"/>
              </w:rPr>
              <w:t>соответствующим</w:t>
            </w:r>
            <w:proofErr w:type="gramEnd"/>
            <w:r>
              <w:rPr>
                <w:rFonts w:ascii="Arial" w:hAnsi="Arial" w:cs="Arial"/>
                <w:color w:val="000000"/>
                <w:sz w:val="24"/>
                <w:szCs w:val="24"/>
                <w:lang w:eastAsia="ru-RU"/>
              </w:rPr>
              <w:t xml:space="preserve"> классификатору</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производится </w:t>
            </w:r>
            <w:proofErr w:type="spellStart"/>
            <w:r>
              <w:rPr>
                <w:rFonts w:ascii="Arial" w:hAnsi="Arial" w:cs="Arial"/>
                <w:color w:val="000000"/>
                <w:sz w:val="24"/>
                <w:szCs w:val="24"/>
                <w:lang w:eastAsia="ru-RU"/>
              </w:rPr>
              <w:t>кротование</w:t>
            </w:r>
            <w:proofErr w:type="spellEnd"/>
            <w:r>
              <w:rPr>
                <w:rFonts w:ascii="Arial" w:hAnsi="Arial" w:cs="Arial"/>
                <w:color w:val="000000"/>
                <w:sz w:val="24"/>
                <w:szCs w:val="24"/>
                <w:lang w:eastAsia="ru-RU"/>
              </w:rPr>
              <w:t xml:space="preserve"> почвы, </w:t>
            </w:r>
            <w:proofErr w:type="gramStart"/>
            <w:r>
              <w:rPr>
                <w:rFonts w:ascii="Arial" w:hAnsi="Arial" w:cs="Arial"/>
                <w:color w:val="000000"/>
                <w:sz w:val="24"/>
                <w:szCs w:val="24"/>
                <w:lang w:eastAsia="ru-RU"/>
              </w:rPr>
              <w:t>прерывистое</w:t>
            </w:r>
            <w:proofErr w:type="gram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бороздование</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задернение</w:t>
            </w:r>
            <w:proofErr w:type="spellEnd"/>
            <w:r>
              <w:rPr>
                <w:rFonts w:ascii="Arial" w:hAnsi="Arial" w:cs="Arial"/>
                <w:color w:val="000000"/>
                <w:sz w:val="24"/>
                <w:szCs w:val="24"/>
                <w:lang w:eastAsia="ru-RU"/>
              </w:rPr>
              <w:t xml:space="preserve"> почвы</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Невыполнение установленных требований и обязательных мероприятий по </w:t>
            </w:r>
            <w:r>
              <w:rPr>
                <w:rFonts w:ascii="Arial" w:hAnsi="Arial" w:cs="Arial"/>
                <w:color w:val="000000"/>
                <w:sz w:val="24"/>
                <w:szCs w:val="24"/>
                <w:lang w:eastAsia="ru-RU"/>
              </w:rPr>
              <w:lastRenderedPageBreak/>
              <w:t xml:space="preserve">улучшению, защите земель и охране почв от ветровой, водной эрозии и предотвращению других процессов и иного негативного воздействия на окружающую среду, ухудшающих качественное </w:t>
            </w:r>
            <w:r>
              <w:rPr>
                <w:rFonts w:ascii="Arial" w:hAnsi="Arial" w:cs="Arial"/>
                <w:color w:val="000000"/>
                <w:sz w:val="24"/>
                <w:szCs w:val="24"/>
                <w:lang w:eastAsia="ru-RU"/>
              </w:rPr>
              <w:lastRenderedPageBreak/>
              <w:t>состояние земель</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lastRenderedPageBreak/>
              <w:t>земельный участок с категорией земель с/х назначения и</w:t>
            </w:r>
            <w:proofErr w:type="gramEnd"/>
            <w:r>
              <w:rPr>
                <w:rFonts w:ascii="Arial" w:hAnsi="Arial" w:cs="Arial"/>
                <w:color w:val="000000"/>
                <w:sz w:val="24"/>
                <w:szCs w:val="24"/>
                <w:lang w:eastAsia="ru-RU"/>
              </w:rPr>
              <w:t xml:space="preserve">                                                                                                                                                                                                                                                                                                                                                                                                                                                                                                                                                                                                                                                                                                                                                                                                                                                                                                                                                                                                                                                                                                                                                                                                                                                                                                                                                                                                                                                                                                                                                                                                                                                                                                                                                                                                                                                                                                                                                                                                                                                                                                                                                                                                                                                                                                                                                                                                                                                                                                                                                                                                                                                                                                                                                                                                                                                                                                                                                                                                                                                                                                                                                                                                                                                                                                                                                                                                                                                                                                                                                                                                                                                                                                                                                                                                                                                                                                                                                                                                                                                                                                                                                                                                                                                                                                                                                                                                                                                                                                                                                                                                                                                                                                                                                                                                                                                                                                                                                                                                                                                                                                                                                                                                                                                                                                                                                                                                                                                                                                                                                                                                                                                                                                                                                                                                                                                                                                                                                                                                                                                                                                                                                                                                                                                                                                                                                                                                                                                                                                                                                                                                                                                                                                                                                                                                                                                                                                                                                                                                                                                                                                                                                                                                                                                                                                                                                                                                                                                                                                                                                                                                                                                                                                                                                                                                                                                                                                                                                                                                                                                                                                                                                                                                                                                                                                                                                                                                                                                                                                                                                                                                                                                                                                                                                                                                                                                                                                                                                                                                                                                                                                                                                                                                                                                                                                                                                                                                                                                                                                                                                                                                                                                                                                                                                                                                                                                                                                                                                                                                                                                                                                                                                                                                                                                                                                                                                                                                                                                                                                                                                                                                                                                                                                                                                                                                                                                                                                                                                                                                                                                                                                                                                                                                                                                                                                                                                                                                                                                                                                                                                                                                                                                                                                                                                                                                                                                                                                                                                                                                                                                                                                                                                                                                                                                                                                                                                                                                                                                                                                                                                                                                                                                                                                                                                                                                                                                                                                                                                                                                                                                                                                                                                                                                                                                                                                                                                                                                                                                                                                                                                                                                                                                                                                                                                                                                                                                                                                                                                                                                                                                                                                                                                                                                                                                                                                                                                                                                                                                                                                                                                                                                                                                                                                                                                                                                                                                                                                                                                                                                                                                                                                                                                                                                                                                                                                                                                                                                                                                                                                                                                                                                                                                                                                                                                                                                                                                                                                                                                                                                                                                                                                                                                                                                                                                                                                                                                                                                                                                                                                                                                                                                                                                                                                                                                                                                                                                                                                                                                                                                                                                                                                                                                                                                                                                                                                                                                                                                                                                                                                                                                                                                                                                                                                                                                                                                                                                                                                                                                                                                                                                                                                                                                                                                                                                                                                                                                                                                                                                                                                                                                                                                                                                                                                                                                                                                                                                                                                                                                                                                                                                                                                                                                                                                                                                                                                                                                                                                                                                                                                                                                                                                                                                                                                                                                                                                                                                                                                                                                                                                                                                                                                                                                                                                                                                                                                                                                                                                                                                                                                                                                                                                                                                                                                                                                                                                                                                                                                                                                                                                                                                                                                                                                                                                                                                                                                                                                                                                                                                                                                                                                                                                                                                                                                                                                                                                                                                                                                                                                                                                                                                                                                                                                                                                                                                                                                                                                                                                                                                                                                                                                                                                                                                                                                                                                                                                                                                                                                                                                                                                                                                                                                                                                                                                                                                                                                                                                                                                                                                                                                                                                                                                                                                                                                                                                                                                                                                                                                                                                                                                                                                                                                                                                                                                                                                                                                                                                                                                                                                                                                                                                                                                                                                                                                                                                                                                                                                                                                                                                                                                                                                                                                                                                                                                                                                                                                                                                                                                                                                                                                                                                                                                                                                                                                                                                                                                                                                                                                                                                                                                                                                                                                                                                                                                                                                                                                                                                                                                                                                                                                                                                                                                                                                                                                                                                                                                                                                                                                                                                                                                                                                                                                                                                                                                                                                                                                                                                                                                                                                                                                                                                                                                                                                                                                                                                                                                                                                                                                                                                                                                                                                                                                                                                                                                                                                                                                                                                                                                                                                                                                                                                                                                                                                                                                                                                                                                                                                                                                                                                                                                                                                                                                                                                                                                                                                                                                                                                                                                                                                                                                                                                                                                                                                                                                                                                                                                                                                                                                                                                                                                                                                                                                                                                                                                                                                                                                                                                                                                                                                                                                                                                                                                                                                                                                                                                                                                                                                                                                                                                                                                                                                                                                                                                                                                                                                                                                                                                                                                                                                                                                                                                                                                                                                                                                                                                                                                                                                                                                                                                                                                                                                                                                                                                                                                                                                                                                                                                                                                                                                                                                                                                                                                                                                                                                                                                                                                                                                                                                                                                                                                                                                                                                                                                                                                                                                                                                                                                                                                                                                                                                                                                                                                                                                                                                                                                                                                                                                                                                                                                                                                                                                                                                                                                                                                                                                                                                                                                                                                                                                                                                                                                                                                                                                                                                                                                                                                                                                                                                                                                                                                                                                                                                                                                                                                                                                                                                                                                                                                                                                                                                                                                                                                                                                                                                                                                                                                                                                                                                                                                                                                                                                                                                                                                                                                                                                                                                                                                                                                                                                                                                                                                                                                                                                                                                                                                                                                                                                                                                                                                                                                                                                                                                                                                                                                                                                                                                                                ВРИ не </w:t>
            </w:r>
            <w:proofErr w:type="gramStart"/>
            <w:r>
              <w:rPr>
                <w:rFonts w:ascii="Arial" w:hAnsi="Arial" w:cs="Arial"/>
                <w:color w:val="000000"/>
                <w:sz w:val="24"/>
                <w:szCs w:val="24"/>
                <w:lang w:eastAsia="ru-RU"/>
              </w:rPr>
              <w:t>соответствующим</w:t>
            </w:r>
            <w:proofErr w:type="gramEnd"/>
            <w:r>
              <w:rPr>
                <w:rFonts w:ascii="Arial" w:hAnsi="Arial" w:cs="Arial"/>
                <w:color w:val="000000"/>
                <w:sz w:val="24"/>
                <w:szCs w:val="24"/>
                <w:lang w:eastAsia="ru-RU"/>
              </w:rPr>
              <w:t xml:space="preserve"> </w:t>
            </w:r>
            <w:r>
              <w:rPr>
                <w:rFonts w:ascii="Arial" w:hAnsi="Arial" w:cs="Arial"/>
                <w:color w:val="000000"/>
                <w:sz w:val="24"/>
                <w:szCs w:val="24"/>
                <w:lang w:eastAsia="ru-RU"/>
              </w:rPr>
              <w:lastRenderedPageBreak/>
              <w:t xml:space="preserve">классификатору </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п.2 ст. 8.7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30.1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с ВРИ не </w:t>
            </w:r>
            <w:proofErr w:type="gramStart"/>
            <w:r>
              <w:rPr>
                <w:rFonts w:ascii="Arial" w:hAnsi="Arial" w:cs="Arial"/>
                <w:color w:val="000000"/>
                <w:sz w:val="24"/>
                <w:szCs w:val="24"/>
                <w:lang w:eastAsia="ru-RU"/>
              </w:rPr>
              <w:t>соответствующим</w:t>
            </w:r>
            <w:proofErr w:type="gramEnd"/>
            <w:r>
              <w:rPr>
                <w:rFonts w:ascii="Arial" w:hAnsi="Arial" w:cs="Arial"/>
                <w:color w:val="000000"/>
                <w:sz w:val="24"/>
                <w:szCs w:val="24"/>
                <w:lang w:eastAsia="ru-RU"/>
              </w:rPr>
              <w:t xml:space="preserve"> классификатору</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Pr>
                <w:rFonts w:ascii="Arial" w:hAnsi="Arial" w:cs="Arial"/>
                <w:color w:val="000000"/>
                <w:sz w:val="24"/>
                <w:szCs w:val="24"/>
                <w:lang w:eastAsia="ru-RU"/>
              </w:rPr>
              <w:t>з.</w:t>
            </w:r>
            <w:proofErr w:type="gramStart"/>
            <w:r>
              <w:rPr>
                <w:rFonts w:ascii="Arial" w:hAnsi="Arial" w:cs="Arial"/>
                <w:color w:val="000000"/>
                <w:sz w:val="24"/>
                <w:szCs w:val="24"/>
                <w:lang w:eastAsia="ru-RU"/>
              </w:rPr>
              <w:t>у</w:t>
            </w:r>
            <w:proofErr w:type="spellEnd"/>
            <w:proofErr w:type="gramEnd"/>
            <w:r>
              <w:rPr>
                <w:rFonts w:ascii="Arial" w:hAnsi="Arial" w:cs="Arial"/>
                <w:color w:val="000000"/>
                <w:sz w:val="24"/>
                <w:szCs w:val="24"/>
                <w:lang w:eastAsia="ru-RU"/>
              </w:rPr>
              <w:t>. используются в соответствии с ВРИ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земельный участок с ВРИ не </w:t>
            </w:r>
            <w:proofErr w:type="gramStart"/>
            <w:r>
              <w:rPr>
                <w:rFonts w:ascii="Arial" w:hAnsi="Arial" w:cs="Arial"/>
                <w:color w:val="000000"/>
                <w:sz w:val="24"/>
                <w:szCs w:val="24"/>
                <w:lang w:eastAsia="ru-RU"/>
              </w:rPr>
              <w:t>соответствующим</w:t>
            </w:r>
            <w:proofErr w:type="gramEnd"/>
            <w:r>
              <w:rPr>
                <w:rFonts w:ascii="Arial" w:hAnsi="Arial" w:cs="Arial"/>
                <w:color w:val="000000"/>
                <w:sz w:val="24"/>
                <w:szCs w:val="24"/>
                <w:lang w:eastAsia="ru-RU"/>
              </w:rPr>
              <w:t xml:space="preserve"> классификатору</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ч. 1 ст. 8.8 КоАП РФ</w:t>
            </w:r>
          </w:p>
        </w:tc>
      </w:tr>
      <w:tr w:rsidR="00880C2B" w:rsidTr="00880C2B">
        <w:trPr>
          <w:trHeight w:val="1275"/>
        </w:trPr>
        <w:tc>
          <w:tcPr>
            <w:tcW w:w="55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30.2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объекты на земельном участке с ВРИ не </w:t>
            </w:r>
            <w:proofErr w:type="gramStart"/>
            <w:r>
              <w:rPr>
                <w:rFonts w:ascii="Arial" w:hAnsi="Arial" w:cs="Arial"/>
                <w:color w:val="000000"/>
                <w:sz w:val="24"/>
                <w:szCs w:val="24"/>
                <w:lang w:eastAsia="ru-RU"/>
              </w:rPr>
              <w:t>соответствующим</w:t>
            </w:r>
            <w:proofErr w:type="gramEnd"/>
            <w:r>
              <w:rPr>
                <w:rFonts w:ascii="Arial" w:hAnsi="Arial" w:cs="Arial"/>
                <w:color w:val="000000"/>
                <w:sz w:val="24"/>
                <w:szCs w:val="24"/>
                <w:lang w:eastAsia="ru-RU"/>
              </w:rPr>
              <w:t xml:space="preserve"> классификатору</w:t>
            </w:r>
          </w:p>
        </w:tc>
        <w:tc>
          <w:tcPr>
            <w:tcW w:w="708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240" w:line="240" w:lineRule="auto"/>
              <w:rPr>
                <w:rFonts w:ascii="Arial" w:hAnsi="Arial" w:cs="Arial"/>
                <w:color w:val="000000"/>
                <w:sz w:val="24"/>
                <w:szCs w:val="24"/>
                <w:lang w:eastAsia="ru-RU"/>
              </w:rPr>
            </w:pPr>
            <w:r>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статья 42</w:t>
            </w:r>
            <w:r>
              <w:rPr>
                <w:rFonts w:ascii="Arial" w:hAnsi="Arial" w:cs="Arial"/>
                <w:color w:val="000000"/>
                <w:sz w:val="24"/>
                <w:szCs w:val="24"/>
                <w:lang w:eastAsia="ru-RU"/>
              </w:rPr>
              <w:br/>
              <w:t>"Земельный кодекс Российской Федерации" от 25.10.2001 N 136-ФЗ</w:t>
            </w:r>
          </w:p>
        </w:tc>
        <w:tc>
          <w:tcPr>
            <w:tcW w:w="1276"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отсутствуют объекты (здания, сооружения или др. строения) не предназн</w:t>
            </w:r>
            <w:r>
              <w:rPr>
                <w:rFonts w:ascii="Arial" w:hAnsi="Arial" w:cs="Arial"/>
                <w:color w:val="000000"/>
                <w:sz w:val="24"/>
                <w:szCs w:val="24"/>
                <w:lang w:eastAsia="ru-RU"/>
              </w:rPr>
              <w:lastRenderedPageBreak/>
              <w:t>аченные для</w:t>
            </w:r>
            <w:proofErr w:type="gramEnd"/>
            <w:r>
              <w:rPr>
                <w:rFonts w:ascii="Arial" w:hAnsi="Arial" w:cs="Arial"/>
                <w:color w:val="000000"/>
                <w:sz w:val="24"/>
                <w:szCs w:val="24"/>
                <w:lang w:eastAsia="ru-RU"/>
              </w:rPr>
              <w:t xml:space="preserve">                                                                                                                                                                                                                                                                                                                                                                                                                                                                                                                                                                                                                                                                                                                                                                                                                                                                                                                                                                                                                                                                                                                                                                                                                                                                                                                                                                                                                                                                                                                                                                                                                                                                                                                                                                                                                                                                                                                                                                                                                                                                                                                                                                                                                                                                                                                                                                                                                                                                                                                                                                                                                                                                                                                                                                                                                                                                                                                                                                                                                                                                                                                                                                                                                                                                                                                                                                                                                                                                                                                                                                                                                                                                                                                                                                                                                                                                                                                                                                                                                                                                                                                                                                                                                                                                                                                                                                                                                                                                                                                                                                                                                                                                                                                                                                                                                                                                                                                                                                                                                                                                                                                                                                                                                                                                                                                                                                                                                                                                                                                                                                                                                                                                                                                                                                                                                                                                                                                                                                                                                                                                                                                                                                                                                                                                                                                                                                                                                                                                                                                                                                                                                                                                                                                                                                                                                                                                                                                                                                                                                                                                                                                                                                                                                                                                                                                                                                                                                                                                                                                                                                                                                                                                                                                                                                                                                                                                                                                                                                                                                                                                                                                                                                                                                                                                                                                                                                                                                                                                                                                                                                                                                                                                                                                                                                                                                                                                                                                                                                                                                                                                                                                                                                                                                                                                                                                                                                                                                                                                                                                                                                                                                                                                                                                                                                                                                                                                                                                                                                                                                                                                                                                                                                                                                                                                                                                                                                                                                                                                                                                                                                                                                                                                                                                                                                                                                                                                                                                                                                                                                                                                                                                                                                                                                                                                                                                                                                                                                                                                                                                                                                                                                                                                                                                                                                                                                                                                                                                                                                                                                                                                                                                                                                                                                                                                                                                                                                                                                                                                                                                                                                                                                                                                                                                                                                                                                                                                                                                                                                                                                                                                                                                                                                                                                                                                                                                                                                                                                                                                                                                                                                                                                                                                                                                                                                                                                                                                                                                                                                                                                                                                                                                                                                                                                                                                                                                                                                                                                                                                                                                                                                                                                                                                                                                                                                                                                                                                                                                                                                                                                                                                                                                                                                                                                                                                                                                                                                                                                                                                                                                                                                                                                                                                                                                                                                                                                                                                                                                                                                                                                                                                                                                                                                                                                                                                                                                                                                                                                                                                                                                                                                                                                                                                                                                                                                                                                                                                                                                                                                                                                                                                                                                                                                                                                                                                                                                                                                                                                                                                                                                                                                                                                                                                                                                                                                                                                                                                                                                                                                                                                                                                                                                                                                                                                                                                                                                                                                                                                                                                                                                                                                                                                                                                                                                                                                                                                                                                                                                                                                                                                                                                                                                                                                                                                                                                                                                                                                                                                                                                                                                                                                                                                                                                                                                                                                                                                                                                                                                                                                                                                                                                                                                                                                                                                                                                                                                                                                                                                                                                                                                                                                                                                                                                                                                                                                                                                                                                                                                                                                                                                                                                                                                                                                                                                                                                                                                                                                                                                                                                                                                                                                                                                                                                                                                                                                                                                                                                                                                                                                                                                                                                                                                                                                                                                                                                                                                                                                                                                                                                                                                                                                                                                                                                                                                                                                                                                                                                                                                                                                                                                                                                                                                                                                                                                                                                                                                                                                                                                                                                                                                                                                                                                                                                                                                                                                                                                                                                                                                                                                                                                                                                                                                                                                                                                                                                                                                                                                                                                                                                                                                                                                                                                                                                                                                                                                                                                                                                                                                                                                                                                                                                                                                                                                                                                                                                                                                                                                                                                                                                                                                                                                                                                                                                                                                                                                                                                                                                                                                                                                                                                                                                                                                                                                                                                                                                                                                                                                                                                                                                                                                                                                                                                                                                                                                                                                                                                                                                                                                                                                                                                                                                                                                                                                                                                                                                                                                                                                                                                                                                                                                                                                                                                                                                                                                                                                                                                                                                                                                                                                                                                                                                                                                                                                                                                                                                                                                                                                                                                                                                                                                                                                                                                                                                                                                                                                                                                                                                                                                                                                                                                                                                                                                                                                                                                                                                                                                                                                                                                                                                                                                                                                                                                                                                                                                                                                                                                                                                                                                                                                                                                                                                                                                                                                                                                                                                                                                                                                                                                                                                                                                                                                                                                                                                                                                                                                                                                                                                                                                                                                                                                                                                                                                                                                                                                                                                                                                                                                                                                                                                                                                                                                                                                                                                                                                                                                                                                                                                                                                                                                                                                                                                                                                                                                                                                                                                                                                                                                                                                                                                                                                                                                                                                                                                                                                                                                                                                                                                                                                                                                                                                                                                                                                                                                                                                                                                                                                                                                                                                                                                                                                                                                                                                                                                                                                                                                                                                                                                                                                                                                                                                                                                                                                                                                                                                                                                                                                                                                                                                                                                                                                                                                                                                                                                                                                                                                                                                                                                                                                                                                                                                                                                                                                                                                                                                                                                                                                                                                                                                                                                                                                                                                                                                                                                                                                                                                                                                                                                                                                                                                                                                                                                                                                                                                                                                                                                                                                                                                                                                                                                                                                                                                                                                                                                                                                                                                                                                                                                                                                                                                                                                                                                                                                                                                                                                                                                                                                                использования в соответствии </w:t>
            </w:r>
            <w:proofErr w:type="gramStart"/>
            <w:r>
              <w:rPr>
                <w:rFonts w:ascii="Arial" w:hAnsi="Arial" w:cs="Arial"/>
                <w:color w:val="000000"/>
                <w:sz w:val="24"/>
                <w:szCs w:val="24"/>
                <w:lang w:eastAsia="ru-RU"/>
              </w:rPr>
              <w:t>с</w:t>
            </w:r>
            <w:proofErr w:type="gramEnd"/>
            <w:r>
              <w:rPr>
                <w:rFonts w:ascii="Arial" w:hAnsi="Arial" w:cs="Arial"/>
                <w:color w:val="000000"/>
                <w:sz w:val="24"/>
                <w:szCs w:val="24"/>
                <w:lang w:eastAsia="ru-RU"/>
              </w:rPr>
              <w:t xml:space="preserve"> ВРИ</w:t>
            </w:r>
          </w:p>
        </w:tc>
        <w:tc>
          <w:tcPr>
            <w:tcW w:w="99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br/>
              <w:t xml:space="preserve"> Использование земельных участков не по </w:t>
            </w:r>
            <w:r>
              <w:rPr>
                <w:rFonts w:ascii="Arial" w:hAnsi="Arial" w:cs="Arial"/>
                <w:color w:val="000000"/>
                <w:sz w:val="24"/>
                <w:szCs w:val="24"/>
                <w:lang w:eastAsia="ru-RU"/>
              </w:rPr>
              <w:lastRenderedPageBreak/>
              <w:t>целевому назначению</w:t>
            </w:r>
          </w:p>
        </w:tc>
        <w:tc>
          <w:tcPr>
            <w:tcW w:w="1133"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земельный участок с ВРИ не </w:t>
            </w:r>
            <w:proofErr w:type="gramStart"/>
            <w:r>
              <w:rPr>
                <w:rFonts w:ascii="Arial" w:hAnsi="Arial" w:cs="Arial"/>
                <w:color w:val="000000"/>
                <w:sz w:val="24"/>
                <w:szCs w:val="24"/>
                <w:lang w:eastAsia="ru-RU"/>
              </w:rPr>
              <w:t>соответствующим</w:t>
            </w:r>
            <w:proofErr w:type="gramEnd"/>
            <w:r>
              <w:rPr>
                <w:rFonts w:ascii="Arial" w:hAnsi="Arial" w:cs="Arial"/>
                <w:color w:val="000000"/>
                <w:sz w:val="24"/>
                <w:szCs w:val="24"/>
                <w:lang w:eastAsia="ru-RU"/>
              </w:rPr>
              <w:t xml:space="preserve"> классификато</w:t>
            </w:r>
            <w:r>
              <w:rPr>
                <w:rFonts w:ascii="Arial" w:hAnsi="Arial" w:cs="Arial"/>
                <w:color w:val="000000"/>
                <w:sz w:val="24"/>
                <w:szCs w:val="24"/>
                <w:lang w:eastAsia="ru-RU"/>
              </w:rPr>
              <w:lastRenderedPageBreak/>
              <w:t>ру</w:t>
            </w:r>
          </w:p>
        </w:tc>
        <w:tc>
          <w:tcPr>
            <w:tcW w:w="113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ч. 1 ст. 8.8 КоАП РФ</w:t>
            </w:r>
          </w:p>
        </w:tc>
      </w:tr>
    </w:tbl>
    <w:p w:rsidR="00880C2B" w:rsidRDefault="00880C2B" w:rsidP="00880C2B">
      <w:pPr>
        <w:spacing w:after="0"/>
        <w:rPr>
          <w:rFonts w:ascii="Arial" w:hAnsi="Arial" w:cs="Arial"/>
          <w:sz w:val="24"/>
          <w:szCs w:val="24"/>
        </w:rPr>
        <w:sectPr w:rsidR="00880C2B">
          <w:pgSz w:w="16840" w:h="11907" w:orient="landscape"/>
          <w:pgMar w:top="992" w:right="244" w:bottom="851" w:left="1134" w:header="709" w:footer="720" w:gutter="0"/>
          <w:cols w:space="720"/>
        </w:sectPr>
      </w:pPr>
    </w:p>
    <w:p w:rsidR="00880C2B" w:rsidRDefault="00880C2B" w:rsidP="00880C2B">
      <w:pPr>
        <w:pageBreakBefore/>
        <w:widowControl w:val="0"/>
        <w:autoSpaceDE w:val="0"/>
        <w:spacing w:after="0" w:line="240" w:lineRule="auto"/>
        <w:ind w:left="6096" w:right="-1"/>
        <w:rPr>
          <w:rFonts w:ascii="Arial" w:hAnsi="Arial" w:cs="Arial"/>
          <w:sz w:val="24"/>
          <w:szCs w:val="24"/>
          <w:lang w:eastAsia="zh-CN"/>
        </w:rPr>
      </w:pPr>
      <w:r>
        <w:rPr>
          <w:rFonts w:ascii="Arial" w:hAnsi="Arial" w:cs="Arial"/>
          <w:sz w:val="24"/>
          <w:szCs w:val="24"/>
        </w:rPr>
        <w:lastRenderedPageBreak/>
        <w:tab/>
        <w:t>Приложение № 15</w:t>
      </w:r>
    </w:p>
    <w:p w:rsidR="00880C2B" w:rsidRDefault="00880C2B" w:rsidP="00880C2B">
      <w:pPr>
        <w:widowControl w:val="0"/>
        <w:autoSpaceDE w:val="0"/>
        <w:spacing w:after="0" w:line="240" w:lineRule="auto"/>
        <w:ind w:left="6096" w:right="-1"/>
        <w:rPr>
          <w:rFonts w:ascii="Arial" w:hAnsi="Arial" w:cs="Arial"/>
          <w:sz w:val="24"/>
          <w:szCs w:val="24"/>
        </w:rPr>
      </w:pPr>
      <w:r>
        <w:rPr>
          <w:rFonts w:ascii="Arial" w:hAnsi="Arial" w:cs="Arial"/>
          <w:sz w:val="24"/>
          <w:szCs w:val="24"/>
        </w:rPr>
        <w:t xml:space="preserve">       к Регламенту </w:t>
      </w:r>
    </w:p>
    <w:p w:rsidR="00880C2B" w:rsidRDefault="00880C2B" w:rsidP="00880C2B">
      <w:pPr>
        <w:widowControl w:val="0"/>
        <w:autoSpaceDE w:val="0"/>
        <w:spacing w:after="0" w:line="240" w:lineRule="auto"/>
        <w:ind w:left="6096" w:right="-1"/>
        <w:rPr>
          <w:rFonts w:ascii="Arial" w:hAnsi="Arial" w:cs="Arial"/>
          <w:sz w:val="24"/>
          <w:szCs w:val="24"/>
        </w:rPr>
      </w:pPr>
      <w:r>
        <w:rPr>
          <w:rFonts w:ascii="Arial" w:hAnsi="Arial" w:cs="Arial"/>
          <w:sz w:val="24"/>
          <w:szCs w:val="24"/>
        </w:rPr>
        <w:t xml:space="preserve">                                                                                                                                                                                                                                                                                                                                                                                                                                                                                                                                                                                                                                                                                                                                                                                                                                                                                                                                                                                                                                                                                                                                                                                                                                                                                                                                                                                                                                                                                                                                                                                                                                                                                                                                                                                                                                                                                                                                                                                                                                                                                                                                                                                                                                                                                                                                                                                                                                                                                                                                                                                                                                                                                                                                                                                                                                                                                                                                                                                                                                                                                                                                                                                                                                                                                                                                                                                                                                                                                                                                                                                                                                                                                                                                                                                                                                                                                                                                                                                                                                                                                                                                                                                                                                                                                                                                                                                                                                                                                                                                                                                                                                                                                                                                                                                                                                                                                                                                                                                                                                                                                                                                                                                                                                                                                                                                                                                                                                                                                                                                                                                                                                                                                                                                                                                                                                                                                                                                                                                                                                                                                                                                                                                                                                                                                                                                                                                                                                                                                                                                                                                                                                                                                                                                                                                                                                                                                                                                                                                                                                                                                                                                                                                                                                                                                                                                                                                                                                                                                                                                                                                                                                                                                                                                                                                                                                                                                                                                                                                                                                                                                                                                                                                                                                                                                                                                                                                                                                                                                                                                                                                                                                                                                                                                                                                                                                                                                                                                                                                                                                                                                                                                                                                                                                                                                                                                                                                                                                                                                                                                                                                                                                                                                                                                                                                                                                                                                                                                                                                                                                                                                                                                                                                                                                                                                                                                                                                                                                                                                                                                                                                                                                                                                                                                                                                                                                                                                                                                                                                                                                                                                                                                                                                                                                                                                                                                                                                                                                                                                                                                                                                                                                                                                                                                                                                                                                                                                                                                                                                                                                                                                                                                                                                                                                                                                                                                                                                                                                                                                                                                                                                                                                                                                                                                                                                                                                                                                                                                                                                                                                                                                                                                                                                                                                                                                                                                                                                                                                                                                                                                                                                                                                                                                                                                                                                                                                                                                                                                                                                                                                                                                                                                                                                                                                                                                                                                                                                                                                                                                                                                                                                                                                                                                                                                                                                                                                                                                                                                                                                                                                                                                                                                                                                                                                                                                                                                                                                                                                                                                                                                                                                                                                                                                                                                                                                                                                                                                                                                                                                                                                                                                                                                                                                                                                                                                                                                                                                                                                                                                                                                                                                                                                                                                                                                                                                                                                                                                                                                                                                                                                                                                                                                                                                                                                                                                                                                                                                                                                                                                                                                                                                                                                                                                                                                                                                                                                                                                                                                                                                                                                                                                                                                                                                                                                                                                                                                                                                                                                                                                                                                                                                                                                                                                                                                                                                                                                                                                                                                                                                                                                                                                                                                                                                                                                                                                                                                                                                                                                                                                                                                                                                                                                                                                                                                                                                                                                                                                                                                                                                                                                                                                                                                                                                                                                                                                                                                                                                                                                                                                                                                                                                                                                                                                                                                                                                                                                                                                                                                                                                                                                                                                                                                                                                                                                                                                                                                                                                                                                                                                                                                                                                                                                                                                                                                                                                                                                                                                                                                                                                                                                                                                                                                                                                                                                                                                                                                                                                                                                                                                                                                                                                                                                                                                                                                                                                                                                                                                                                                                                                                                                                                                                                                                                                                                                                                                                                                                                                                                                                                                                                                                                                                                                                                                                                                                                                                                                                                                                                                                                                                                                                                                                                                                                                                                                                                                                                                                                                                                                                                                                                                                                                                                                                                                                                                                                                                                                                                                                                                                                                                                                                                                                                                                                                                                                                                                                                                                                                                                                                                                                                                                                                                                                                                                                                                                                                                                                                                                                                                                                                                                                                                                                                                                                                                                                                                                                                                                                                                                                                                                                                                                                                                                                                                                                                                                                                                                                                                                                                                                                                                                                                                                                                                                                                                                                                                                                                                                                                                                                                                                                                                                                                                                                                                                                                                                                                                                                                                                                                                                                                                                                                                                                                                                                                                                                                                                                                                                                                                                                                                                                                                                                                                                                                                                                                                                                                                                                                                                                                                                                                                                                                                                                                                                                                                                                                                                                                                                                                                                                                                                                                                                                                                                                                                                                                                                                                                                                                                                                                                                                                                                                                                                                                                                                                                                                                                                                                                                                                                                                                                                                                                                                                                                                                                                                                                                                                                                                                                                                                                                                                                                                                                                                                                                                                                                                                                                                                                                                                                                                                                                                                                                                                                                                                                                                                                                                                                                                                                                                                                                                                                                                                                                                                                                                                                                                                                                                                                                                                                                                                                                                                                                                                                                                                                                                                                                                                                                                                                                                                                                                                                                                                                                                                                                                                                                                                                                                                                                                                                                                                                                                                                                                                                                                                                                                                                                                                                                                                                                                                                                                                                                                                                                                                                                                                                                                                                                                                                                                                                                                                                                                                                                                                                                                                                                                                                                                                                                                                                                                                                                                                                                                                                                                                                                                                                                                                                                                                                                                                                                                                                                                                                                                                                                                                                                                                                                                                                                                                                                                                                                                                                                                                                                                                                                                                                                                                                                                                                                                                                                                                                                                                                                                                                                                                                                                                                                                                                                                                                                                                                                                                                                                                                                                                                                                                                                                                                                                                                                                                                                                                                                                                                                                                                                                                                                                                                                                                                                                                                                                                                                                                                                                                                                                                                                                                                                                                                                                                                                                                                                                                                                                                                                                                                                                                                                                                                                                                                                                                                                                                                                                                                                                                                                                                                                                                                                                                                                                                                                                                                                                                                                                                                                                                                                                                                                                                                                                                                                                                                                                                                                                                                                                                                                                                                                                                                                                                                                                                                                                                                                                                                                                                                                                                                                                                                                                                                                                                                                                                                                                                                                                                                                                                                                                                                                                                                                                                                                                                                                                                                                                                                                                                                                                                                                                                                                                                                                                                                                                                                                                                                                                                                                                                                                                                                                                                                                                                                                                                                                                                                                                                                                                                                                                                                                                                                                                                                                                                                                                                                                                                                                                                                                                                                                                                                                                                                                                                                                                                                                                                                                                                                                                                                                                                                                                                                                                                                                                                                                                                                                                                                                                                                                                                                                                                                                                                                                                                                                                                                                                                                                                                                                                                                                                                                                                                                                                                                                                                                                                                                                                                                                                                                                                                                                                                                                                                                                                                                                                                                                                                                                                                                                                                                                                                                                                                                                                                                                                                                                                                                                                                                                                                                                                                                                                                                                                                                                                                                                                                                                                                                                                                                                                                                                                                                                                                                                                                                                                                                                                                                                                                                                                                                                                                                                                                                                                                                                                                                                                                                                                                                                                                                                                                                                                                                                                                                                                                                                                                                                                                                                                                                                                                                                                                                                                                                                                                                                                                                                                                                                                                                                                                                                                                                                                                                                                                                                                                                                                                                                                                                                                                                                                                                                                                                                                                                                                                                                                                                                                                                                                                                                                                                                                                                                                                                                                                                                                                                                                                                                                                                                                                                                                                                                                                                                                                                                                                                                                                                                                                                                                                                                                                                                                                                                                                                                                                                                                                                                                                                                                                                                                                                                                                                                                                                                                                                                                                                                                                                                                                                                                                                                                                                                                                                                                                                                                                                                                                                                                                                                                                                                                                                                                                                                                                                                                                                                                                                                                                                                                                                                                                                                                                                                                                                                                                                                                                                                                                                                                                                                                                                                                                                                                                                                                                                                                                                                                                                                                                                                                                                                                                                                                                                                                                                                                                                                                                                                                                                                                                                                                                                                                                                                                                                                                                                                                                                                                                                                                                                                                                                                                                                                                                                                                                                                                                                                                                                                                                                                                                                                                                                                                                                                                                                                                                                                                                                                                                                                                                                                                                                                                                                                                                                                                                                                                                                                                                                                                                                                                                                                                                                                                                                                                                                                                                </w:t>
      </w:r>
    </w:p>
    <w:p w:rsidR="00880C2B" w:rsidRDefault="00880C2B" w:rsidP="00880C2B">
      <w:pPr>
        <w:widowControl w:val="0"/>
        <w:autoSpaceDE w:val="0"/>
        <w:spacing w:after="0" w:line="240" w:lineRule="auto"/>
        <w:ind w:left="6096" w:right="-1"/>
        <w:rPr>
          <w:rFonts w:ascii="Arial" w:hAnsi="Arial" w:cs="Arial"/>
          <w:sz w:val="24"/>
          <w:szCs w:val="24"/>
        </w:rPr>
      </w:pPr>
    </w:p>
    <w:p w:rsidR="00880C2B" w:rsidRDefault="00880C2B" w:rsidP="00880C2B">
      <w:pPr>
        <w:widowControl w:val="0"/>
        <w:spacing w:after="0"/>
        <w:ind w:right="-1"/>
        <w:jc w:val="center"/>
        <w:rPr>
          <w:rFonts w:ascii="Arial" w:hAnsi="Arial" w:cs="Arial"/>
          <w:sz w:val="24"/>
          <w:szCs w:val="24"/>
        </w:rPr>
      </w:pPr>
      <w:r>
        <w:rPr>
          <w:rFonts w:ascii="Arial" w:hAnsi="Arial" w:cs="Arial"/>
          <w:sz w:val="24"/>
          <w:szCs w:val="24"/>
        </w:rPr>
        <w:t>Типовая форма заявления о согласовании с органом прокуратуры проведения внеплановой проверки юридического лица, индивидуального предпринимателя</w:t>
      </w:r>
    </w:p>
    <w:p w:rsidR="00880C2B" w:rsidRDefault="00880C2B" w:rsidP="00880C2B">
      <w:pPr>
        <w:widowControl w:val="0"/>
        <w:spacing w:after="0"/>
        <w:ind w:right="-1"/>
        <w:rPr>
          <w:rFonts w:ascii="Arial" w:hAnsi="Arial" w:cs="Arial"/>
          <w:b/>
          <w:sz w:val="24"/>
          <w:szCs w:val="24"/>
        </w:rPr>
      </w:pPr>
    </w:p>
    <w:p w:rsidR="00880C2B" w:rsidRDefault="00880C2B" w:rsidP="00880C2B">
      <w:pPr>
        <w:widowControl w:val="0"/>
        <w:spacing w:after="0" w:line="240" w:lineRule="auto"/>
        <w:ind w:left="5954" w:right="-1"/>
        <w:rPr>
          <w:rFonts w:ascii="Arial" w:hAnsi="Arial" w:cs="Arial"/>
          <w:sz w:val="24"/>
          <w:szCs w:val="24"/>
        </w:rPr>
      </w:pPr>
      <w:r>
        <w:rPr>
          <w:rFonts w:ascii="Arial" w:hAnsi="Arial" w:cs="Arial"/>
          <w:sz w:val="24"/>
          <w:szCs w:val="24"/>
        </w:rPr>
        <w:t>(в ред</w:t>
      </w:r>
      <w:r>
        <w:rPr>
          <w:rFonts w:ascii="Arial" w:hAnsi="Arial" w:cs="Arial"/>
          <w:color w:val="000000"/>
          <w:sz w:val="24"/>
          <w:szCs w:val="24"/>
        </w:rPr>
        <w:t xml:space="preserve">. </w:t>
      </w:r>
      <w:r>
        <w:rPr>
          <w:rStyle w:val="-"/>
          <w:rFonts w:ascii="Arial" w:hAnsi="Arial" w:cs="Arial"/>
          <w:color w:val="000000"/>
          <w:sz w:val="24"/>
          <w:szCs w:val="24"/>
        </w:rPr>
        <w:t>Приказа</w:t>
      </w:r>
      <w:r>
        <w:rPr>
          <w:rFonts w:ascii="Arial" w:hAnsi="Arial" w:cs="Arial"/>
          <w:color w:val="000000"/>
          <w:sz w:val="24"/>
          <w:szCs w:val="24"/>
        </w:rPr>
        <w:t xml:space="preserve"> Минэкономразвития РФ </w:t>
      </w:r>
      <w:r>
        <w:rPr>
          <w:rFonts w:ascii="Arial" w:hAnsi="Arial" w:cs="Arial"/>
          <w:color w:val="000000"/>
          <w:sz w:val="24"/>
          <w:szCs w:val="24"/>
        </w:rPr>
        <w:br/>
        <w:t>от 24.05.2010 N 199)</w:t>
      </w:r>
    </w:p>
    <w:p w:rsidR="00880C2B" w:rsidRDefault="00880C2B" w:rsidP="00880C2B">
      <w:pPr>
        <w:widowControl w:val="0"/>
        <w:spacing w:after="0" w:line="240" w:lineRule="auto"/>
        <w:ind w:left="5954" w:right="-1"/>
        <w:jc w:val="center"/>
        <w:rPr>
          <w:rFonts w:ascii="Arial" w:hAnsi="Arial" w:cs="Arial"/>
          <w:color w:val="000000"/>
          <w:sz w:val="24"/>
          <w:szCs w:val="24"/>
        </w:rPr>
      </w:pPr>
    </w:p>
    <w:p w:rsidR="00880C2B" w:rsidRDefault="00880C2B" w:rsidP="00880C2B">
      <w:pPr>
        <w:widowControl w:val="0"/>
        <w:spacing w:after="0" w:line="240" w:lineRule="auto"/>
        <w:ind w:left="5954" w:right="-1"/>
        <w:rPr>
          <w:rFonts w:ascii="Arial" w:hAnsi="Arial" w:cs="Arial"/>
          <w:sz w:val="24"/>
          <w:szCs w:val="24"/>
        </w:rPr>
      </w:pPr>
      <w:r>
        <w:rPr>
          <w:rFonts w:ascii="Arial" w:hAnsi="Arial" w:cs="Arial"/>
          <w:sz w:val="24"/>
          <w:szCs w:val="24"/>
        </w:rPr>
        <w:t>В ___________________________________</w:t>
      </w:r>
    </w:p>
    <w:p w:rsidR="00880C2B" w:rsidRDefault="00880C2B" w:rsidP="00880C2B">
      <w:pPr>
        <w:widowControl w:val="0"/>
        <w:spacing w:after="0" w:line="240" w:lineRule="auto"/>
        <w:ind w:left="5954" w:right="-1"/>
        <w:rPr>
          <w:rFonts w:ascii="Arial" w:hAnsi="Arial" w:cs="Arial"/>
          <w:sz w:val="24"/>
          <w:szCs w:val="24"/>
        </w:rPr>
      </w:pPr>
      <w:r>
        <w:rPr>
          <w:rFonts w:ascii="Arial" w:hAnsi="Arial" w:cs="Arial"/>
          <w:i/>
          <w:sz w:val="24"/>
          <w:szCs w:val="24"/>
        </w:rPr>
        <w:t>(наименование органа прокуратуры)</w:t>
      </w:r>
    </w:p>
    <w:p w:rsidR="00880C2B" w:rsidRDefault="00880C2B" w:rsidP="00880C2B">
      <w:pPr>
        <w:widowControl w:val="0"/>
        <w:spacing w:after="0" w:line="240" w:lineRule="auto"/>
        <w:ind w:left="5954" w:right="-1"/>
        <w:rPr>
          <w:rFonts w:ascii="Arial" w:hAnsi="Arial" w:cs="Arial"/>
          <w:sz w:val="24"/>
          <w:szCs w:val="24"/>
        </w:rPr>
      </w:pPr>
      <w:r>
        <w:rPr>
          <w:rFonts w:ascii="Arial" w:hAnsi="Arial" w:cs="Arial"/>
          <w:sz w:val="24"/>
          <w:szCs w:val="24"/>
        </w:rPr>
        <w:t>от __________________________________</w:t>
      </w:r>
    </w:p>
    <w:p w:rsidR="00880C2B" w:rsidRDefault="00880C2B" w:rsidP="00880C2B">
      <w:pPr>
        <w:widowControl w:val="0"/>
        <w:spacing w:after="0" w:line="240" w:lineRule="auto"/>
        <w:ind w:left="5954" w:right="-1"/>
        <w:rPr>
          <w:rFonts w:ascii="Arial" w:hAnsi="Arial" w:cs="Arial"/>
          <w:sz w:val="24"/>
          <w:szCs w:val="24"/>
        </w:rPr>
      </w:pPr>
      <w:proofErr w:type="gramStart"/>
      <w:r>
        <w:rPr>
          <w:rFonts w:ascii="Arial" w:hAnsi="Arial" w:cs="Arial"/>
          <w:i/>
          <w:sz w:val="24"/>
          <w:szCs w:val="24"/>
        </w:rPr>
        <w:t>(наименование органа государственного</w:t>
      </w:r>
      <w:proofErr w:type="gramEnd"/>
    </w:p>
    <w:p w:rsidR="00880C2B" w:rsidRDefault="00880C2B" w:rsidP="00880C2B">
      <w:pPr>
        <w:widowControl w:val="0"/>
        <w:spacing w:after="0" w:line="240" w:lineRule="auto"/>
        <w:ind w:left="5954" w:right="-1"/>
        <w:rPr>
          <w:rFonts w:ascii="Arial" w:hAnsi="Arial" w:cs="Arial"/>
          <w:sz w:val="24"/>
          <w:szCs w:val="24"/>
        </w:rPr>
      </w:pPr>
      <w:r>
        <w:rPr>
          <w:rFonts w:ascii="Arial" w:hAnsi="Arial" w:cs="Arial"/>
          <w:i/>
          <w:sz w:val="24"/>
          <w:szCs w:val="24"/>
        </w:rPr>
        <w:t>контроля (надзора), муниципального</w:t>
      </w:r>
    </w:p>
    <w:p w:rsidR="00880C2B" w:rsidRDefault="00880C2B" w:rsidP="00880C2B">
      <w:pPr>
        <w:widowControl w:val="0"/>
        <w:spacing w:after="0" w:line="240" w:lineRule="auto"/>
        <w:ind w:left="5954" w:right="-1"/>
        <w:rPr>
          <w:rFonts w:ascii="Arial" w:hAnsi="Arial" w:cs="Arial"/>
          <w:sz w:val="24"/>
          <w:szCs w:val="24"/>
        </w:rPr>
      </w:pPr>
      <w:r>
        <w:rPr>
          <w:rFonts w:ascii="Arial" w:hAnsi="Arial" w:cs="Arial"/>
          <w:i/>
          <w:sz w:val="24"/>
          <w:szCs w:val="24"/>
        </w:rPr>
        <w:t>контроля с указанием юридического адреса)</w:t>
      </w:r>
    </w:p>
    <w:p w:rsidR="00880C2B" w:rsidRDefault="00880C2B" w:rsidP="00880C2B">
      <w:pPr>
        <w:widowControl w:val="0"/>
        <w:spacing w:after="0" w:line="240" w:lineRule="auto"/>
        <w:ind w:right="-1"/>
        <w:jc w:val="center"/>
        <w:rPr>
          <w:rFonts w:ascii="Arial" w:hAnsi="Arial" w:cs="Arial"/>
          <w:i/>
          <w:sz w:val="24"/>
          <w:szCs w:val="24"/>
        </w:rPr>
      </w:pPr>
    </w:p>
    <w:p w:rsidR="00880C2B" w:rsidRDefault="00880C2B" w:rsidP="00880C2B">
      <w:pPr>
        <w:widowControl w:val="0"/>
        <w:spacing w:after="0"/>
        <w:ind w:right="-1"/>
        <w:jc w:val="center"/>
        <w:rPr>
          <w:rFonts w:ascii="Arial" w:hAnsi="Arial" w:cs="Arial"/>
          <w:sz w:val="24"/>
          <w:szCs w:val="24"/>
        </w:rPr>
      </w:pPr>
      <w:r>
        <w:rPr>
          <w:rFonts w:ascii="Arial" w:hAnsi="Arial" w:cs="Arial"/>
          <w:sz w:val="24"/>
          <w:szCs w:val="24"/>
        </w:rPr>
        <w:t>ЗАЯВЛЕНИЕ</w:t>
      </w:r>
    </w:p>
    <w:p w:rsidR="00880C2B" w:rsidRDefault="00880C2B" w:rsidP="00880C2B">
      <w:pPr>
        <w:widowControl w:val="0"/>
        <w:spacing w:after="0"/>
        <w:ind w:right="-1"/>
        <w:jc w:val="center"/>
        <w:rPr>
          <w:rFonts w:ascii="Arial" w:hAnsi="Arial" w:cs="Arial"/>
          <w:sz w:val="24"/>
          <w:szCs w:val="24"/>
        </w:rPr>
      </w:pPr>
      <w:r>
        <w:rPr>
          <w:rFonts w:ascii="Arial" w:hAnsi="Arial" w:cs="Arial"/>
          <w:sz w:val="24"/>
          <w:szCs w:val="24"/>
        </w:rPr>
        <w:t>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880C2B" w:rsidRDefault="00880C2B" w:rsidP="00880C2B">
      <w:pPr>
        <w:widowControl w:val="0"/>
        <w:spacing w:after="0"/>
        <w:ind w:right="-1"/>
        <w:jc w:val="both"/>
        <w:rPr>
          <w:rFonts w:ascii="Arial" w:hAnsi="Arial" w:cs="Arial"/>
          <w:color w:val="000000"/>
          <w:sz w:val="24"/>
          <w:szCs w:val="24"/>
        </w:rPr>
      </w:pPr>
    </w:p>
    <w:p w:rsidR="00880C2B" w:rsidRDefault="00880C2B" w:rsidP="00880C2B">
      <w:pPr>
        <w:widowControl w:val="0"/>
        <w:tabs>
          <w:tab w:val="left" w:pos="9781"/>
        </w:tabs>
        <w:spacing w:after="0"/>
        <w:ind w:firstLine="680"/>
        <w:jc w:val="both"/>
        <w:rPr>
          <w:rFonts w:ascii="Arial" w:hAnsi="Arial" w:cs="Arial"/>
          <w:sz w:val="24"/>
          <w:szCs w:val="24"/>
        </w:rPr>
      </w:pPr>
      <w:r>
        <w:rPr>
          <w:rFonts w:ascii="Arial" w:hAnsi="Arial" w:cs="Arial"/>
          <w:color w:val="000000"/>
          <w:sz w:val="24"/>
          <w:szCs w:val="24"/>
        </w:rPr>
        <w:t xml:space="preserve">1. В соответствии со </w:t>
      </w:r>
      <w:r>
        <w:rPr>
          <w:rStyle w:val="-"/>
          <w:rFonts w:ascii="Arial" w:hAnsi="Arial" w:cs="Arial"/>
          <w:color w:val="000000"/>
          <w:sz w:val="24"/>
          <w:szCs w:val="24"/>
        </w:rPr>
        <w:t>статьей 10</w:t>
      </w:r>
      <w:r>
        <w:rPr>
          <w:rFonts w:ascii="Arial" w:hAnsi="Arial" w:cs="Arial"/>
          <w:color w:val="000000"/>
          <w:sz w:val="24"/>
          <w:szCs w:val="24"/>
        </w:rPr>
        <w:t xml:space="preserve">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w:t>
      </w:r>
      <w:r>
        <w:rPr>
          <w:rFonts w:ascii="Arial" w:hAnsi="Arial" w:cs="Arial"/>
          <w:sz w:val="24"/>
          <w:szCs w:val="24"/>
        </w:rPr>
        <w:t>просим согласия на проведение внеплановой выездной проверки в отношении _____________________________________________________________________________________________</w:t>
      </w:r>
    </w:p>
    <w:p w:rsidR="00880C2B" w:rsidRDefault="00880C2B" w:rsidP="00880C2B">
      <w:pPr>
        <w:widowControl w:val="0"/>
        <w:tabs>
          <w:tab w:val="left" w:pos="9781"/>
        </w:tabs>
        <w:spacing w:after="0" w:line="240" w:lineRule="auto"/>
        <w:ind w:right="-1"/>
        <w:rPr>
          <w:rFonts w:ascii="Arial" w:hAnsi="Arial" w:cs="Arial"/>
          <w:sz w:val="24"/>
          <w:szCs w:val="24"/>
        </w:rPr>
      </w:pPr>
      <w:r>
        <w:rPr>
          <w:rFonts w:ascii="Arial" w:hAnsi="Arial" w:cs="Arial"/>
          <w:sz w:val="24"/>
          <w:szCs w:val="24"/>
        </w:rPr>
        <w:t>_____________________________________________________________________________________________</w:t>
      </w:r>
    </w:p>
    <w:p w:rsidR="00880C2B" w:rsidRDefault="00880C2B" w:rsidP="00880C2B">
      <w:pPr>
        <w:widowControl w:val="0"/>
        <w:spacing w:after="0" w:line="240" w:lineRule="auto"/>
        <w:ind w:right="-1"/>
        <w:jc w:val="center"/>
        <w:rPr>
          <w:rFonts w:ascii="Arial" w:hAnsi="Arial" w:cs="Arial"/>
          <w:sz w:val="24"/>
          <w:szCs w:val="24"/>
        </w:rPr>
      </w:pPr>
      <w:r>
        <w:rPr>
          <w:rFonts w:ascii="Arial" w:hAnsi="Arial" w:cs="Arial"/>
          <w:i/>
          <w:sz w:val="24"/>
          <w:szCs w:val="24"/>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880C2B" w:rsidRDefault="00880C2B" w:rsidP="00880C2B">
      <w:pPr>
        <w:widowControl w:val="0"/>
        <w:spacing w:after="0" w:line="240" w:lineRule="auto"/>
        <w:ind w:right="-1"/>
        <w:jc w:val="both"/>
        <w:rPr>
          <w:rFonts w:ascii="Arial" w:hAnsi="Arial" w:cs="Arial"/>
          <w:sz w:val="24"/>
          <w:szCs w:val="24"/>
        </w:rPr>
      </w:pPr>
      <w:proofErr w:type="gramStart"/>
      <w:r>
        <w:rPr>
          <w:rFonts w:ascii="Arial" w:hAnsi="Arial" w:cs="Arial"/>
          <w:sz w:val="24"/>
          <w:szCs w:val="24"/>
        </w:rPr>
        <w:t>осуществляющего</w:t>
      </w:r>
      <w:proofErr w:type="gramEnd"/>
      <w:r>
        <w:rPr>
          <w:rFonts w:ascii="Arial" w:hAnsi="Arial" w:cs="Arial"/>
          <w:sz w:val="24"/>
          <w:szCs w:val="24"/>
        </w:rPr>
        <w:t xml:space="preserve"> предпринимательскую деятельность по адресу: ____________________________________</w:t>
      </w:r>
    </w:p>
    <w:p w:rsidR="00880C2B" w:rsidRDefault="00880C2B" w:rsidP="00880C2B">
      <w:pPr>
        <w:widowControl w:val="0"/>
        <w:spacing w:after="0" w:line="240" w:lineRule="auto"/>
        <w:ind w:right="-1"/>
        <w:jc w:val="both"/>
        <w:rPr>
          <w:rFonts w:ascii="Arial" w:hAnsi="Arial" w:cs="Arial"/>
          <w:sz w:val="24"/>
          <w:szCs w:val="24"/>
        </w:rPr>
      </w:pPr>
      <w:r>
        <w:rPr>
          <w:rFonts w:ascii="Arial" w:hAnsi="Arial" w:cs="Arial"/>
          <w:sz w:val="24"/>
          <w:szCs w:val="24"/>
        </w:rPr>
        <w:t>_____________________________________________________________________________________________</w:t>
      </w:r>
    </w:p>
    <w:p w:rsidR="00880C2B" w:rsidRDefault="00880C2B" w:rsidP="00880C2B">
      <w:pPr>
        <w:widowControl w:val="0"/>
        <w:spacing w:after="0" w:line="240" w:lineRule="auto"/>
        <w:ind w:right="-1" w:firstLine="708"/>
        <w:jc w:val="both"/>
        <w:rPr>
          <w:rFonts w:ascii="Arial" w:hAnsi="Arial" w:cs="Arial"/>
          <w:sz w:val="24"/>
          <w:szCs w:val="24"/>
        </w:rPr>
      </w:pPr>
      <w:r>
        <w:rPr>
          <w:rFonts w:ascii="Arial" w:hAnsi="Arial" w:cs="Arial"/>
          <w:sz w:val="24"/>
          <w:szCs w:val="24"/>
        </w:rPr>
        <w:t>2. Основание проведения проверки:</w:t>
      </w:r>
    </w:p>
    <w:p w:rsidR="00880C2B" w:rsidRDefault="00880C2B" w:rsidP="00880C2B">
      <w:pPr>
        <w:widowControl w:val="0"/>
        <w:spacing w:after="0" w:line="240" w:lineRule="auto"/>
        <w:ind w:right="-1"/>
        <w:jc w:val="both"/>
        <w:rPr>
          <w:rFonts w:ascii="Arial" w:hAnsi="Arial" w:cs="Arial"/>
          <w:sz w:val="24"/>
          <w:szCs w:val="24"/>
        </w:rPr>
      </w:pPr>
      <w:r>
        <w:rPr>
          <w:rFonts w:ascii="Arial" w:hAnsi="Arial" w:cs="Arial"/>
          <w:sz w:val="24"/>
          <w:szCs w:val="24"/>
        </w:rPr>
        <w:t>_____________________________________________________________________________________________</w:t>
      </w:r>
    </w:p>
    <w:p w:rsidR="00880C2B" w:rsidRDefault="00880C2B" w:rsidP="00880C2B">
      <w:pPr>
        <w:widowControl w:val="0"/>
        <w:spacing w:after="0" w:line="240" w:lineRule="auto"/>
        <w:ind w:right="-1"/>
        <w:jc w:val="both"/>
        <w:rPr>
          <w:rFonts w:ascii="Arial" w:hAnsi="Arial" w:cs="Arial"/>
          <w:sz w:val="24"/>
          <w:szCs w:val="24"/>
        </w:rPr>
      </w:pPr>
      <w:r>
        <w:rPr>
          <w:rFonts w:ascii="Arial" w:hAnsi="Arial" w:cs="Arial"/>
          <w:sz w:val="24"/>
          <w:szCs w:val="24"/>
        </w:rPr>
        <w:lastRenderedPageBreak/>
        <w:t>_____________________________________________________________________________________________</w:t>
      </w:r>
    </w:p>
    <w:p w:rsidR="00880C2B" w:rsidRDefault="00880C2B" w:rsidP="00880C2B">
      <w:pPr>
        <w:widowControl w:val="0"/>
        <w:spacing w:after="0" w:line="240" w:lineRule="auto"/>
        <w:ind w:right="-1"/>
        <w:jc w:val="center"/>
        <w:rPr>
          <w:rFonts w:ascii="Arial" w:hAnsi="Arial" w:cs="Arial"/>
          <w:sz w:val="24"/>
          <w:szCs w:val="24"/>
        </w:rPr>
      </w:pPr>
      <w:r>
        <w:rPr>
          <w:rFonts w:ascii="Arial" w:hAnsi="Arial" w:cs="Arial"/>
          <w:i/>
          <w:sz w:val="24"/>
          <w:szCs w:val="24"/>
        </w:rPr>
        <w:t xml:space="preserve">(ссылка на положение </w:t>
      </w:r>
      <w:r>
        <w:rPr>
          <w:rFonts w:ascii="Arial" w:hAnsi="Arial" w:cs="Arial"/>
          <w:i/>
          <w:color w:val="000000"/>
          <w:sz w:val="24"/>
          <w:szCs w:val="24"/>
        </w:rPr>
        <w:t xml:space="preserve">Федерального </w:t>
      </w:r>
      <w:r>
        <w:rPr>
          <w:rStyle w:val="-"/>
          <w:rFonts w:ascii="Arial" w:hAnsi="Arial" w:cs="Arial"/>
          <w:i/>
          <w:color w:val="000000"/>
          <w:sz w:val="24"/>
          <w:szCs w:val="24"/>
        </w:rPr>
        <w:t>закона</w:t>
      </w:r>
      <w:r>
        <w:rPr>
          <w:rFonts w:ascii="Arial" w:hAnsi="Arial" w:cs="Arial"/>
          <w:i/>
          <w:color w:val="000000"/>
          <w:sz w:val="24"/>
          <w:szCs w:val="24"/>
        </w:rPr>
        <w:t xml:space="preserve"> от 26 декабря 2008 г. N 294-ФЗ "О защите прав юридических лиц и индивидуальных </w:t>
      </w:r>
      <w:r>
        <w:rPr>
          <w:rFonts w:ascii="Arial" w:hAnsi="Arial" w:cs="Arial"/>
          <w:i/>
          <w:sz w:val="24"/>
          <w:szCs w:val="24"/>
        </w:rPr>
        <w:t>предпринимателей</w:t>
      </w:r>
      <w:r>
        <w:rPr>
          <w:rFonts w:ascii="Arial" w:hAnsi="Arial" w:cs="Arial"/>
          <w:i/>
          <w:color w:val="000000"/>
          <w:sz w:val="24"/>
          <w:szCs w:val="24"/>
        </w:rPr>
        <w:t xml:space="preserve"> </w:t>
      </w:r>
      <w:r>
        <w:rPr>
          <w:rFonts w:ascii="Arial" w:hAnsi="Arial" w:cs="Arial"/>
          <w:i/>
          <w:sz w:val="24"/>
          <w:szCs w:val="24"/>
        </w:rPr>
        <w:t>при осуществлении государственного контроля (надзора) и муниципального контроля")</w:t>
      </w:r>
    </w:p>
    <w:p w:rsidR="00880C2B" w:rsidRDefault="00880C2B" w:rsidP="00880C2B">
      <w:pPr>
        <w:widowControl w:val="0"/>
        <w:spacing w:after="0" w:line="240" w:lineRule="auto"/>
        <w:ind w:right="-1" w:firstLine="708"/>
        <w:jc w:val="both"/>
        <w:rPr>
          <w:rFonts w:ascii="Arial" w:hAnsi="Arial" w:cs="Arial"/>
          <w:sz w:val="24"/>
          <w:szCs w:val="24"/>
        </w:rPr>
      </w:pPr>
      <w:r>
        <w:rPr>
          <w:rFonts w:ascii="Arial" w:hAnsi="Arial" w:cs="Arial"/>
          <w:sz w:val="24"/>
          <w:szCs w:val="24"/>
        </w:rPr>
        <w:t>3. Дата начала проведения проверки:</w:t>
      </w:r>
    </w:p>
    <w:p w:rsidR="00880C2B" w:rsidRDefault="00880C2B" w:rsidP="00880C2B">
      <w:pPr>
        <w:widowControl w:val="0"/>
        <w:spacing w:after="0" w:line="240" w:lineRule="auto"/>
        <w:ind w:right="-1"/>
        <w:jc w:val="both"/>
        <w:rPr>
          <w:rFonts w:ascii="Arial" w:hAnsi="Arial" w:cs="Arial"/>
          <w:sz w:val="24"/>
          <w:szCs w:val="24"/>
        </w:rPr>
      </w:pPr>
      <w:r>
        <w:rPr>
          <w:rFonts w:ascii="Arial" w:hAnsi="Arial" w:cs="Arial"/>
          <w:sz w:val="24"/>
          <w:szCs w:val="24"/>
        </w:rPr>
        <w:t xml:space="preserve"> "__" ______________ 20__ года.</w:t>
      </w:r>
    </w:p>
    <w:p w:rsidR="00880C2B" w:rsidRDefault="00880C2B" w:rsidP="00880C2B">
      <w:pPr>
        <w:widowControl w:val="0"/>
        <w:spacing w:after="0" w:line="240" w:lineRule="auto"/>
        <w:ind w:right="-1" w:firstLine="708"/>
        <w:jc w:val="both"/>
        <w:rPr>
          <w:rFonts w:ascii="Arial" w:hAnsi="Arial" w:cs="Arial"/>
          <w:sz w:val="24"/>
          <w:szCs w:val="24"/>
        </w:rPr>
      </w:pPr>
    </w:p>
    <w:p w:rsidR="00880C2B" w:rsidRDefault="00880C2B" w:rsidP="00880C2B">
      <w:pPr>
        <w:widowControl w:val="0"/>
        <w:spacing w:after="0" w:line="240" w:lineRule="auto"/>
        <w:ind w:right="-1" w:firstLine="708"/>
        <w:jc w:val="both"/>
        <w:rPr>
          <w:rFonts w:ascii="Arial" w:hAnsi="Arial" w:cs="Arial"/>
          <w:sz w:val="24"/>
          <w:szCs w:val="24"/>
        </w:rPr>
      </w:pPr>
      <w:r>
        <w:rPr>
          <w:rFonts w:ascii="Arial" w:hAnsi="Arial" w:cs="Arial"/>
          <w:sz w:val="24"/>
          <w:szCs w:val="24"/>
        </w:rPr>
        <w:t>4. Время начала проведения проверки:</w:t>
      </w:r>
    </w:p>
    <w:p w:rsidR="00880C2B" w:rsidRDefault="00880C2B" w:rsidP="00880C2B">
      <w:pPr>
        <w:widowControl w:val="0"/>
        <w:spacing w:after="0" w:line="240" w:lineRule="auto"/>
        <w:ind w:right="-1"/>
        <w:jc w:val="both"/>
        <w:rPr>
          <w:rFonts w:ascii="Arial" w:hAnsi="Arial" w:cs="Arial"/>
          <w:sz w:val="24"/>
          <w:szCs w:val="24"/>
        </w:rPr>
      </w:pPr>
      <w:r>
        <w:rPr>
          <w:rFonts w:ascii="Arial" w:hAnsi="Arial" w:cs="Arial"/>
          <w:sz w:val="24"/>
          <w:szCs w:val="24"/>
        </w:rPr>
        <w:t xml:space="preserve"> "__" ______________ 20__ года.</w:t>
      </w:r>
    </w:p>
    <w:p w:rsidR="00880C2B" w:rsidRDefault="00880C2B" w:rsidP="00880C2B">
      <w:pPr>
        <w:widowControl w:val="0"/>
        <w:spacing w:after="0" w:line="240" w:lineRule="auto"/>
        <w:ind w:right="-1"/>
        <w:jc w:val="both"/>
        <w:rPr>
          <w:rFonts w:ascii="Arial" w:hAnsi="Arial" w:cs="Arial"/>
          <w:sz w:val="24"/>
          <w:szCs w:val="24"/>
        </w:rPr>
      </w:pPr>
      <w:r>
        <w:rPr>
          <w:rFonts w:ascii="Arial" w:hAnsi="Arial" w:cs="Arial"/>
          <w:i/>
          <w:color w:val="000000"/>
          <w:sz w:val="24"/>
          <w:szCs w:val="24"/>
        </w:rPr>
        <w:t xml:space="preserve"> (</w:t>
      </w:r>
      <w:proofErr w:type="gramStart"/>
      <w:r>
        <w:rPr>
          <w:rFonts w:ascii="Arial" w:hAnsi="Arial" w:cs="Arial"/>
          <w:i/>
          <w:color w:val="000000"/>
          <w:sz w:val="24"/>
          <w:szCs w:val="24"/>
        </w:rPr>
        <w:t>у</w:t>
      </w:r>
      <w:proofErr w:type="gramEnd"/>
      <w:r>
        <w:rPr>
          <w:rFonts w:ascii="Arial" w:hAnsi="Arial" w:cs="Arial"/>
          <w:i/>
          <w:color w:val="000000"/>
          <w:sz w:val="24"/>
          <w:szCs w:val="24"/>
        </w:rPr>
        <w:t xml:space="preserve">казывается в случае, если основанием проведения проверки является </w:t>
      </w:r>
      <w:r>
        <w:rPr>
          <w:rStyle w:val="-"/>
          <w:rFonts w:ascii="Arial" w:hAnsi="Arial" w:cs="Arial"/>
          <w:i/>
          <w:color w:val="000000"/>
          <w:sz w:val="24"/>
          <w:szCs w:val="24"/>
        </w:rPr>
        <w:t>часть 12 статьи 10</w:t>
      </w:r>
      <w:r>
        <w:rPr>
          <w:rFonts w:ascii="Arial" w:hAnsi="Arial" w:cs="Arial"/>
          <w:i/>
          <w:color w:val="000000"/>
          <w:sz w:val="24"/>
          <w:szCs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80C2B" w:rsidRDefault="00880C2B" w:rsidP="00880C2B">
      <w:pPr>
        <w:widowControl w:val="0"/>
        <w:spacing w:after="0" w:line="240" w:lineRule="auto"/>
        <w:jc w:val="both"/>
        <w:rPr>
          <w:rFonts w:ascii="Arial" w:hAnsi="Arial" w:cs="Arial"/>
          <w:sz w:val="24"/>
          <w:szCs w:val="24"/>
        </w:rPr>
      </w:pPr>
      <w:r>
        <w:rPr>
          <w:rFonts w:ascii="Arial" w:hAnsi="Arial" w:cs="Arial"/>
          <w:sz w:val="24"/>
          <w:szCs w:val="24"/>
        </w:rPr>
        <w:t>Приложения: _________________________________________________________________________________</w:t>
      </w:r>
    </w:p>
    <w:p w:rsidR="00880C2B" w:rsidRDefault="00880C2B" w:rsidP="00880C2B">
      <w:pPr>
        <w:widowControl w:val="0"/>
        <w:spacing w:after="0" w:line="240" w:lineRule="auto"/>
        <w:jc w:val="both"/>
        <w:rPr>
          <w:rFonts w:ascii="Arial" w:hAnsi="Arial" w:cs="Arial"/>
          <w:sz w:val="24"/>
          <w:szCs w:val="24"/>
        </w:rPr>
      </w:pPr>
      <w:r>
        <w:rPr>
          <w:rFonts w:ascii="Arial" w:hAnsi="Arial" w:cs="Arial"/>
          <w:sz w:val="24"/>
          <w:szCs w:val="24"/>
        </w:rPr>
        <w:t xml:space="preserve"> _________________________________________________________________________________</w:t>
      </w:r>
    </w:p>
    <w:p w:rsidR="00880C2B" w:rsidRDefault="00880C2B" w:rsidP="00880C2B">
      <w:pPr>
        <w:widowControl w:val="0"/>
        <w:spacing w:after="0"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i/>
          <w:sz w:val="24"/>
          <w:szCs w:val="24"/>
        </w:rPr>
        <w:t>(копия распоряжения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w:t>
      </w:r>
      <w:proofErr w:type="gramEnd"/>
      <w:r>
        <w:rPr>
          <w:rFonts w:ascii="Arial" w:hAnsi="Arial" w:cs="Arial"/>
          <w:i/>
          <w:sz w:val="24"/>
          <w:szCs w:val="24"/>
        </w:rPr>
        <w:t xml:space="preserve"> </w:t>
      </w:r>
      <w:proofErr w:type="gramStart"/>
      <w:r>
        <w:rPr>
          <w:rFonts w:ascii="Arial" w:hAnsi="Arial" w:cs="Arial"/>
          <w:i/>
          <w:sz w:val="24"/>
          <w:szCs w:val="24"/>
        </w:rPr>
        <w:t>Документы, содержащие сведения, послужившие основанием для проведения внеплановой проверки)</w:t>
      </w:r>
      <w:proofErr w:type="gramEnd"/>
    </w:p>
    <w:p w:rsidR="00880C2B" w:rsidRDefault="00880C2B" w:rsidP="00880C2B">
      <w:pPr>
        <w:widowControl w:val="0"/>
        <w:spacing w:after="0" w:line="240" w:lineRule="auto"/>
        <w:ind w:right="-1"/>
        <w:jc w:val="both"/>
        <w:rPr>
          <w:rFonts w:ascii="Arial" w:hAnsi="Arial" w:cs="Arial"/>
          <w:i/>
          <w:sz w:val="24"/>
          <w:szCs w:val="24"/>
        </w:rPr>
      </w:pPr>
    </w:p>
    <w:p w:rsidR="00880C2B" w:rsidRDefault="00880C2B" w:rsidP="00880C2B">
      <w:pPr>
        <w:widowControl w:val="0"/>
        <w:spacing w:after="0" w:line="240" w:lineRule="auto"/>
        <w:ind w:right="-1"/>
        <w:jc w:val="both"/>
        <w:rPr>
          <w:rFonts w:ascii="Arial" w:hAnsi="Arial" w:cs="Arial"/>
          <w:sz w:val="24"/>
          <w:szCs w:val="24"/>
        </w:rPr>
      </w:pPr>
      <w:r>
        <w:rPr>
          <w:rFonts w:ascii="Arial" w:hAnsi="Arial" w:cs="Arial"/>
          <w:sz w:val="24"/>
          <w:szCs w:val="24"/>
        </w:rPr>
        <w:t>__________________________________ ___________ _________________________________</w:t>
      </w:r>
    </w:p>
    <w:p w:rsidR="00880C2B" w:rsidRDefault="00880C2B" w:rsidP="00880C2B">
      <w:pPr>
        <w:widowControl w:val="0"/>
        <w:spacing w:after="0" w:line="240" w:lineRule="auto"/>
        <w:ind w:right="-1"/>
        <w:jc w:val="both"/>
        <w:rPr>
          <w:rFonts w:ascii="Arial" w:hAnsi="Arial" w:cs="Arial"/>
          <w:sz w:val="24"/>
          <w:szCs w:val="24"/>
        </w:rPr>
      </w:pPr>
      <w:proofErr w:type="gramStart"/>
      <w:r>
        <w:rPr>
          <w:rFonts w:ascii="Arial" w:hAnsi="Arial" w:cs="Arial"/>
          <w:i/>
          <w:sz w:val="24"/>
          <w:szCs w:val="24"/>
        </w:rPr>
        <w:t>(наименование должностного лица) (подпись) (фамилия, имя, отчество (в случае, если имеется))</w:t>
      </w:r>
      <w:proofErr w:type="gramEnd"/>
    </w:p>
    <w:p w:rsidR="00880C2B" w:rsidRDefault="00880C2B" w:rsidP="00880C2B">
      <w:pPr>
        <w:widowControl w:val="0"/>
        <w:spacing w:after="0" w:line="240" w:lineRule="auto"/>
        <w:ind w:right="-1"/>
        <w:jc w:val="both"/>
        <w:rPr>
          <w:rFonts w:ascii="Arial" w:hAnsi="Arial" w:cs="Arial"/>
          <w:sz w:val="24"/>
          <w:szCs w:val="24"/>
        </w:rPr>
      </w:pPr>
      <w:r>
        <w:rPr>
          <w:rFonts w:ascii="Arial" w:hAnsi="Arial" w:cs="Arial"/>
          <w:sz w:val="24"/>
          <w:szCs w:val="24"/>
        </w:rPr>
        <w:t xml:space="preserve"> М.П.</w:t>
      </w:r>
    </w:p>
    <w:p w:rsidR="00880C2B" w:rsidRDefault="00880C2B" w:rsidP="00880C2B">
      <w:pPr>
        <w:tabs>
          <w:tab w:val="left" w:pos="7290"/>
        </w:tabs>
        <w:rPr>
          <w:rFonts w:ascii="Arial" w:hAnsi="Arial" w:cs="Arial"/>
          <w:sz w:val="24"/>
          <w:szCs w:val="24"/>
        </w:rPr>
      </w:pPr>
    </w:p>
    <w:p w:rsidR="00880C2B" w:rsidRDefault="00880C2B" w:rsidP="00880C2B">
      <w:pPr>
        <w:rPr>
          <w:rFonts w:ascii="Arial" w:hAnsi="Arial" w:cs="Arial"/>
          <w:sz w:val="24"/>
          <w:szCs w:val="24"/>
        </w:rPr>
      </w:pPr>
    </w:p>
    <w:p w:rsidR="00880C2B" w:rsidRDefault="00880C2B" w:rsidP="00880C2B">
      <w:pPr>
        <w:spacing w:after="0"/>
        <w:rPr>
          <w:rFonts w:ascii="Arial" w:hAnsi="Arial" w:cs="Arial"/>
          <w:sz w:val="24"/>
          <w:szCs w:val="24"/>
        </w:rPr>
        <w:sectPr w:rsidR="00880C2B">
          <w:pgSz w:w="11907" w:h="16840"/>
          <w:pgMar w:top="17" w:right="851" w:bottom="1134" w:left="993" w:header="709" w:footer="720" w:gutter="0"/>
          <w:cols w:space="720"/>
        </w:sectPr>
      </w:pPr>
    </w:p>
    <w:p w:rsidR="00880C2B" w:rsidRDefault="00880C2B" w:rsidP="00880C2B">
      <w:pPr>
        <w:pageBreakBefore/>
        <w:widowControl w:val="0"/>
        <w:autoSpaceDE w:val="0"/>
        <w:spacing w:after="0" w:line="240" w:lineRule="auto"/>
        <w:ind w:left="6096"/>
        <w:rPr>
          <w:rFonts w:ascii="Arial" w:hAnsi="Arial" w:cs="Arial"/>
          <w:sz w:val="24"/>
          <w:szCs w:val="24"/>
        </w:rPr>
      </w:pPr>
      <w:r>
        <w:rPr>
          <w:rFonts w:ascii="Arial" w:hAnsi="Arial" w:cs="Arial"/>
          <w:sz w:val="24"/>
          <w:szCs w:val="24"/>
        </w:rPr>
        <w:lastRenderedPageBreak/>
        <w:t>Приложение № 16</w:t>
      </w:r>
    </w:p>
    <w:p w:rsidR="00880C2B" w:rsidRDefault="00880C2B" w:rsidP="00880C2B">
      <w:pPr>
        <w:widowControl w:val="0"/>
        <w:autoSpaceDE w:val="0"/>
        <w:spacing w:after="0" w:line="240" w:lineRule="auto"/>
        <w:ind w:left="6096"/>
        <w:rPr>
          <w:rFonts w:ascii="Arial" w:hAnsi="Arial" w:cs="Arial"/>
          <w:sz w:val="24"/>
          <w:szCs w:val="24"/>
        </w:rPr>
      </w:pPr>
      <w:r>
        <w:rPr>
          <w:rFonts w:ascii="Arial" w:hAnsi="Arial" w:cs="Arial"/>
          <w:sz w:val="24"/>
          <w:szCs w:val="24"/>
        </w:rPr>
        <w:t>к Регламенту</w:t>
      </w:r>
    </w:p>
    <w:p w:rsidR="00880C2B" w:rsidRDefault="00880C2B" w:rsidP="00880C2B">
      <w:pPr>
        <w:widowControl w:val="0"/>
        <w:autoSpaceDE w:val="0"/>
        <w:spacing w:after="0" w:line="240" w:lineRule="auto"/>
        <w:ind w:left="6096"/>
        <w:rPr>
          <w:rFonts w:ascii="Arial" w:hAnsi="Arial" w:cs="Arial"/>
          <w:sz w:val="24"/>
          <w:szCs w:val="24"/>
        </w:rPr>
      </w:pPr>
    </w:p>
    <w:p w:rsidR="00880C2B" w:rsidRDefault="00880C2B" w:rsidP="00880C2B">
      <w:pPr>
        <w:widowControl w:val="0"/>
        <w:autoSpaceDE w:val="0"/>
        <w:spacing w:after="0" w:line="240" w:lineRule="auto"/>
        <w:ind w:left="6096"/>
        <w:rPr>
          <w:rFonts w:ascii="Arial" w:hAnsi="Arial" w:cs="Arial"/>
          <w:sz w:val="24"/>
          <w:szCs w:val="24"/>
        </w:rPr>
      </w:pPr>
      <w:r>
        <w:rPr>
          <w:rFonts w:ascii="Arial" w:hAnsi="Arial" w:cs="Arial"/>
          <w:sz w:val="24"/>
          <w:szCs w:val="24"/>
        </w:rPr>
        <w:t>Дата и время составления документа: _____________________________</w:t>
      </w:r>
    </w:p>
    <w:p w:rsidR="00880C2B" w:rsidRDefault="00880C2B" w:rsidP="00880C2B">
      <w:pPr>
        <w:widowControl w:val="0"/>
        <w:autoSpaceDE w:val="0"/>
        <w:spacing w:after="0" w:line="240" w:lineRule="auto"/>
        <w:ind w:left="6096"/>
        <w:rPr>
          <w:rFonts w:ascii="Arial" w:hAnsi="Arial" w:cs="Arial"/>
          <w:sz w:val="24"/>
          <w:szCs w:val="24"/>
        </w:rPr>
      </w:pPr>
    </w:p>
    <w:p w:rsidR="00880C2B" w:rsidRDefault="00880C2B" w:rsidP="00880C2B">
      <w:pPr>
        <w:widowControl w:val="0"/>
        <w:autoSpaceDE w:val="0"/>
        <w:spacing w:after="0" w:line="240" w:lineRule="auto"/>
        <w:ind w:left="6096"/>
        <w:rPr>
          <w:rFonts w:ascii="Arial" w:hAnsi="Arial" w:cs="Arial"/>
          <w:sz w:val="24"/>
          <w:szCs w:val="24"/>
        </w:rPr>
      </w:pPr>
    </w:p>
    <w:p w:rsidR="00880C2B" w:rsidRDefault="00880C2B" w:rsidP="00880C2B">
      <w:pPr>
        <w:widowControl w:val="0"/>
        <w:autoSpaceDE w:val="0"/>
        <w:spacing w:after="120" w:line="240" w:lineRule="auto"/>
        <w:jc w:val="center"/>
        <w:rPr>
          <w:rFonts w:ascii="Arial" w:hAnsi="Arial" w:cs="Arial"/>
          <w:b/>
          <w:sz w:val="24"/>
          <w:szCs w:val="24"/>
        </w:rPr>
      </w:pPr>
    </w:p>
    <w:p w:rsidR="00880C2B" w:rsidRDefault="00880C2B" w:rsidP="00880C2B">
      <w:pPr>
        <w:widowControl w:val="0"/>
        <w:spacing w:after="120" w:line="240" w:lineRule="auto"/>
        <w:jc w:val="center"/>
        <w:rPr>
          <w:rFonts w:ascii="Arial" w:hAnsi="Arial" w:cs="Arial"/>
          <w:sz w:val="24"/>
          <w:szCs w:val="24"/>
        </w:rPr>
      </w:pPr>
      <w:r>
        <w:rPr>
          <w:rFonts w:ascii="Arial" w:hAnsi="Arial" w:cs="Arial"/>
          <w:sz w:val="24"/>
          <w:szCs w:val="24"/>
        </w:rPr>
        <w:t>Типовая форма составления акта проверки</w:t>
      </w:r>
    </w:p>
    <w:p w:rsidR="00880C2B" w:rsidRDefault="00880C2B" w:rsidP="00880C2B">
      <w:pPr>
        <w:widowControl w:val="0"/>
        <w:spacing w:after="120" w:line="240" w:lineRule="auto"/>
        <w:jc w:val="center"/>
        <w:rPr>
          <w:rFonts w:ascii="Arial" w:hAnsi="Arial" w:cs="Arial"/>
          <w:b/>
          <w:sz w:val="24"/>
          <w:szCs w:val="24"/>
        </w:rPr>
      </w:pPr>
    </w:p>
    <w:p w:rsidR="00880C2B" w:rsidRDefault="00880C2B" w:rsidP="00880C2B">
      <w:pPr>
        <w:widowControl w:val="0"/>
        <w:spacing w:after="120" w:line="240" w:lineRule="auto"/>
        <w:jc w:val="right"/>
        <w:rPr>
          <w:rFonts w:ascii="Arial" w:hAnsi="Arial" w:cs="Arial"/>
          <w:sz w:val="24"/>
          <w:szCs w:val="24"/>
        </w:rPr>
      </w:pPr>
      <w:r>
        <w:rPr>
          <w:rFonts w:ascii="Arial" w:hAnsi="Arial" w:cs="Arial"/>
          <w:sz w:val="24"/>
          <w:szCs w:val="24"/>
        </w:rPr>
        <w:t>(в ред. Приказа Минэкономразвития РФ</w:t>
      </w:r>
      <w:r>
        <w:rPr>
          <w:rFonts w:ascii="Arial" w:hAnsi="Arial" w:cs="Arial"/>
          <w:sz w:val="24"/>
          <w:szCs w:val="24"/>
        </w:rPr>
        <w:br/>
        <w:t>от 30.09.2011 № 532)</w:t>
      </w:r>
    </w:p>
    <w:p w:rsidR="00880C2B" w:rsidRDefault="00880C2B" w:rsidP="00880C2B">
      <w:pPr>
        <w:widowControl w:val="0"/>
        <w:spacing w:before="120" w:after="0" w:line="240" w:lineRule="auto"/>
        <w:jc w:val="center"/>
        <w:rPr>
          <w:rFonts w:ascii="Arial" w:hAnsi="Arial" w:cs="Arial"/>
          <w:sz w:val="24"/>
          <w:szCs w:val="24"/>
        </w:rPr>
      </w:pPr>
    </w:p>
    <w:p w:rsidR="00880C2B" w:rsidRDefault="00880C2B" w:rsidP="00880C2B">
      <w:pPr>
        <w:widowControl w:val="0"/>
        <w:pBdr>
          <w:top w:val="single" w:sz="4" w:space="1" w:color="000001"/>
        </w:pBdr>
        <w:spacing w:after="360"/>
        <w:jc w:val="center"/>
        <w:rPr>
          <w:rFonts w:ascii="Arial" w:hAnsi="Arial" w:cs="Arial"/>
          <w:sz w:val="24"/>
          <w:szCs w:val="24"/>
        </w:rPr>
      </w:pPr>
      <w:r>
        <w:rPr>
          <w:rFonts w:ascii="Arial" w:hAnsi="Arial" w:cs="Arial"/>
          <w:sz w:val="24"/>
          <w:szCs w:val="24"/>
        </w:rPr>
        <w:t>(наименование органа государственного контроля (надзора) или органа муниципального контроля)</w:t>
      </w:r>
    </w:p>
    <w:tbl>
      <w:tblPr>
        <w:tblW w:w="9752" w:type="dxa"/>
        <w:tblBorders>
          <w:bottom w:val="single" w:sz="4" w:space="0" w:color="000001"/>
          <w:insideH w:val="single" w:sz="4" w:space="0" w:color="000001"/>
        </w:tblBorders>
        <w:tblCellMar>
          <w:left w:w="28" w:type="dxa"/>
          <w:right w:w="28" w:type="dxa"/>
        </w:tblCellMar>
        <w:tblLook w:val="04A0" w:firstRow="1" w:lastRow="0" w:firstColumn="1" w:lastColumn="0" w:noHBand="0" w:noVBand="1"/>
      </w:tblPr>
      <w:tblGrid>
        <w:gridCol w:w="3220"/>
        <w:gridCol w:w="3542"/>
        <w:gridCol w:w="379"/>
        <w:gridCol w:w="242"/>
        <w:gridCol w:w="1343"/>
        <w:gridCol w:w="352"/>
        <w:gridCol w:w="351"/>
        <w:gridCol w:w="261"/>
        <w:gridCol w:w="62"/>
      </w:tblGrid>
      <w:tr w:rsidR="00880C2B" w:rsidTr="00880C2B">
        <w:trPr>
          <w:trHeight w:val="399"/>
        </w:trPr>
        <w:tc>
          <w:tcPr>
            <w:tcW w:w="3221" w:type="dxa"/>
            <w:tcBorders>
              <w:top w:val="nil"/>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3543" w:type="dxa"/>
            <w:tcBorders>
              <w:top w:val="nil"/>
              <w:left w:val="nil"/>
              <w:bottom w:val="single" w:sz="4" w:space="0" w:color="000001"/>
              <w:right w:val="nil"/>
            </w:tcBorders>
            <w:vAlign w:val="bottom"/>
            <w:hideMark/>
          </w:tcPr>
          <w:p w:rsidR="00880C2B" w:rsidRDefault="00880C2B">
            <w:pPr>
              <w:widowControl w:val="0"/>
              <w:suppressAutoHyphens/>
              <w:spacing w:after="0"/>
              <w:jc w:val="right"/>
              <w:rPr>
                <w:rFonts w:ascii="Arial" w:hAnsi="Arial" w:cs="Arial"/>
                <w:sz w:val="24"/>
                <w:szCs w:val="24"/>
                <w:lang w:eastAsia="zh-CN"/>
              </w:rPr>
            </w:pPr>
            <w:r>
              <w:rPr>
                <w:rFonts w:ascii="Arial" w:hAnsi="Arial" w:cs="Arial"/>
                <w:sz w:val="24"/>
                <w:szCs w:val="24"/>
              </w:rPr>
              <w:t>“</w:t>
            </w:r>
          </w:p>
        </w:tc>
        <w:tc>
          <w:tcPr>
            <w:tcW w:w="379" w:type="dxa"/>
            <w:tcBorders>
              <w:top w:val="nil"/>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242" w:type="dxa"/>
            <w:tcBorders>
              <w:top w:val="nil"/>
              <w:left w:val="nil"/>
              <w:bottom w:val="single" w:sz="4" w:space="0" w:color="000001"/>
              <w:right w:val="nil"/>
            </w:tcBorders>
            <w:vAlign w:val="bottom"/>
            <w:hideMark/>
          </w:tcPr>
          <w:p w:rsidR="00880C2B" w:rsidRDefault="00880C2B">
            <w:pPr>
              <w:widowControl w:val="0"/>
              <w:suppressAutoHyphens/>
              <w:spacing w:after="0"/>
              <w:rPr>
                <w:rFonts w:ascii="Arial" w:hAnsi="Arial" w:cs="Arial"/>
                <w:sz w:val="24"/>
                <w:szCs w:val="24"/>
                <w:lang w:eastAsia="zh-CN"/>
              </w:rPr>
            </w:pPr>
            <w:r>
              <w:rPr>
                <w:rFonts w:ascii="Arial" w:hAnsi="Arial" w:cs="Arial"/>
                <w:sz w:val="24"/>
                <w:szCs w:val="24"/>
              </w:rPr>
              <w:t>”</w:t>
            </w:r>
          </w:p>
        </w:tc>
        <w:tc>
          <w:tcPr>
            <w:tcW w:w="1343" w:type="dxa"/>
            <w:tcBorders>
              <w:top w:val="nil"/>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352" w:type="dxa"/>
            <w:tcBorders>
              <w:top w:val="nil"/>
              <w:left w:val="nil"/>
              <w:bottom w:val="single" w:sz="4" w:space="0" w:color="000001"/>
              <w:right w:val="nil"/>
            </w:tcBorders>
            <w:vAlign w:val="bottom"/>
            <w:hideMark/>
          </w:tcPr>
          <w:p w:rsidR="00880C2B" w:rsidRDefault="00880C2B">
            <w:pPr>
              <w:widowControl w:val="0"/>
              <w:suppressAutoHyphens/>
              <w:spacing w:after="0"/>
              <w:jc w:val="right"/>
              <w:rPr>
                <w:rFonts w:ascii="Arial" w:hAnsi="Arial" w:cs="Arial"/>
                <w:sz w:val="24"/>
                <w:szCs w:val="24"/>
                <w:lang w:eastAsia="zh-CN"/>
              </w:rPr>
            </w:pPr>
            <w:r>
              <w:rPr>
                <w:rFonts w:ascii="Arial" w:hAnsi="Arial" w:cs="Arial"/>
                <w:sz w:val="24"/>
                <w:szCs w:val="24"/>
              </w:rPr>
              <w:t>20</w:t>
            </w:r>
          </w:p>
        </w:tc>
        <w:tc>
          <w:tcPr>
            <w:tcW w:w="351" w:type="dxa"/>
            <w:tcBorders>
              <w:top w:val="nil"/>
              <w:left w:val="nil"/>
              <w:bottom w:val="single" w:sz="4" w:space="0" w:color="000001"/>
              <w:right w:val="nil"/>
            </w:tcBorders>
            <w:vAlign w:val="bottom"/>
          </w:tcPr>
          <w:p w:rsidR="00880C2B" w:rsidRDefault="00880C2B">
            <w:pPr>
              <w:widowControl w:val="0"/>
              <w:suppressAutoHyphens/>
              <w:snapToGrid w:val="0"/>
              <w:spacing w:after="0"/>
              <w:rPr>
                <w:rFonts w:ascii="Arial" w:hAnsi="Arial" w:cs="Arial"/>
                <w:sz w:val="24"/>
                <w:szCs w:val="24"/>
                <w:lang w:eastAsia="zh-CN"/>
              </w:rPr>
            </w:pPr>
          </w:p>
        </w:tc>
        <w:tc>
          <w:tcPr>
            <w:tcW w:w="321" w:type="dxa"/>
            <w:gridSpan w:val="2"/>
            <w:tcBorders>
              <w:top w:val="nil"/>
              <w:left w:val="nil"/>
              <w:bottom w:val="single" w:sz="4" w:space="0" w:color="000001"/>
              <w:right w:val="nil"/>
            </w:tcBorders>
            <w:vAlign w:val="bottom"/>
            <w:hideMark/>
          </w:tcPr>
          <w:p w:rsidR="00880C2B" w:rsidRDefault="00880C2B">
            <w:pPr>
              <w:widowControl w:val="0"/>
              <w:suppressAutoHyphens/>
              <w:spacing w:after="0"/>
              <w:rPr>
                <w:rFonts w:ascii="Arial" w:hAnsi="Arial" w:cs="Arial"/>
                <w:sz w:val="24"/>
                <w:szCs w:val="24"/>
                <w:lang w:eastAsia="zh-CN"/>
              </w:rPr>
            </w:pPr>
            <w:proofErr w:type="gramStart"/>
            <w:r>
              <w:rPr>
                <w:rFonts w:ascii="Arial" w:hAnsi="Arial" w:cs="Arial"/>
                <w:sz w:val="24"/>
                <w:szCs w:val="24"/>
              </w:rPr>
              <w:t>г</w:t>
            </w:r>
            <w:proofErr w:type="gramEnd"/>
            <w:r>
              <w:rPr>
                <w:rFonts w:ascii="Arial" w:hAnsi="Arial" w:cs="Arial"/>
                <w:sz w:val="24"/>
                <w:szCs w:val="24"/>
              </w:rPr>
              <w:t>.</w:t>
            </w:r>
          </w:p>
        </w:tc>
      </w:tr>
      <w:tr w:rsidR="00880C2B" w:rsidTr="00880C2B">
        <w:trPr>
          <w:cantSplit/>
          <w:trHeight w:val="607"/>
        </w:trPr>
        <w:tc>
          <w:tcPr>
            <w:tcW w:w="3221" w:type="dxa"/>
            <w:tcBorders>
              <w:top w:val="single" w:sz="4" w:space="0" w:color="000001"/>
              <w:left w:val="nil"/>
              <w:bottom w:val="single" w:sz="4" w:space="0" w:color="000001"/>
              <w:right w:val="nil"/>
            </w:tcBorders>
            <w:hideMark/>
          </w:tcPr>
          <w:p w:rsidR="00880C2B" w:rsidRDefault="00880C2B">
            <w:pPr>
              <w:widowControl w:val="0"/>
              <w:suppressAutoHyphens/>
              <w:spacing w:after="0"/>
              <w:jc w:val="center"/>
              <w:rPr>
                <w:rFonts w:ascii="Arial" w:hAnsi="Arial" w:cs="Arial"/>
                <w:sz w:val="24"/>
                <w:szCs w:val="24"/>
                <w:lang w:eastAsia="zh-CN"/>
              </w:rPr>
            </w:pPr>
            <w:r>
              <w:rPr>
                <w:rFonts w:ascii="Arial" w:hAnsi="Arial" w:cs="Arial"/>
                <w:sz w:val="24"/>
                <w:szCs w:val="24"/>
              </w:rPr>
              <w:t>(место составления акта)</w:t>
            </w:r>
          </w:p>
        </w:tc>
        <w:tc>
          <w:tcPr>
            <w:tcW w:w="3543" w:type="dxa"/>
            <w:tcBorders>
              <w:top w:val="single" w:sz="4" w:space="0" w:color="000001"/>
              <w:left w:val="nil"/>
              <w:bottom w:val="single" w:sz="4" w:space="0" w:color="000001"/>
              <w:right w:val="nil"/>
            </w:tcBorders>
          </w:tcPr>
          <w:p w:rsidR="00880C2B" w:rsidRDefault="00880C2B">
            <w:pPr>
              <w:widowControl w:val="0"/>
              <w:suppressAutoHyphens/>
              <w:snapToGrid w:val="0"/>
              <w:spacing w:after="0"/>
              <w:rPr>
                <w:rFonts w:ascii="Arial" w:hAnsi="Arial" w:cs="Arial"/>
                <w:sz w:val="24"/>
                <w:szCs w:val="24"/>
                <w:lang w:eastAsia="zh-CN"/>
              </w:rPr>
            </w:pPr>
          </w:p>
        </w:tc>
        <w:tc>
          <w:tcPr>
            <w:tcW w:w="2928" w:type="dxa"/>
            <w:gridSpan w:val="6"/>
            <w:tcBorders>
              <w:top w:val="single" w:sz="4" w:space="0" w:color="000001"/>
              <w:left w:val="nil"/>
              <w:bottom w:val="single" w:sz="4" w:space="0" w:color="000001"/>
              <w:right w:val="nil"/>
            </w:tcBorders>
            <w:hideMark/>
          </w:tcPr>
          <w:p w:rsidR="00880C2B" w:rsidRDefault="00880C2B">
            <w:pPr>
              <w:widowControl w:val="0"/>
              <w:suppressAutoHyphens/>
              <w:spacing w:after="0"/>
              <w:jc w:val="center"/>
              <w:rPr>
                <w:rFonts w:ascii="Arial" w:hAnsi="Arial" w:cs="Arial"/>
                <w:sz w:val="24"/>
                <w:szCs w:val="24"/>
                <w:lang w:eastAsia="zh-CN"/>
              </w:rPr>
            </w:pPr>
            <w:r>
              <w:rPr>
                <w:rFonts w:ascii="Arial" w:hAnsi="Arial" w:cs="Arial"/>
                <w:sz w:val="24"/>
                <w:szCs w:val="24"/>
              </w:rPr>
              <w:t>(дата составления акта)</w:t>
            </w:r>
          </w:p>
        </w:tc>
        <w:tc>
          <w:tcPr>
            <w:tcW w:w="59" w:type="dxa"/>
            <w:tcBorders>
              <w:top w:val="single" w:sz="4" w:space="0" w:color="000001"/>
              <w:left w:val="nil"/>
              <w:bottom w:val="single" w:sz="4" w:space="0" w:color="000001"/>
              <w:right w:val="nil"/>
            </w:tcBorders>
          </w:tcPr>
          <w:p w:rsidR="00880C2B" w:rsidRDefault="00880C2B">
            <w:pPr>
              <w:suppressAutoHyphens/>
              <w:snapToGrid w:val="0"/>
              <w:rPr>
                <w:rFonts w:ascii="Arial" w:hAnsi="Arial" w:cs="Arial"/>
                <w:sz w:val="24"/>
                <w:szCs w:val="24"/>
                <w:lang w:eastAsia="zh-CN"/>
              </w:rPr>
            </w:pPr>
          </w:p>
        </w:tc>
      </w:tr>
    </w:tbl>
    <w:p w:rsidR="00880C2B" w:rsidRDefault="00880C2B" w:rsidP="00880C2B">
      <w:pPr>
        <w:widowControl w:val="0"/>
        <w:spacing w:after="0"/>
        <w:jc w:val="center"/>
        <w:rPr>
          <w:rFonts w:ascii="Arial" w:hAnsi="Arial" w:cs="Arial"/>
          <w:sz w:val="24"/>
          <w:szCs w:val="24"/>
          <w:lang w:eastAsia="zh-CN"/>
        </w:rPr>
      </w:pPr>
    </w:p>
    <w:p w:rsidR="00880C2B" w:rsidRDefault="00880C2B" w:rsidP="00880C2B">
      <w:pPr>
        <w:widowControl w:val="0"/>
        <w:pBdr>
          <w:top w:val="single" w:sz="4" w:space="1" w:color="000001"/>
        </w:pBdr>
        <w:spacing w:after="0"/>
        <w:jc w:val="center"/>
        <w:rPr>
          <w:rFonts w:ascii="Arial" w:hAnsi="Arial" w:cs="Arial"/>
          <w:sz w:val="24"/>
          <w:szCs w:val="24"/>
        </w:rPr>
      </w:pPr>
      <w:r>
        <w:rPr>
          <w:rFonts w:ascii="Arial" w:hAnsi="Arial" w:cs="Arial"/>
          <w:sz w:val="24"/>
          <w:szCs w:val="24"/>
        </w:rPr>
        <w:t>(время составления акта)</w:t>
      </w:r>
    </w:p>
    <w:p w:rsidR="00880C2B" w:rsidRDefault="00880C2B" w:rsidP="00880C2B">
      <w:pPr>
        <w:widowControl w:val="0"/>
        <w:spacing w:before="240" w:after="80"/>
        <w:jc w:val="center"/>
        <w:rPr>
          <w:rFonts w:ascii="Arial" w:hAnsi="Arial" w:cs="Arial"/>
          <w:sz w:val="24"/>
          <w:szCs w:val="24"/>
        </w:rPr>
      </w:pPr>
      <w:r>
        <w:rPr>
          <w:rFonts w:ascii="Arial" w:hAnsi="Arial" w:cs="Arial"/>
          <w:sz w:val="24"/>
          <w:szCs w:val="24"/>
        </w:rPr>
        <w:t>АКТ ПРОВЕРКИ</w:t>
      </w:r>
      <w:r>
        <w:rPr>
          <w:rFonts w:ascii="Arial" w:hAnsi="Arial" w:cs="Arial"/>
          <w:sz w:val="24"/>
          <w:szCs w:val="24"/>
        </w:rPr>
        <w:br/>
        <w:t>органом государственного контроля (надзора), органом муниципального контроля юридического лица, индивидуального предпринимателя</w:t>
      </w:r>
    </w:p>
    <w:tbl>
      <w:tblPr>
        <w:tblW w:w="1780" w:type="dxa"/>
        <w:tblInd w:w="28" w:type="dxa"/>
        <w:tblCellMar>
          <w:left w:w="28" w:type="dxa"/>
          <w:right w:w="28" w:type="dxa"/>
        </w:tblCellMar>
        <w:tblLook w:val="04A0" w:firstRow="1" w:lastRow="0" w:firstColumn="1" w:lastColumn="0" w:noHBand="0" w:noVBand="1"/>
      </w:tblPr>
      <w:tblGrid>
        <w:gridCol w:w="380"/>
        <w:gridCol w:w="1400"/>
      </w:tblGrid>
      <w:tr w:rsidR="00880C2B" w:rsidTr="00880C2B">
        <w:tc>
          <w:tcPr>
            <w:tcW w:w="380" w:type="dxa"/>
            <w:vAlign w:val="bottom"/>
            <w:hideMark/>
          </w:tcPr>
          <w:p w:rsidR="00880C2B" w:rsidRDefault="00880C2B">
            <w:pPr>
              <w:widowControl w:val="0"/>
              <w:suppressAutoHyphens/>
              <w:spacing w:after="0"/>
              <w:ind w:right="57"/>
              <w:rPr>
                <w:rFonts w:ascii="Arial" w:hAnsi="Arial" w:cs="Arial"/>
                <w:sz w:val="24"/>
                <w:szCs w:val="24"/>
                <w:lang w:eastAsia="zh-CN"/>
              </w:rPr>
            </w:pPr>
            <w:r>
              <w:rPr>
                <w:rFonts w:ascii="Arial" w:hAnsi="Arial" w:cs="Arial"/>
                <w:sz w:val="24"/>
                <w:szCs w:val="24"/>
              </w:rPr>
              <w:t>№</w:t>
            </w:r>
          </w:p>
        </w:tc>
        <w:tc>
          <w:tcPr>
            <w:tcW w:w="1399"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r>
    </w:tbl>
    <w:p w:rsidR="00880C2B" w:rsidRDefault="00880C2B" w:rsidP="00880C2B">
      <w:pPr>
        <w:widowControl w:val="0"/>
        <w:spacing w:after="0"/>
        <w:rPr>
          <w:rFonts w:ascii="Arial" w:hAnsi="Arial" w:cs="Arial"/>
          <w:sz w:val="24"/>
          <w:szCs w:val="24"/>
          <w:lang w:eastAsia="zh-CN"/>
        </w:rPr>
      </w:pPr>
      <w:r>
        <w:rPr>
          <w:rFonts w:ascii="Arial" w:hAnsi="Arial" w:cs="Arial"/>
          <w:sz w:val="24"/>
          <w:szCs w:val="24"/>
        </w:rPr>
        <w:t>По адресу/адресам:</w:t>
      </w:r>
    </w:p>
    <w:p w:rsidR="00880C2B" w:rsidRDefault="00880C2B" w:rsidP="00880C2B">
      <w:pPr>
        <w:widowControl w:val="0"/>
        <w:spacing w:after="0"/>
        <w:rPr>
          <w:rFonts w:ascii="Arial" w:hAnsi="Arial" w:cs="Arial"/>
          <w:sz w:val="24"/>
          <w:szCs w:val="24"/>
        </w:rPr>
      </w:pPr>
      <w:r>
        <w:rPr>
          <w:rFonts w:ascii="Arial" w:hAnsi="Arial" w:cs="Arial"/>
          <w:sz w:val="24"/>
          <w:szCs w:val="24"/>
        </w:rPr>
        <w:t xml:space="preserve"> </w:t>
      </w:r>
    </w:p>
    <w:p w:rsidR="00880C2B" w:rsidRDefault="00880C2B" w:rsidP="00880C2B">
      <w:pPr>
        <w:widowControl w:val="0"/>
        <w:pBdr>
          <w:top w:val="single" w:sz="4" w:space="1" w:color="000001"/>
        </w:pBdr>
        <w:spacing w:after="0"/>
        <w:jc w:val="center"/>
        <w:rPr>
          <w:rFonts w:ascii="Arial" w:hAnsi="Arial" w:cs="Arial"/>
          <w:sz w:val="24"/>
          <w:szCs w:val="24"/>
        </w:rPr>
      </w:pPr>
      <w:r>
        <w:rPr>
          <w:rFonts w:ascii="Arial" w:hAnsi="Arial" w:cs="Arial"/>
          <w:sz w:val="24"/>
          <w:szCs w:val="24"/>
        </w:rPr>
        <w:t>(место проведения проверки)</w:t>
      </w:r>
    </w:p>
    <w:p w:rsidR="00880C2B" w:rsidRDefault="00880C2B" w:rsidP="00880C2B">
      <w:pPr>
        <w:widowControl w:val="0"/>
        <w:spacing w:after="0"/>
        <w:rPr>
          <w:rFonts w:ascii="Arial" w:hAnsi="Arial" w:cs="Arial"/>
          <w:sz w:val="24"/>
          <w:szCs w:val="24"/>
        </w:rPr>
      </w:pPr>
      <w:r>
        <w:rPr>
          <w:rFonts w:ascii="Arial" w:hAnsi="Arial" w:cs="Arial"/>
          <w:sz w:val="24"/>
          <w:szCs w:val="24"/>
        </w:rPr>
        <w:t xml:space="preserve">На основании: </w:t>
      </w:r>
    </w:p>
    <w:p w:rsidR="00880C2B" w:rsidRDefault="00880C2B" w:rsidP="00880C2B">
      <w:pPr>
        <w:widowControl w:val="0"/>
        <w:spacing w:after="0"/>
        <w:rPr>
          <w:rFonts w:ascii="Arial" w:hAnsi="Arial" w:cs="Arial"/>
          <w:sz w:val="24"/>
          <w:szCs w:val="24"/>
        </w:rPr>
      </w:pPr>
      <w:r>
        <w:rPr>
          <w:rFonts w:ascii="Arial" w:hAnsi="Arial" w:cs="Arial"/>
          <w:sz w:val="24"/>
          <w:szCs w:val="24"/>
        </w:rPr>
        <w:t xml:space="preserve"> </w:t>
      </w: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widowControl w:val="0"/>
        <w:spacing w:after="0"/>
        <w:rPr>
          <w:rFonts w:ascii="Arial" w:hAnsi="Arial" w:cs="Arial"/>
          <w:sz w:val="24"/>
          <w:szCs w:val="24"/>
        </w:rPr>
      </w:pPr>
    </w:p>
    <w:p w:rsidR="00880C2B" w:rsidRDefault="00880C2B" w:rsidP="00880C2B">
      <w:pPr>
        <w:widowControl w:val="0"/>
        <w:pBdr>
          <w:top w:val="single" w:sz="4" w:space="1" w:color="000001"/>
        </w:pBdr>
        <w:spacing w:after="0"/>
        <w:jc w:val="center"/>
        <w:rPr>
          <w:rFonts w:ascii="Arial" w:hAnsi="Arial" w:cs="Arial"/>
          <w:sz w:val="24"/>
          <w:szCs w:val="24"/>
        </w:rPr>
      </w:pPr>
      <w:r>
        <w:rPr>
          <w:rFonts w:ascii="Arial" w:hAnsi="Arial" w:cs="Arial"/>
          <w:sz w:val="24"/>
          <w:szCs w:val="24"/>
        </w:rPr>
        <w:t>(вид документа с указанием реквизитов (номер, дата))</w:t>
      </w:r>
    </w:p>
    <w:p w:rsidR="00880C2B" w:rsidRDefault="00880C2B" w:rsidP="00880C2B">
      <w:pPr>
        <w:widowControl w:val="0"/>
        <w:tabs>
          <w:tab w:val="center" w:pos="4678"/>
          <w:tab w:val="right" w:pos="10206"/>
        </w:tabs>
        <w:spacing w:after="0"/>
        <w:rPr>
          <w:rFonts w:ascii="Arial" w:hAnsi="Arial" w:cs="Arial"/>
          <w:sz w:val="24"/>
          <w:szCs w:val="24"/>
        </w:rPr>
      </w:pPr>
      <w:r>
        <w:rPr>
          <w:rFonts w:ascii="Arial" w:hAnsi="Arial" w:cs="Arial"/>
          <w:sz w:val="24"/>
          <w:szCs w:val="24"/>
        </w:rPr>
        <w:t xml:space="preserve">была проведена </w:t>
      </w:r>
      <w:r>
        <w:rPr>
          <w:rFonts w:ascii="Arial" w:hAnsi="Arial" w:cs="Arial"/>
          <w:sz w:val="24"/>
          <w:szCs w:val="24"/>
        </w:rPr>
        <w:tab/>
        <w:t xml:space="preserve"> проверка в отношении:</w:t>
      </w:r>
    </w:p>
    <w:p w:rsidR="00880C2B" w:rsidRDefault="00880C2B" w:rsidP="00880C2B">
      <w:pPr>
        <w:widowControl w:val="0"/>
        <w:pBdr>
          <w:top w:val="single" w:sz="4" w:space="1" w:color="000001"/>
        </w:pBdr>
        <w:spacing w:after="0"/>
        <w:ind w:right="2466"/>
        <w:jc w:val="center"/>
        <w:rPr>
          <w:rFonts w:ascii="Arial" w:hAnsi="Arial" w:cs="Arial"/>
          <w:sz w:val="24"/>
          <w:szCs w:val="24"/>
        </w:rPr>
      </w:pPr>
      <w:r>
        <w:rPr>
          <w:rFonts w:ascii="Arial" w:hAnsi="Arial" w:cs="Arial"/>
          <w:sz w:val="24"/>
          <w:szCs w:val="24"/>
        </w:rPr>
        <w:t xml:space="preserve"> (плановая/внеплановая, документарная/выездная)</w:t>
      </w:r>
    </w:p>
    <w:p w:rsidR="00880C2B" w:rsidRDefault="00880C2B" w:rsidP="00880C2B">
      <w:pPr>
        <w:widowControl w:val="0"/>
        <w:spacing w:after="0"/>
        <w:rPr>
          <w:rFonts w:ascii="Arial" w:hAnsi="Arial" w:cs="Arial"/>
          <w:sz w:val="24"/>
          <w:szCs w:val="24"/>
        </w:rPr>
      </w:pP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widowControl w:val="0"/>
        <w:spacing w:after="0"/>
        <w:rPr>
          <w:rFonts w:ascii="Arial" w:hAnsi="Arial" w:cs="Arial"/>
          <w:sz w:val="24"/>
          <w:szCs w:val="24"/>
        </w:rPr>
      </w:pPr>
    </w:p>
    <w:p w:rsidR="00880C2B" w:rsidRDefault="00880C2B" w:rsidP="00880C2B">
      <w:pPr>
        <w:widowControl w:val="0"/>
        <w:pBdr>
          <w:top w:val="single" w:sz="4" w:space="1" w:color="000001"/>
        </w:pBdr>
        <w:spacing w:after="0"/>
        <w:jc w:val="center"/>
        <w:rPr>
          <w:rFonts w:ascii="Arial" w:hAnsi="Arial" w:cs="Arial"/>
          <w:sz w:val="24"/>
          <w:szCs w:val="24"/>
        </w:rPr>
      </w:pPr>
      <w:proofErr w:type="gramStart"/>
      <w:r>
        <w:rPr>
          <w:rFonts w:ascii="Arial" w:hAnsi="Arial" w:cs="Arial"/>
          <w:sz w:val="24"/>
          <w:szCs w:val="24"/>
        </w:rPr>
        <w:t>(наименование юридического лица, фамилия, имя, отчество (последнее – при наличии)</w:t>
      </w:r>
      <w:r>
        <w:rPr>
          <w:rFonts w:ascii="Arial" w:hAnsi="Arial" w:cs="Arial"/>
          <w:sz w:val="24"/>
          <w:szCs w:val="24"/>
        </w:rPr>
        <w:br/>
        <w:t>индивидуального предпринимателя, гражданина)</w:t>
      </w:r>
      <w:proofErr w:type="gramEnd"/>
    </w:p>
    <w:p w:rsidR="00880C2B" w:rsidRDefault="00880C2B" w:rsidP="00880C2B">
      <w:pPr>
        <w:widowControl w:val="0"/>
        <w:spacing w:before="120" w:after="240"/>
        <w:rPr>
          <w:rFonts w:ascii="Arial" w:hAnsi="Arial" w:cs="Arial"/>
          <w:sz w:val="24"/>
          <w:szCs w:val="24"/>
        </w:rPr>
      </w:pPr>
      <w:r>
        <w:rPr>
          <w:rFonts w:ascii="Arial" w:hAnsi="Arial" w:cs="Arial"/>
          <w:sz w:val="24"/>
          <w:szCs w:val="24"/>
        </w:rPr>
        <w:t>Дата и время проведения проверки:</w:t>
      </w:r>
    </w:p>
    <w:tbl>
      <w:tblPr>
        <w:tblW w:w="9755" w:type="dxa"/>
        <w:tblCellMar>
          <w:left w:w="28" w:type="dxa"/>
          <w:right w:w="28" w:type="dxa"/>
        </w:tblCellMar>
        <w:tblLook w:val="04A0" w:firstRow="1" w:lastRow="0" w:firstColumn="1" w:lastColumn="0" w:noHBand="0" w:noVBand="1"/>
      </w:tblPr>
      <w:tblGrid>
        <w:gridCol w:w="175"/>
        <w:gridCol w:w="380"/>
        <w:gridCol w:w="242"/>
        <w:gridCol w:w="1159"/>
        <w:gridCol w:w="351"/>
        <w:gridCol w:w="351"/>
        <w:gridCol w:w="487"/>
        <w:gridCol w:w="377"/>
        <w:gridCol w:w="537"/>
        <w:gridCol w:w="378"/>
        <w:gridCol w:w="917"/>
        <w:gridCol w:w="378"/>
        <w:gridCol w:w="539"/>
        <w:gridCol w:w="377"/>
        <w:gridCol w:w="2677"/>
        <w:gridCol w:w="430"/>
      </w:tblGrid>
      <w:tr w:rsidR="00880C2B" w:rsidTr="00880C2B">
        <w:trPr>
          <w:trHeight w:val="535"/>
        </w:trPr>
        <w:tc>
          <w:tcPr>
            <w:tcW w:w="175" w:type="dxa"/>
            <w:vAlign w:val="bottom"/>
            <w:hideMark/>
          </w:tcPr>
          <w:p w:rsidR="00880C2B" w:rsidRDefault="00880C2B">
            <w:pPr>
              <w:widowControl w:val="0"/>
              <w:suppressAutoHyphens/>
              <w:spacing w:after="0"/>
              <w:jc w:val="right"/>
              <w:rPr>
                <w:rFonts w:ascii="Arial" w:hAnsi="Arial" w:cs="Arial"/>
                <w:sz w:val="24"/>
                <w:szCs w:val="24"/>
                <w:lang w:eastAsia="zh-CN"/>
              </w:rPr>
            </w:pPr>
            <w:r>
              <w:rPr>
                <w:rFonts w:ascii="Arial" w:hAnsi="Arial" w:cs="Arial"/>
                <w:sz w:val="24"/>
                <w:szCs w:val="24"/>
              </w:rPr>
              <w:lastRenderedPageBreak/>
              <w:t>“</w:t>
            </w:r>
          </w:p>
        </w:tc>
        <w:tc>
          <w:tcPr>
            <w:tcW w:w="380"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242" w:type="dxa"/>
            <w:vAlign w:val="bottom"/>
            <w:hideMark/>
          </w:tcPr>
          <w:p w:rsidR="00880C2B" w:rsidRDefault="00880C2B">
            <w:pPr>
              <w:widowControl w:val="0"/>
              <w:suppressAutoHyphens/>
              <w:spacing w:after="0"/>
              <w:rPr>
                <w:rFonts w:ascii="Arial" w:hAnsi="Arial" w:cs="Arial"/>
                <w:sz w:val="24"/>
                <w:szCs w:val="24"/>
                <w:lang w:eastAsia="zh-CN"/>
              </w:rPr>
            </w:pPr>
            <w:r>
              <w:rPr>
                <w:rFonts w:ascii="Arial" w:hAnsi="Arial" w:cs="Arial"/>
                <w:sz w:val="24"/>
                <w:szCs w:val="24"/>
              </w:rPr>
              <w:t>”</w:t>
            </w:r>
          </w:p>
        </w:tc>
        <w:tc>
          <w:tcPr>
            <w:tcW w:w="1159"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351" w:type="dxa"/>
            <w:vAlign w:val="bottom"/>
            <w:hideMark/>
          </w:tcPr>
          <w:p w:rsidR="00880C2B" w:rsidRDefault="00880C2B">
            <w:pPr>
              <w:widowControl w:val="0"/>
              <w:suppressAutoHyphens/>
              <w:spacing w:after="0"/>
              <w:jc w:val="right"/>
              <w:rPr>
                <w:rFonts w:ascii="Arial" w:hAnsi="Arial" w:cs="Arial"/>
                <w:sz w:val="24"/>
                <w:szCs w:val="24"/>
                <w:lang w:eastAsia="zh-CN"/>
              </w:rPr>
            </w:pPr>
            <w:r>
              <w:rPr>
                <w:rFonts w:ascii="Arial" w:hAnsi="Arial" w:cs="Arial"/>
                <w:sz w:val="24"/>
                <w:szCs w:val="24"/>
              </w:rPr>
              <w:t>20</w:t>
            </w:r>
          </w:p>
        </w:tc>
        <w:tc>
          <w:tcPr>
            <w:tcW w:w="351"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rPr>
                <w:rFonts w:ascii="Arial" w:hAnsi="Arial" w:cs="Arial"/>
                <w:sz w:val="24"/>
                <w:szCs w:val="24"/>
                <w:lang w:eastAsia="zh-CN"/>
              </w:rPr>
            </w:pPr>
          </w:p>
        </w:tc>
        <w:tc>
          <w:tcPr>
            <w:tcW w:w="487" w:type="dxa"/>
            <w:vAlign w:val="bottom"/>
            <w:hideMark/>
          </w:tcPr>
          <w:p w:rsidR="00880C2B" w:rsidRDefault="00880C2B">
            <w:pPr>
              <w:widowControl w:val="0"/>
              <w:suppressAutoHyphens/>
              <w:spacing w:after="0"/>
              <w:rPr>
                <w:rFonts w:ascii="Arial" w:hAnsi="Arial" w:cs="Arial"/>
                <w:sz w:val="24"/>
                <w:szCs w:val="24"/>
                <w:lang w:eastAsia="zh-CN"/>
              </w:rPr>
            </w:pPr>
            <w:r>
              <w:rPr>
                <w:rFonts w:ascii="Arial" w:hAnsi="Arial" w:cs="Arial"/>
                <w:sz w:val="24"/>
                <w:szCs w:val="24"/>
              </w:rPr>
              <w:t>г. с</w:t>
            </w:r>
          </w:p>
        </w:tc>
        <w:tc>
          <w:tcPr>
            <w:tcW w:w="377"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537" w:type="dxa"/>
            <w:vAlign w:val="bottom"/>
            <w:hideMark/>
          </w:tcPr>
          <w:p w:rsidR="00880C2B" w:rsidRDefault="00880C2B">
            <w:pPr>
              <w:widowControl w:val="0"/>
              <w:suppressAutoHyphens/>
              <w:spacing w:after="0"/>
              <w:jc w:val="center"/>
              <w:rPr>
                <w:rFonts w:ascii="Arial" w:hAnsi="Arial" w:cs="Arial"/>
                <w:sz w:val="24"/>
                <w:szCs w:val="24"/>
                <w:lang w:eastAsia="zh-CN"/>
              </w:rPr>
            </w:pPr>
            <w:r>
              <w:rPr>
                <w:rFonts w:ascii="Arial" w:hAnsi="Arial" w:cs="Arial"/>
                <w:sz w:val="24"/>
                <w:szCs w:val="24"/>
              </w:rPr>
              <w:t>час.</w:t>
            </w:r>
          </w:p>
        </w:tc>
        <w:tc>
          <w:tcPr>
            <w:tcW w:w="378"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917" w:type="dxa"/>
            <w:vAlign w:val="bottom"/>
            <w:hideMark/>
          </w:tcPr>
          <w:p w:rsidR="00880C2B" w:rsidRDefault="00880C2B">
            <w:pPr>
              <w:widowControl w:val="0"/>
              <w:suppressAutoHyphens/>
              <w:spacing w:after="0"/>
              <w:rPr>
                <w:rFonts w:ascii="Arial" w:hAnsi="Arial" w:cs="Arial"/>
                <w:sz w:val="24"/>
                <w:szCs w:val="24"/>
                <w:lang w:eastAsia="zh-CN"/>
              </w:rPr>
            </w:pPr>
            <w:r>
              <w:rPr>
                <w:rFonts w:ascii="Arial" w:hAnsi="Arial" w:cs="Arial"/>
                <w:sz w:val="24"/>
                <w:szCs w:val="24"/>
              </w:rPr>
              <w:t>мин. до</w:t>
            </w:r>
          </w:p>
        </w:tc>
        <w:tc>
          <w:tcPr>
            <w:tcW w:w="378"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539" w:type="dxa"/>
            <w:vAlign w:val="bottom"/>
            <w:hideMark/>
          </w:tcPr>
          <w:p w:rsidR="00880C2B" w:rsidRDefault="00880C2B">
            <w:pPr>
              <w:widowControl w:val="0"/>
              <w:suppressAutoHyphens/>
              <w:spacing w:after="0"/>
              <w:jc w:val="center"/>
              <w:rPr>
                <w:rFonts w:ascii="Arial" w:hAnsi="Arial" w:cs="Arial"/>
                <w:sz w:val="24"/>
                <w:szCs w:val="24"/>
                <w:lang w:eastAsia="zh-CN"/>
              </w:rPr>
            </w:pPr>
            <w:r>
              <w:rPr>
                <w:rFonts w:ascii="Arial" w:hAnsi="Arial" w:cs="Arial"/>
                <w:sz w:val="24"/>
                <w:szCs w:val="24"/>
              </w:rPr>
              <w:t>час.</w:t>
            </w:r>
          </w:p>
        </w:tc>
        <w:tc>
          <w:tcPr>
            <w:tcW w:w="377"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2677" w:type="dxa"/>
            <w:vAlign w:val="bottom"/>
            <w:hideMark/>
          </w:tcPr>
          <w:p w:rsidR="00880C2B" w:rsidRDefault="00880C2B">
            <w:pPr>
              <w:widowControl w:val="0"/>
              <w:suppressAutoHyphens/>
              <w:spacing w:after="0"/>
              <w:rPr>
                <w:rFonts w:ascii="Arial" w:hAnsi="Arial" w:cs="Arial"/>
                <w:sz w:val="24"/>
                <w:szCs w:val="24"/>
                <w:lang w:eastAsia="zh-CN"/>
              </w:rPr>
            </w:pPr>
            <w:r>
              <w:rPr>
                <w:rFonts w:ascii="Arial" w:hAnsi="Arial" w:cs="Arial"/>
                <w:sz w:val="24"/>
                <w:szCs w:val="24"/>
              </w:rPr>
              <w:t>мин. Продолжительность</w:t>
            </w:r>
          </w:p>
        </w:tc>
        <w:tc>
          <w:tcPr>
            <w:tcW w:w="430"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r>
    </w:tbl>
    <w:p w:rsidR="00880C2B" w:rsidRDefault="00880C2B" w:rsidP="00880C2B">
      <w:pPr>
        <w:widowControl w:val="0"/>
        <w:spacing w:after="120"/>
        <w:rPr>
          <w:rFonts w:ascii="Arial" w:hAnsi="Arial" w:cs="Arial"/>
          <w:sz w:val="24"/>
          <w:szCs w:val="24"/>
          <w:lang w:eastAsia="zh-CN"/>
        </w:rPr>
      </w:pPr>
    </w:p>
    <w:tbl>
      <w:tblPr>
        <w:tblW w:w="9742" w:type="dxa"/>
        <w:tblCellMar>
          <w:left w:w="28" w:type="dxa"/>
          <w:right w:w="28" w:type="dxa"/>
        </w:tblCellMar>
        <w:tblLook w:val="04A0" w:firstRow="1" w:lastRow="0" w:firstColumn="1" w:lastColumn="0" w:noHBand="0" w:noVBand="1"/>
      </w:tblPr>
      <w:tblGrid>
        <w:gridCol w:w="176"/>
        <w:gridCol w:w="379"/>
        <w:gridCol w:w="242"/>
        <w:gridCol w:w="1158"/>
        <w:gridCol w:w="351"/>
        <w:gridCol w:w="351"/>
        <w:gridCol w:w="486"/>
        <w:gridCol w:w="376"/>
        <w:gridCol w:w="537"/>
        <w:gridCol w:w="377"/>
        <w:gridCol w:w="916"/>
        <w:gridCol w:w="377"/>
        <w:gridCol w:w="539"/>
        <w:gridCol w:w="376"/>
        <w:gridCol w:w="2672"/>
        <w:gridCol w:w="429"/>
      </w:tblGrid>
      <w:tr w:rsidR="00880C2B" w:rsidTr="00880C2B">
        <w:trPr>
          <w:trHeight w:val="375"/>
        </w:trPr>
        <w:tc>
          <w:tcPr>
            <w:tcW w:w="176" w:type="dxa"/>
            <w:vAlign w:val="bottom"/>
            <w:hideMark/>
          </w:tcPr>
          <w:p w:rsidR="00880C2B" w:rsidRDefault="00880C2B">
            <w:pPr>
              <w:widowControl w:val="0"/>
              <w:suppressAutoHyphens/>
              <w:spacing w:after="0"/>
              <w:jc w:val="right"/>
              <w:rPr>
                <w:rFonts w:ascii="Arial" w:hAnsi="Arial" w:cs="Arial"/>
                <w:sz w:val="24"/>
                <w:szCs w:val="24"/>
                <w:lang w:eastAsia="zh-CN"/>
              </w:rPr>
            </w:pPr>
            <w:r>
              <w:rPr>
                <w:rFonts w:ascii="Arial" w:hAnsi="Arial" w:cs="Arial"/>
                <w:sz w:val="24"/>
                <w:szCs w:val="24"/>
              </w:rPr>
              <w:t>“</w:t>
            </w:r>
          </w:p>
        </w:tc>
        <w:tc>
          <w:tcPr>
            <w:tcW w:w="379"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242" w:type="dxa"/>
            <w:vAlign w:val="bottom"/>
            <w:hideMark/>
          </w:tcPr>
          <w:p w:rsidR="00880C2B" w:rsidRDefault="00880C2B">
            <w:pPr>
              <w:widowControl w:val="0"/>
              <w:suppressAutoHyphens/>
              <w:spacing w:after="0"/>
              <w:rPr>
                <w:rFonts w:ascii="Arial" w:hAnsi="Arial" w:cs="Arial"/>
                <w:sz w:val="24"/>
                <w:szCs w:val="24"/>
                <w:lang w:eastAsia="zh-CN"/>
              </w:rPr>
            </w:pPr>
            <w:r>
              <w:rPr>
                <w:rFonts w:ascii="Arial" w:hAnsi="Arial" w:cs="Arial"/>
                <w:sz w:val="24"/>
                <w:szCs w:val="24"/>
              </w:rPr>
              <w:t>”</w:t>
            </w:r>
          </w:p>
        </w:tc>
        <w:tc>
          <w:tcPr>
            <w:tcW w:w="1158"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351" w:type="dxa"/>
            <w:vAlign w:val="bottom"/>
            <w:hideMark/>
          </w:tcPr>
          <w:p w:rsidR="00880C2B" w:rsidRDefault="00880C2B">
            <w:pPr>
              <w:widowControl w:val="0"/>
              <w:suppressAutoHyphens/>
              <w:spacing w:after="0"/>
              <w:jc w:val="right"/>
              <w:rPr>
                <w:rFonts w:ascii="Arial" w:hAnsi="Arial" w:cs="Arial"/>
                <w:sz w:val="24"/>
                <w:szCs w:val="24"/>
                <w:lang w:eastAsia="zh-CN"/>
              </w:rPr>
            </w:pPr>
            <w:r>
              <w:rPr>
                <w:rFonts w:ascii="Arial" w:hAnsi="Arial" w:cs="Arial"/>
                <w:sz w:val="24"/>
                <w:szCs w:val="24"/>
              </w:rPr>
              <w:t>20</w:t>
            </w:r>
          </w:p>
        </w:tc>
        <w:tc>
          <w:tcPr>
            <w:tcW w:w="351"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rPr>
                <w:rFonts w:ascii="Arial" w:hAnsi="Arial" w:cs="Arial"/>
                <w:sz w:val="24"/>
                <w:szCs w:val="24"/>
                <w:lang w:eastAsia="zh-CN"/>
              </w:rPr>
            </w:pPr>
          </w:p>
        </w:tc>
        <w:tc>
          <w:tcPr>
            <w:tcW w:w="486" w:type="dxa"/>
            <w:vAlign w:val="bottom"/>
            <w:hideMark/>
          </w:tcPr>
          <w:p w:rsidR="00880C2B" w:rsidRDefault="00880C2B">
            <w:pPr>
              <w:widowControl w:val="0"/>
              <w:suppressAutoHyphens/>
              <w:spacing w:after="0"/>
              <w:rPr>
                <w:rFonts w:ascii="Arial" w:hAnsi="Arial" w:cs="Arial"/>
                <w:sz w:val="24"/>
                <w:szCs w:val="24"/>
                <w:lang w:eastAsia="zh-CN"/>
              </w:rPr>
            </w:pPr>
            <w:r>
              <w:rPr>
                <w:rFonts w:ascii="Arial" w:hAnsi="Arial" w:cs="Arial"/>
                <w:sz w:val="24"/>
                <w:szCs w:val="24"/>
              </w:rPr>
              <w:t>г. с</w:t>
            </w:r>
          </w:p>
        </w:tc>
        <w:tc>
          <w:tcPr>
            <w:tcW w:w="376"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537" w:type="dxa"/>
            <w:vAlign w:val="bottom"/>
            <w:hideMark/>
          </w:tcPr>
          <w:p w:rsidR="00880C2B" w:rsidRDefault="00880C2B">
            <w:pPr>
              <w:widowControl w:val="0"/>
              <w:suppressAutoHyphens/>
              <w:spacing w:after="0"/>
              <w:jc w:val="center"/>
              <w:rPr>
                <w:rFonts w:ascii="Arial" w:hAnsi="Arial" w:cs="Arial"/>
                <w:sz w:val="24"/>
                <w:szCs w:val="24"/>
                <w:lang w:eastAsia="zh-CN"/>
              </w:rPr>
            </w:pPr>
            <w:r>
              <w:rPr>
                <w:rFonts w:ascii="Arial" w:hAnsi="Arial" w:cs="Arial"/>
                <w:sz w:val="24"/>
                <w:szCs w:val="24"/>
              </w:rPr>
              <w:t>час.</w:t>
            </w:r>
          </w:p>
        </w:tc>
        <w:tc>
          <w:tcPr>
            <w:tcW w:w="377"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916" w:type="dxa"/>
            <w:vAlign w:val="bottom"/>
            <w:hideMark/>
          </w:tcPr>
          <w:p w:rsidR="00880C2B" w:rsidRDefault="00880C2B">
            <w:pPr>
              <w:widowControl w:val="0"/>
              <w:suppressAutoHyphens/>
              <w:spacing w:after="0"/>
              <w:rPr>
                <w:rFonts w:ascii="Arial" w:hAnsi="Arial" w:cs="Arial"/>
                <w:sz w:val="24"/>
                <w:szCs w:val="24"/>
                <w:lang w:eastAsia="zh-CN"/>
              </w:rPr>
            </w:pPr>
            <w:r>
              <w:rPr>
                <w:rFonts w:ascii="Arial" w:hAnsi="Arial" w:cs="Arial"/>
                <w:sz w:val="24"/>
                <w:szCs w:val="24"/>
              </w:rPr>
              <w:t>мин. до</w:t>
            </w:r>
          </w:p>
        </w:tc>
        <w:tc>
          <w:tcPr>
            <w:tcW w:w="377"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539" w:type="dxa"/>
            <w:vAlign w:val="bottom"/>
            <w:hideMark/>
          </w:tcPr>
          <w:p w:rsidR="00880C2B" w:rsidRDefault="00880C2B">
            <w:pPr>
              <w:widowControl w:val="0"/>
              <w:suppressAutoHyphens/>
              <w:spacing w:after="0"/>
              <w:jc w:val="center"/>
              <w:rPr>
                <w:rFonts w:ascii="Arial" w:hAnsi="Arial" w:cs="Arial"/>
                <w:sz w:val="24"/>
                <w:szCs w:val="24"/>
                <w:lang w:eastAsia="zh-CN"/>
              </w:rPr>
            </w:pPr>
            <w:r>
              <w:rPr>
                <w:rFonts w:ascii="Arial" w:hAnsi="Arial" w:cs="Arial"/>
                <w:sz w:val="24"/>
                <w:szCs w:val="24"/>
              </w:rPr>
              <w:t>час.</w:t>
            </w:r>
          </w:p>
        </w:tc>
        <w:tc>
          <w:tcPr>
            <w:tcW w:w="376"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2672" w:type="dxa"/>
            <w:vAlign w:val="bottom"/>
            <w:hideMark/>
          </w:tcPr>
          <w:p w:rsidR="00880C2B" w:rsidRDefault="00880C2B">
            <w:pPr>
              <w:widowControl w:val="0"/>
              <w:suppressAutoHyphens/>
              <w:spacing w:after="0"/>
              <w:rPr>
                <w:rFonts w:ascii="Arial" w:hAnsi="Arial" w:cs="Arial"/>
                <w:sz w:val="24"/>
                <w:szCs w:val="24"/>
                <w:lang w:eastAsia="zh-CN"/>
              </w:rPr>
            </w:pPr>
            <w:r>
              <w:rPr>
                <w:rFonts w:ascii="Arial" w:hAnsi="Arial" w:cs="Arial"/>
                <w:sz w:val="24"/>
                <w:szCs w:val="24"/>
              </w:rPr>
              <w:t>мин. Продолжительность</w:t>
            </w:r>
          </w:p>
        </w:tc>
        <w:tc>
          <w:tcPr>
            <w:tcW w:w="429"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r>
    </w:tbl>
    <w:p w:rsidR="00880C2B" w:rsidRDefault="00880C2B" w:rsidP="00880C2B">
      <w:pPr>
        <w:widowControl w:val="0"/>
        <w:spacing w:before="40" w:after="0"/>
        <w:jc w:val="center"/>
        <w:rPr>
          <w:rFonts w:ascii="Arial" w:hAnsi="Arial" w:cs="Arial"/>
          <w:sz w:val="24"/>
          <w:szCs w:val="24"/>
          <w:lang w:eastAsia="zh-CN"/>
        </w:rPr>
      </w:pPr>
      <w:r>
        <w:rPr>
          <w:rFonts w:ascii="Arial" w:hAnsi="Arial" w:cs="Arial"/>
          <w:sz w:val="24"/>
          <w:szCs w:val="24"/>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880C2B" w:rsidRDefault="00880C2B" w:rsidP="00880C2B">
      <w:pPr>
        <w:widowControl w:val="0"/>
        <w:tabs>
          <w:tab w:val="left" w:pos="9781"/>
        </w:tabs>
        <w:spacing w:before="120" w:after="0"/>
        <w:rPr>
          <w:rFonts w:ascii="Arial" w:hAnsi="Arial" w:cs="Arial"/>
          <w:sz w:val="24"/>
          <w:szCs w:val="24"/>
        </w:rPr>
      </w:pPr>
      <w:r>
        <w:rPr>
          <w:rFonts w:ascii="Arial" w:hAnsi="Arial" w:cs="Arial"/>
          <w:sz w:val="24"/>
          <w:szCs w:val="24"/>
        </w:rPr>
        <w:t xml:space="preserve">Общая продолжительность проверки: </w:t>
      </w:r>
    </w:p>
    <w:p w:rsidR="00880C2B" w:rsidRDefault="00880C2B" w:rsidP="00880C2B">
      <w:pPr>
        <w:widowControl w:val="0"/>
        <w:tabs>
          <w:tab w:val="left" w:pos="9781"/>
        </w:tabs>
        <w:spacing w:before="120" w:after="0"/>
        <w:rPr>
          <w:rFonts w:ascii="Arial" w:hAnsi="Arial" w:cs="Arial"/>
          <w:sz w:val="24"/>
          <w:szCs w:val="24"/>
          <w:u w:val="single"/>
        </w:rPr>
      </w:pPr>
    </w:p>
    <w:p w:rsidR="00880C2B" w:rsidRDefault="00880C2B" w:rsidP="00880C2B">
      <w:pPr>
        <w:widowControl w:val="0"/>
        <w:pBdr>
          <w:top w:val="single" w:sz="4" w:space="1" w:color="000001"/>
        </w:pBdr>
        <w:spacing w:after="0"/>
        <w:jc w:val="center"/>
        <w:rPr>
          <w:rFonts w:ascii="Arial" w:hAnsi="Arial" w:cs="Arial"/>
          <w:sz w:val="24"/>
          <w:szCs w:val="24"/>
        </w:rPr>
      </w:pPr>
      <w:r>
        <w:rPr>
          <w:rFonts w:ascii="Arial" w:hAnsi="Arial" w:cs="Arial"/>
          <w:sz w:val="24"/>
          <w:szCs w:val="24"/>
        </w:rPr>
        <w:t xml:space="preserve"> (рабочих дней/часов)</w:t>
      </w:r>
    </w:p>
    <w:p w:rsidR="00880C2B" w:rsidRDefault="00880C2B" w:rsidP="00880C2B">
      <w:pPr>
        <w:widowControl w:val="0"/>
        <w:spacing w:before="120" w:after="0"/>
        <w:rPr>
          <w:rFonts w:ascii="Arial" w:hAnsi="Arial" w:cs="Arial"/>
          <w:sz w:val="24"/>
          <w:szCs w:val="24"/>
        </w:rPr>
      </w:pPr>
      <w:r>
        <w:rPr>
          <w:rFonts w:ascii="Arial" w:hAnsi="Arial" w:cs="Arial"/>
          <w:sz w:val="24"/>
          <w:szCs w:val="24"/>
        </w:rPr>
        <w:t xml:space="preserve">Акт составлен: </w:t>
      </w:r>
    </w:p>
    <w:p w:rsidR="00880C2B" w:rsidRDefault="00880C2B" w:rsidP="00880C2B">
      <w:pPr>
        <w:widowControl w:val="0"/>
        <w:spacing w:before="120" w:after="0"/>
        <w:rPr>
          <w:rFonts w:ascii="Arial" w:hAnsi="Arial" w:cs="Arial"/>
          <w:sz w:val="24"/>
          <w:szCs w:val="24"/>
        </w:rPr>
      </w:pP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widowControl w:val="0"/>
        <w:spacing w:after="0"/>
        <w:rPr>
          <w:rFonts w:ascii="Arial" w:hAnsi="Arial" w:cs="Arial"/>
          <w:sz w:val="24"/>
          <w:szCs w:val="24"/>
        </w:rPr>
      </w:pPr>
    </w:p>
    <w:p w:rsidR="00880C2B" w:rsidRDefault="00880C2B" w:rsidP="00880C2B">
      <w:pPr>
        <w:widowControl w:val="0"/>
        <w:pBdr>
          <w:top w:val="single" w:sz="4" w:space="1" w:color="000001"/>
        </w:pBdr>
        <w:spacing w:after="0"/>
        <w:jc w:val="center"/>
        <w:rPr>
          <w:rFonts w:ascii="Arial" w:hAnsi="Arial" w:cs="Arial"/>
          <w:sz w:val="24"/>
          <w:szCs w:val="24"/>
        </w:rPr>
      </w:pPr>
      <w:r>
        <w:rPr>
          <w:rFonts w:ascii="Arial" w:hAnsi="Arial" w:cs="Arial"/>
          <w:sz w:val="24"/>
          <w:szCs w:val="24"/>
        </w:rPr>
        <w:t>(наименование органа государственного контроля (надзора) или органа муниципального контроля)</w:t>
      </w:r>
    </w:p>
    <w:p w:rsidR="00880C2B" w:rsidRDefault="00880C2B" w:rsidP="00880C2B">
      <w:pPr>
        <w:widowControl w:val="0"/>
        <w:spacing w:before="120" w:after="0"/>
        <w:jc w:val="both"/>
        <w:rPr>
          <w:rFonts w:ascii="Arial" w:hAnsi="Arial" w:cs="Arial"/>
          <w:sz w:val="24"/>
          <w:szCs w:val="24"/>
        </w:rPr>
      </w:pPr>
      <w:r>
        <w:rPr>
          <w:rFonts w:ascii="Arial" w:hAnsi="Arial" w:cs="Arial"/>
          <w:sz w:val="24"/>
          <w:szCs w:val="24"/>
        </w:rPr>
        <w:t>С копией распоряжения о проведении проверки ознакомле</w:t>
      </w:r>
      <w:proofErr w:type="gramStart"/>
      <w:r>
        <w:rPr>
          <w:rFonts w:ascii="Arial" w:hAnsi="Arial" w:cs="Arial"/>
          <w:sz w:val="24"/>
          <w:szCs w:val="24"/>
        </w:rPr>
        <w:t>н(</w:t>
      </w:r>
      <w:proofErr w:type="gramEnd"/>
      <w:r>
        <w:rPr>
          <w:rFonts w:ascii="Arial" w:hAnsi="Arial" w:cs="Arial"/>
          <w:sz w:val="24"/>
          <w:szCs w:val="24"/>
        </w:rPr>
        <w:t>ы): (заполняется при проведении выездной проверки)</w:t>
      </w:r>
    </w:p>
    <w:p w:rsidR="00880C2B" w:rsidRDefault="00880C2B" w:rsidP="00880C2B">
      <w:pPr>
        <w:widowControl w:val="0"/>
        <w:spacing w:after="0"/>
        <w:rPr>
          <w:rFonts w:ascii="Arial" w:hAnsi="Arial" w:cs="Arial"/>
          <w:sz w:val="24"/>
          <w:szCs w:val="24"/>
        </w:rPr>
      </w:pP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widowControl w:val="0"/>
        <w:spacing w:after="0"/>
        <w:rPr>
          <w:rFonts w:ascii="Arial" w:hAnsi="Arial" w:cs="Arial"/>
          <w:sz w:val="24"/>
          <w:szCs w:val="24"/>
        </w:rPr>
      </w:pPr>
    </w:p>
    <w:p w:rsidR="00880C2B" w:rsidRDefault="00880C2B" w:rsidP="00880C2B">
      <w:pPr>
        <w:widowControl w:val="0"/>
        <w:pBdr>
          <w:top w:val="single" w:sz="4" w:space="1" w:color="000001"/>
        </w:pBdr>
        <w:spacing w:after="0"/>
        <w:jc w:val="center"/>
        <w:rPr>
          <w:rFonts w:ascii="Arial" w:hAnsi="Arial" w:cs="Arial"/>
          <w:sz w:val="24"/>
          <w:szCs w:val="24"/>
        </w:rPr>
      </w:pPr>
      <w:r>
        <w:rPr>
          <w:rFonts w:ascii="Arial" w:hAnsi="Arial" w:cs="Arial"/>
          <w:sz w:val="24"/>
          <w:szCs w:val="24"/>
        </w:rPr>
        <w:t>(фамилии, инициалы, подпись, дата, время)</w:t>
      </w:r>
    </w:p>
    <w:p w:rsidR="00880C2B" w:rsidRDefault="00880C2B" w:rsidP="00880C2B">
      <w:pPr>
        <w:widowControl w:val="0"/>
        <w:spacing w:before="360" w:after="0"/>
        <w:jc w:val="both"/>
        <w:rPr>
          <w:rFonts w:ascii="Arial" w:hAnsi="Arial" w:cs="Arial"/>
          <w:sz w:val="24"/>
          <w:szCs w:val="24"/>
        </w:rPr>
      </w:pPr>
      <w:r>
        <w:rPr>
          <w:rFonts w:ascii="Arial" w:hAnsi="Arial" w:cs="Arial"/>
          <w:sz w:val="24"/>
          <w:szCs w:val="24"/>
        </w:rPr>
        <w:t>Дата и номер решения прокурора (его заместителя) о согласовании проведения проверки:</w:t>
      </w:r>
      <w:r>
        <w:rPr>
          <w:rFonts w:ascii="Arial" w:hAnsi="Arial" w:cs="Arial"/>
          <w:sz w:val="24"/>
          <w:szCs w:val="24"/>
        </w:rPr>
        <w:br/>
      </w: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widowControl w:val="0"/>
        <w:spacing w:after="0"/>
        <w:rPr>
          <w:rFonts w:ascii="Arial" w:hAnsi="Arial" w:cs="Arial"/>
          <w:sz w:val="24"/>
          <w:szCs w:val="24"/>
        </w:rPr>
      </w:pPr>
    </w:p>
    <w:p w:rsidR="00880C2B" w:rsidRDefault="00880C2B" w:rsidP="00880C2B">
      <w:pPr>
        <w:widowControl w:val="0"/>
        <w:pBdr>
          <w:top w:val="single" w:sz="4" w:space="1" w:color="000001"/>
        </w:pBdr>
        <w:spacing w:after="0"/>
        <w:jc w:val="center"/>
        <w:rPr>
          <w:rFonts w:ascii="Arial" w:hAnsi="Arial" w:cs="Arial"/>
          <w:sz w:val="24"/>
          <w:szCs w:val="24"/>
        </w:rPr>
      </w:pPr>
      <w:r>
        <w:rPr>
          <w:rFonts w:ascii="Arial" w:hAnsi="Arial" w:cs="Arial"/>
          <w:sz w:val="24"/>
          <w:szCs w:val="24"/>
        </w:rPr>
        <w:t>(заполняется в случае необходимости согласования проверки с органами прокуратуры)</w:t>
      </w:r>
    </w:p>
    <w:p w:rsidR="00880C2B" w:rsidRDefault="00880C2B" w:rsidP="00880C2B">
      <w:pPr>
        <w:keepNext/>
        <w:widowControl w:val="0"/>
        <w:spacing w:before="80" w:after="0"/>
        <w:rPr>
          <w:rFonts w:ascii="Arial" w:hAnsi="Arial" w:cs="Arial"/>
          <w:sz w:val="24"/>
          <w:szCs w:val="24"/>
        </w:rPr>
      </w:pPr>
      <w:r>
        <w:rPr>
          <w:rFonts w:ascii="Arial" w:hAnsi="Arial" w:cs="Arial"/>
          <w:sz w:val="24"/>
          <w:szCs w:val="24"/>
        </w:rPr>
        <w:t>Лиц</w:t>
      </w:r>
      <w:proofErr w:type="gramStart"/>
      <w:r>
        <w:rPr>
          <w:rFonts w:ascii="Arial" w:hAnsi="Arial" w:cs="Arial"/>
          <w:sz w:val="24"/>
          <w:szCs w:val="24"/>
        </w:rPr>
        <w:t>о(</w:t>
      </w:r>
      <w:proofErr w:type="gramEnd"/>
      <w:r>
        <w:rPr>
          <w:rFonts w:ascii="Arial" w:hAnsi="Arial" w:cs="Arial"/>
          <w:sz w:val="24"/>
          <w:szCs w:val="24"/>
        </w:rPr>
        <w:t xml:space="preserve">а), проводившее проверку: </w:t>
      </w:r>
    </w:p>
    <w:p w:rsidR="00880C2B" w:rsidRDefault="00880C2B" w:rsidP="00880C2B">
      <w:pPr>
        <w:keepNext/>
        <w:widowControl w:val="0"/>
        <w:spacing w:before="80" w:after="0"/>
        <w:rPr>
          <w:rFonts w:ascii="Arial" w:hAnsi="Arial" w:cs="Arial"/>
          <w:sz w:val="24"/>
          <w:szCs w:val="24"/>
        </w:rPr>
      </w:pPr>
    </w:p>
    <w:p w:rsidR="00880C2B" w:rsidRDefault="00880C2B" w:rsidP="00880C2B">
      <w:pPr>
        <w:keepNext/>
        <w:widowControl w:val="0"/>
        <w:pBdr>
          <w:top w:val="single" w:sz="4" w:space="1" w:color="000001"/>
        </w:pBdr>
        <w:spacing w:after="0"/>
        <w:rPr>
          <w:rFonts w:ascii="Arial" w:hAnsi="Arial" w:cs="Arial"/>
          <w:sz w:val="24"/>
          <w:szCs w:val="24"/>
        </w:rPr>
      </w:pPr>
    </w:p>
    <w:p w:rsidR="00880C2B" w:rsidRDefault="00880C2B" w:rsidP="00880C2B">
      <w:pPr>
        <w:widowControl w:val="0"/>
        <w:spacing w:after="0"/>
        <w:rPr>
          <w:rFonts w:ascii="Arial" w:hAnsi="Arial" w:cs="Arial"/>
          <w:sz w:val="24"/>
          <w:szCs w:val="24"/>
        </w:rPr>
      </w:pP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widowControl w:val="0"/>
        <w:spacing w:after="0"/>
        <w:rPr>
          <w:rFonts w:ascii="Arial" w:hAnsi="Arial" w:cs="Arial"/>
          <w:sz w:val="24"/>
          <w:szCs w:val="24"/>
        </w:rPr>
      </w:pPr>
    </w:p>
    <w:p w:rsidR="00880C2B" w:rsidRDefault="00880C2B" w:rsidP="00880C2B">
      <w:pPr>
        <w:widowControl w:val="0"/>
        <w:pBdr>
          <w:top w:val="single" w:sz="4" w:space="1" w:color="000001"/>
        </w:pBdr>
        <w:spacing w:after="0"/>
        <w:jc w:val="center"/>
        <w:rPr>
          <w:rFonts w:ascii="Arial" w:hAnsi="Arial" w:cs="Arial"/>
          <w:sz w:val="24"/>
          <w:szCs w:val="24"/>
        </w:rPr>
      </w:pPr>
      <w:r>
        <w:rPr>
          <w:rFonts w:ascii="Arial" w:hAnsi="Arial" w:cs="Arial"/>
          <w:sz w:val="24"/>
          <w:szCs w:val="24"/>
        </w:rPr>
        <w:t>(фамилия, имя, отчество (последнее – при наличии), должность должностного лица (должностных лиц), проводившег</w:t>
      </w:r>
      <w:proofErr w:type="gramStart"/>
      <w:r>
        <w:rPr>
          <w:rFonts w:ascii="Arial" w:hAnsi="Arial" w:cs="Arial"/>
          <w:sz w:val="24"/>
          <w:szCs w:val="24"/>
        </w:rPr>
        <w:t>о(</w:t>
      </w:r>
      <w:proofErr w:type="gramEnd"/>
      <w:r>
        <w:rPr>
          <w:rFonts w:ascii="Arial" w:hAnsi="Arial" w:cs="Arial"/>
          <w:sz w:val="24"/>
          <w:szCs w:val="24"/>
        </w:rPr>
        <w:t xml:space="preserve">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w:t>
      </w:r>
      <w:r>
        <w:rPr>
          <w:rFonts w:ascii="Arial" w:hAnsi="Arial" w:cs="Arial"/>
          <w:sz w:val="24"/>
          <w:szCs w:val="24"/>
        </w:rPr>
        <w:lastRenderedPageBreak/>
        <w:t>органа</w:t>
      </w:r>
      <w:r>
        <w:rPr>
          <w:rFonts w:ascii="Arial" w:hAnsi="Arial" w:cs="Arial"/>
          <w:sz w:val="24"/>
          <w:szCs w:val="24"/>
        </w:rPr>
        <w:br/>
        <w:t>по аккредитации, выдавшего свидетельство)</w:t>
      </w:r>
    </w:p>
    <w:p w:rsidR="00880C2B" w:rsidRDefault="00880C2B" w:rsidP="00880C2B">
      <w:pPr>
        <w:widowControl w:val="0"/>
        <w:spacing w:before="120" w:after="0"/>
        <w:rPr>
          <w:rFonts w:ascii="Arial" w:hAnsi="Arial" w:cs="Arial"/>
          <w:sz w:val="24"/>
          <w:szCs w:val="24"/>
        </w:rPr>
      </w:pPr>
      <w:r>
        <w:rPr>
          <w:rFonts w:ascii="Arial" w:hAnsi="Arial" w:cs="Arial"/>
          <w:sz w:val="24"/>
          <w:szCs w:val="24"/>
        </w:rPr>
        <w:t xml:space="preserve">При проведении проверки присутствовали: </w:t>
      </w:r>
    </w:p>
    <w:p w:rsidR="00880C2B" w:rsidRDefault="00880C2B" w:rsidP="00880C2B">
      <w:pPr>
        <w:widowControl w:val="0"/>
        <w:spacing w:before="120" w:after="0"/>
        <w:rPr>
          <w:rFonts w:ascii="Arial" w:hAnsi="Arial" w:cs="Arial"/>
          <w:sz w:val="24"/>
          <w:szCs w:val="24"/>
        </w:rPr>
      </w:pP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widowControl w:val="0"/>
        <w:spacing w:after="0"/>
        <w:rPr>
          <w:rFonts w:ascii="Arial" w:hAnsi="Arial" w:cs="Arial"/>
          <w:sz w:val="24"/>
          <w:szCs w:val="24"/>
        </w:rPr>
      </w:pP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widowControl w:val="0"/>
        <w:pBdr>
          <w:top w:val="single" w:sz="4" w:space="1" w:color="000001"/>
        </w:pBdr>
        <w:spacing w:after="0"/>
        <w:jc w:val="center"/>
        <w:rPr>
          <w:rFonts w:ascii="Arial" w:hAnsi="Arial" w:cs="Arial"/>
          <w:sz w:val="24"/>
          <w:szCs w:val="24"/>
        </w:rPr>
      </w:pPr>
      <w:r>
        <w:rPr>
          <w:rFonts w:ascii="Arial" w:hAnsi="Arial" w:cs="Arial"/>
          <w:sz w:val="24"/>
          <w:szCs w:val="24"/>
        </w:rPr>
        <w:t xml:space="preserve"> (фамилия,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w:t>
      </w:r>
      <w:r>
        <w:rPr>
          <w:rFonts w:ascii="Arial" w:hAnsi="Arial" w:cs="Arial"/>
          <w:sz w:val="24"/>
          <w:szCs w:val="24"/>
        </w:rPr>
        <w:br/>
        <w:t>по проверке)</w:t>
      </w:r>
    </w:p>
    <w:p w:rsidR="00880C2B" w:rsidRDefault="00880C2B" w:rsidP="00880C2B">
      <w:pPr>
        <w:widowControl w:val="0"/>
        <w:spacing w:before="120" w:after="0"/>
        <w:rPr>
          <w:rFonts w:ascii="Arial" w:hAnsi="Arial" w:cs="Arial"/>
          <w:sz w:val="24"/>
          <w:szCs w:val="24"/>
        </w:rPr>
      </w:pPr>
      <w:r>
        <w:rPr>
          <w:rFonts w:ascii="Arial" w:hAnsi="Arial" w:cs="Arial"/>
          <w:sz w:val="24"/>
          <w:szCs w:val="24"/>
        </w:rPr>
        <w:t>В ходе проведения проверки:</w:t>
      </w:r>
    </w:p>
    <w:p w:rsidR="00880C2B" w:rsidRDefault="00880C2B" w:rsidP="00880C2B">
      <w:pPr>
        <w:widowControl w:val="0"/>
        <w:spacing w:before="120" w:after="0"/>
        <w:jc w:val="both"/>
        <w:rPr>
          <w:rFonts w:ascii="Arial" w:hAnsi="Arial" w:cs="Arial"/>
          <w:sz w:val="24"/>
          <w:szCs w:val="24"/>
        </w:rPr>
      </w:pPr>
      <w:r>
        <w:rPr>
          <w:rFonts w:ascii="Arial" w:hAnsi="Arial" w:cs="Arial"/>
          <w:sz w:val="24"/>
          <w:szCs w:val="24"/>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Pr>
          <w:rFonts w:ascii="Arial" w:hAnsi="Arial" w:cs="Arial"/>
          <w:sz w:val="24"/>
          <w:szCs w:val="24"/>
        </w:rPr>
        <w:br/>
      </w: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widowControl w:val="0"/>
        <w:spacing w:after="0"/>
        <w:rPr>
          <w:rFonts w:ascii="Arial" w:hAnsi="Arial" w:cs="Arial"/>
          <w:sz w:val="24"/>
          <w:szCs w:val="24"/>
        </w:rPr>
      </w:pPr>
    </w:p>
    <w:p w:rsidR="00880C2B" w:rsidRDefault="00880C2B" w:rsidP="00880C2B">
      <w:pPr>
        <w:widowControl w:val="0"/>
        <w:pBdr>
          <w:top w:val="single" w:sz="4" w:space="1" w:color="000001"/>
        </w:pBdr>
        <w:spacing w:after="0"/>
        <w:jc w:val="center"/>
        <w:rPr>
          <w:rFonts w:ascii="Arial" w:hAnsi="Arial" w:cs="Arial"/>
          <w:sz w:val="24"/>
          <w:szCs w:val="24"/>
        </w:rPr>
      </w:pPr>
      <w:r>
        <w:rPr>
          <w:rFonts w:ascii="Arial" w:hAnsi="Arial" w:cs="Arial"/>
          <w:sz w:val="24"/>
          <w:szCs w:val="24"/>
        </w:rPr>
        <w:t>(с указанием характера нарушений; лиц, допустивших нарушения)</w:t>
      </w:r>
    </w:p>
    <w:p w:rsidR="00880C2B" w:rsidRDefault="00880C2B" w:rsidP="00880C2B">
      <w:pPr>
        <w:widowControl w:val="0"/>
        <w:spacing w:before="120" w:after="0"/>
        <w:jc w:val="both"/>
        <w:rPr>
          <w:rFonts w:ascii="Arial" w:hAnsi="Arial" w:cs="Arial"/>
          <w:sz w:val="24"/>
          <w:szCs w:val="24"/>
        </w:rPr>
      </w:pPr>
      <w:r>
        <w:rPr>
          <w:rFonts w:ascii="Arial" w:hAnsi="Arial" w:cs="Arial"/>
          <w:sz w:val="24"/>
          <w:szCs w:val="24"/>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880C2B" w:rsidRDefault="00880C2B" w:rsidP="00880C2B">
      <w:pPr>
        <w:widowControl w:val="0"/>
        <w:spacing w:before="120" w:after="0"/>
        <w:jc w:val="both"/>
        <w:rPr>
          <w:rFonts w:ascii="Arial" w:hAnsi="Arial" w:cs="Arial"/>
          <w:sz w:val="24"/>
          <w:szCs w:val="24"/>
        </w:rPr>
      </w:pP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widowControl w:val="0"/>
        <w:spacing w:after="0"/>
        <w:rPr>
          <w:rFonts w:ascii="Arial" w:hAnsi="Arial" w:cs="Arial"/>
          <w:sz w:val="24"/>
          <w:szCs w:val="24"/>
        </w:rPr>
      </w:pP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widowControl w:val="0"/>
        <w:spacing w:after="0"/>
        <w:rPr>
          <w:rFonts w:ascii="Arial" w:hAnsi="Arial" w:cs="Arial"/>
          <w:sz w:val="24"/>
          <w:szCs w:val="24"/>
        </w:rPr>
      </w:pP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widowControl w:val="0"/>
        <w:spacing w:before="120" w:after="0" w:line="240" w:lineRule="auto"/>
        <w:contextualSpacing/>
        <w:jc w:val="both"/>
        <w:rPr>
          <w:rFonts w:ascii="Arial" w:hAnsi="Arial" w:cs="Arial"/>
          <w:sz w:val="24"/>
          <w:szCs w:val="24"/>
        </w:rPr>
      </w:pPr>
      <w:r>
        <w:rPr>
          <w:rFonts w:ascii="Arial" w:hAnsi="Arial" w:cs="Arial"/>
          <w:sz w:val="24"/>
          <w:szCs w:val="24"/>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Pr>
          <w:rFonts w:ascii="Arial" w:hAnsi="Arial" w:cs="Arial"/>
          <w:sz w:val="24"/>
          <w:szCs w:val="24"/>
        </w:rPr>
        <w:br/>
      </w:r>
    </w:p>
    <w:p w:rsidR="00880C2B" w:rsidRDefault="00880C2B" w:rsidP="00880C2B">
      <w:pPr>
        <w:widowControl w:val="0"/>
        <w:pBdr>
          <w:top w:val="single" w:sz="4" w:space="1" w:color="000001"/>
        </w:pBdr>
        <w:spacing w:after="0" w:line="240" w:lineRule="auto"/>
        <w:contextualSpacing/>
        <w:rPr>
          <w:rFonts w:ascii="Arial" w:hAnsi="Arial" w:cs="Arial"/>
          <w:sz w:val="24"/>
          <w:szCs w:val="24"/>
        </w:rPr>
      </w:pPr>
    </w:p>
    <w:p w:rsidR="00880C2B" w:rsidRDefault="00880C2B" w:rsidP="00880C2B">
      <w:pPr>
        <w:widowControl w:val="0"/>
        <w:spacing w:after="0" w:line="240" w:lineRule="auto"/>
        <w:contextualSpacing/>
        <w:rPr>
          <w:rFonts w:ascii="Arial" w:hAnsi="Arial" w:cs="Arial"/>
          <w:sz w:val="24"/>
          <w:szCs w:val="24"/>
        </w:rPr>
      </w:pPr>
    </w:p>
    <w:p w:rsidR="00880C2B" w:rsidRDefault="00880C2B" w:rsidP="00880C2B">
      <w:pPr>
        <w:widowControl w:val="0"/>
        <w:pBdr>
          <w:top w:val="single" w:sz="4" w:space="1" w:color="000001"/>
        </w:pBdr>
        <w:spacing w:after="0" w:line="240" w:lineRule="auto"/>
        <w:contextualSpacing/>
        <w:rPr>
          <w:rFonts w:ascii="Arial" w:hAnsi="Arial" w:cs="Arial"/>
          <w:sz w:val="24"/>
          <w:szCs w:val="24"/>
        </w:rPr>
      </w:pPr>
    </w:p>
    <w:p w:rsidR="00880C2B" w:rsidRDefault="00880C2B" w:rsidP="00880C2B">
      <w:pPr>
        <w:widowControl w:val="0"/>
        <w:spacing w:before="80" w:after="0" w:line="240" w:lineRule="auto"/>
        <w:contextualSpacing/>
        <w:jc w:val="both"/>
        <w:rPr>
          <w:rFonts w:ascii="Arial" w:hAnsi="Arial" w:cs="Arial"/>
          <w:sz w:val="24"/>
          <w:szCs w:val="24"/>
        </w:rPr>
      </w:pPr>
      <w:r>
        <w:rPr>
          <w:rFonts w:ascii="Arial" w:hAnsi="Arial" w:cs="Arial"/>
          <w:sz w:val="24"/>
          <w:szCs w:val="24"/>
        </w:rPr>
        <w:t>нарушений не выявлено:</w:t>
      </w:r>
    </w:p>
    <w:p w:rsidR="00880C2B" w:rsidRDefault="00880C2B" w:rsidP="00880C2B">
      <w:pPr>
        <w:widowControl w:val="0"/>
        <w:spacing w:before="80" w:after="0" w:line="240" w:lineRule="auto"/>
        <w:contextualSpacing/>
        <w:jc w:val="both"/>
        <w:rPr>
          <w:rFonts w:ascii="Arial" w:hAnsi="Arial" w:cs="Arial"/>
          <w:sz w:val="24"/>
          <w:szCs w:val="24"/>
        </w:rPr>
      </w:pPr>
      <w:r>
        <w:rPr>
          <w:rFonts w:ascii="Arial" w:hAnsi="Arial" w:cs="Arial"/>
          <w:sz w:val="24"/>
          <w:szCs w:val="24"/>
        </w:rPr>
        <w:t xml:space="preserve"> </w:t>
      </w:r>
    </w:p>
    <w:p w:rsidR="00880C2B" w:rsidRDefault="00880C2B" w:rsidP="00880C2B">
      <w:pPr>
        <w:widowControl w:val="0"/>
        <w:pBdr>
          <w:top w:val="single" w:sz="4" w:space="1" w:color="000001"/>
        </w:pBdr>
        <w:spacing w:after="0" w:line="240" w:lineRule="auto"/>
        <w:contextualSpacing/>
        <w:rPr>
          <w:rFonts w:ascii="Arial" w:hAnsi="Arial" w:cs="Arial"/>
          <w:sz w:val="24"/>
          <w:szCs w:val="24"/>
        </w:rPr>
      </w:pPr>
    </w:p>
    <w:p w:rsidR="00880C2B" w:rsidRDefault="00880C2B" w:rsidP="00880C2B">
      <w:pPr>
        <w:widowControl w:val="0"/>
        <w:spacing w:after="0" w:line="240" w:lineRule="auto"/>
        <w:contextualSpacing/>
        <w:rPr>
          <w:rFonts w:ascii="Arial" w:hAnsi="Arial" w:cs="Arial"/>
          <w:sz w:val="24"/>
          <w:szCs w:val="24"/>
        </w:rPr>
      </w:pP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widowControl w:val="0"/>
        <w:spacing w:before="120" w:after="120"/>
        <w:jc w:val="both"/>
        <w:rPr>
          <w:rFonts w:ascii="Arial" w:hAnsi="Arial" w:cs="Arial"/>
          <w:sz w:val="24"/>
          <w:szCs w:val="24"/>
        </w:rPr>
      </w:pPr>
      <w:r>
        <w:rPr>
          <w:rFonts w:ascii="Arial" w:hAnsi="Arial" w:cs="Arial"/>
          <w:sz w:val="24"/>
          <w:szCs w:val="24"/>
        </w:rPr>
        <w:t xml:space="preserve">Запись в Журнал учета проверок юридического лица, индивидуального </w:t>
      </w:r>
      <w:r>
        <w:rPr>
          <w:rFonts w:ascii="Arial" w:hAnsi="Arial" w:cs="Arial"/>
          <w:sz w:val="24"/>
          <w:szCs w:val="24"/>
        </w:rPr>
        <w:lastRenderedPageBreak/>
        <w:t>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9754" w:type="dxa"/>
        <w:tblBorders>
          <w:bottom w:val="single" w:sz="4" w:space="0" w:color="000001"/>
          <w:insideH w:val="single" w:sz="4" w:space="0" w:color="000001"/>
        </w:tblBorders>
        <w:tblCellMar>
          <w:left w:w="28" w:type="dxa"/>
          <w:right w:w="28" w:type="dxa"/>
        </w:tblCellMar>
        <w:tblLook w:val="04A0" w:firstRow="1" w:lastRow="0" w:firstColumn="1" w:lastColumn="0" w:noHBand="0" w:noVBand="1"/>
      </w:tblPr>
      <w:tblGrid>
        <w:gridCol w:w="3664"/>
        <w:gridCol w:w="809"/>
        <w:gridCol w:w="5281"/>
      </w:tblGrid>
      <w:tr w:rsidR="00880C2B" w:rsidTr="00880C2B">
        <w:trPr>
          <w:trHeight w:val="337"/>
        </w:trPr>
        <w:tc>
          <w:tcPr>
            <w:tcW w:w="3664" w:type="dxa"/>
            <w:tcBorders>
              <w:top w:val="nil"/>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809" w:type="dxa"/>
            <w:tcBorders>
              <w:top w:val="nil"/>
              <w:left w:val="nil"/>
              <w:bottom w:val="single" w:sz="4" w:space="0" w:color="000001"/>
              <w:right w:val="nil"/>
            </w:tcBorders>
            <w:vAlign w:val="bottom"/>
          </w:tcPr>
          <w:p w:rsidR="00880C2B" w:rsidRDefault="00880C2B">
            <w:pPr>
              <w:widowControl w:val="0"/>
              <w:suppressAutoHyphens/>
              <w:snapToGrid w:val="0"/>
              <w:spacing w:after="0"/>
              <w:rPr>
                <w:rFonts w:ascii="Arial" w:hAnsi="Arial" w:cs="Arial"/>
                <w:sz w:val="24"/>
                <w:szCs w:val="24"/>
                <w:lang w:eastAsia="zh-CN"/>
              </w:rPr>
            </w:pPr>
          </w:p>
        </w:tc>
        <w:tc>
          <w:tcPr>
            <w:tcW w:w="5281" w:type="dxa"/>
            <w:tcBorders>
              <w:top w:val="nil"/>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r>
      <w:tr w:rsidR="00880C2B" w:rsidTr="00880C2B">
        <w:trPr>
          <w:trHeight w:val="849"/>
        </w:trPr>
        <w:tc>
          <w:tcPr>
            <w:tcW w:w="3664" w:type="dxa"/>
            <w:tcBorders>
              <w:top w:val="single" w:sz="4" w:space="0" w:color="000001"/>
              <w:left w:val="nil"/>
              <w:bottom w:val="single" w:sz="4" w:space="0" w:color="000001"/>
              <w:right w:val="nil"/>
            </w:tcBorders>
            <w:hideMark/>
          </w:tcPr>
          <w:p w:rsidR="00880C2B" w:rsidRDefault="00880C2B">
            <w:pPr>
              <w:widowControl w:val="0"/>
              <w:suppressAutoHyphens/>
              <w:spacing w:after="0"/>
              <w:jc w:val="center"/>
              <w:rPr>
                <w:rFonts w:ascii="Arial" w:hAnsi="Arial" w:cs="Arial"/>
                <w:sz w:val="24"/>
                <w:szCs w:val="24"/>
                <w:lang w:eastAsia="zh-CN"/>
              </w:rPr>
            </w:pPr>
            <w:r>
              <w:rPr>
                <w:rFonts w:ascii="Arial" w:hAnsi="Arial" w:cs="Arial"/>
                <w:sz w:val="24"/>
                <w:szCs w:val="24"/>
              </w:rPr>
              <w:t xml:space="preserve">(подпись </w:t>
            </w:r>
            <w:proofErr w:type="gramStart"/>
            <w:r>
              <w:rPr>
                <w:rFonts w:ascii="Arial" w:hAnsi="Arial" w:cs="Arial"/>
                <w:sz w:val="24"/>
                <w:szCs w:val="24"/>
              </w:rPr>
              <w:t>проверяющего</w:t>
            </w:r>
            <w:proofErr w:type="gramEnd"/>
            <w:r>
              <w:rPr>
                <w:rFonts w:ascii="Arial" w:hAnsi="Arial" w:cs="Arial"/>
                <w:sz w:val="24"/>
                <w:szCs w:val="24"/>
              </w:rPr>
              <w:t>)</w:t>
            </w:r>
          </w:p>
        </w:tc>
        <w:tc>
          <w:tcPr>
            <w:tcW w:w="809" w:type="dxa"/>
            <w:tcBorders>
              <w:top w:val="single" w:sz="4" w:space="0" w:color="000001"/>
              <w:left w:val="nil"/>
              <w:bottom w:val="single" w:sz="4" w:space="0" w:color="000001"/>
              <w:right w:val="nil"/>
            </w:tcBorders>
          </w:tcPr>
          <w:p w:rsidR="00880C2B" w:rsidRDefault="00880C2B">
            <w:pPr>
              <w:widowControl w:val="0"/>
              <w:suppressAutoHyphens/>
              <w:snapToGrid w:val="0"/>
              <w:spacing w:after="0"/>
              <w:rPr>
                <w:rFonts w:ascii="Arial" w:hAnsi="Arial" w:cs="Arial"/>
                <w:sz w:val="24"/>
                <w:szCs w:val="24"/>
                <w:lang w:eastAsia="zh-CN"/>
              </w:rPr>
            </w:pPr>
          </w:p>
        </w:tc>
        <w:tc>
          <w:tcPr>
            <w:tcW w:w="5281" w:type="dxa"/>
            <w:tcBorders>
              <w:top w:val="single" w:sz="4" w:space="0" w:color="000001"/>
              <w:left w:val="nil"/>
              <w:bottom w:val="single" w:sz="4" w:space="0" w:color="000001"/>
              <w:right w:val="nil"/>
            </w:tcBorders>
            <w:hideMark/>
          </w:tcPr>
          <w:p w:rsidR="00880C2B" w:rsidRDefault="00880C2B">
            <w:pPr>
              <w:widowControl w:val="0"/>
              <w:suppressAutoHyphens/>
              <w:spacing w:after="0"/>
              <w:jc w:val="center"/>
              <w:rPr>
                <w:rFonts w:ascii="Arial" w:hAnsi="Arial" w:cs="Arial"/>
                <w:sz w:val="24"/>
                <w:szCs w:val="24"/>
                <w:lang w:eastAsia="zh-CN"/>
              </w:rPr>
            </w:pPr>
            <w:r>
              <w:rPr>
                <w:rFonts w:ascii="Arial" w:hAnsi="Arial" w:cs="Arial"/>
                <w:sz w:val="24"/>
                <w:szCs w:val="24"/>
              </w:rPr>
              <w:t>(подпись уполномоченного представителя юридического лица, индивидуального предпринимателя, его уполномоченного представителя)</w:t>
            </w:r>
          </w:p>
        </w:tc>
      </w:tr>
    </w:tbl>
    <w:p w:rsidR="00880C2B" w:rsidRDefault="00880C2B" w:rsidP="00880C2B">
      <w:pPr>
        <w:widowControl w:val="0"/>
        <w:spacing w:before="120" w:after="120"/>
        <w:jc w:val="both"/>
        <w:rPr>
          <w:rFonts w:ascii="Arial" w:hAnsi="Arial" w:cs="Arial"/>
          <w:sz w:val="24"/>
          <w:szCs w:val="24"/>
          <w:lang w:eastAsia="zh-CN"/>
        </w:rPr>
      </w:pPr>
      <w:r>
        <w:rPr>
          <w:rFonts w:ascii="Arial" w:hAnsi="Arial" w:cs="Arial"/>
          <w:sz w:val="24"/>
          <w:szCs w:val="24"/>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9754" w:type="dxa"/>
        <w:tblBorders>
          <w:bottom w:val="single" w:sz="4" w:space="0" w:color="000001"/>
          <w:insideH w:val="single" w:sz="4" w:space="0" w:color="000001"/>
        </w:tblBorders>
        <w:tblCellMar>
          <w:left w:w="28" w:type="dxa"/>
          <w:right w:w="28" w:type="dxa"/>
        </w:tblCellMar>
        <w:tblLook w:val="04A0" w:firstRow="1" w:lastRow="0" w:firstColumn="1" w:lastColumn="0" w:noHBand="0" w:noVBand="1"/>
      </w:tblPr>
      <w:tblGrid>
        <w:gridCol w:w="3664"/>
        <w:gridCol w:w="809"/>
        <w:gridCol w:w="5281"/>
      </w:tblGrid>
      <w:tr w:rsidR="00880C2B" w:rsidTr="00880C2B">
        <w:trPr>
          <w:trHeight w:val="349"/>
        </w:trPr>
        <w:tc>
          <w:tcPr>
            <w:tcW w:w="3664" w:type="dxa"/>
            <w:tcBorders>
              <w:top w:val="nil"/>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809" w:type="dxa"/>
            <w:tcBorders>
              <w:top w:val="nil"/>
              <w:left w:val="nil"/>
              <w:bottom w:val="single" w:sz="4" w:space="0" w:color="000001"/>
              <w:right w:val="nil"/>
            </w:tcBorders>
            <w:vAlign w:val="bottom"/>
          </w:tcPr>
          <w:p w:rsidR="00880C2B" w:rsidRDefault="00880C2B">
            <w:pPr>
              <w:widowControl w:val="0"/>
              <w:suppressAutoHyphens/>
              <w:snapToGrid w:val="0"/>
              <w:spacing w:after="0"/>
              <w:rPr>
                <w:rFonts w:ascii="Arial" w:hAnsi="Arial" w:cs="Arial"/>
                <w:sz w:val="24"/>
                <w:szCs w:val="24"/>
                <w:lang w:eastAsia="zh-CN"/>
              </w:rPr>
            </w:pPr>
          </w:p>
        </w:tc>
        <w:tc>
          <w:tcPr>
            <w:tcW w:w="5281" w:type="dxa"/>
            <w:tcBorders>
              <w:top w:val="nil"/>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r>
      <w:tr w:rsidR="00880C2B" w:rsidTr="00880C2B">
        <w:trPr>
          <w:trHeight w:val="882"/>
        </w:trPr>
        <w:tc>
          <w:tcPr>
            <w:tcW w:w="3664" w:type="dxa"/>
            <w:tcBorders>
              <w:top w:val="single" w:sz="4" w:space="0" w:color="000001"/>
              <w:left w:val="nil"/>
              <w:bottom w:val="single" w:sz="4" w:space="0" w:color="000001"/>
              <w:right w:val="nil"/>
            </w:tcBorders>
            <w:hideMark/>
          </w:tcPr>
          <w:p w:rsidR="00880C2B" w:rsidRDefault="00880C2B">
            <w:pPr>
              <w:widowControl w:val="0"/>
              <w:suppressAutoHyphens/>
              <w:spacing w:after="0"/>
              <w:jc w:val="center"/>
              <w:rPr>
                <w:rFonts w:ascii="Arial" w:hAnsi="Arial" w:cs="Arial"/>
                <w:sz w:val="24"/>
                <w:szCs w:val="24"/>
                <w:lang w:eastAsia="zh-CN"/>
              </w:rPr>
            </w:pPr>
            <w:r>
              <w:rPr>
                <w:rFonts w:ascii="Arial" w:hAnsi="Arial" w:cs="Arial"/>
                <w:sz w:val="24"/>
                <w:szCs w:val="24"/>
              </w:rPr>
              <w:t xml:space="preserve">(подпись </w:t>
            </w:r>
            <w:proofErr w:type="gramStart"/>
            <w:r>
              <w:rPr>
                <w:rFonts w:ascii="Arial" w:hAnsi="Arial" w:cs="Arial"/>
                <w:sz w:val="24"/>
                <w:szCs w:val="24"/>
              </w:rPr>
              <w:t>проверяющего</w:t>
            </w:r>
            <w:proofErr w:type="gramEnd"/>
            <w:r>
              <w:rPr>
                <w:rFonts w:ascii="Arial" w:hAnsi="Arial" w:cs="Arial"/>
                <w:sz w:val="24"/>
                <w:szCs w:val="24"/>
              </w:rPr>
              <w:t>)</w:t>
            </w:r>
          </w:p>
        </w:tc>
        <w:tc>
          <w:tcPr>
            <w:tcW w:w="809" w:type="dxa"/>
            <w:tcBorders>
              <w:top w:val="single" w:sz="4" w:space="0" w:color="000001"/>
              <w:left w:val="nil"/>
              <w:bottom w:val="single" w:sz="4" w:space="0" w:color="000001"/>
              <w:right w:val="nil"/>
            </w:tcBorders>
          </w:tcPr>
          <w:p w:rsidR="00880C2B" w:rsidRDefault="00880C2B">
            <w:pPr>
              <w:widowControl w:val="0"/>
              <w:suppressAutoHyphens/>
              <w:snapToGrid w:val="0"/>
              <w:spacing w:after="0"/>
              <w:rPr>
                <w:rFonts w:ascii="Arial" w:hAnsi="Arial" w:cs="Arial"/>
                <w:sz w:val="24"/>
                <w:szCs w:val="24"/>
                <w:lang w:eastAsia="zh-CN"/>
              </w:rPr>
            </w:pPr>
          </w:p>
        </w:tc>
        <w:tc>
          <w:tcPr>
            <w:tcW w:w="5281" w:type="dxa"/>
            <w:tcBorders>
              <w:top w:val="single" w:sz="4" w:space="0" w:color="000001"/>
              <w:left w:val="nil"/>
              <w:bottom w:val="single" w:sz="4" w:space="0" w:color="000001"/>
              <w:right w:val="nil"/>
            </w:tcBorders>
            <w:hideMark/>
          </w:tcPr>
          <w:p w:rsidR="00880C2B" w:rsidRDefault="00880C2B">
            <w:pPr>
              <w:widowControl w:val="0"/>
              <w:suppressAutoHyphens/>
              <w:spacing w:after="0"/>
              <w:jc w:val="center"/>
              <w:rPr>
                <w:rFonts w:ascii="Arial" w:hAnsi="Arial" w:cs="Arial"/>
                <w:sz w:val="24"/>
                <w:szCs w:val="24"/>
                <w:lang w:eastAsia="zh-CN"/>
              </w:rPr>
            </w:pPr>
            <w:r>
              <w:rPr>
                <w:rFonts w:ascii="Arial" w:hAnsi="Arial" w:cs="Arial"/>
                <w:sz w:val="24"/>
                <w:szCs w:val="24"/>
              </w:rPr>
              <w:t>(подпись уполномоченного представителя юридического лица, индивидуального предпринимателя, его уполномоченного представителя)</w:t>
            </w:r>
          </w:p>
        </w:tc>
      </w:tr>
    </w:tbl>
    <w:p w:rsidR="00880C2B" w:rsidRDefault="00880C2B" w:rsidP="00880C2B">
      <w:pPr>
        <w:widowControl w:val="0"/>
        <w:spacing w:before="240" w:after="0"/>
        <w:rPr>
          <w:rFonts w:ascii="Arial" w:hAnsi="Arial" w:cs="Arial"/>
          <w:sz w:val="24"/>
          <w:szCs w:val="24"/>
          <w:lang w:eastAsia="zh-CN"/>
        </w:rPr>
      </w:pPr>
      <w:r>
        <w:rPr>
          <w:rFonts w:ascii="Arial" w:hAnsi="Arial" w:cs="Arial"/>
          <w:sz w:val="24"/>
          <w:szCs w:val="24"/>
        </w:rPr>
        <w:t>Прилагаемые к акту документы:</w:t>
      </w:r>
    </w:p>
    <w:p w:rsidR="00880C2B" w:rsidRDefault="00880C2B" w:rsidP="00880C2B">
      <w:pPr>
        <w:widowControl w:val="0"/>
        <w:spacing w:before="240" w:after="0"/>
        <w:rPr>
          <w:rFonts w:ascii="Arial" w:hAnsi="Arial" w:cs="Arial"/>
          <w:sz w:val="24"/>
          <w:szCs w:val="24"/>
          <w:lang w:eastAsia="zh-CN"/>
        </w:rPr>
      </w:pP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widowControl w:val="0"/>
        <w:spacing w:after="0"/>
        <w:rPr>
          <w:rFonts w:ascii="Arial" w:hAnsi="Arial" w:cs="Arial"/>
          <w:sz w:val="24"/>
          <w:szCs w:val="24"/>
        </w:rPr>
      </w:pP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keepNext/>
        <w:widowControl w:val="0"/>
        <w:spacing w:before="120" w:after="0"/>
        <w:rPr>
          <w:rFonts w:ascii="Arial" w:hAnsi="Arial" w:cs="Arial"/>
          <w:sz w:val="24"/>
          <w:szCs w:val="24"/>
        </w:rPr>
      </w:pPr>
      <w:r>
        <w:rPr>
          <w:rFonts w:ascii="Arial" w:hAnsi="Arial" w:cs="Arial"/>
          <w:sz w:val="24"/>
          <w:szCs w:val="24"/>
        </w:rPr>
        <w:t>Подписи лиц, проводивших проверку:</w:t>
      </w:r>
    </w:p>
    <w:p w:rsidR="00880C2B" w:rsidRDefault="00880C2B" w:rsidP="00880C2B">
      <w:pPr>
        <w:keepNext/>
        <w:widowControl w:val="0"/>
        <w:spacing w:before="120" w:after="0"/>
        <w:rPr>
          <w:rFonts w:ascii="Arial" w:hAnsi="Arial" w:cs="Arial"/>
          <w:sz w:val="24"/>
          <w:szCs w:val="24"/>
        </w:rPr>
      </w:pPr>
      <w:r>
        <w:rPr>
          <w:rFonts w:ascii="Arial" w:hAnsi="Arial" w:cs="Arial"/>
          <w:sz w:val="24"/>
          <w:szCs w:val="24"/>
        </w:rPr>
        <w:t xml:space="preserve"> </w:t>
      </w: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widowControl w:val="0"/>
        <w:spacing w:after="0"/>
        <w:rPr>
          <w:rFonts w:ascii="Arial" w:hAnsi="Arial" w:cs="Arial"/>
          <w:sz w:val="24"/>
          <w:szCs w:val="24"/>
        </w:rPr>
      </w:pP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widowControl w:val="0"/>
        <w:spacing w:before="120" w:after="0"/>
        <w:jc w:val="both"/>
        <w:rPr>
          <w:rFonts w:ascii="Arial" w:hAnsi="Arial" w:cs="Arial"/>
          <w:sz w:val="24"/>
          <w:szCs w:val="24"/>
        </w:rPr>
      </w:pPr>
      <w:r>
        <w:rPr>
          <w:rFonts w:ascii="Arial" w:hAnsi="Arial" w:cs="Arial"/>
          <w:sz w:val="24"/>
          <w:szCs w:val="24"/>
        </w:rPr>
        <w:t>С актом проверки ознакомле</w:t>
      </w:r>
      <w:proofErr w:type="gramStart"/>
      <w:r>
        <w:rPr>
          <w:rFonts w:ascii="Arial" w:hAnsi="Arial" w:cs="Arial"/>
          <w:sz w:val="24"/>
          <w:szCs w:val="24"/>
        </w:rPr>
        <w:t>н(</w:t>
      </w:r>
      <w:proofErr w:type="gramEnd"/>
      <w:r>
        <w:rPr>
          <w:rFonts w:ascii="Arial" w:hAnsi="Arial" w:cs="Arial"/>
          <w:sz w:val="24"/>
          <w:szCs w:val="24"/>
        </w:rPr>
        <w:t>а), копию акта со всеми приложениями получил(а):</w:t>
      </w:r>
    </w:p>
    <w:p w:rsidR="00880C2B" w:rsidRDefault="00880C2B" w:rsidP="00880C2B">
      <w:pPr>
        <w:widowControl w:val="0"/>
        <w:spacing w:before="120" w:after="0"/>
        <w:jc w:val="both"/>
        <w:rPr>
          <w:rFonts w:ascii="Arial" w:hAnsi="Arial" w:cs="Arial"/>
          <w:sz w:val="24"/>
          <w:szCs w:val="24"/>
        </w:rPr>
      </w:pPr>
    </w:p>
    <w:p w:rsidR="00880C2B" w:rsidRDefault="00880C2B" w:rsidP="00880C2B">
      <w:pPr>
        <w:widowControl w:val="0"/>
        <w:pBdr>
          <w:top w:val="single" w:sz="4" w:space="1" w:color="000001"/>
        </w:pBdr>
        <w:spacing w:after="0"/>
        <w:rPr>
          <w:rFonts w:ascii="Arial" w:hAnsi="Arial" w:cs="Arial"/>
          <w:sz w:val="24"/>
          <w:szCs w:val="24"/>
        </w:rPr>
      </w:pPr>
    </w:p>
    <w:p w:rsidR="00880C2B" w:rsidRDefault="00880C2B" w:rsidP="00880C2B">
      <w:pPr>
        <w:widowControl w:val="0"/>
        <w:spacing w:after="0"/>
        <w:rPr>
          <w:rFonts w:ascii="Arial" w:hAnsi="Arial" w:cs="Arial"/>
          <w:sz w:val="24"/>
          <w:szCs w:val="24"/>
        </w:rPr>
      </w:pPr>
    </w:p>
    <w:p w:rsidR="00880C2B" w:rsidRDefault="00880C2B" w:rsidP="00880C2B">
      <w:pPr>
        <w:widowControl w:val="0"/>
        <w:pBdr>
          <w:top w:val="single" w:sz="4" w:space="1" w:color="000001"/>
        </w:pBdr>
        <w:spacing w:after="120"/>
        <w:jc w:val="center"/>
        <w:rPr>
          <w:rFonts w:ascii="Arial" w:hAnsi="Arial" w:cs="Arial"/>
          <w:sz w:val="24"/>
          <w:szCs w:val="24"/>
        </w:rPr>
      </w:pPr>
      <w:r>
        <w:rPr>
          <w:rFonts w:ascii="Arial" w:hAnsi="Arial" w:cs="Arial"/>
          <w:sz w:val="24"/>
          <w:szCs w:val="24"/>
        </w:rPr>
        <w:t>(фамилия, имя, отчество (последнее – при наличии), должность руководителя, иного должностного лица</w:t>
      </w:r>
      <w:r>
        <w:rPr>
          <w:rFonts w:ascii="Arial" w:hAnsi="Arial" w:cs="Arial"/>
          <w:sz w:val="24"/>
          <w:szCs w:val="24"/>
        </w:rPr>
        <w:br/>
        <w:t>или уполномоченного представителя юридического лица, индивидуального предпринимателя,</w:t>
      </w:r>
      <w:r>
        <w:rPr>
          <w:rFonts w:ascii="Arial" w:hAnsi="Arial" w:cs="Arial"/>
          <w:sz w:val="24"/>
          <w:szCs w:val="24"/>
        </w:rPr>
        <w:br/>
        <w:t>его уполномоченного представителя)</w:t>
      </w:r>
    </w:p>
    <w:tbl>
      <w:tblPr>
        <w:tblW w:w="3262" w:type="dxa"/>
        <w:tblInd w:w="28" w:type="dxa"/>
        <w:tblCellMar>
          <w:left w:w="28" w:type="dxa"/>
          <w:right w:w="28" w:type="dxa"/>
        </w:tblCellMar>
        <w:tblLook w:val="04A0" w:firstRow="1" w:lastRow="0" w:firstColumn="1" w:lastColumn="0" w:noHBand="0" w:noVBand="1"/>
      </w:tblPr>
      <w:tblGrid>
        <w:gridCol w:w="181"/>
        <w:gridCol w:w="368"/>
        <w:gridCol w:w="255"/>
        <w:gridCol w:w="1410"/>
        <w:gridCol w:w="369"/>
        <w:gridCol w:w="368"/>
        <w:gridCol w:w="311"/>
      </w:tblGrid>
      <w:tr w:rsidR="00880C2B" w:rsidTr="00880C2B">
        <w:tc>
          <w:tcPr>
            <w:tcW w:w="180" w:type="dxa"/>
            <w:vAlign w:val="bottom"/>
            <w:hideMark/>
          </w:tcPr>
          <w:p w:rsidR="00880C2B" w:rsidRDefault="00880C2B">
            <w:pPr>
              <w:widowControl w:val="0"/>
              <w:suppressAutoHyphens/>
              <w:spacing w:after="0"/>
              <w:jc w:val="right"/>
              <w:rPr>
                <w:rFonts w:ascii="Arial" w:hAnsi="Arial" w:cs="Arial"/>
                <w:sz w:val="24"/>
                <w:szCs w:val="24"/>
                <w:lang w:eastAsia="zh-CN"/>
              </w:rPr>
            </w:pPr>
            <w:r>
              <w:rPr>
                <w:rFonts w:ascii="Arial" w:hAnsi="Arial" w:cs="Arial"/>
                <w:sz w:val="24"/>
                <w:szCs w:val="24"/>
              </w:rPr>
              <w:t>“</w:t>
            </w:r>
          </w:p>
        </w:tc>
        <w:tc>
          <w:tcPr>
            <w:tcW w:w="368"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255" w:type="dxa"/>
            <w:vAlign w:val="bottom"/>
            <w:hideMark/>
          </w:tcPr>
          <w:p w:rsidR="00880C2B" w:rsidRDefault="00880C2B">
            <w:pPr>
              <w:widowControl w:val="0"/>
              <w:suppressAutoHyphens/>
              <w:spacing w:after="0"/>
              <w:rPr>
                <w:rFonts w:ascii="Arial" w:hAnsi="Arial" w:cs="Arial"/>
                <w:sz w:val="24"/>
                <w:szCs w:val="24"/>
                <w:lang w:eastAsia="zh-CN"/>
              </w:rPr>
            </w:pPr>
            <w:r>
              <w:rPr>
                <w:rFonts w:ascii="Arial" w:hAnsi="Arial" w:cs="Arial"/>
                <w:sz w:val="24"/>
                <w:szCs w:val="24"/>
              </w:rPr>
              <w:t>”</w:t>
            </w:r>
          </w:p>
        </w:tc>
        <w:tc>
          <w:tcPr>
            <w:tcW w:w="1410"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jc w:val="center"/>
              <w:rPr>
                <w:rFonts w:ascii="Arial" w:hAnsi="Arial" w:cs="Arial"/>
                <w:sz w:val="24"/>
                <w:szCs w:val="24"/>
                <w:lang w:eastAsia="zh-CN"/>
              </w:rPr>
            </w:pPr>
          </w:p>
        </w:tc>
        <w:tc>
          <w:tcPr>
            <w:tcW w:w="369" w:type="dxa"/>
            <w:vAlign w:val="bottom"/>
            <w:hideMark/>
          </w:tcPr>
          <w:p w:rsidR="00880C2B" w:rsidRDefault="00880C2B">
            <w:pPr>
              <w:widowControl w:val="0"/>
              <w:suppressAutoHyphens/>
              <w:spacing w:after="0"/>
              <w:jc w:val="right"/>
              <w:rPr>
                <w:rFonts w:ascii="Arial" w:hAnsi="Arial" w:cs="Arial"/>
                <w:sz w:val="24"/>
                <w:szCs w:val="24"/>
                <w:lang w:eastAsia="zh-CN"/>
              </w:rPr>
            </w:pPr>
            <w:r>
              <w:rPr>
                <w:rFonts w:ascii="Arial" w:hAnsi="Arial" w:cs="Arial"/>
                <w:sz w:val="24"/>
                <w:szCs w:val="24"/>
              </w:rPr>
              <w:t>20</w:t>
            </w:r>
          </w:p>
        </w:tc>
        <w:tc>
          <w:tcPr>
            <w:tcW w:w="368" w:type="dxa"/>
            <w:tcBorders>
              <w:top w:val="single" w:sz="4" w:space="0" w:color="000001"/>
              <w:left w:val="nil"/>
              <w:bottom w:val="single" w:sz="4" w:space="0" w:color="000001"/>
              <w:right w:val="nil"/>
            </w:tcBorders>
            <w:vAlign w:val="bottom"/>
          </w:tcPr>
          <w:p w:rsidR="00880C2B" w:rsidRDefault="00880C2B">
            <w:pPr>
              <w:widowControl w:val="0"/>
              <w:suppressAutoHyphens/>
              <w:snapToGrid w:val="0"/>
              <w:spacing w:after="0"/>
              <w:rPr>
                <w:rFonts w:ascii="Arial" w:hAnsi="Arial" w:cs="Arial"/>
                <w:sz w:val="24"/>
                <w:szCs w:val="24"/>
                <w:lang w:eastAsia="zh-CN"/>
              </w:rPr>
            </w:pPr>
          </w:p>
        </w:tc>
        <w:tc>
          <w:tcPr>
            <w:tcW w:w="311" w:type="dxa"/>
            <w:vAlign w:val="bottom"/>
            <w:hideMark/>
          </w:tcPr>
          <w:p w:rsidR="00880C2B" w:rsidRDefault="00880C2B">
            <w:pPr>
              <w:widowControl w:val="0"/>
              <w:suppressAutoHyphens/>
              <w:spacing w:after="0"/>
              <w:rPr>
                <w:rFonts w:ascii="Arial" w:hAnsi="Arial" w:cs="Arial"/>
                <w:sz w:val="24"/>
                <w:szCs w:val="24"/>
                <w:lang w:eastAsia="zh-CN"/>
              </w:rPr>
            </w:pPr>
            <w:proofErr w:type="gramStart"/>
            <w:r>
              <w:rPr>
                <w:rFonts w:ascii="Arial" w:hAnsi="Arial" w:cs="Arial"/>
                <w:sz w:val="24"/>
                <w:szCs w:val="24"/>
              </w:rPr>
              <w:t>г</w:t>
            </w:r>
            <w:proofErr w:type="gramEnd"/>
            <w:r>
              <w:rPr>
                <w:rFonts w:ascii="Arial" w:hAnsi="Arial" w:cs="Arial"/>
                <w:sz w:val="24"/>
                <w:szCs w:val="24"/>
              </w:rPr>
              <w:t>.</w:t>
            </w:r>
          </w:p>
        </w:tc>
      </w:tr>
    </w:tbl>
    <w:p w:rsidR="00880C2B" w:rsidRDefault="00880C2B" w:rsidP="00880C2B">
      <w:pPr>
        <w:widowControl w:val="0"/>
        <w:spacing w:before="120" w:after="0"/>
        <w:jc w:val="center"/>
        <w:rPr>
          <w:rFonts w:ascii="Arial" w:hAnsi="Arial" w:cs="Arial"/>
          <w:sz w:val="24"/>
          <w:szCs w:val="24"/>
          <w:lang w:eastAsia="zh-CN"/>
        </w:rPr>
      </w:pPr>
    </w:p>
    <w:p w:rsidR="00880C2B" w:rsidRDefault="00880C2B" w:rsidP="00880C2B">
      <w:pPr>
        <w:widowControl w:val="0"/>
        <w:pBdr>
          <w:top w:val="single" w:sz="4" w:space="1" w:color="000001"/>
        </w:pBdr>
        <w:spacing w:after="0"/>
        <w:jc w:val="center"/>
        <w:rPr>
          <w:rFonts w:ascii="Arial" w:hAnsi="Arial" w:cs="Arial"/>
          <w:sz w:val="24"/>
          <w:szCs w:val="24"/>
        </w:rPr>
      </w:pPr>
      <w:r>
        <w:rPr>
          <w:rFonts w:ascii="Arial" w:hAnsi="Arial" w:cs="Arial"/>
          <w:sz w:val="24"/>
          <w:szCs w:val="24"/>
        </w:rPr>
        <w:t>(подпись)</w:t>
      </w:r>
    </w:p>
    <w:p w:rsidR="00880C2B" w:rsidRDefault="00880C2B" w:rsidP="00880C2B">
      <w:pPr>
        <w:widowControl w:val="0"/>
        <w:spacing w:before="120" w:after="0"/>
        <w:rPr>
          <w:rFonts w:ascii="Arial" w:hAnsi="Arial" w:cs="Arial"/>
          <w:sz w:val="24"/>
          <w:szCs w:val="24"/>
        </w:rPr>
      </w:pPr>
      <w:r>
        <w:rPr>
          <w:rFonts w:ascii="Arial" w:hAnsi="Arial" w:cs="Arial"/>
          <w:sz w:val="24"/>
          <w:szCs w:val="24"/>
        </w:rPr>
        <w:t>Пометка об отказе ознакомления с актом проверки:</w:t>
      </w:r>
    </w:p>
    <w:p w:rsidR="00880C2B" w:rsidRDefault="00880C2B" w:rsidP="00880C2B">
      <w:pPr>
        <w:rPr>
          <w:rFonts w:ascii="Arial" w:hAnsi="Arial" w:cs="Arial"/>
          <w:sz w:val="24"/>
          <w:szCs w:val="24"/>
        </w:rPr>
      </w:pPr>
    </w:p>
    <w:p w:rsidR="00880C2B" w:rsidRDefault="00880C2B" w:rsidP="00880C2B">
      <w:pPr>
        <w:rPr>
          <w:rFonts w:ascii="Arial" w:hAnsi="Arial" w:cs="Arial"/>
          <w:sz w:val="24"/>
          <w:szCs w:val="24"/>
        </w:rPr>
      </w:pPr>
      <w:r>
        <w:rPr>
          <w:rFonts w:ascii="Arial" w:hAnsi="Arial" w:cs="Arial"/>
          <w:sz w:val="24"/>
          <w:szCs w:val="24"/>
        </w:rPr>
        <w:t>_____________________________________________________________________</w:t>
      </w:r>
    </w:p>
    <w:p w:rsidR="00880C2B" w:rsidRDefault="00880C2B" w:rsidP="00880C2B">
      <w:pPr>
        <w:tabs>
          <w:tab w:val="left" w:pos="1140"/>
        </w:tabs>
        <w:spacing w:after="0"/>
        <w:ind w:left="6521"/>
        <w:rPr>
          <w:rFonts w:ascii="Arial" w:hAnsi="Arial" w:cs="Arial"/>
          <w:sz w:val="24"/>
          <w:szCs w:val="24"/>
        </w:rPr>
      </w:pPr>
      <w:r>
        <w:rPr>
          <w:rFonts w:ascii="Arial" w:hAnsi="Arial" w:cs="Arial"/>
          <w:sz w:val="24"/>
          <w:szCs w:val="24"/>
        </w:rPr>
        <w:t>(подпись уполномоченного должностного лица (лиц), проводившего проверку)</w:t>
      </w:r>
      <w:r>
        <w:rPr>
          <w:rFonts w:ascii="Arial" w:hAnsi="Arial" w:cs="Arial"/>
          <w:sz w:val="24"/>
          <w:szCs w:val="24"/>
        </w:rPr>
        <w:br w:type="page"/>
      </w:r>
      <w:r>
        <w:rPr>
          <w:rFonts w:ascii="Arial" w:hAnsi="Arial" w:cs="Arial"/>
          <w:color w:val="000000"/>
          <w:sz w:val="24"/>
          <w:szCs w:val="24"/>
        </w:rPr>
        <w:lastRenderedPageBreak/>
        <w:t xml:space="preserve"> Приложение № 17</w:t>
      </w:r>
    </w:p>
    <w:p w:rsidR="00880C2B" w:rsidRDefault="00880C2B" w:rsidP="00880C2B">
      <w:pPr>
        <w:tabs>
          <w:tab w:val="left" w:pos="6237"/>
        </w:tabs>
        <w:spacing w:after="0" w:line="240" w:lineRule="auto"/>
        <w:ind w:left="6521"/>
        <w:rPr>
          <w:rFonts w:ascii="Arial" w:hAnsi="Arial" w:cs="Arial"/>
          <w:sz w:val="24"/>
          <w:szCs w:val="24"/>
        </w:rPr>
      </w:pPr>
      <w:r>
        <w:rPr>
          <w:rFonts w:ascii="Arial" w:hAnsi="Arial" w:cs="Arial"/>
          <w:sz w:val="24"/>
          <w:szCs w:val="24"/>
        </w:rPr>
        <w:t xml:space="preserve"> к Регламенту</w:t>
      </w:r>
    </w:p>
    <w:p w:rsidR="00880C2B" w:rsidRDefault="00880C2B" w:rsidP="00880C2B">
      <w:pPr>
        <w:tabs>
          <w:tab w:val="left" w:pos="6237"/>
        </w:tabs>
        <w:spacing w:after="0" w:line="240" w:lineRule="auto"/>
        <w:ind w:left="6521"/>
        <w:rPr>
          <w:rFonts w:ascii="Arial" w:hAnsi="Arial" w:cs="Arial"/>
          <w:sz w:val="24"/>
          <w:szCs w:val="24"/>
        </w:rPr>
      </w:pPr>
    </w:p>
    <w:p w:rsidR="00880C2B" w:rsidRDefault="00880C2B" w:rsidP="00880C2B">
      <w:pPr>
        <w:tabs>
          <w:tab w:val="left" w:pos="6237"/>
        </w:tabs>
        <w:spacing w:after="0" w:line="240" w:lineRule="auto"/>
        <w:ind w:left="6521"/>
        <w:rPr>
          <w:rFonts w:ascii="Arial" w:hAnsi="Arial" w:cs="Arial"/>
          <w:sz w:val="24"/>
          <w:szCs w:val="24"/>
        </w:rPr>
      </w:pPr>
    </w:p>
    <w:p w:rsidR="00880C2B" w:rsidRDefault="00880C2B" w:rsidP="00880C2B">
      <w:pPr>
        <w:tabs>
          <w:tab w:val="left" w:pos="6237"/>
        </w:tabs>
        <w:spacing w:after="0" w:line="240" w:lineRule="auto"/>
        <w:ind w:left="6521"/>
        <w:rPr>
          <w:rFonts w:ascii="Arial" w:hAnsi="Arial" w:cs="Arial"/>
          <w:sz w:val="24"/>
          <w:szCs w:val="24"/>
        </w:rPr>
      </w:pPr>
    </w:p>
    <w:p w:rsidR="00880C2B" w:rsidRDefault="00880C2B" w:rsidP="00880C2B">
      <w:pPr>
        <w:tabs>
          <w:tab w:val="center" w:pos="4153"/>
          <w:tab w:val="right" w:pos="8306"/>
        </w:tabs>
        <w:autoSpaceDE w:val="0"/>
        <w:spacing w:after="0" w:line="240" w:lineRule="auto"/>
        <w:rPr>
          <w:rFonts w:ascii="Arial" w:hAnsi="Arial" w:cs="Arial"/>
          <w:color w:val="000000"/>
          <w:sz w:val="24"/>
          <w:szCs w:val="24"/>
        </w:rPr>
      </w:pPr>
    </w:p>
    <w:p w:rsidR="00880C2B" w:rsidRDefault="00880C2B" w:rsidP="00880C2B">
      <w:pPr>
        <w:widowControl w:val="0"/>
        <w:spacing w:after="120" w:line="240" w:lineRule="auto"/>
        <w:jc w:val="center"/>
        <w:rPr>
          <w:rFonts w:ascii="Arial" w:hAnsi="Arial" w:cs="Arial"/>
          <w:sz w:val="24"/>
          <w:szCs w:val="24"/>
        </w:rPr>
      </w:pPr>
      <w:r>
        <w:rPr>
          <w:rFonts w:ascii="Arial" w:hAnsi="Arial" w:cs="Arial"/>
          <w:sz w:val="24"/>
          <w:szCs w:val="24"/>
        </w:rPr>
        <w:t>Типовая форма по составлению Акта о невозможности проведения проверки</w:t>
      </w:r>
    </w:p>
    <w:p w:rsidR="00880C2B" w:rsidRDefault="00880C2B" w:rsidP="00880C2B">
      <w:pPr>
        <w:widowControl w:val="0"/>
        <w:spacing w:after="120" w:line="240" w:lineRule="auto"/>
        <w:jc w:val="right"/>
        <w:rPr>
          <w:rFonts w:ascii="Arial" w:hAnsi="Arial" w:cs="Arial"/>
          <w:b/>
          <w:sz w:val="24"/>
          <w:szCs w:val="24"/>
        </w:rPr>
      </w:pPr>
    </w:p>
    <w:p w:rsidR="00880C2B" w:rsidRDefault="00880C2B" w:rsidP="00880C2B">
      <w:pPr>
        <w:widowControl w:val="0"/>
        <w:pBdr>
          <w:top w:val="single" w:sz="4" w:space="1" w:color="000001"/>
        </w:pBdr>
        <w:spacing w:after="360" w:line="240" w:lineRule="auto"/>
        <w:jc w:val="center"/>
        <w:rPr>
          <w:rFonts w:ascii="Arial" w:hAnsi="Arial" w:cs="Arial"/>
          <w:sz w:val="24"/>
          <w:szCs w:val="24"/>
        </w:rPr>
      </w:pPr>
      <w:r>
        <w:rPr>
          <w:rFonts w:ascii="Arial" w:hAnsi="Arial" w:cs="Arial"/>
          <w:sz w:val="24"/>
          <w:szCs w:val="24"/>
        </w:rPr>
        <w:t>(наименование органа муниципального контроля)</w:t>
      </w:r>
    </w:p>
    <w:tbl>
      <w:tblPr>
        <w:tblW w:w="9810" w:type="dxa"/>
        <w:tblBorders>
          <w:bottom w:val="single" w:sz="4" w:space="0" w:color="000001"/>
          <w:insideH w:val="single" w:sz="4" w:space="0" w:color="000001"/>
        </w:tblBorders>
        <w:tblCellMar>
          <w:left w:w="28" w:type="dxa"/>
          <w:right w:w="28" w:type="dxa"/>
        </w:tblCellMar>
        <w:tblLook w:val="04A0" w:firstRow="1" w:lastRow="0" w:firstColumn="1" w:lastColumn="0" w:noHBand="0" w:noVBand="1"/>
      </w:tblPr>
      <w:tblGrid>
        <w:gridCol w:w="3240"/>
        <w:gridCol w:w="3562"/>
        <w:gridCol w:w="381"/>
        <w:gridCol w:w="243"/>
        <w:gridCol w:w="1351"/>
        <w:gridCol w:w="354"/>
        <w:gridCol w:w="353"/>
        <w:gridCol w:w="264"/>
        <w:gridCol w:w="62"/>
      </w:tblGrid>
      <w:tr w:rsidR="00880C2B" w:rsidTr="00880C2B">
        <w:trPr>
          <w:trHeight w:val="321"/>
        </w:trPr>
        <w:tc>
          <w:tcPr>
            <w:tcW w:w="3241" w:type="dxa"/>
            <w:tcBorders>
              <w:top w:val="nil"/>
              <w:left w:val="nil"/>
              <w:bottom w:val="single" w:sz="4" w:space="0" w:color="000001"/>
              <w:right w:val="nil"/>
            </w:tcBorders>
            <w:vAlign w:val="bottom"/>
          </w:tcPr>
          <w:p w:rsidR="00880C2B" w:rsidRDefault="00880C2B">
            <w:pPr>
              <w:widowControl w:val="0"/>
              <w:suppressAutoHyphens/>
              <w:snapToGrid w:val="0"/>
              <w:spacing w:after="0" w:line="240" w:lineRule="auto"/>
              <w:jc w:val="center"/>
              <w:rPr>
                <w:rFonts w:ascii="Arial" w:hAnsi="Arial" w:cs="Arial"/>
                <w:sz w:val="24"/>
                <w:szCs w:val="24"/>
                <w:lang w:eastAsia="zh-CN"/>
              </w:rPr>
            </w:pPr>
          </w:p>
        </w:tc>
        <w:tc>
          <w:tcPr>
            <w:tcW w:w="3564" w:type="dxa"/>
            <w:tcBorders>
              <w:top w:val="nil"/>
              <w:left w:val="nil"/>
              <w:bottom w:val="single" w:sz="4" w:space="0" w:color="000001"/>
              <w:right w:val="nil"/>
            </w:tcBorders>
            <w:vAlign w:val="bottom"/>
            <w:hideMark/>
          </w:tcPr>
          <w:p w:rsidR="00880C2B" w:rsidRDefault="00880C2B">
            <w:pPr>
              <w:widowControl w:val="0"/>
              <w:suppressAutoHyphens/>
              <w:spacing w:after="0" w:line="240" w:lineRule="auto"/>
              <w:jc w:val="right"/>
              <w:rPr>
                <w:rFonts w:ascii="Arial" w:hAnsi="Arial" w:cs="Arial"/>
                <w:sz w:val="24"/>
                <w:szCs w:val="24"/>
                <w:lang w:eastAsia="zh-CN"/>
              </w:rPr>
            </w:pPr>
            <w:r>
              <w:rPr>
                <w:rFonts w:ascii="Arial" w:hAnsi="Arial" w:cs="Arial"/>
                <w:sz w:val="24"/>
                <w:szCs w:val="24"/>
              </w:rPr>
              <w:t xml:space="preserve"> «</w:t>
            </w:r>
          </w:p>
        </w:tc>
        <w:tc>
          <w:tcPr>
            <w:tcW w:w="381" w:type="dxa"/>
            <w:tcBorders>
              <w:top w:val="nil"/>
              <w:left w:val="nil"/>
              <w:bottom w:val="single" w:sz="4" w:space="0" w:color="000001"/>
              <w:right w:val="nil"/>
            </w:tcBorders>
            <w:vAlign w:val="bottom"/>
          </w:tcPr>
          <w:p w:rsidR="00880C2B" w:rsidRDefault="00880C2B">
            <w:pPr>
              <w:widowControl w:val="0"/>
              <w:suppressAutoHyphens/>
              <w:snapToGrid w:val="0"/>
              <w:spacing w:after="0" w:line="240" w:lineRule="auto"/>
              <w:jc w:val="center"/>
              <w:rPr>
                <w:rFonts w:ascii="Arial" w:hAnsi="Arial" w:cs="Arial"/>
                <w:sz w:val="24"/>
                <w:szCs w:val="24"/>
                <w:lang w:eastAsia="zh-CN"/>
              </w:rPr>
            </w:pPr>
          </w:p>
        </w:tc>
        <w:tc>
          <w:tcPr>
            <w:tcW w:w="243" w:type="dxa"/>
            <w:tcBorders>
              <w:top w:val="nil"/>
              <w:left w:val="nil"/>
              <w:bottom w:val="single" w:sz="4" w:space="0" w:color="000001"/>
              <w:right w:val="nil"/>
            </w:tcBorders>
            <w:vAlign w:val="bottom"/>
            <w:hideMark/>
          </w:tcPr>
          <w:p w:rsidR="00880C2B" w:rsidRDefault="00880C2B">
            <w:pPr>
              <w:widowControl w:val="0"/>
              <w:suppressAutoHyphens/>
              <w:spacing w:after="0" w:line="240" w:lineRule="auto"/>
              <w:rPr>
                <w:rFonts w:ascii="Arial" w:hAnsi="Arial" w:cs="Arial"/>
                <w:sz w:val="24"/>
                <w:szCs w:val="24"/>
                <w:lang w:eastAsia="zh-CN"/>
              </w:rPr>
            </w:pPr>
            <w:r>
              <w:rPr>
                <w:rFonts w:ascii="Arial" w:hAnsi="Arial" w:cs="Arial"/>
                <w:sz w:val="24"/>
                <w:szCs w:val="24"/>
              </w:rPr>
              <w:t>»</w:t>
            </w:r>
          </w:p>
        </w:tc>
        <w:tc>
          <w:tcPr>
            <w:tcW w:w="1351" w:type="dxa"/>
            <w:tcBorders>
              <w:top w:val="nil"/>
              <w:left w:val="nil"/>
              <w:bottom w:val="single" w:sz="4" w:space="0" w:color="000001"/>
              <w:right w:val="nil"/>
            </w:tcBorders>
            <w:vAlign w:val="bottom"/>
          </w:tcPr>
          <w:p w:rsidR="00880C2B" w:rsidRDefault="00880C2B">
            <w:pPr>
              <w:widowControl w:val="0"/>
              <w:suppressAutoHyphens/>
              <w:snapToGrid w:val="0"/>
              <w:spacing w:after="0" w:line="240" w:lineRule="auto"/>
              <w:jc w:val="center"/>
              <w:rPr>
                <w:rFonts w:ascii="Arial" w:hAnsi="Arial" w:cs="Arial"/>
                <w:sz w:val="24"/>
                <w:szCs w:val="24"/>
                <w:lang w:eastAsia="zh-CN"/>
              </w:rPr>
            </w:pPr>
          </w:p>
        </w:tc>
        <w:tc>
          <w:tcPr>
            <w:tcW w:w="354" w:type="dxa"/>
            <w:tcBorders>
              <w:top w:val="nil"/>
              <w:left w:val="nil"/>
              <w:bottom w:val="single" w:sz="4" w:space="0" w:color="000001"/>
              <w:right w:val="nil"/>
            </w:tcBorders>
            <w:vAlign w:val="bottom"/>
            <w:hideMark/>
          </w:tcPr>
          <w:p w:rsidR="00880C2B" w:rsidRDefault="00880C2B">
            <w:pPr>
              <w:widowControl w:val="0"/>
              <w:suppressAutoHyphens/>
              <w:spacing w:after="0" w:line="240" w:lineRule="auto"/>
              <w:jc w:val="right"/>
              <w:rPr>
                <w:rFonts w:ascii="Arial" w:hAnsi="Arial" w:cs="Arial"/>
                <w:sz w:val="24"/>
                <w:szCs w:val="24"/>
                <w:lang w:eastAsia="zh-CN"/>
              </w:rPr>
            </w:pPr>
            <w:r>
              <w:rPr>
                <w:rFonts w:ascii="Arial" w:hAnsi="Arial" w:cs="Arial"/>
                <w:sz w:val="24"/>
                <w:szCs w:val="24"/>
              </w:rPr>
              <w:t>20</w:t>
            </w:r>
          </w:p>
        </w:tc>
        <w:tc>
          <w:tcPr>
            <w:tcW w:w="353" w:type="dxa"/>
            <w:tcBorders>
              <w:top w:val="nil"/>
              <w:left w:val="nil"/>
              <w:bottom w:val="single" w:sz="4" w:space="0" w:color="000001"/>
              <w:right w:val="nil"/>
            </w:tcBorders>
            <w:vAlign w:val="bottom"/>
            <w:hideMark/>
          </w:tcPr>
          <w:p w:rsidR="00880C2B" w:rsidRDefault="00880C2B">
            <w:pPr>
              <w:widowControl w:val="0"/>
              <w:suppressAutoHyphens/>
              <w:spacing w:after="0" w:line="240" w:lineRule="auto"/>
              <w:rPr>
                <w:rFonts w:ascii="Arial" w:hAnsi="Arial" w:cs="Arial"/>
                <w:sz w:val="24"/>
                <w:szCs w:val="24"/>
                <w:lang w:eastAsia="zh-CN"/>
              </w:rPr>
            </w:pPr>
            <w:r>
              <w:rPr>
                <w:rFonts w:ascii="Arial" w:hAnsi="Arial" w:cs="Arial"/>
                <w:sz w:val="24"/>
                <w:szCs w:val="24"/>
              </w:rPr>
              <w:t xml:space="preserve"> </w:t>
            </w:r>
          </w:p>
        </w:tc>
        <w:tc>
          <w:tcPr>
            <w:tcW w:w="323" w:type="dxa"/>
            <w:gridSpan w:val="2"/>
            <w:tcBorders>
              <w:top w:val="nil"/>
              <w:left w:val="nil"/>
              <w:bottom w:val="single" w:sz="4" w:space="0" w:color="000001"/>
              <w:right w:val="nil"/>
            </w:tcBorders>
            <w:vAlign w:val="bottom"/>
            <w:hideMark/>
          </w:tcPr>
          <w:p w:rsidR="00880C2B" w:rsidRDefault="00880C2B">
            <w:pPr>
              <w:widowControl w:val="0"/>
              <w:suppressAutoHyphens/>
              <w:spacing w:after="0" w:line="240" w:lineRule="auto"/>
              <w:rPr>
                <w:rFonts w:ascii="Arial" w:hAnsi="Arial" w:cs="Arial"/>
                <w:sz w:val="24"/>
                <w:szCs w:val="24"/>
                <w:lang w:eastAsia="zh-CN"/>
              </w:rPr>
            </w:pPr>
            <w:proofErr w:type="gramStart"/>
            <w:r>
              <w:rPr>
                <w:rFonts w:ascii="Arial" w:hAnsi="Arial" w:cs="Arial"/>
                <w:sz w:val="24"/>
                <w:szCs w:val="24"/>
              </w:rPr>
              <w:t>г</w:t>
            </w:r>
            <w:proofErr w:type="gramEnd"/>
            <w:r>
              <w:rPr>
                <w:rFonts w:ascii="Arial" w:hAnsi="Arial" w:cs="Arial"/>
                <w:sz w:val="24"/>
                <w:szCs w:val="24"/>
              </w:rPr>
              <w:t>.</w:t>
            </w:r>
          </w:p>
        </w:tc>
      </w:tr>
      <w:tr w:rsidR="00880C2B" w:rsidTr="00880C2B">
        <w:trPr>
          <w:cantSplit/>
          <w:trHeight w:val="626"/>
        </w:trPr>
        <w:tc>
          <w:tcPr>
            <w:tcW w:w="3241" w:type="dxa"/>
            <w:tcBorders>
              <w:top w:val="single" w:sz="4" w:space="0" w:color="000001"/>
              <w:left w:val="nil"/>
              <w:bottom w:val="single" w:sz="4" w:space="0" w:color="000001"/>
              <w:right w:val="nil"/>
            </w:tcBorders>
            <w:hideMark/>
          </w:tcPr>
          <w:p w:rsidR="00880C2B" w:rsidRDefault="00880C2B">
            <w:pPr>
              <w:widowControl w:val="0"/>
              <w:suppressAutoHyphens/>
              <w:spacing w:after="0" w:line="240" w:lineRule="auto"/>
              <w:jc w:val="center"/>
              <w:rPr>
                <w:rFonts w:ascii="Arial" w:hAnsi="Arial" w:cs="Arial"/>
                <w:sz w:val="24"/>
                <w:szCs w:val="24"/>
                <w:lang w:eastAsia="zh-CN"/>
              </w:rPr>
            </w:pPr>
            <w:r>
              <w:rPr>
                <w:rFonts w:ascii="Arial" w:hAnsi="Arial" w:cs="Arial"/>
                <w:sz w:val="24"/>
                <w:szCs w:val="24"/>
              </w:rPr>
              <w:t>(место составления акта)</w:t>
            </w:r>
          </w:p>
        </w:tc>
        <w:tc>
          <w:tcPr>
            <w:tcW w:w="3564" w:type="dxa"/>
            <w:tcBorders>
              <w:top w:val="single" w:sz="4" w:space="0" w:color="000001"/>
              <w:left w:val="nil"/>
              <w:bottom w:val="single" w:sz="4" w:space="0" w:color="000001"/>
              <w:right w:val="nil"/>
            </w:tcBorders>
          </w:tcPr>
          <w:p w:rsidR="00880C2B" w:rsidRDefault="00880C2B">
            <w:pPr>
              <w:widowControl w:val="0"/>
              <w:suppressAutoHyphens/>
              <w:snapToGrid w:val="0"/>
              <w:spacing w:after="0" w:line="240" w:lineRule="auto"/>
              <w:rPr>
                <w:rFonts w:ascii="Arial" w:hAnsi="Arial" w:cs="Arial"/>
                <w:sz w:val="24"/>
                <w:szCs w:val="24"/>
                <w:lang w:eastAsia="zh-CN"/>
              </w:rPr>
            </w:pPr>
          </w:p>
        </w:tc>
        <w:tc>
          <w:tcPr>
            <w:tcW w:w="2946" w:type="dxa"/>
            <w:gridSpan w:val="6"/>
            <w:tcBorders>
              <w:top w:val="single" w:sz="4" w:space="0" w:color="000001"/>
              <w:left w:val="nil"/>
              <w:bottom w:val="single" w:sz="4" w:space="0" w:color="000001"/>
              <w:right w:val="nil"/>
            </w:tcBorders>
          </w:tcPr>
          <w:p w:rsidR="00880C2B" w:rsidRDefault="00880C2B">
            <w:pPr>
              <w:widowControl w:val="0"/>
              <w:spacing w:after="0" w:line="240" w:lineRule="auto"/>
              <w:jc w:val="center"/>
              <w:rPr>
                <w:rFonts w:ascii="Arial" w:hAnsi="Arial" w:cs="Arial"/>
                <w:sz w:val="24"/>
                <w:szCs w:val="24"/>
                <w:lang w:eastAsia="zh-CN"/>
              </w:rPr>
            </w:pPr>
            <w:r>
              <w:rPr>
                <w:rFonts w:ascii="Arial" w:hAnsi="Arial" w:cs="Arial"/>
                <w:sz w:val="24"/>
                <w:szCs w:val="24"/>
              </w:rPr>
              <w:t>(дата составления акта)</w:t>
            </w:r>
          </w:p>
          <w:p w:rsidR="00880C2B" w:rsidRDefault="00880C2B">
            <w:pPr>
              <w:widowControl w:val="0"/>
              <w:suppressAutoHyphens/>
              <w:spacing w:after="0" w:line="240" w:lineRule="auto"/>
              <w:jc w:val="center"/>
              <w:rPr>
                <w:rFonts w:ascii="Arial" w:hAnsi="Arial" w:cs="Arial"/>
                <w:sz w:val="24"/>
                <w:szCs w:val="24"/>
                <w:lang w:eastAsia="zh-CN"/>
              </w:rPr>
            </w:pPr>
          </w:p>
        </w:tc>
        <w:tc>
          <w:tcPr>
            <w:tcW w:w="59" w:type="dxa"/>
            <w:tcBorders>
              <w:top w:val="single" w:sz="4" w:space="0" w:color="000001"/>
              <w:left w:val="nil"/>
              <w:bottom w:val="single" w:sz="4" w:space="0" w:color="000001"/>
              <w:right w:val="nil"/>
            </w:tcBorders>
          </w:tcPr>
          <w:p w:rsidR="00880C2B" w:rsidRDefault="00880C2B">
            <w:pPr>
              <w:suppressAutoHyphens/>
              <w:snapToGrid w:val="0"/>
              <w:rPr>
                <w:rFonts w:ascii="Arial" w:hAnsi="Arial" w:cs="Arial"/>
                <w:sz w:val="24"/>
                <w:szCs w:val="24"/>
                <w:lang w:eastAsia="zh-CN"/>
              </w:rPr>
            </w:pPr>
          </w:p>
        </w:tc>
      </w:tr>
    </w:tbl>
    <w:p w:rsidR="00880C2B" w:rsidRDefault="00880C2B" w:rsidP="00880C2B">
      <w:pPr>
        <w:widowControl w:val="0"/>
        <w:pBdr>
          <w:top w:val="single" w:sz="4" w:space="1" w:color="000001"/>
        </w:pBdr>
        <w:spacing w:after="0" w:line="240" w:lineRule="auto"/>
        <w:jc w:val="center"/>
        <w:rPr>
          <w:rFonts w:ascii="Arial" w:hAnsi="Arial" w:cs="Arial"/>
          <w:sz w:val="24"/>
          <w:szCs w:val="24"/>
          <w:lang w:eastAsia="zh-CN"/>
        </w:rPr>
      </w:pPr>
      <w:r>
        <w:rPr>
          <w:rFonts w:ascii="Arial" w:hAnsi="Arial" w:cs="Arial"/>
          <w:sz w:val="24"/>
          <w:szCs w:val="24"/>
        </w:rPr>
        <w:t xml:space="preserve"> (время составления акта)</w:t>
      </w:r>
    </w:p>
    <w:p w:rsidR="00880C2B" w:rsidRDefault="00880C2B" w:rsidP="00880C2B">
      <w:pPr>
        <w:widowControl w:val="0"/>
        <w:spacing w:after="0" w:line="240" w:lineRule="auto"/>
        <w:jc w:val="center"/>
        <w:rPr>
          <w:rFonts w:ascii="Arial" w:hAnsi="Arial" w:cs="Arial"/>
          <w:bCs/>
          <w:sz w:val="24"/>
          <w:szCs w:val="24"/>
        </w:rPr>
      </w:pPr>
    </w:p>
    <w:p w:rsidR="00880C2B" w:rsidRDefault="00880C2B" w:rsidP="00880C2B">
      <w:pPr>
        <w:widowControl w:val="0"/>
        <w:spacing w:after="0" w:line="240" w:lineRule="auto"/>
        <w:jc w:val="center"/>
        <w:rPr>
          <w:rFonts w:ascii="Arial" w:hAnsi="Arial" w:cs="Arial"/>
          <w:sz w:val="24"/>
          <w:szCs w:val="24"/>
        </w:rPr>
      </w:pPr>
      <w:r>
        <w:rPr>
          <w:rFonts w:ascii="Arial" w:hAnsi="Arial" w:cs="Arial"/>
          <w:bCs/>
          <w:sz w:val="24"/>
          <w:szCs w:val="24"/>
        </w:rPr>
        <w:t xml:space="preserve">АКТ № </w:t>
      </w:r>
      <w:r>
        <w:rPr>
          <w:rFonts w:ascii="Arial" w:hAnsi="Arial" w:cs="Arial"/>
          <w:bCs/>
          <w:sz w:val="24"/>
          <w:szCs w:val="24"/>
          <w:u w:val="single"/>
        </w:rPr>
        <w:tab/>
      </w:r>
      <w:r>
        <w:rPr>
          <w:rFonts w:ascii="Arial" w:hAnsi="Arial" w:cs="Arial"/>
          <w:bCs/>
          <w:sz w:val="24"/>
          <w:szCs w:val="24"/>
          <w:u w:val="single"/>
        </w:rPr>
        <w:tab/>
      </w:r>
      <w:r>
        <w:rPr>
          <w:rFonts w:ascii="Arial" w:hAnsi="Arial" w:cs="Arial"/>
          <w:bCs/>
          <w:sz w:val="24"/>
          <w:szCs w:val="24"/>
        </w:rPr>
        <w:t xml:space="preserve"> </w:t>
      </w:r>
    </w:p>
    <w:p w:rsidR="00880C2B" w:rsidRDefault="00880C2B" w:rsidP="00880C2B">
      <w:pPr>
        <w:widowControl w:val="0"/>
        <w:spacing w:after="0" w:line="240" w:lineRule="auto"/>
        <w:jc w:val="center"/>
        <w:rPr>
          <w:rFonts w:ascii="Arial" w:hAnsi="Arial" w:cs="Arial"/>
          <w:sz w:val="24"/>
          <w:szCs w:val="24"/>
        </w:rPr>
      </w:pPr>
      <w:r>
        <w:rPr>
          <w:rFonts w:ascii="Arial" w:hAnsi="Arial" w:cs="Arial"/>
          <w:bCs/>
          <w:sz w:val="24"/>
          <w:szCs w:val="24"/>
        </w:rPr>
        <w:t>о невозможности проведения проверки</w:t>
      </w:r>
      <w:r>
        <w:rPr>
          <w:rFonts w:ascii="Arial" w:hAnsi="Arial" w:cs="Arial"/>
          <w:b/>
          <w:bCs/>
          <w:sz w:val="24"/>
          <w:szCs w:val="24"/>
        </w:rPr>
        <w:br/>
      </w:r>
    </w:p>
    <w:p w:rsidR="00880C2B" w:rsidRDefault="00880C2B" w:rsidP="00880C2B">
      <w:pPr>
        <w:spacing w:after="0"/>
        <w:ind w:right="-139"/>
        <w:jc w:val="both"/>
        <w:rPr>
          <w:rFonts w:ascii="Arial" w:hAnsi="Arial" w:cs="Arial"/>
          <w:sz w:val="24"/>
          <w:szCs w:val="24"/>
        </w:rPr>
      </w:pPr>
      <w:r>
        <w:rPr>
          <w:rFonts w:ascii="Arial" w:hAnsi="Arial" w:cs="Arial"/>
          <w:sz w:val="24"/>
          <w:szCs w:val="24"/>
        </w:rPr>
        <w:t xml:space="preserve">По адресу: </w:t>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p>
    <w:p w:rsidR="00880C2B" w:rsidRDefault="00880C2B" w:rsidP="00880C2B">
      <w:pPr>
        <w:spacing w:after="0" w:line="240" w:lineRule="auto"/>
        <w:ind w:right="-139"/>
        <w:jc w:val="both"/>
        <w:rPr>
          <w:rFonts w:ascii="Arial" w:hAnsi="Arial" w:cs="Arial"/>
          <w:sz w:val="24"/>
          <w:szCs w:val="24"/>
        </w:rPr>
      </w:pPr>
      <w:r>
        <w:rPr>
          <w:rFonts w:ascii="Arial" w:hAnsi="Arial" w:cs="Arial"/>
          <w:sz w:val="24"/>
          <w:szCs w:val="24"/>
        </w:rPr>
        <w:t xml:space="preserve"> (место проведения проверки)</w:t>
      </w:r>
    </w:p>
    <w:p w:rsidR="00880C2B" w:rsidRDefault="00880C2B" w:rsidP="00880C2B">
      <w:pPr>
        <w:spacing w:after="0"/>
        <w:ind w:right="-139"/>
        <w:jc w:val="both"/>
        <w:rPr>
          <w:rFonts w:ascii="Arial" w:hAnsi="Arial" w:cs="Arial"/>
          <w:sz w:val="24"/>
          <w:szCs w:val="24"/>
        </w:rPr>
      </w:pPr>
      <w:r>
        <w:rPr>
          <w:rFonts w:ascii="Arial" w:hAnsi="Arial" w:cs="Arial"/>
          <w:sz w:val="24"/>
          <w:szCs w:val="24"/>
        </w:rPr>
        <w:t xml:space="preserve">на основании распоряжения </w:t>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rPr>
        <w:t>от «</w:t>
      </w:r>
      <w:r>
        <w:rPr>
          <w:rFonts w:ascii="Arial" w:hAnsi="Arial" w:cs="Arial"/>
          <w:sz w:val="24"/>
          <w:szCs w:val="24"/>
          <w:u w:val="single"/>
        </w:rPr>
        <w:t xml:space="preserve"> </w:t>
      </w:r>
      <w:r>
        <w:rPr>
          <w:rFonts w:ascii="Arial" w:hAnsi="Arial" w:cs="Arial"/>
          <w:sz w:val="24"/>
          <w:szCs w:val="24"/>
        </w:rPr>
        <w:t>»</w:t>
      </w:r>
      <w:r>
        <w:rPr>
          <w:rFonts w:ascii="Arial" w:hAnsi="Arial" w:cs="Arial"/>
          <w:sz w:val="24"/>
          <w:szCs w:val="24"/>
          <w:u w:val="single"/>
        </w:rPr>
        <w:t xml:space="preserve"> </w:t>
      </w:r>
      <w:r>
        <w:rPr>
          <w:rFonts w:ascii="Arial" w:hAnsi="Arial" w:cs="Arial"/>
          <w:sz w:val="24"/>
          <w:szCs w:val="24"/>
        </w:rPr>
        <w:t xml:space="preserve">20 г. № </w:t>
      </w:r>
      <w:r>
        <w:rPr>
          <w:rFonts w:ascii="Arial" w:hAnsi="Arial" w:cs="Arial"/>
          <w:sz w:val="24"/>
          <w:szCs w:val="24"/>
          <w:u w:val="single"/>
        </w:rPr>
        <w:tab/>
        <w:t xml:space="preserve"> </w:t>
      </w:r>
      <w:r>
        <w:rPr>
          <w:rFonts w:ascii="Arial" w:hAnsi="Arial" w:cs="Arial"/>
          <w:sz w:val="24"/>
          <w:szCs w:val="24"/>
        </w:rPr>
        <w:t xml:space="preserve">назначено проведение </w:t>
      </w:r>
      <w:r>
        <w:rPr>
          <w:rFonts w:ascii="Arial" w:hAnsi="Arial" w:cs="Arial"/>
          <w:sz w:val="24"/>
          <w:szCs w:val="24"/>
          <w:u w:val="single"/>
        </w:rPr>
        <w:tab/>
      </w:r>
      <w:r>
        <w:rPr>
          <w:rFonts w:ascii="Arial" w:hAnsi="Arial" w:cs="Arial"/>
          <w:sz w:val="24"/>
          <w:szCs w:val="24"/>
          <w:u w:val="single"/>
        </w:rPr>
        <w:tab/>
      </w:r>
      <w:r>
        <w:rPr>
          <w:rFonts w:ascii="Arial" w:hAnsi="Arial" w:cs="Arial"/>
          <w:sz w:val="24"/>
          <w:szCs w:val="24"/>
        </w:rPr>
        <w:t xml:space="preserve"> проверки в отношении</w:t>
      </w:r>
    </w:p>
    <w:p w:rsidR="00880C2B" w:rsidRDefault="00880C2B" w:rsidP="00880C2B">
      <w:pPr>
        <w:spacing w:after="0" w:line="240" w:lineRule="auto"/>
        <w:ind w:right="-139"/>
        <w:jc w:val="both"/>
        <w:rPr>
          <w:rFonts w:ascii="Arial" w:hAnsi="Arial" w:cs="Arial"/>
          <w:sz w:val="24"/>
          <w:szCs w:val="24"/>
        </w:rPr>
      </w:pPr>
      <w:r>
        <w:rPr>
          <w:rFonts w:ascii="Arial" w:hAnsi="Arial" w:cs="Arial"/>
          <w:sz w:val="24"/>
          <w:szCs w:val="24"/>
        </w:rPr>
        <w:t xml:space="preserve"> (плановая/внеплановая, выездная и (или) документарная)</w:t>
      </w:r>
    </w:p>
    <w:p w:rsidR="00880C2B" w:rsidRDefault="00880C2B" w:rsidP="00880C2B">
      <w:pPr>
        <w:spacing w:after="0" w:line="240" w:lineRule="auto"/>
        <w:ind w:right="-139"/>
        <w:jc w:val="both"/>
        <w:rPr>
          <w:rFonts w:ascii="Arial" w:hAnsi="Arial" w:cs="Arial"/>
          <w:sz w:val="24"/>
          <w:szCs w:val="24"/>
        </w:rPr>
      </w:pP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p>
    <w:p w:rsidR="00880C2B" w:rsidRDefault="00880C2B" w:rsidP="00880C2B">
      <w:pPr>
        <w:spacing w:after="0"/>
        <w:ind w:right="-139"/>
        <w:jc w:val="both"/>
        <w:rPr>
          <w:rFonts w:ascii="Arial" w:hAnsi="Arial" w:cs="Arial"/>
          <w:sz w:val="24"/>
          <w:szCs w:val="24"/>
        </w:rPr>
      </w:pPr>
      <w:r>
        <w:rPr>
          <w:rFonts w:ascii="Arial" w:hAnsi="Arial" w:cs="Arial"/>
          <w:sz w:val="24"/>
          <w:szCs w:val="24"/>
        </w:rPr>
        <w:t xml:space="preserve"> (Ф.И.О. физического лица/индивидуального предпринимателя/наименование юридического лица)</w:t>
      </w:r>
    </w:p>
    <w:p w:rsidR="00880C2B" w:rsidRDefault="00880C2B" w:rsidP="00880C2B">
      <w:pPr>
        <w:spacing w:after="0"/>
        <w:ind w:right="-139"/>
        <w:jc w:val="both"/>
        <w:rPr>
          <w:rFonts w:ascii="Arial" w:hAnsi="Arial" w:cs="Arial"/>
          <w:sz w:val="24"/>
          <w:szCs w:val="24"/>
        </w:rPr>
      </w:pPr>
      <w:r>
        <w:rPr>
          <w:rFonts w:ascii="Arial" w:hAnsi="Arial" w:cs="Arial"/>
          <w:sz w:val="24"/>
          <w:szCs w:val="24"/>
        </w:rPr>
        <w:t>Дата и время начало проведения проверки: «</w:t>
      </w:r>
      <w:r>
        <w:rPr>
          <w:rFonts w:ascii="Arial" w:hAnsi="Arial" w:cs="Arial"/>
          <w:sz w:val="24"/>
          <w:szCs w:val="24"/>
          <w:u w:val="single"/>
        </w:rPr>
        <w:t xml:space="preserve"> </w:t>
      </w:r>
      <w:r>
        <w:rPr>
          <w:rFonts w:ascii="Arial" w:hAnsi="Arial" w:cs="Arial"/>
          <w:sz w:val="24"/>
          <w:szCs w:val="24"/>
        </w:rPr>
        <w:t>» 20 г. с час</w:t>
      </w:r>
      <w:proofErr w:type="gramStart"/>
      <w:r>
        <w:rPr>
          <w:rFonts w:ascii="Arial" w:hAnsi="Arial" w:cs="Arial"/>
          <w:sz w:val="24"/>
          <w:szCs w:val="24"/>
        </w:rPr>
        <w:t>.</w:t>
      </w:r>
      <w:proofErr w:type="gramEnd"/>
      <w:r>
        <w:rPr>
          <w:rFonts w:ascii="Arial" w:hAnsi="Arial" w:cs="Arial"/>
          <w:sz w:val="24"/>
          <w:szCs w:val="24"/>
          <w:u w:val="single"/>
        </w:rPr>
        <w:t xml:space="preserve"> </w:t>
      </w:r>
      <w:proofErr w:type="gramStart"/>
      <w:r>
        <w:rPr>
          <w:rFonts w:ascii="Arial" w:hAnsi="Arial" w:cs="Arial"/>
          <w:sz w:val="24"/>
          <w:szCs w:val="24"/>
        </w:rPr>
        <w:t>м</w:t>
      </w:r>
      <w:proofErr w:type="gramEnd"/>
      <w:r>
        <w:rPr>
          <w:rFonts w:ascii="Arial" w:hAnsi="Arial" w:cs="Arial"/>
          <w:sz w:val="24"/>
          <w:szCs w:val="24"/>
        </w:rPr>
        <w:t>ин.</w:t>
      </w:r>
    </w:p>
    <w:p w:rsidR="00880C2B" w:rsidRDefault="00880C2B" w:rsidP="00880C2B">
      <w:pPr>
        <w:spacing w:after="0"/>
        <w:ind w:right="-139"/>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(дата и время, на которое назначено </w:t>
      </w:r>
      <w:proofErr w:type="gramEnd"/>
    </w:p>
    <w:p w:rsidR="00880C2B" w:rsidRDefault="00880C2B" w:rsidP="00880C2B">
      <w:pPr>
        <w:spacing w:after="0"/>
        <w:ind w:right="-139"/>
        <w:rPr>
          <w:rFonts w:ascii="Arial" w:hAnsi="Arial" w:cs="Arial"/>
          <w:sz w:val="24"/>
          <w:szCs w:val="24"/>
        </w:rPr>
      </w:pPr>
      <w:r>
        <w:rPr>
          <w:rFonts w:ascii="Arial" w:hAnsi="Arial" w:cs="Arial"/>
          <w:sz w:val="24"/>
          <w:szCs w:val="24"/>
        </w:rPr>
        <w:t xml:space="preserve"> проведение проверки)</w:t>
      </w:r>
    </w:p>
    <w:p w:rsidR="00880C2B" w:rsidRDefault="00880C2B" w:rsidP="00880C2B">
      <w:pPr>
        <w:spacing w:after="0" w:line="240" w:lineRule="auto"/>
        <w:ind w:right="-139"/>
        <w:jc w:val="both"/>
        <w:rPr>
          <w:rFonts w:ascii="Arial" w:hAnsi="Arial" w:cs="Arial"/>
          <w:sz w:val="24"/>
          <w:szCs w:val="24"/>
        </w:rPr>
      </w:pPr>
      <w:r>
        <w:rPr>
          <w:rFonts w:ascii="Arial" w:hAnsi="Arial" w:cs="Arial"/>
          <w:sz w:val="24"/>
          <w:szCs w:val="24"/>
        </w:rPr>
        <w:t xml:space="preserve">Настоящий Акт о невозможности проведения проверки составлен </w:t>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p>
    <w:p w:rsidR="00880C2B" w:rsidRDefault="00880C2B" w:rsidP="00880C2B">
      <w:pPr>
        <w:spacing w:after="0" w:line="240" w:lineRule="auto"/>
        <w:ind w:right="-139"/>
        <w:jc w:val="both"/>
        <w:rPr>
          <w:rFonts w:ascii="Arial" w:hAnsi="Arial" w:cs="Arial"/>
          <w:sz w:val="24"/>
          <w:szCs w:val="24"/>
        </w:rPr>
      </w:pP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p>
    <w:p w:rsidR="00880C2B" w:rsidRDefault="00880C2B" w:rsidP="00880C2B">
      <w:pPr>
        <w:spacing w:after="0" w:line="240" w:lineRule="auto"/>
        <w:ind w:right="-139"/>
        <w:jc w:val="center"/>
        <w:rPr>
          <w:rFonts w:ascii="Arial" w:hAnsi="Arial" w:cs="Arial"/>
          <w:sz w:val="24"/>
          <w:szCs w:val="24"/>
        </w:rPr>
      </w:pPr>
      <w:proofErr w:type="gramStart"/>
      <w:r>
        <w:rPr>
          <w:rFonts w:ascii="Arial" w:hAnsi="Arial" w:cs="Arial"/>
          <w:sz w:val="24"/>
          <w:szCs w:val="24"/>
        </w:rPr>
        <w:t>(должность, наименование структурного подразделения,</w:t>
      </w:r>
      <w:proofErr w:type="gramEnd"/>
    </w:p>
    <w:p w:rsidR="00880C2B" w:rsidRDefault="00880C2B" w:rsidP="00880C2B">
      <w:pPr>
        <w:spacing w:after="0" w:line="240" w:lineRule="auto"/>
        <w:ind w:right="-139"/>
        <w:jc w:val="center"/>
        <w:rPr>
          <w:rFonts w:ascii="Arial" w:hAnsi="Arial" w:cs="Arial"/>
          <w:sz w:val="24"/>
          <w:szCs w:val="24"/>
        </w:rPr>
      </w:pPr>
      <w:r>
        <w:rPr>
          <w:rFonts w:ascii="Arial" w:hAnsi="Arial" w:cs="Arial"/>
          <w:sz w:val="24"/>
          <w:szCs w:val="24"/>
        </w:rPr>
        <w:t>фамилия, имя, отчество (при наличии) должностного лица, составившего акт)</w:t>
      </w:r>
    </w:p>
    <w:p w:rsidR="00880C2B" w:rsidRDefault="00880C2B" w:rsidP="00880C2B">
      <w:pPr>
        <w:spacing w:after="0"/>
        <w:ind w:right="-139"/>
        <w:jc w:val="both"/>
        <w:rPr>
          <w:rFonts w:ascii="Arial" w:hAnsi="Arial" w:cs="Arial"/>
          <w:sz w:val="24"/>
          <w:szCs w:val="24"/>
        </w:rPr>
      </w:pPr>
    </w:p>
    <w:p w:rsidR="00880C2B" w:rsidRDefault="00880C2B" w:rsidP="00880C2B">
      <w:pPr>
        <w:spacing w:after="0"/>
        <w:ind w:right="-139"/>
        <w:jc w:val="both"/>
        <w:rPr>
          <w:rFonts w:ascii="Arial" w:hAnsi="Arial" w:cs="Arial"/>
          <w:sz w:val="24"/>
          <w:szCs w:val="24"/>
        </w:rPr>
      </w:pPr>
      <w:r>
        <w:rPr>
          <w:rFonts w:ascii="Arial" w:hAnsi="Arial" w:cs="Arial"/>
          <w:sz w:val="24"/>
          <w:szCs w:val="24"/>
        </w:rPr>
        <w:t>на основании следующего:</w:t>
      </w:r>
    </w:p>
    <w:p w:rsidR="00880C2B" w:rsidRDefault="00880C2B" w:rsidP="00880C2B">
      <w:pPr>
        <w:spacing w:after="0" w:line="240" w:lineRule="auto"/>
        <w:ind w:right="-139"/>
        <w:jc w:val="both"/>
        <w:rPr>
          <w:rFonts w:ascii="Arial" w:hAnsi="Arial" w:cs="Arial"/>
          <w:sz w:val="24"/>
          <w:szCs w:val="24"/>
        </w:rPr>
      </w:pP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p>
    <w:p w:rsidR="00880C2B" w:rsidRDefault="00880C2B" w:rsidP="00880C2B">
      <w:pPr>
        <w:spacing w:after="0" w:line="240" w:lineRule="auto"/>
        <w:ind w:right="-139"/>
        <w:jc w:val="center"/>
        <w:rPr>
          <w:rFonts w:ascii="Arial" w:hAnsi="Arial" w:cs="Arial"/>
          <w:sz w:val="24"/>
          <w:szCs w:val="24"/>
        </w:rPr>
      </w:pPr>
      <w:r>
        <w:rPr>
          <w:rFonts w:ascii="Arial" w:hAnsi="Arial" w:cs="Arial"/>
          <w:sz w:val="24"/>
          <w:szCs w:val="24"/>
        </w:rPr>
        <w:t>(описываются обстоятельства и условия, препятствующие проведению проверки)</w:t>
      </w:r>
    </w:p>
    <w:p w:rsidR="00880C2B" w:rsidRDefault="00880C2B" w:rsidP="00880C2B">
      <w:pPr>
        <w:spacing w:after="0"/>
        <w:ind w:right="-139"/>
        <w:jc w:val="both"/>
        <w:rPr>
          <w:rFonts w:ascii="Arial" w:hAnsi="Arial" w:cs="Arial"/>
          <w:sz w:val="24"/>
          <w:szCs w:val="24"/>
        </w:rPr>
      </w:pP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p>
    <w:p w:rsidR="00880C2B" w:rsidRDefault="00880C2B" w:rsidP="00880C2B">
      <w:pPr>
        <w:spacing w:after="0"/>
        <w:ind w:right="-139"/>
        <w:jc w:val="both"/>
        <w:rPr>
          <w:rFonts w:ascii="Arial" w:hAnsi="Arial" w:cs="Arial"/>
          <w:sz w:val="24"/>
          <w:szCs w:val="24"/>
        </w:rPr>
      </w:pPr>
      <w:r>
        <w:rPr>
          <w:rFonts w:ascii="Arial" w:hAnsi="Arial" w:cs="Arial"/>
          <w:sz w:val="24"/>
          <w:szCs w:val="24"/>
        </w:rPr>
        <w:t>Вышеописанные обстоятельства подтверждаются следующим:</w:t>
      </w:r>
    </w:p>
    <w:p w:rsidR="00880C2B" w:rsidRDefault="00880C2B" w:rsidP="00880C2B">
      <w:pPr>
        <w:spacing w:after="0"/>
        <w:ind w:right="-139"/>
        <w:jc w:val="both"/>
        <w:rPr>
          <w:rFonts w:ascii="Arial" w:hAnsi="Arial" w:cs="Arial"/>
          <w:sz w:val="24"/>
          <w:szCs w:val="24"/>
        </w:rPr>
      </w:pP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p>
    <w:p w:rsidR="00880C2B" w:rsidRDefault="00880C2B" w:rsidP="00880C2B">
      <w:pPr>
        <w:spacing w:after="0" w:line="240" w:lineRule="auto"/>
        <w:ind w:right="-139"/>
        <w:jc w:val="both"/>
        <w:rPr>
          <w:rFonts w:ascii="Arial" w:hAnsi="Arial" w:cs="Arial"/>
          <w:sz w:val="24"/>
          <w:szCs w:val="24"/>
        </w:rPr>
      </w:pPr>
      <w:r>
        <w:rPr>
          <w:rFonts w:ascii="Arial" w:hAnsi="Arial" w:cs="Arial"/>
          <w:sz w:val="24"/>
          <w:szCs w:val="24"/>
        </w:rPr>
        <w:t>Прилагаемые к акту документы:</w:t>
      </w:r>
    </w:p>
    <w:p w:rsidR="00880C2B" w:rsidRDefault="00880C2B" w:rsidP="00880C2B">
      <w:pPr>
        <w:spacing w:after="0" w:line="240" w:lineRule="auto"/>
        <w:ind w:right="-139"/>
        <w:jc w:val="both"/>
        <w:rPr>
          <w:rFonts w:ascii="Arial" w:hAnsi="Arial" w:cs="Arial"/>
          <w:sz w:val="24"/>
          <w:szCs w:val="24"/>
        </w:rPr>
      </w:pPr>
    </w:p>
    <w:p w:rsidR="00880C2B" w:rsidRDefault="00880C2B" w:rsidP="00880C2B">
      <w:pPr>
        <w:spacing w:after="0" w:line="240" w:lineRule="auto"/>
        <w:ind w:right="-139"/>
        <w:jc w:val="both"/>
        <w:rPr>
          <w:rFonts w:ascii="Arial" w:hAnsi="Arial" w:cs="Arial"/>
          <w:sz w:val="24"/>
          <w:szCs w:val="24"/>
        </w:rPr>
      </w:pPr>
    </w:p>
    <w:p w:rsidR="00880C2B" w:rsidRDefault="00880C2B" w:rsidP="00880C2B">
      <w:pPr>
        <w:widowControl w:val="0"/>
        <w:spacing w:after="0" w:line="240" w:lineRule="auto"/>
        <w:ind w:right="-139"/>
        <w:jc w:val="both"/>
        <w:rPr>
          <w:rFonts w:ascii="Arial" w:hAnsi="Arial" w:cs="Arial"/>
          <w:sz w:val="24"/>
          <w:szCs w:val="24"/>
        </w:rPr>
      </w:pPr>
    </w:p>
    <w:p w:rsidR="00880C2B" w:rsidRDefault="00880C2B" w:rsidP="00880C2B">
      <w:pPr>
        <w:widowControl w:val="0"/>
        <w:spacing w:after="0" w:line="240" w:lineRule="auto"/>
        <w:ind w:right="-139"/>
        <w:jc w:val="both"/>
        <w:rPr>
          <w:rFonts w:ascii="Arial" w:hAnsi="Arial" w:cs="Arial"/>
          <w:sz w:val="24"/>
          <w:szCs w:val="24"/>
        </w:rPr>
      </w:pPr>
      <w:r>
        <w:rPr>
          <w:rFonts w:ascii="Arial" w:hAnsi="Arial" w:cs="Arial"/>
          <w:sz w:val="24"/>
          <w:szCs w:val="24"/>
        </w:rPr>
        <w:t xml:space="preserve">Подпись лиц, ответственных на проведение проверки: </w:t>
      </w:r>
    </w:p>
    <w:p w:rsidR="00880C2B" w:rsidRDefault="00880C2B" w:rsidP="00880C2B">
      <w:pPr>
        <w:widowControl w:val="0"/>
        <w:spacing w:after="0" w:line="240" w:lineRule="auto"/>
        <w:ind w:right="-139"/>
        <w:jc w:val="both"/>
        <w:rPr>
          <w:rFonts w:ascii="Arial" w:hAnsi="Arial" w:cs="Arial"/>
          <w:sz w:val="24"/>
          <w:szCs w:val="24"/>
        </w:rPr>
      </w:pPr>
    </w:p>
    <w:p w:rsidR="00880C2B" w:rsidRDefault="00880C2B" w:rsidP="00880C2B">
      <w:pPr>
        <w:widowControl w:val="0"/>
        <w:tabs>
          <w:tab w:val="left" w:pos="1460"/>
        </w:tabs>
        <w:spacing w:after="0" w:line="240" w:lineRule="auto"/>
        <w:ind w:right="-139"/>
        <w:jc w:val="both"/>
        <w:rPr>
          <w:rFonts w:ascii="Arial" w:hAnsi="Arial" w:cs="Arial"/>
          <w:sz w:val="24"/>
          <w:szCs w:val="24"/>
        </w:rPr>
      </w:pPr>
      <w:r>
        <w:rPr>
          <w:rFonts w:ascii="Arial" w:hAnsi="Arial" w:cs="Arial"/>
          <w:sz w:val="24"/>
          <w:szCs w:val="24"/>
        </w:rPr>
        <w:lastRenderedPageBreak/>
        <w:t xml:space="preserve"> ______________________ ____________________</w:t>
      </w:r>
    </w:p>
    <w:p w:rsidR="00880C2B" w:rsidRDefault="00880C2B" w:rsidP="00880C2B">
      <w:pPr>
        <w:widowControl w:val="0"/>
        <w:tabs>
          <w:tab w:val="left" w:pos="1460"/>
        </w:tabs>
        <w:spacing w:after="0" w:line="240" w:lineRule="auto"/>
        <w:ind w:right="-139"/>
        <w:jc w:val="both"/>
        <w:rPr>
          <w:rFonts w:ascii="Arial" w:hAnsi="Arial" w:cs="Arial"/>
          <w:sz w:val="24"/>
          <w:szCs w:val="24"/>
        </w:rPr>
      </w:pPr>
      <w:r>
        <w:rPr>
          <w:rFonts w:ascii="Arial" w:hAnsi="Arial" w:cs="Arial"/>
          <w:sz w:val="24"/>
          <w:szCs w:val="24"/>
        </w:rPr>
        <w:t xml:space="preserve"> (подпись должностного лица) (ФИО должностного лица)</w:t>
      </w:r>
    </w:p>
    <w:p w:rsidR="00880C2B" w:rsidRDefault="00880C2B" w:rsidP="00880C2B">
      <w:pPr>
        <w:widowControl w:val="0"/>
        <w:tabs>
          <w:tab w:val="left" w:pos="1460"/>
        </w:tabs>
        <w:spacing w:after="0" w:line="240" w:lineRule="auto"/>
        <w:ind w:right="-139"/>
        <w:jc w:val="both"/>
        <w:rPr>
          <w:rFonts w:ascii="Arial" w:hAnsi="Arial" w:cs="Arial"/>
          <w:sz w:val="24"/>
          <w:szCs w:val="24"/>
        </w:rPr>
      </w:pPr>
      <w:r>
        <w:rPr>
          <w:rFonts w:ascii="Arial" w:hAnsi="Arial" w:cs="Arial"/>
          <w:sz w:val="24"/>
          <w:szCs w:val="24"/>
        </w:rPr>
        <w:t>______________________ ____________________</w:t>
      </w:r>
    </w:p>
    <w:p w:rsidR="00880C2B" w:rsidRDefault="00880C2B" w:rsidP="00880C2B">
      <w:pPr>
        <w:widowControl w:val="0"/>
        <w:tabs>
          <w:tab w:val="left" w:pos="1460"/>
        </w:tabs>
        <w:spacing w:after="0" w:line="240" w:lineRule="auto"/>
        <w:ind w:right="-139"/>
        <w:rPr>
          <w:rFonts w:ascii="Arial" w:hAnsi="Arial" w:cs="Arial"/>
          <w:sz w:val="24"/>
          <w:szCs w:val="24"/>
        </w:rPr>
      </w:pPr>
      <w:r>
        <w:rPr>
          <w:rFonts w:ascii="Arial" w:hAnsi="Arial" w:cs="Arial"/>
          <w:sz w:val="24"/>
          <w:szCs w:val="24"/>
        </w:rPr>
        <w:t xml:space="preserve"> (подпись должностного лица) (ФИО должностного лица) </w:t>
      </w: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widowControl w:val="0"/>
        <w:tabs>
          <w:tab w:val="left" w:pos="1276"/>
        </w:tabs>
        <w:autoSpaceDE w:val="0"/>
        <w:spacing w:after="0"/>
        <w:ind w:firstLine="567"/>
        <w:jc w:val="both"/>
        <w:rPr>
          <w:rFonts w:ascii="Arial" w:hAnsi="Arial" w:cs="Arial"/>
          <w:sz w:val="24"/>
          <w:szCs w:val="24"/>
        </w:rPr>
      </w:pPr>
    </w:p>
    <w:p w:rsidR="00880C2B" w:rsidRDefault="00880C2B" w:rsidP="00880C2B">
      <w:pPr>
        <w:spacing w:after="0" w:line="240" w:lineRule="auto"/>
        <w:rPr>
          <w:rFonts w:ascii="Arial" w:hAnsi="Arial" w:cs="Arial"/>
          <w:color w:val="000000"/>
          <w:sz w:val="24"/>
          <w:szCs w:val="24"/>
        </w:rPr>
        <w:sectPr w:rsidR="00880C2B">
          <w:pgSz w:w="11906" w:h="16838"/>
          <w:pgMar w:top="765" w:right="851" w:bottom="1134" w:left="1276" w:header="709" w:footer="720" w:gutter="0"/>
          <w:cols w:space="720"/>
        </w:sectPr>
      </w:pPr>
    </w:p>
    <w:p w:rsidR="00880C2B" w:rsidRDefault="00880C2B" w:rsidP="00880C2B">
      <w:pPr>
        <w:pStyle w:val="af0"/>
        <w:keepNext/>
        <w:spacing w:before="0" w:after="0"/>
        <w:ind w:left="11199"/>
        <w:rPr>
          <w:rFonts w:ascii="Arial" w:hAnsi="Arial" w:cs="Arial"/>
          <w:i w:val="0"/>
        </w:rPr>
      </w:pPr>
      <w:r>
        <w:rPr>
          <w:rFonts w:ascii="Arial" w:hAnsi="Arial" w:cs="Arial"/>
          <w:i w:val="0"/>
        </w:rPr>
        <w:lastRenderedPageBreak/>
        <w:t>Приложение № 18</w:t>
      </w:r>
    </w:p>
    <w:p w:rsidR="00880C2B" w:rsidRDefault="00880C2B" w:rsidP="00880C2B">
      <w:pPr>
        <w:pStyle w:val="af0"/>
        <w:keepNext/>
        <w:spacing w:before="0" w:after="0"/>
        <w:ind w:left="11199"/>
        <w:rPr>
          <w:rFonts w:ascii="Arial" w:hAnsi="Arial" w:cs="Arial"/>
          <w:i w:val="0"/>
        </w:rPr>
      </w:pPr>
      <w:r>
        <w:rPr>
          <w:rFonts w:ascii="Arial" w:hAnsi="Arial" w:cs="Arial"/>
          <w:i w:val="0"/>
        </w:rPr>
        <w:t>к Регламенту</w:t>
      </w:r>
    </w:p>
    <w:p w:rsidR="00880C2B" w:rsidRDefault="00880C2B" w:rsidP="00880C2B">
      <w:pPr>
        <w:pStyle w:val="af0"/>
        <w:keepNext/>
        <w:spacing w:before="0" w:after="0"/>
        <w:ind w:left="11199"/>
        <w:rPr>
          <w:rFonts w:ascii="Arial" w:hAnsi="Arial" w:cs="Arial"/>
          <w:i w:val="0"/>
        </w:rPr>
      </w:pPr>
    </w:p>
    <w:tbl>
      <w:tblPr>
        <w:tblW w:w="14985"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8"/>
        <w:gridCol w:w="1133"/>
        <w:gridCol w:w="2764"/>
        <w:gridCol w:w="1290"/>
        <w:gridCol w:w="709"/>
        <w:gridCol w:w="709"/>
        <w:gridCol w:w="992"/>
        <w:gridCol w:w="1445"/>
        <w:gridCol w:w="2408"/>
        <w:gridCol w:w="1391"/>
        <w:gridCol w:w="855"/>
        <w:gridCol w:w="901"/>
      </w:tblGrid>
      <w:tr w:rsidR="00880C2B" w:rsidTr="00880C2B">
        <w:trPr>
          <w:trHeight w:val="390"/>
        </w:trPr>
        <w:tc>
          <w:tcPr>
            <w:tcW w:w="14989" w:type="dxa"/>
            <w:gridSpan w:val="12"/>
            <w:tcBorders>
              <w:top w:val="single" w:sz="4" w:space="0" w:color="auto"/>
              <w:left w:val="single" w:sz="4" w:space="0" w:color="auto"/>
              <w:bottom w:val="single" w:sz="4" w:space="0" w:color="auto"/>
              <w:right w:val="single" w:sz="4" w:space="0" w:color="auto"/>
            </w:tcBorders>
            <w:vAlign w:val="bottom"/>
            <w:hideMark/>
          </w:tcPr>
          <w:p w:rsidR="00880C2B" w:rsidRDefault="00880C2B">
            <w:pPr>
              <w:suppressAutoHyphens/>
              <w:snapToGrid w:val="0"/>
              <w:rPr>
                <w:rFonts w:ascii="Arial" w:hAnsi="Arial" w:cs="Arial"/>
                <w:color w:val="000000"/>
                <w:sz w:val="24"/>
                <w:szCs w:val="24"/>
                <w:lang w:eastAsia="zh-CN"/>
              </w:rPr>
            </w:pPr>
            <w:r>
              <w:rPr>
                <w:rFonts w:ascii="Arial" w:hAnsi="Arial" w:cs="Arial"/>
                <w:bCs/>
                <w:color w:val="000000"/>
                <w:sz w:val="24"/>
                <w:szCs w:val="24"/>
              </w:rPr>
              <w:t>Классификатор обращений по видам нарушений обязательных требований</w:t>
            </w:r>
          </w:p>
        </w:tc>
      </w:tr>
      <w:tr w:rsidR="00880C2B" w:rsidTr="00880C2B">
        <w:trPr>
          <w:cantSplit/>
          <w:trHeight w:val="315"/>
        </w:trPr>
        <w:tc>
          <w:tcPr>
            <w:tcW w:w="38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0C2B" w:rsidRDefault="00880C2B">
            <w:pPr>
              <w:suppressAutoHyphens/>
              <w:spacing w:after="0" w:line="240" w:lineRule="auto"/>
              <w:jc w:val="center"/>
              <w:rPr>
                <w:rFonts w:ascii="Arial" w:hAnsi="Arial" w:cs="Arial"/>
                <w:color w:val="000000"/>
                <w:sz w:val="24"/>
                <w:szCs w:val="24"/>
                <w:lang w:eastAsia="zh-CN"/>
              </w:rPr>
            </w:pPr>
            <w:r>
              <w:rPr>
                <w:rFonts w:ascii="Arial" w:hAnsi="Arial" w:cs="Arial"/>
                <w:color w:val="000000"/>
                <w:sz w:val="24"/>
                <w:szCs w:val="24"/>
              </w:rPr>
              <w:t>№</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0C2B" w:rsidRDefault="00880C2B">
            <w:pPr>
              <w:suppressAutoHyphens/>
              <w:spacing w:after="0" w:line="240" w:lineRule="auto"/>
              <w:jc w:val="center"/>
              <w:rPr>
                <w:rFonts w:ascii="Arial" w:hAnsi="Arial" w:cs="Arial"/>
                <w:color w:val="000000"/>
                <w:sz w:val="24"/>
                <w:szCs w:val="24"/>
                <w:lang w:eastAsia="zh-CN"/>
              </w:rPr>
            </w:pPr>
            <w:r>
              <w:rPr>
                <w:rFonts w:ascii="Arial" w:hAnsi="Arial" w:cs="Arial"/>
                <w:color w:val="000000"/>
                <w:sz w:val="24"/>
                <w:szCs w:val="24"/>
              </w:rPr>
              <w:t>категория обращения</w:t>
            </w:r>
          </w:p>
        </w:tc>
        <w:tc>
          <w:tcPr>
            <w:tcW w:w="276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0C2B" w:rsidRDefault="00880C2B">
            <w:pPr>
              <w:suppressAutoHyphens/>
              <w:spacing w:after="0" w:line="240" w:lineRule="auto"/>
              <w:jc w:val="center"/>
              <w:rPr>
                <w:rFonts w:ascii="Arial" w:hAnsi="Arial" w:cs="Arial"/>
                <w:color w:val="000000"/>
                <w:sz w:val="24"/>
                <w:szCs w:val="24"/>
                <w:lang w:eastAsia="zh-CN"/>
              </w:rPr>
            </w:pPr>
            <w:r>
              <w:rPr>
                <w:rFonts w:ascii="Arial" w:hAnsi="Arial" w:cs="Arial"/>
                <w:color w:val="000000"/>
                <w:sz w:val="24"/>
                <w:szCs w:val="24"/>
              </w:rPr>
              <w:t>подкатегория обращения</w:t>
            </w:r>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0C2B" w:rsidRDefault="00880C2B">
            <w:pPr>
              <w:suppressAutoHyphens/>
              <w:spacing w:after="0" w:line="240" w:lineRule="auto"/>
              <w:jc w:val="center"/>
              <w:rPr>
                <w:rFonts w:ascii="Arial" w:hAnsi="Arial" w:cs="Arial"/>
                <w:color w:val="000000"/>
                <w:sz w:val="24"/>
                <w:szCs w:val="24"/>
                <w:lang w:eastAsia="zh-CN"/>
              </w:rPr>
            </w:pPr>
            <w:r>
              <w:rPr>
                <w:rFonts w:ascii="Arial" w:hAnsi="Arial" w:cs="Arial"/>
                <w:color w:val="000000"/>
                <w:sz w:val="24"/>
                <w:szCs w:val="24"/>
              </w:rPr>
              <w:t xml:space="preserve">срок подготовки </w:t>
            </w:r>
            <w:proofErr w:type="spellStart"/>
            <w:proofErr w:type="gramStart"/>
            <w:r>
              <w:rPr>
                <w:rFonts w:ascii="Arial" w:hAnsi="Arial" w:cs="Arial"/>
                <w:color w:val="000000"/>
                <w:sz w:val="24"/>
                <w:szCs w:val="24"/>
              </w:rPr>
              <w:t>распоряже-ния</w:t>
            </w:r>
            <w:proofErr w:type="spellEnd"/>
            <w:proofErr w:type="gramEnd"/>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0C2B" w:rsidRDefault="00880C2B">
            <w:pPr>
              <w:suppressAutoHyphens/>
              <w:spacing w:after="0" w:line="240" w:lineRule="auto"/>
              <w:jc w:val="center"/>
              <w:rPr>
                <w:rFonts w:ascii="Arial" w:hAnsi="Arial" w:cs="Arial"/>
                <w:color w:val="000000"/>
                <w:sz w:val="24"/>
                <w:szCs w:val="24"/>
                <w:lang w:eastAsia="zh-CN"/>
              </w:rPr>
            </w:pPr>
            <w:r>
              <w:rPr>
                <w:rFonts w:ascii="Arial" w:hAnsi="Arial" w:cs="Arial"/>
                <w:color w:val="000000"/>
                <w:sz w:val="24"/>
                <w:szCs w:val="24"/>
              </w:rPr>
              <w:t>вид проверки</w:t>
            </w:r>
          </w:p>
        </w:tc>
        <w:tc>
          <w:tcPr>
            <w:tcW w:w="9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0C2B" w:rsidRDefault="00880C2B">
            <w:pPr>
              <w:suppressAutoHyphens/>
              <w:spacing w:after="0" w:line="240" w:lineRule="auto"/>
              <w:jc w:val="center"/>
              <w:rPr>
                <w:rFonts w:ascii="Arial" w:hAnsi="Arial" w:cs="Arial"/>
                <w:color w:val="000000"/>
                <w:sz w:val="24"/>
                <w:szCs w:val="24"/>
                <w:lang w:eastAsia="zh-CN"/>
              </w:rPr>
            </w:pPr>
            <w:r>
              <w:rPr>
                <w:rFonts w:ascii="Arial" w:hAnsi="Arial" w:cs="Arial"/>
                <w:color w:val="000000"/>
                <w:sz w:val="24"/>
                <w:szCs w:val="24"/>
              </w:rPr>
              <w:t xml:space="preserve">срок </w:t>
            </w:r>
            <w:proofErr w:type="spellStart"/>
            <w:r>
              <w:rPr>
                <w:rFonts w:ascii="Arial" w:hAnsi="Arial" w:cs="Arial"/>
                <w:color w:val="000000"/>
                <w:sz w:val="24"/>
                <w:szCs w:val="24"/>
              </w:rPr>
              <w:t>пров</w:t>
            </w:r>
            <w:proofErr w:type="gramStart"/>
            <w:r>
              <w:rPr>
                <w:rFonts w:ascii="Arial" w:hAnsi="Arial" w:cs="Arial"/>
                <w:color w:val="000000"/>
                <w:sz w:val="24"/>
                <w:szCs w:val="24"/>
              </w:rPr>
              <w:t>е</w:t>
            </w:r>
            <w:proofErr w:type="spellEnd"/>
            <w:r>
              <w:rPr>
                <w:rFonts w:ascii="Arial" w:hAnsi="Arial" w:cs="Arial"/>
                <w:color w:val="000000"/>
                <w:sz w:val="24"/>
                <w:szCs w:val="24"/>
              </w:rPr>
              <w:t>-</w:t>
            </w:r>
            <w:proofErr w:type="gramEnd"/>
            <w:r>
              <w:rPr>
                <w:rFonts w:ascii="Arial" w:hAnsi="Arial" w:cs="Arial"/>
                <w:color w:val="000000"/>
                <w:sz w:val="24"/>
                <w:szCs w:val="24"/>
              </w:rPr>
              <w:t xml:space="preserve"> </w:t>
            </w:r>
            <w:proofErr w:type="spellStart"/>
            <w:r>
              <w:rPr>
                <w:rFonts w:ascii="Arial" w:hAnsi="Arial" w:cs="Arial"/>
                <w:color w:val="000000"/>
                <w:sz w:val="24"/>
                <w:szCs w:val="24"/>
              </w:rPr>
              <w:t>дения</w:t>
            </w:r>
            <w:proofErr w:type="spellEnd"/>
            <w:r>
              <w:rPr>
                <w:rFonts w:ascii="Arial" w:hAnsi="Arial" w:cs="Arial"/>
                <w:color w:val="000000"/>
                <w:sz w:val="24"/>
                <w:szCs w:val="24"/>
              </w:rPr>
              <w:t xml:space="preserve"> проверки (дней)</w:t>
            </w:r>
          </w:p>
        </w:tc>
        <w:tc>
          <w:tcPr>
            <w:tcW w:w="144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0C2B" w:rsidRDefault="00880C2B">
            <w:pPr>
              <w:suppressAutoHyphens/>
              <w:spacing w:after="0" w:line="240" w:lineRule="auto"/>
              <w:jc w:val="center"/>
              <w:rPr>
                <w:rFonts w:ascii="Arial" w:hAnsi="Arial" w:cs="Arial"/>
                <w:color w:val="000000"/>
                <w:sz w:val="24"/>
                <w:szCs w:val="24"/>
                <w:lang w:eastAsia="zh-CN"/>
              </w:rPr>
            </w:pPr>
            <w:r>
              <w:rPr>
                <w:rFonts w:ascii="Arial" w:hAnsi="Arial" w:cs="Arial"/>
                <w:color w:val="000000"/>
                <w:sz w:val="24"/>
                <w:szCs w:val="24"/>
              </w:rPr>
              <w:t>Возможность продления проведения проверки в соответствии с 294 -ФЗ</w:t>
            </w:r>
          </w:p>
        </w:tc>
        <w:tc>
          <w:tcPr>
            <w:tcW w:w="240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0C2B" w:rsidRDefault="00880C2B">
            <w:pPr>
              <w:suppressAutoHyphens/>
              <w:spacing w:after="0" w:line="240" w:lineRule="auto"/>
              <w:jc w:val="center"/>
              <w:rPr>
                <w:rFonts w:ascii="Arial" w:hAnsi="Arial" w:cs="Arial"/>
                <w:color w:val="000000"/>
                <w:sz w:val="24"/>
                <w:szCs w:val="24"/>
                <w:lang w:eastAsia="zh-CN"/>
              </w:rPr>
            </w:pPr>
            <w:r>
              <w:rPr>
                <w:rFonts w:ascii="Arial" w:hAnsi="Arial" w:cs="Arial"/>
                <w:color w:val="000000"/>
                <w:sz w:val="24"/>
                <w:szCs w:val="24"/>
              </w:rPr>
              <w:t>виды выявленных нарушений</w:t>
            </w:r>
          </w:p>
        </w:tc>
        <w:tc>
          <w:tcPr>
            <w:tcW w:w="139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0C2B" w:rsidRDefault="00880C2B">
            <w:pPr>
              <w:suppressAutoHyphens/>
              <w:spacing w:after="0" w:line="240" w:lineRule="auto"/>
              <w:jc w:val="center"/>
              <w:rPr>
                <w:rFonts w:ascii="Arial" w:hAnsi="Arial" w:cs="Arial"/>
                <w:color w:val="000000"/>
                <w:sz w:val="24"/>
                <w:szCs w:val="24"/>
                <w:lang w:eastAsia="zh-CN"/>
              </w:rPr>
            </w:pPr>
            <w:proofErr w:type="gramStart"/>
            <w:r>
              <w:rPr>
                <w:rFonts w:ascii="Arial" w:hAnsi="Arial" w:cs="Arial"/>
                <w:color w:val="000000"/>
                <w:sz w:val="24"/>
                <w:szCs w:val="24"/>
              </w:rPr>
              <w:t>срок</w:t>
            </w:r>
            <w:proofErr w:type="gramEnd"/>
            <w:r>
              <w:rPr>
                <w:rFonts w:ascii="Arial" w:hAnsi="Arial" w:cs="Arial"/>
                <w:color w:val="000000"/>
                <w:sz w:val="24"/>
                <w:szCs w:val="24"/>
              </w:rPr>
              <w:t xml:space="preserve"> устанавливаемый в предписании по устранению нарушений (дней)</w:t>
            </w:r>
          </w:p>
        </w:tc>
        <w:tc>
          <w:tcPr>
            <w:tcW w:w="85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0C2B" w:rsidRDefault="00880C2B">
            <w:pPr>
              <w:suppressAutoHyphens/>
              <w:spacing w:after="0" w:line="240" w:lineRule="auto"/>
              <w:jc w:val="center"/>
              <w:rPr>
                <w:rFonts w:ascii="Arial" w:hAnsi="Arial" w:cs="Arial"/>
                <w:color w:val="000000"/>
                <w:sz w:val="24"/>
                <w:szCs w:val="24"/>
                <w:lang w:eastAsia="zh-CN"/>
              </w:rPr>
            </w:pPr>
            <w:r>
              <w:rPr>
                <w:rFonts w:ascii="Arial" w:hAnsi="Arial" w:cs="Arial"/>
                <w:color w:val="000000"/>
                <w:sz w:val="24"/>
                <w:szCs w:val="24"/>
              </w:rPr>
              <w:t>сезонность проверки</w:t>
            </w:r>
          </w:p>
        </w:tc>
        <w:tc>
          <w:tcPr>
            <w:tcW w:w="90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80C2B" w:rsidRDefault="00880C2B">
            <w:pPr>
              <w:suppressAutoHyphens/>
              <w:spacing w:after="0" w:line="240" w:lineRule="auto"/>
              <w:jc w:val="center"/>
              <w:rPr>
                <w:rFonts w:ascii="Arial" w:hAnsi="Arial" w:cs="Arial"/>
                <w:color w:val="000000"/>
                <w:sz w:val="24"/>
                <w:szCs w:val="24"/>
                <w:lang w:eastAsia="zh-CN"/>
              </w:rPr>
            </w:pPr>
            <w:r>
              <w:rPr>
                <w:rFonts w:ascii="Arial" w:hAnsi="Arial" w:cs="Arial"/>
                <w:color w:val="000000"/>
                <w:sz w:val="24"/>
                <w:szCs w:val="24"/>
              </w:rPr>
              <w:t>Документы, запрашиваемые при проверке</w:t>
            </w:r>
          </w:p>
        </w:tc>
      </w:tr>
      <w:tr w:rsidR="00880C2B" w:rsidTr="00880C2B">
        <w:trPr>
          <w:cantSplit/>
          <w:trHeight w:val="1665"/>
        </w:trPr>
        <w:tc>
          <w:tcPr>
            <w:tcW w:w="14989"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vAlign w:val="center"/>
            <w:hideMark/>
          </w:tcPr>
          <w:p w:rsidR="00880C2B" w:rsidRDefault="00880C2B">
            <w:pPr>
              <w:suppressAutoHyphens/>
              <w:spacing w:after="0" w:line="240" w:lineRule="auto"/>
              <w:ind w:right="113"/>
              <w:jc w:val="center"/>
              <w:rPr>
                <w:rFonts w:ascii="Arial" w:hAnsi="Arial" w:cs="Arial"/>
                <w:color w:val="000000"/>
                <w:sz w:val="24"/>
                <w:szCs w:val="24"/>
                <w:lang w:eastAsia="zh-CN"/>
              </w:rPr>
            </w:pPr>
            <w:r>
              <w:rPr>
                <w:rFonts w:ascii="Arial" w:hAnsi="Arial" w:cs="Arial"/>
                <w:color w:val="000000"/>
                <w:sz w:val="24"/>
                <w:szCs w:val="24"/>
              </w:rPr>
              <w:t xml:space="preserve">Выездная </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vAlign w:val="center"/>
            <w:hideMark/>
          </w:tcPr>
          <w:p w:rsidR="00880C2B" w:rsidRDefault="00880C2B">
            <w:pPr>
              <w:suppressAutoHyphens/>
              <w:spacing w:after="0" w:line="240" w:lineRule="auto"/>
              <w:ind w:right="113"/>
              <w:jc w:val="center"/>
              <w:rPr>
                <w:rFonts w:ascii="Arial" w:hAnsi="Arial" w:cs="Arial"/>
                <w:color w:val="000000"/>
                <w:sz w:val="24"/>
                <w:szCs w:val="24"/>
                <w:lang w:eastAsia="zh-CN"/>
              </w:rPr>
            </w:pPr>
            <w:r>
              <w:rPr>
                <w:rFonts w:ascii="Arial" w:hAnsi="Arial" w:cs="Arial"/>
                <w:color w:val="000000"/>
                <w:sz w:val="24"/>
                <w:szCs w:val="24"/>
              </w:rPr>
              <w:t>документарная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r>
      <w:tr w:rsidR="00880C2B" w:rsidTr="00880C2B">
        <w:trPr>
          <w:cantSplit/>
          <w:trHeight w:val="120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color w:val="000000"/>
                <w:sz w:val="24"/>
                <w:szCs w:val="24"/>
                <w:lang w:eastAsia="zh-CN"/>
              </w:rPr>
            </w:pPr>
            <w:r>
              <w:rPr>
                <w:rFonts w:ascii="Arial" w:hAnsi="Arial" w:cs="Arial"/>
                <w:color w:val="000000"/>
                <w:sz w:val="24"/>
                <w:szCs w:val="24"/>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color w:val="000000"/>
                <w:sz w:val="24"/>
                <w:szCs w:val="24"/>
                <w:lang w:eastAsia="zh-CN"/>
              </w:rPr>
            </w:pPr>
            <w:proofErr w:type="spellStart"/>
            <w:r>
              <w:rPr>
                <w:rFonts w:ascii="Arial" w:hAnsi="Arial" w:cs="Arial"/>
                <w:color w:val="000000"/>
                <w:sz w:val="24"/>
                <w:szCs w:val="24"/>
              </w:rPr>
              <w:t>Неиспольз</w:t>
            </w:r>
            <w:proofErr w:type="gramStart"/>
            <w:r>
              <w:rPr>
                <w:rFonts w:ascii="Arial" w:hAnsi="Arial" w:cs="Arial"/>
                <w:color w:val="000000"/>
                <w:sz w:val="24"/>
                <w:szCs w:val="24"/>
              </w:rPr>
              <w:t>о</w:t>
            </w:r>
            <w:proofErr w:type="spellEnd"/>
            <w:r>
              <w:rPr>
                <w:rFonts w:ascii="Arial" w:hAnsi="Arial" w:cs="Arial"/>
                <w:color w:val="000000"/>
                <w:sz w:val="24"/>
                <w:szCs w:val="24"/>
              </w:rPr>
              <w:t>-</w:t>
            </w:r>
            <w:proofErr w:type="gramEnd"/>
            <w:r>
              <w:rPr>
                <w:rFonts w:ascii="Arial" w:hAnsi="Arial" w:cs="Arial"/>
                <w:color w:val="000000"/>
                <w:sz w:val="24"/>
                <w:szCs w:val="24"/>
              </w:rPr>
              <w:t xml:space="preserve"> </w:t>
            </w:r>
            <w:proofErr w:type="spellStart"/>
            <w:r>
              <w:rPr>
                <w:rFonts w:ascii="Arial" w:hAnsi="Arial" w:cs="Arial"/>
                <w:color w:val="000000"/>
                <w:sz w:val="24"/>
                <w:szCs w:val="24"/>
              </w:rPr>
              <w:t>вание</w:t>
            </w:r>
            <w:proofErr w:type="spellEnd"/>
          </w:p>
        </w:tc>
        <w:tc>
          <w:tcPr>
            <w:tcW w:w="276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Невыполнение обязанностей по рекультивации земель, обязательных мероприятий по улучшению земель и охране почв</w:t>
            </w:r>
          </w:p>
        </w:tc>
        <w:tc>
          <w:tcPr>
            <w:tcW w:w="1290"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20</w:t>
            </w:r>
          </w:p>
        </w:tc>
        <w:tc>
          <w:tcPr>
            <w:tcW w:w="144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24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Невыполнение обязанностей по рекультивации земель, обязательных мероприятий по улучшению земель и охране почв</w:t>
            </w:r>
          </w:p>
        </w:tc>
        <w:tc>
          <w:tcPr>
            <w:tcW w:w="139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90-365</w:t>
            </w:r>
          </w:p>
        </w:tc>
        <w:tc>
          <w:tcPr>
            <w:tcW w:w="85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90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napToGrid w:val="0"/>
              <w:rPr>
                <w:rFonts w:ascii="Arial" w:hAnsi="Arial" w:cs="Arial"/>
                <w:color w:val="000000"/>
                <w:sz w:val="24"/>
                <w:szCs w:val="24"/>
                <w:lang w:eastAsia="zh-CN"/>
              </w:rPr>
            </w:pPr>
            <w:r>
              <w:rPr>
                <w:rFonts w:ascii="Arial" w:hAnsi="Arial" w:cs="Arial"/>
                <w:color w:val="000000"/>
                <w:sz w:val="24"/>
                <w:szCs w:val="24"/>
              </w:rPr>
              <w:t> </w:t>
            </w:r>
          </w:p>
        </w:tc>
      </w:tr>
      <w:tr w:rsidR="00880C2B" w:rsidTr="00880C2B">
        <w:trPr>
          <w:cantSplit/>
          <w:trHeight w:val="900"/>
        </w:trPr>
        <w:tc>
          <w:tcPr>
            <w:tcW w:w="14989"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c>
          <w:tcPr>
            <w:tcW w:w="276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Неиспользование земельного участка из земель сельскохозяйственного назначения, в том числе зарастание земельного участка борщевиком Сосновского</w:t>
            </w:r>
          </w:p>
        </w:tc>
        <w:tc>
          <w:tcPr>
            <w:tcW w:w="1290"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20</w:t>
            </w:r>
          </w:p>
        </w:tc>
        <w:tc>
          <w:tcPr>
            <w:tcW w:w="144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24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Неиспользование земельного участка из земель сельскохозяйственного назначения</w:t>
            </w:r>
          </w:p>
        </w:tc>
        <w:tc>
          <w:tcPr>
            <w:tcW w:w="139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90-365</w:t>
            </w:r>
          </w:p>
        </w:tc>
        <w:tc>
          <w:tcPr>
            <w:tcW w:w="85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90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napToGrid w:val="0"/>
              <w:rPr>
                <w:rFonts w:ascii="Arial" w:hAnsi="Arial" w:cs="Arial"/>
                <w:color w:val="000000"/>
                <w:sz w:val="24"/>
                <w:szCs w:val="24"/>
                <w:lang w:eastAsia="zh-CN"/>
              </w:rPr>
            </w:pPr>
            <w:r>
              <w:rPr>
                <w:rFonts w:ascii="Arial" w:hAnsi="Arial" w:cs="Arial"/>
                <w:color w:val="000000"/>
                <w:sz w:val="24"/>
                <w:szCs w:val="24"/>
              </w:rPr>
              <w:t> </w:t>
            </w:r>
          </w:p>
        </w:tc>
      </w:tr>
      <w:tr w:rsidR="00880C2B" w:rsidTr="00880C2B">
        <w:trPr>
          <w:cantSplit/>
          <w:trHeight w:val="1200"/>
        </w:trPr>
        <w:tc>
          <w:tcPr>
            <w:tcW w:w="14989"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c>
          <w:tcPr>
            <w:tcW w:w="276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Неиспользование земельного участка, предназначенного для жилищного или иного строительства, садоводства, огородничества</w:t>
            </w:r>
          </w:p>
        </w:tc>
        <w:tc>
          <w:tcPr>
            <w:tcW w:w="1290"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20</w:t>
            </w:r>
          </w:p>
        </w:tc>
        <w:tc>
          <w:tcPr>
            <w:tcW w:w="144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24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Неиспользование земельного участка, предназначенного для жилищного или иного строительства, садоводства, огородничества</w:t>
            </w:r>
          </w:p>
        </w:tc>
        <w:tc>
          <w:tcPr>
            <w:tcW w:w="139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90-365</w:t>
            </w:r>
          </w:p>
        </w:tc>
        <w:tc>
          <w:tcPr>
            <w:tcW w:w="85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 </w:t>
            </w:r>
          </w:p>
        </w:tc>
        <w:tc>
          <w:tcPr>
            <w:tcW w:w="90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napToGrid w:val="0"/>
              <w:rPr>
                <w:rFonts w:ascii="Arial" w:hAnsi="Arial" w:cs="Arial"/>
                <w:color w:val="000000"/>
                <w:sz w:val="24"/>
                <w:szCs w:val="24"/>
                <w:lang w:eastAsia="zh-CN"/>
              </w:rPr>
            </w:pPr>
            <w:r>
              <w:rPr>
                <w:rFonts w:ascii="Arial" w:hAnsi="Arial" w:cs="Arial"/>
                <w:color w:val="000000"/>
                <w:sz w:val="24"/>
                <w:szCs w:val="24"/>
              </w:rPr>
              <w:t> </w:t>
            </w:r>
          </w:p>
        </w:tc>
      </w:tr>
      <w:tr w:rsidR="00880C2B" w:rsidTr="00880C2B">
        <w:trPr>
          <w:cantSplit/>
          <w:trHeight w:val="60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color w:val="000000"/>
                <w:sz w:val="24"/>
                <w:szCs w:val="24"/>
                <w:lang w:eastAsia="zh-CN"/>
              </w:rPr>
            </w:pPr>
            <w:r>
              <w:rPr>
                <w:rFonts w:ascii="Arial" w:hAnsi="Arial" w:cs="Arial"/>
                <w:color w:val="000000"/>
                <w:sz w:val="24"/>
                <w:szCs w:val="24"/>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color w:val="000000"/>
                <w:sz w:val="24"/>
                <w:szCs w:val="24"/>
                <w:lang w:eastAsia="zh-CN"/>
              </w:rPr>
            </w:pPr>
            <w:r>
              <w:rPr>
                <w:rFonts w:ascii="Arial" w:hAnsi="Arial" w:cs="Arial"/>
                <w:color w:val="000000"/>
                <w:sz w:val="24"/>
                <w:szCs w:val="24"/>
              </w:rPr>
              <w:t xml:space="preserve">Нецелевое </w:t>
            </w:r>
            <w:proofErr w:type="spellStart"/>
            <w:r>
              <w:rPr>
                <w:rFonts w:ascii="Arial" w:hAnsi="Arial" w:cs="Arial"/>
                <w:color w:val="000000"/>
                <w:sz w:val="24"/>
                <w:szCs w:val="24"/>
              </w:rPr>
              <w:t>использов</w:t>
            </w:r>
            <w:proofErr w:type="gramStart"/>
            <w:r>
              <w:rPr>
                <w:rFonts w:ascii="Arial" w:hAnsi="Arial" w:cs="Arial"/>
                <w:color w:val="000000"/>
                <w:sz w:val="24"/>
                <w:szCs w:val="24"/>
              </w:rPr>
              <w:t>а</w:t>
            </w:r>
            <w:proofErr w:type="spellEnd"/>
            <w:r>
              <w:rPr>
                <w:rFonts w:ascii="Arial" w:hAnsi="Arial" w:cs="Arial"/>
                <w:color w:val="000000"/>
                <w:sz w:val="24"/>
                <w:szCs w:val="24"/>
              </w:rPr>
              <w:t>-</w:t>
            </w:r>
            <w:proofErr w:type="gramEnd"/>
            <w:r>
              <w:rPr>
                <w:rFonts w:ascii="Arial" w:hAnsi="Arial" w:cs="Arial"/>
                <w:color w:val="000000"/>
                <w:sz w:val="24"/>
                <w:szCs w:val="24"/>
              </w:rPr>
              <w:t xml:space="preserve"> </w:t>
            </w:r>
            <w:proofErr w:type="spellStart"/>
            <w:r>
              <w:rPr>
                <w:rFonts w:ascii="Arial" w:hAnsi="Arial" w:cs="Arial"/>
                <w:color w:val="000000"/>
                <w:sz w:val="24"/>
                <w:szCs w:val="24"/>
              </w:rPr>
              <w:t>ние</w:t>
            </w:r>
            <w:proofErr w:type="spellEnd"/>
          </w:p>
        </w:tc>
        <w:tc>
          <w:tcPr>
            <w:tcW w:w="276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Использование земельного участка не по целевому назначению</w:t>
            </w:r>
          </w:p>
        </w:tc>
        <w:tc>
          <w:tcPr>
            <w:tcW w:w="1290"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20</w:t>
            </w:r>
          </w:p>
        </w:tc>
        <w:tc>
          <w:tcPr>
            <w:tcW w:w="144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24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Использование земельного участка не по целевому назначению</w:t>
            </w:r>
          </w:p>
        </w:tc>
        <w:tc>
          <w:tcPr>
            <w:tcW w:w="139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90-365</w:t>
            </w:r>
          </w:p>
        </w:tc>
        <w:tc>
          <w:tcPr>
            <w:tcW w:w="85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 </w:t>
            </w:r>
          </w:p>
        </w:tc>
        <w:tc>
          <w:tcPr>
            <w:tcW w:w="90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napToGrid w:val="0"/>
              <w:rPr>
                <w:rFonts w:ascii="Arial" w:hAnsi="Arial" w:cs="Arial"/>
                <w:color w:val="000000"/>
                <w:sz w:val="24"/>
                <w:szCs w:val="24"/>
                <w:lang w:eastAsia="zh-CN"/>
              </w:rPr>
            </w:pPr>
            <w:r>
              <w:rPr>
                <w:rFonts w:ascii="Arial" w:hAnsi="Arial" w:cs="Arial"/>
                <w:color w:val="000000"/>
                <w:sz w:val="24"/>
                <w:szCs w:val="24"/>
              </w:rPr>
              <w:t> </w:t>
            </w:r>
          </w:p>
        </w:tc>
      </w:tr>
      <w:tr w:rsidR="00880C2B" w:rsidTr="00880C2B">
        <w:trPr>
          <w:cantSplit/>
          <w:trHeight w:val="1500"/>
        </w:trPr>
        <w:tc>
          <w:tcPr>
            <w:tcW w:w="14989"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c>
          <w:tcPr>
            <w:tcW w:w="2765" w:type="dxa"/>
            <w:tcBorders>
              <w:top w:val="single" w:sz="4" w:space="0" w:color="auto"/>
              <w:left w:val="single" w:sz="4" w:space="0" w:color="auto"/>
              <w:bottom w:val="single" w:sz="4" w:space="0" w:color="auto"/>
              <w:right w:val="single" w:sz="4" w:space="0" w:color="auto"/>
            </w:tcBorders>
            <w:vAlign w:val="center"/>
          </w:tcPr>
          <w:p w:rsidR="00880C2B" w:rsidRDefault="00880C2B">
            <w:pPr>
              <w:spacing w:after="0" w:line="240" w:lineRule="auto"/>
              <w:jc w:val="center"/>
              <w:rPr>
                <w:rFonts w:ascii="Arial" w:hAnsi="Arial" w:cs="Arial"/>
                <w:color w:val="000000"/>
                <w:sz w:val="24"/>
                <w:szCs w:val="24"/>
                <w:lang w:eastAsia="zh-CN"/>
              </w:rPr>
            </w:pPr>
          </w:p>
          <w:p w:rsidR="00880C2B" w:rsidRDefault="00880C2B">
            <w:pPr>
              <w:spacing w:after="0" w:line="240" w:lineRule="auto"/>
              <w:jc w:val="center"/>
              <w:rPr>
                <w:rFonts w:ascii="Arial" w:hAnsi="Arial" w:cs="Arial"/>
                <w:color w:val="000000"/>
                <w:sz w:val="24"/>
                <w:szCs w:val="24"/>
              </w:rPr>
            </w:pPr>
            <w:r>
              <w:rPr>
                <w:rFonts w:ascii="Arial" w:hAnsi="Arial" w:cs="Arial"/>
                <w:color w:val="000000"/>
                <w:sz w:val="24"/>
                <w:szCs w:val="24"/>
              </w:rPr>
              <w:t>Невыполнение или несвоевременное выполнение обязанностей по приведению земель в состояние, пригодное для использования по целевому назначению</w:t>
            </w:r>
          </w:p>
          <w:p w:rsidR="00880C2B" w:rsidRDefault="00880C2B">
            <w:pPr>
              <w:spacing w:after="0" w:line="240" w:lineRule="auto"/>
              <w:jc w:val="center"/>
              <w:rPr>
                <w:rFonts w:ascii="Arial" w:hAnsi="Arial" w:cs="Arial"/>
                <w:color w:val="000000"/>
                <w:sz w:val="24"/>
                <w:szCs w:val="24"/>
              </w:rPr>
            </w:pPr>
          </w:p>
          <w:p w:rsidR="00880C2B" w:rsidRDefault="00880C2B">
            <w:pPr>
              <w:spacing w:after="0" w:line="240" w:lineRule="auto"/>
              <w:jc w:val="center"/>
              <w:rPr>
                <w:rFonts w:ascii="Arial" w:hAnsi="Arial" w:cs="Arial"/>
                <w:color w:val="000000"/>
                <w:sz w:val="24"/>
                <w:szCs w:val="24"/>
              </w:rPr>
            </w:pPr>
          </w:p>
          <w:p w:rsidR="00880C2B" w:rsidRDefault="00880C2B">
            <w:pPr>
              <w:suppressAutoHyphens/>
              <w:spacing w:after="0" w:line="240" w:lineRule="auto"/>
              <w:jc w:val="center"/>
              <w:rPr>
                <w:rFonts w:ascii="Arial" w:hAnsi="Arial" w:cs="Arial"/>
                <w:sz w:val="24"/>
                <w:szCs w:val="24"/>
                <w:lang w:eastAsia="zh-CN"/>
              </w:rPr>
            </w:pPr>
          </w:p>
        </w:tc>
        <w:tc>
          <w:tcPr>
            <w:tcW w:w="1290"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20</w:t>
            </w:r>
          </w:p>
        </w:tc>
        <w:tc>
          <w:tcPr>
            <w:tcW w:w="144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24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Невыполнение или несвоевременное выполнение обязанностей по приведению земель в состояние, пригодное для использования по целевому назначению</w:t>
            </w:r>
          </w:p>
        </w:tc>
        <w:tc>
          <w:tcPr>
            <w:tcW w:w="139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90-365</w:t>
            </w:r>
          </w:p>
        </w:tc>
        <w:tc>
          <w:tcPr>
            <w:tcW w:w="85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 </w:t>
            </w:r>
          </w:p>
        </w:tc>
        <w:tc>
          <w:tcPr>
            <w:tcW w:w="90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napToGrid w:val="0"/>
              <w:rPr>
                <w:rFonts w:ascii="Arial" w:hAnsi="Arial" w:cs="Arial"/>
                <w:color w:val="000000"/>
                <w:sz w:val="24"/>
                <w:szCs w:val="24"/>
                <w:lang w:eastAsia="zh-CN"/>
              </w:rPr>
            </w:pPr>
            <w:r>
              <w:rPr>
                <w:rFonts w:ascii="Arial" w:hAnsi="Arial" w:cs="Arial"/>
                <w:color w:val="000000"/>
                <w:sz w:val="24"/>
                <w:szCs w:val="24"/>
              </w:rPr>
              <w:t> </w:t>
            </w:r>
          </w:p>
        </w:tc>
      </w:tr>
      <w:tr w:rsidR="00880C2B" w:rsidTr="00880C2B">
        <w:trPr>
          <w:cantSplit/>
          <w:trHeight w:val="30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color w:val="000000"/>
                <w:sz w:val="24"/>
                <w:szCs w:val="24"/>
                <w:lang w:eastAsia="zh-CN"/>
              </w:rPr>
            </w:pPr>
            <w:r>
              <w:rPr>
                <w:rFonts w:ascii="Arial" w:hAnsi="Arial" w:cs="Arial"/>
                <w:color w:val="000000"/>
                <w:sz w:val="24"/>
                <w:szCs w:val="24"/>
              </w:rPr>
              <w:t>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color w:val="000000"/>
                <w:sz w:val="24"/>
                <w:szCs w:val="24"/>
                <w:lang w:eastAsia="zh-CN"/>
              </w:rPr>
            </w:pPr>
            <w:r>
              <w:rPr>
                <w:rFonts w:ascii="Arial" w:hAnsi="Arial" w:cs="Arial"/>
                <w:color w:val="000000"/>
                <w:sz w:val="24"/>
                <w:szCs w:val="24"/>
              </w:rPr>
              <w:t>Самовольное занятие</w:t>
            </w:r>
          </w:p>
        </w:tc>
        <w:tc>
          <w:tcPr>
            <w:tcW w:w="276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Самовольное занятие участка</w:t>
            </w:r>
          </w:p>
        </w:tc>
        <w:tc>
          <w:tcPr>
            <w:tcW w:w="1290"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20</w:t>
            </w:r>
          </w:p>
        </w:tc>
        <w:tc>
          <w:tcPr>
            <w:tcW w:w="144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24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Самовольное занятие участка</w:t>
            </w:r>
          </w:p>
        </w:tc>
        <w:tc>
          <w:tcPr>
            <w:tcW w:w="139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90-365</w:t>
            </w:r>
          </w:p>
        </w:tc>
        <w:tc>
          <w:tcPr>
            <w:tcW w:w="85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 </w:t>
            </w:r>
          </w:p>
        </w:tc>
        <w:tc>
          <w:tcPr>
            <w:tcW w:w="90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napToGrid w:val="0"/>
              <w:rPr>
                <w:rFonts w:ascii="Arial" w:hAnsi="Arial" w:cs="Arial"/>
                <w:color w:val="000000"/>
                <w:sz w:val="24"/>
                <w:szCs w:val="24"/>
                <w:lang w:eastAsia="zh-CN"/>
              </w:rPr>
            </w:pPr>
            <w:r>
              <w:rPr>
                <w:rFonts w:ascii="Arial" w:hAnsi="Arial" w:cs="Arial"/>
                <w:color w:val="000000"/>
                <w:sz w:val="24"/>
                <w:szCs w:val="24"/>
              </w:rPr>
              <w:t> </w:t>
            </w:r>
          </w:p>
        </w:tc>
      </w:tr>
      <w:tr w:rsidR="00880C2B" w:rsidTr="00880C2B">
        <w:trPr>
          <w:cantSplit/>
          <w:trHeight w:val="600"/>
        </w:trPr>
        <w:tc>
          <w:tcPr>
            <w:tcW w:w="14989"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color w:val="000000"/>
                <w:sz w:val="24"/>
                <w:szCs w:val="24"/>
                <w:lang w:eastAsia="zh-CN"/>
              </w:rPr>
            </w:pPr>
          </w:p>
        </w:tc>
        <w:tc>
          <w:tcPr>
            <w:tcW w:w="276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Самовольное занятие части участка</w:t>
            </w:r>
          </w:p>
        </w:tc>
        <w:tc>
          <w:tcPr>
            <w:tcW w:w="1290"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20</w:t>
            </w:r>
          </w:p>
        </w:tc>
        <w:tc>
          <w:tcPr>
            <w:tcW w:w="144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24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Самовольное занятие части участка</w:t>
            </w:r>
          </w:p>
        </w:tc>
        <w:tc>
          <w:tcPr>
            <w:tcW w:w="139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90-365</w:t>
            </w:r>
          </w:p>
        </w:tc>
        <w:tc>
          <w:tcPr>
            <w:tcW w:w="85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 </w:t>
            </w:r>
          </w:p>
        </w:tc>
        <w:tc>
          <w:tcPr>
            <w:tcW w:w="90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napToGrid w:val="0"/>
              <w:rPr>
                <w:rFonts w:ascii="Arial" w:hAnsi="Arial" w:cs="Arial"/>
                <w:color w:val="000000"/>
                <w:sz w:val="24"/>
                <w:szCs w:val="24"/>
                <w:lang w:eastAsia="zh-CN"/>
              </w:rPr>
            </w:pPr>
            <w:r>
              <w:rPr>
                <w:rFonts w:ascii="Arial" w:hAnsi="Arial" w:cs="Arial"/>
                <w:color w:val="000000"/>
                <w:sz w:val="24"/>
                <w:szCs w:val="24"/>
              </w:rPr>
              <w:t> </w:t>
            </w:r>
          </w:p>
        </w:tc>
      </w:tr>
      <w:tr w:rsidR="00880C2B" w:rsidTr="00880C2B">
        <w:trPr>
          <w:cantSplit/>
          <w:trHeight w:val="90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Порча земель</w:t>
            </w:r>
          </w:p>
        </w:tc>
        <w:tc>
          <w:tcPr>
            <w:tcW w:w="276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Самовольное снятие или перемещение плодородного слоя почвы</w:t>
            </w:r>
          </w:p>
        </w:tc>
        <w:tc>
          <w:tcPr>
            <w:tcW w:w="1290"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20</w:t>
            </w:r>
          </w:p>
        </w:tc>
        <w:tc>
          <w:tcPr>
            <w:tcW w:w="144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24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Самовольное снятие или перемещение плодородного слоя почвы</w:t>
            </w:r>
          </w:p>
        </w:tc>
        <w:tc>
          <w:tcPr>
            <w:tcW w:w="139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90-365</w:t>
            </w:r>
          </w:p>
        </w:tc>
        <w:tc>
          <w:tcPr>
            <w:tcW w:w="85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90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napToGrid w:val="0"/>
              <w:rPr>
                <w:rFonts w:ascii="Arial" w:hAnsi="Arial" w:cs="Arial"/>
                <w:color w:val="000000"/>
                <w:sz w:val="24"/>
                <w:szCs w:val="24"/>
                <w:lang w:eastAsia="zh-CN"/>
              </w:rPr>
            </w:pPr>
            <w:r>
              <w:rPr>
                <w:rFonts w:ascii="Arial" w:hAnsi="Arial" w:cs="Arial"/>
                <w:color w:val="000000"/>
                <w:sz w:val="24"/>
                <w:szCs w:val="24"/>
              </w:rPr>
              <w:t> </w:t>
            </w:r>
          </w:p>
        </w:tc>
      </w:tr>
      <w:tr w:rsidR="00880C2B" w:rsidTr="00880C2B">
        <w:trPr>
          <w:cantSplit/>
          <w:trHeight w:val="600"/>
        </w:trPr>
        <w:tc>
          <w:tcPr>
            <w:tcW w:w="14989"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sz w:val="24"/>
                <w:szCs w:val="24"/>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80C2B" w:rsidRDefault="00880C2B">
            <w:pPr>
              <w:spacing w:after="0" w:line="240" w:lineRule="auto"/>
              <w:rPr>
                <w:rFonts w:ascii="Arial" w:hAnsi="Arial" w:cs="Arial"/>
                <w:sz w:val="24"/>
                <w:szCs w:val="24"/>
                <w:lang w:eastAsia="zh-CN"/>
              </w:rPr>
            </w:pPr>
          </w:p>
        </w:tc>
        <w:tc>
          <w:tcPr>
            <w:tcW w:w="276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Уничтожение плодородного слоя почвы</w:t>
            </w:r>
          </w:p>
        </w:tc>
        <w:tc>
          <w:tcPr>
            <w:tcW w:w="1290"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20</w:t>
            </w:r>
          </w:p>
        </w:tc>
        <w:tc>
          <w:tcPr>
            <w:tcW w:w="144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24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Уничтожение плодородного слоя почвы</w:t>
            </w:r>
          </w:p>
        </w:tc>
        <w:tc>
          <w:tcPr>
            <w:tcW w:w="139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90-365</w:t>
            </w:r>
          </w:p>
        </w:tc>
        <w:tc>
          <w:tcPr>
            <w:tcW w:w="85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90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napToGrid w:val="0"/>
              <w:rPr>
                <w:rFonts w:ascii="Arial" w:hAnsi="Arial" w:cs="Arial"/>
                <w:color w:val="000000"/>
                <w:sz w:val="24"/>
                <w:szCs w:val="24"/>
                <w:lang w:eastAsia="zh-CN"/>
              </w:rPr>
            </w:pPr>
            <w:r>
              <w:rPr>
                <w:rFonts w:ascii="Arial" w:hAnsi="Arial" w:cs="Arial"/>
                <w:color w:val="000000"/>
                <w:sz w:val="24"/>
                <w:szCs w:val="24"/>
              </w:rPr>
              <w:t> </w:t>
            </w:r>
          </w:p>
        </w:tc>
      </w:tr>
      <w:tr w:rsidR="00880C2B" w:rsidTr="00880C2B">
        <w:trPr>
          <w:trHeight w:val="300"/>
        </w:trPr>
        <w:tc>
          <w:tcPr>
            <w:tcW w:w="38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lastRenderedPageBreak/>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Другое</w:t>
            </w:r>
          </w:p>
        </w:tc>
        <w:tc>
          <w:tcPr>
            <w:tcW w:w="276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1290"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20</w:t>
            </w:r>
          </w:p>
        </w:tc>
        <w:tc>
          <w:tcPr>
            <w:tcW w:w="144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2409"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w:t>
            </w:r>
          </w:p>
        </w:tc>
        <w:tc>
          <w:tcPr>
            <w:tcW w:w="139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90-365</w:t>
            </w:r>
          </w:p>
        </w:tc>
        <w:tc>
          <w:tcPr>
            <w:tcW w:w="855"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pacing w:after="0" w:line="240" w:lineRule="auto"/>
              <w:jc w:val="center"/>
              <w:rPr>
                <w:rFonts w:ascii="Arial" w:hAnsi="Arial" w:cs="Arial"/>
                <w:sz w:val="24"/>
                <w:szCs w:val="24"/>
                <w:lang w:eastAsia="zh-CN"/>
              </w:rPr>
            </w:pPr>
            <w:r>
              <w:rPr>
                <w:rFonts w:ascii="Arial" w:hAnsi="Arial" w:cs="Arial"/>
                <w:color w:val="000000"/>
                <w:sz w:val="24"/>
                <w:szCs w:val="24"/>
              </w:rPr>
              <w:t> </w:t>
            </w:r>
          </w:p>
        </w:tc>
        <w:tc>
          <w:tcPr>
            <w:tcW w:w="901" w:type="dxa"/>
            <w:tcBorders>
              <w:top w:val="single" w:sz="4" w:space="0" w:color="auto"/>
              <w:left w:val="single" w:sz="4" w:space="0" w:color="auto"/>
              <w:bottom w:val="single" w:sz="4" w:space="0" w:color="auto"/>
              <w:right w:val="single" w:sz="4" w:space="0" w:color="auto"/>
            </w:tcBorders>
            <w:vAlign w:val="center"/>
            <w:hideMark/>
          </w:tcPr>
          <w:p w:rsidR="00880C2B" w:rsidRDefault="00880C2B">
            <w:pPr>
              <w:suppressAutoHyphens/>
              <w:snapToGrid w:val="0"/>
              <w:rPr>
                <w:rFonts w:ascii="Arial" w:hAnsi="Arial" w:cs="Arial"/>
                <w:color w:val="000000"/>
                <w:sz w:val="24"/>
                <w:szCs w:val="24"/>
                <w:lang w:eastAsia="zh-CN"/>
              </w:rPr>
            </w:pPr>
            <w:r>
              <w:rPr>
                <w:rFonts w:ascii="Arial" w:hAnsi="Arial" w:cs="Arial"/>
                <w:color w:val="000000"/>
                <w:sz w:val="24"/>
                <w:szCs w:val="24"/>
              </w:rPr>
              <w:t> </w:t>
            </w:r>
          </w:p>
        </w:tc>
      </w:tr>
    </w:tbl>
    <w:p w:rsidR="00880C2B" w:rsidRDefault="00880C2B" w:rsidP="00880C2B">
      <w:pPr>
        <w:spacing w:after="0" w:line="240" w:lineRule="auto"/>
        <w:rPr>
          <w:rFonts w:ascii="Arial" w:hAnsi="Arial" w:cs="Arial"/>
          <w:sz w:val="24"/>
          <w:szCs w:val="24"/>
        </w:rPr>
        <w:sectPr w:rsidR="00880C2B">
          <w:pgSz w:w="16838" w:h="11906" w:orient="landscape"/>
          <w:pgMar w:top="1276" w:right="765" w:bottom="851" w:left="1134" w:header="709" w:footer="720" w:gutter="0"/>
          <w:cols w:space="720"/>
        </w:sectPr>
      </w:pPr>
    </w:p>
    <w:p w:rsidR="00880C2B" w:rsidRDefault="00880C2B" w:rsidP="00880C2B">
      <w:pPr>
        <w:pageBreakBefore/>
        <w:widowControl w:val="0"/>
        <w:autoSpaceDE w:val="0"/>
        <w:spacing w:after="0" w:line="240" w:lineRule="auto"/>
        <w:ind w:left="6379"/>
        <w:rPr>
          <w:rFonts w:ascii="Arial" w:hAnsi="Arial" w:cs="Arial"/>
          <w:sz w:val="24"/>
          <w:szCs w:val="24"/>
          <w:lang w:eastAsia="zh-CN"/>
        </w:rPr>
      </w:pPr>
      <w:r>
        <w:rPr>
          <w:rFonts w:ascii="Arial" w:hAnsi="Arial" w:cs="Arial"/>
          <w:sz w:val="24"/>
          <w:szCs w:val="24"/>
        </w:rPr>
        <w:lastRenderedPageBreak/>
        <w:t xml:space="preserve"> Приложение № 19</w:t>
      </w:r>
    </w:p>
    <w:p w:rsidR="00880C2B" w:rsidRDefault="00880C2B" w:rsidP="00880C2B">
      <w:pPr>
        <w:tabs>
          <w:tab w:val="left" w:pos="6237"/>
        </w:tabs>
        <w:spacing w:after="0" w:line="240" w:lineRule="auto"/>
        <w:ind w:left="6521"/>
        <w:rPr>
          <w:rFonts w:ascii="Arial" w:hAnsi="Arial" w:cs="Arial"/>
          <w:sz w:val="24"/>
          <w:szCs w:val="24"/>
        </w:rPr>
      </w:pPr>
      <w:r>
        <w:rPr>
          <w:rFonts w:ascii="Arial" w:hAnsi="Arial" w:cs="Arial"/>
          <w:sz w:val="24"/>
          <w:szCs w:val="24"/>
        </w:rPr>
        <w:t xml:space="preserve">к Регламенту </w:t>
      </w:r>
    </w:p>
    <w:p w:rsidR="00880C2B" w:rsidRDefault="00880C2B" w:rsidP="00880C2B">
      <w:pPr>
        <w:widowControl w:val="0"/>
        <w:tabs>
          <w:tab w:val="left" w:pos="6237"/>
        </w:tabs>
        <w:autoSpaceDE w:val="0"/>
        <w:spacing w:after="0" w:line="240" w:lineRule="auto"/>
        <w:rPr>
          <w:rFonts w:ascii="Arial" w:hAnsi="Arial" w:cs="Arial"/>
          <w:sz w:val="24"/>
          <w:szCs w:val="24"/>
        </w:rPr>
      </w:pPr>
    </w:p>
    <w:p w:rsidR="00880C2B" w:rsidRDefault="00880C2B" w:rsidP="00880C2B">
      <w:pPr>
        <w:widowControl w:val="0"/>
        <w:tabs>
          <w:tab w:val="left" w:pos="6237"/>
        </w:tabs>
        <w:autoSpaceDE w:val="0"/>
        <w:spacing w:after="0" w:line="240" w:lineRule="auto"/>
        <w:rPr>
          <w:rFonts w:ascii="Arial" w:hAnsi="Arial" w:cs="Arial"/>
          <w:sz w:val="24"/>
          <w:szCs w:val="24"/>
        </w:rPr>
      </w:pPr>
    </w:p>
    <w:p w:rsidR="00880C2B" w:rsidRDefault="00880C2B" w:rsidP="00880C2B">
      <w:pPr>
        <w:widowControl w:val="0"/>
        <w:autoSpaceDE w:val="0"/>
        <w:spacing w:after="0"/>
        <w:jc w:val="center"/>
        <w:rPr>
          <w:rFonts w:ascii="Arial" w:hAnsi="Arial" w:cs="Arial"/>
          <w:sz w:val="24"/>
          <w:szCs w:val="24"/>
        </w:rPr>
      </w:pPr>
      <w:r>
        <w:rPr>
          <w:rFonts w:ascii="Arial" w:hAnsi="Arial" w:cs="Arial"/>
          <w:sz w:val="24"/>
          <w:szCs w:val="24"/>
        </w:rPr>
        <w:t>Методика определения рейтинга субъектов по выявленным нарушениям обязательных требований</w:t>
      </w:r>
    </w:p>
    <w:p w:rsidR="00880C2B" w:rsidRDefault="00880C2B" w:rsidP="00880C2B">
      <w:pPr>
        <w:widowControl w:val="0"/>
        <w:autoSpaceDE w:val="0"/>
        <w:spacing w:after="0"/>
        <w:jc w:val="center"/>
        <w:rPr>
          <w:rFonts w:ascii="Arial" w:hAnsi="Arial" w:cs="Arial"/>
          <w:sz w:val="24"/>
          <w:szCs w:val="24"/>
        </w:rPr>
      </w:pPr>
    </w:p>
    <w:p w:rsidR="00880C2B" w:rsidRDefault="00880C2B" w:rsidP="00880C2B">
      <w:pPr>
        <w:widowControl w:val="0"/>
        <w:autoSpaceDE w:val="0"/>
        <w:spacing w:after="0"/>
        <w:jc w:val="both"/>
        <w:rPr>
          <w:rFonts w:ascii="Arial" w:hAnsi="Arial" w:cs="Arial"/>
          <w:sz w:val="24"/>
          <w:szCs w:val="24"/>
        </w:rPr>
      </w:pPr>
      <w:r>
        <w:rPr>
          <w:rFonts w:ascii="Arial" w:hAnsi="Arial" w:cs="Arial"/>
          <w:sz w:val="24"/>
          <w:szCs w:val="24"/>
        </w:rPr>
        <w:t>При расчете используются следующие данные:</w:t>
      </w:r>
    </w:p>
    <w:p w:rsidR="00880C2B" w:rsidRDefault="00880C2B" w:rsidP="00880C2B">
      <w:pPr>
        <w:widowControl w:val="0"/>
        <w:autoSpaceDE w:val="0"/>
        <w:spacing w:after="0"/>
        <w:jc w:val="both"/>
        <w:rPr>
          <w:rFonts w:ascii="Arial" w:hAnsi="Arial" w:cs="Arial"/>
          <w:sz w:val="24"/>
          <w:szCs w:val="24"/>
        </w:rPr>
      </w:pPr>
      <w:r>
        <w:rPr>
          <w:rFonts w:ascii="Arial" w:hAnsi="Arial" w:cs="Arial"/>
          <w:sz w:val="24"/>
          <w:szCs w:val="24"/>
        </w:rPr>
        <w:t>- общее количество участков, находящихся в распоряжении лица;</w:t>
      </w:r>
    </w:p>
    <w:p w:rsidR="00880C2B" w:rsidRDefault="00880C2B" w:rsidP="00880C2B">
      <w:pPr>
        <w:widowControl w:val="0"/>
        <w:autoSpaceDE w:val="0"/>
        <w:spacing w:after="0"/>
        <w:jc w:val="both"/>
        <w:rPr>
          <w:rFonts w:ascii="Arial" w:hAnsi="Arial" w:cs="Arial"/>
          <w:sz w:val="24"/>
          <w:szCs w:val="24"/>
        </w:rPr>
      </w:pPr>
      <w:r>
        <w:rPr>
          <w:rFonts w:ascii="Arial" w:hAnsi="Arial" w:cs="Arial"/>
          <w:sz w:val="24"/>
          <w:szCs w:val="24"/>
        </w:rPr>
        <w:t>- количество участков, осмотренных муниципалитетом;</w:t>
      </w:r>
    </w:p>
    <w:p w:rsidR="00880C2B" w:rsidRDefault="00880C2B" w:rsidP="00880C2B">
      <w:pPr>
        <w:widowControl w:val="0"/>
        <w:autoSpaceDE w:val="0"/>
        <w:spacing w:after="0"/>
        <w:jc w:val="both"/>
        <w:rPr>
          <w:rFonts w:ascii="Arial" w:hAnsi="Arial" w:cs="Arial"/>
          <w:sz w:val="24"/>
          <w:szCs w:val="24"/>
        </w:rPr>
      </w:pPr>
      <w:r>
        <w:rPr>
          <w:rFonts w:ascii="Arial" w:hAnsi="Arial" w:cs="Arial"/>
          <w:sz w:val="24"/>
          <w:szCs w:val="24"/>
        </w:rPr>
        <w:t>- количество выявленных нарушений при проведении проверок;</w:t>
      </w:r>
    </w:p>
    <w:p w:rsidR="00880C2B" w:rsidRDefault="00880C2B" w:rsidP="00880C2B">
      <w:pPr>
        <w:widowControl w:val="0"/>
        <w:autoSpaceDE w:val="0"/>
        <w:spacing w:after="0"/>
        <w:jc w:val="both"/>
        <w:rPr>
          <w:rFonts w:ascii="Arial" w:hAnsi="Arial" w:cs="Arial"/>
          <w:sz w:val="24"/>
          <w:szCs w:val="24"/>
        </w:rPr>
      </w:pPr>
      <w:r>
        <w:rPr>
          <w:rFonts w:ascii="Arial" w:hAnsi="Arial" w:cs="Arial"/>
          <w:sz w:val="24"/>
          <w:szCs w:val="24"/>
        </w:rPr>
        <w:t>- количество устраненных нарушений;</w:t>
      </w:r>
    </w:p>
    <w:p w:rsidR="00880C2B" w:rsidRDefault="00880C2B" w:rsidP="00880C2B">
      <w:pPr>
        <w:widowControl w:val="0"/>
        <w:autoSpaceDE w:val="0"/>
        <w:spacing w:after="0"/>
        <w:jc w:val="both"/>
        <w:rPr>
          <w:rFonts w:ascii="Arial" w:hAnsi="Arial" w:cs="Arial"/>
          <w:sz w:val="24"/>
          <w:szCs w:val="24"/>
        </w:rPr>
      </w:pPr>
      <w:r>
        <w:rPr>
          <w:rFonts w:ascii="Arial" w:hAnsi="Arial" w:cs="Arial"/>
          <w:sz w:val="24"/>
          <w:szCs w:val="24"/>
        </w:rPr>
        <w:t>- количество не устраненных нарушений.</w:t>
      </w:r>
    </w:p>
    <w:p w:rsidR="00880C2B" w:rsidRDefault="00880C2B" w:rsidP="00880C2B">
      <w:pPr>
        <w:widowControl w:val="0"/>
        <w:autoSpaceDE w:val="0"/>
        <w:spacing w:after="0"/>
        <w:jc w:val="both"/>
        <w:rPr>
          <w:rFonts w:ascii="Arial" w:hAnsi="Arial" w:cs="Arial"/>
          <w:sz w:val="24"/>
          <w:szCs w:val="24"/>
        </w:rPr>
      </w:pPr>
      <w:r>
        <w:rPr>
          <w:rFonts w:ascii="Arial" w:hAnsi="Arial" w:cs="Arial"/>
          <w:sz w:val="24"/>
          <w:szCs w:val="24"/>
        </w:rPr>
        <w:t xml:space="preserve">При </w:t>
      </w:r>
      <w:proofErr w:type="spellStart"/>
      <w:r>
        <w:rPr>
          <w:rFonts w:ascii="Arial" w:hAnsi="Arial" w:cs="Arial"/>
          <w:sz w:val="24"/>
          <w:szCs w:val="24"/>
        </w:rPr>
        <w:t>рейтинговании</w:t>
      </w:r>
      <w:proofErr w:type="spellEnd"/>
      <w:r>
        <w:rPr>
          <w:rFonts w:ascii="Arial" w:hAnsi="Arial" w:cs="Arial"/>
          <w:sz w:val="24"/>
          <w:szCs w:val="24"/>
        </w:rPr>
        <w:t xml:space="preserve"> используется процент не устраненных нарушений от общего количества участков, осмотренных муниципалитетом.</w:t>
      </w:r>
    </w:p>
    <w:p w:rsidR="00880C2B" w:rsidRDefault="00880C2B" w:rsidP="00880C2B">
      <w:pPr>
        <w:widowControl w:val="0"/>
        <w:autoSpaceDE w:val="0"/>
        <w:spacing w:after="0" w:line="240" w:lineRule="auto"/>
        <w:jc w:val="both"/>
        <w:rPr>
          <w:rFonts w:ascii="Arial" w:hAnsi="Arial" w:cs="Arial"/>
          <w:sz w:val="24"/>
          <w:szCs w:val="24"/>
        </w:rPr>
      </w:pPr>
    </w:p>
    <w:p w:rsidR="00880C2B" w:rsidRDefault="00880C2B" w:rsidP="00880C2B">
      <w:pPr>
        <w:widowControl w:val="0"/>
        <w:autoSpaceDE w:val="0"/>
        <w:spacing w:after="0" w:line="240" w:lineRule="auto"/>
        <w:jc w:val="both"/>
        <w:rPr>
          <w:rFonts w:ascii="Arial" w:hAnsi="Arial" w:cs="Arial"/>
          <w:sz w:val="24"/>
          <w:szCs w:val="24"/>
        </w:rPr>
      </w:pPr>
      <w:r>
        <w:rPr>
          <w:rFonts w:ascii="Arial" w:hAnsi="Arial" w:cs="Arial"/>
          <w:sz w:val="24"/>
          <w:szCs w:val="24"/>
        </w:rPr>
        <w:t>Чем выше процент не устраненных нарушений, тем ниже место проверяемого лица в рейтинге.</w:t>
      </w:r>
    </w:p>
    <w:p w:rsidR="00880C2B" w:rsidRDefault="00880C2B" w:rsidP="00880C2B">
      <w:pPr>
        <w:widowControl w:val="0"/>
        <w:autoSpaceDE w:val="0"/>
        <w:spacing w:after="0" w:line="240" w:lineRule="auto"/>
        <w:jc w:val="both"/>
        <w:rPr>
          <w:rFonts w:ascii="Arial" w:hAnsi="Arial" w:cs="Arial"/>
          <w:sz w:val="24"/>
          <w:szCs w:val="24"/>
        </w:rPr>
      </w:pPr>
    </w:p>
    <w:p w:rsidR="00880C2B" w:rsidRDefault="00880C2B" w:rsidP="00880C2B">
      <w:pPr>
        <w:widowControl w:val="0"/>
        <w:autoSpaceDE w:val="0"/>
        <w:spacing w:after="0" w:line="240" w:lineRule="auto"/>
        <w:jc w:val="both"/>
        <w:rPr>
          <w:rFonts w:ascii="Arial" w:hAnsi="Arial" w:cs="Arial"/>
          <w:b/>
          <w:bCs/>
          <w:color w:val="000000"/>
          <w:sz w:val="24"/>
          <w:szCs w:val="24"/>
        </w:rPr>
      </w:pPr>
    </w:p>
    <w:tbl>
      <w:tblPr>
        <w:tblW w:w="9510" w:type="dxa"/>
        <w:tblInd w:w="-50" w:type="dxa"/>
        <w:tblLayout w:type="fixed"/>
        <w:tblLook w:val="04A0" w:firstRow="1" w:lastRow="0" w:firstColumn="1" w:lastColumn="0" w:noHBand="0" w:noVBand="1"/>
      </w:tblPr>
      <w:tblGrid>
        <w:gridCol w:w="530"/>
        <w:gridCol w:w="760"/>
        <w:gridCol w:w="992"/>
        <w:gridCol w:w="849"/>
        <w:gridCol w:w="851"/>
        <w:gridCol w:w="567"/>
        <w:gridCol w:w="850"/>
        <w:gridCol w:w="992"/>
        <w:gridCol w:w="851"/>
        <w:gridCol w:w="992"/>
        <w:gridCol w:w="709"/>
        <w:gridCol w:w="567"/>
      </w:tblGrid>
      <w:tr w:rsidR="00880C2B" w:rsidTr="00880C2B">
        <w:trPr>
          <w:cantSplit/>
          <w:trHeight w:val="1681"/>
        </w:trPr>
        <w:tc>
          <w:tcPr>
            <w:tcW w:w="531" w:type="dxa"/>
            <w:vMerge w:val="restart"/>
            <w:tcBorders>
              <w:top w:val="single" w:sz="4" w:space="0" w:color="000000"/>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bCs/>
                <w:color w:val="000000"/>
                <w:sz w:val="24"/>
                <w:szCs w:val="24"/>
              </w:rPr>
              <w:t xml:space="preserve">№ </w:t>
            </w:r>
            <w:proofErr w:type="gramStart"/>
            <w:r>
              <w:rPr>
                <w:rFonts w:ascii="Arial" w:hAnsi="Arial" w:cs="Arial"/>
                <w:bCs/>
                <w:color w:val="000000"/>
                <w:sz w:val="24"/>
                <w:szCs w:val="24"/>
              </w:rPr>
              <w:t>п</w:t>
            </w:r>
            <w:proofErr w:type="gramEnd"/>
            <w:r>
              <w:rPr>
                <w:rFonts w:ascii="Arial" w:hAnsi="Arial" w:cs="Arial"/>
                <w:bCs/>
                <w:color w:val="000000"/>
                <w:sz w:val="24"/>
                <w:szCs w:val="24"/>
              </w:rPr>
              <w:t>/п</w:t>
            </w:r>
          </w:p>
        </w:tc>
        <w:tc>
          <w:tcPr>
            <w:tcW w:w="761" w:type="dxa"/>
            <w:vMerge w:val="restart"/>
            <w:tcBorders>
              <w:top w:val="single" w:sz="4" w:space="0" w:color="000000"/>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bCs/>
                <w:color w:val="000000"/>
                <w:sz w:val="24"/>
                <w:szCs w:val="24"/>
              </w:rPr>
              <w:t>Правообладатель</w:t>
            </w:r>
          </w:p>
        </w:tc>
        <w:tc>
          <w:tcPr>
            <w:tcW w:w="1843" w:type="dxa"/>
            <w:gridSpan w:val="2"/>
            <w:tcBorders>
              <w:top w:val="single" w:sz="4" w:space="0" w:color="000000"/>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bCs/>
                <w:color w:val="000000"/>
                <w:sz w:val="24"/>
                <w:szCs w:val="24"/>
              </w:rPr>
              <w:t>Земель в распоряжении правообладателя</w:t>
            </w:r>
          </w:p>
        </w:tc>
        <w:tc>
          <w:tcPr>
            <w:tcW w:w="1418" w:type="dxa"/>
            <w:gridSpan w:val="2"/>
            <w:tcBorders>
              <w:top w:val="single" w:sz="4" w:space="0" w:color="000000"/>
              <w:left w:val="single" w:sz="4" w:space="0" w:color="000000"/>
              <w:bottom w:val="single" w:sz="4" w:space="0" w:color="000000"/>
              <w:right w:val="nil"/>
            </w:tcBorders>
            <w:shd w:val="clear" w:color="auto" w:fill="D9D9D9"/>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bCs/>
                <w:color w:val="000000"/>
                <w:sz w:val="24"/>
                <w:szCs w:val="24"/>
              </w:rPr>
              <w:t>Осмотрено земель муниципалитетом</w:t>
            </w:r>
          </w:p>
        </w:tc>
        <w:tc>
          <w:tcPr>
            <w:tcW w:w="1842" w:type="dxa"/>
            <w:gridSpan w:val="2"/>
            <w:tcBorders>
              <w:top w:val="single" w:sz="4" w:space="0" w:color="000000"/>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bCs/>
                <w:color w:val="000000"/>
                <w:sz w:val="24"/>
                <w:szCs w:val="24"/>
              </w:rPr>
              <w:t>Выявлено нарушений муниципалитетом в ходе проверки</w:t>
            </w:r>
          </w:p>
        </w:tc>
        <w:tc>
          <w:tcPr>
            <w:tcW w:w="1843" w:type="dxa"/>
            <w:gridSpan w:val="2"/>
            <w:tcBorders>
              <w:top w:val="single" w:sz="4" w:space="0" w:color="000000"/>
              <w:left w:val="single" w:sz="4" w:space="0" w:color="000000"/>
              <w:bottom w:val="single" w:sz="4" w:space="0" w:color="000000"/>
              <w:right w:val="nil"/>
            </w:tcBorders>
            <w:shd w:val="clear" w:color="auto" w:fill="D9D9D9"/>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bCs/>
                <w:color w:val="000000"/>
                <w:sz w:val="24"/>
                <w:szCs w:val="24"/>
              </w:rPr>
              <w:t>Устранено нарушений правообладателем</w:t>
            </w:r>
          </w:p>
        </w:tc>
        <w:tc>
          <w:tcPr>
            <w:tcW w:w="1276" w:type="dxa"/>
            <w:gridSpan w:val="2"/>
            <w:tcBorders>
              <w:top w:val="single" w:sz="4" w:space="0" w:color="000000"/>
              <w:left w:val="single" w:sz="4" w:space="0" w:color="000000"/>
              <w:bottom w:val="single" w:sz="4" w:space="0" w:color="000000"/>
              <w:right w:val="single" w:sz="4" w:space="0" w:color="000000"/>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bCs/>
                <w:color w:val="000000"/>
                <w:sz w:val="24"/>
                <w:szCs w:val="24"/>
              </w:rPr>
              <w:t>Не устранено нарушений правообладателем</w:t>
            </w:r>
          </w:p>
        </w:tc>
      </w:tr>
      <w:tr w:rsidR="00880C2B" w:rsidTr="00880C2B">
        <w:trPr>
          <w:cantSplit/>
          <w:trHeight w:val="304"/>
        </w:trPr>
        <w:tc>
          <w:tcPr>
            <w:tcW w:w="531" w:type="dxa"/>
            <w:vMerge/>
            <w:tcBorders>
              <w:top w:val="single" w:sz="4" w:space="0" w:color="000000"/>
              <w:left w:val="single" w:sz="4" w:space="0" w:color="000000"/>
              <w:bottom w:val="single" w:sz="4" w:space="0" w:color="000000"/>
              <w:right w:val="nil"/>
            </w:tcBorders>
            <w:vAlign w:val="center"/>
            <w:hideMark/>
          </w:tcPr>
          <w:p w:rsidR="00880C2B" w:rsidRDefault="00880C2B">
            <w:pPr>
              <w:spacing w:after="0" w:line="240" w:lineRule="auto"/>
              <w:rPr>
                <w:rFonts w:ascii="Arial" w:hAnsi="Arial" w:cs="Arial"/>
                <w:sz w:val="24"/>
                <w:szCs w:val="24"/>
                <w:lang w:eastAsia="zh-CN"/>
              </w:rPr>
            </w:pPr>
          </w:p>
        </w:tc>
        <w:tc>
          <w:tcPr>
            <w:tcW w:w="761" w:type="dxa"/>
            <w:vMerge/>
            <w:tcBorders>
              <w:top w:val="single" w:sz="4" w:space="0" w:color="000000"/>
              <w:left w:val="single" w:sz="4" w:space="0" w:color="000000"/>
              <w:bottom w:val="single" w:sz="4" w:space="0" w:color="000000"/>
              <w:right w:val="nil"/>
            </w:tcBorders>
            <w:vAlign w:val="center"/>
            <w:hideMark/>
          </w:tcPr>
          <w:p w:rsidR="00880C2B" w:rsidRDefault="00880C2B">
            <w:pPr>
              <w:spacing w:after="0" w:line="240" w:lineRule="auto"/>
              <w:rPr>
                <w:rFonts w:ascii="Arial" w:hAnsi="Arial" w:cs="Arial"/>
                <w:sz w:val="24"/>
                <w:szCs w:val="24"/>
                <w:lang w:eastAsia="zh-CN"/>
              </w:rPr>
            </w:pPr>
          </w:p>
        </w:tc>
        <w:tc>
          <w:tcPr>
            <w:tcW w:w="993"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bCs/>
                <w:color w:val="000000"/>
                <w:sz w:val="24"/>
                <w:szCs w:val="24"/>
              </w:rPr>
              <w:t>шт.</w:t>
            </w:r>
          </w:p>
        </w:tc>
        <w:tc>
          <w:tcPr>
            <w:tcW w:w="850"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bCs/>
                <w:color w:val="000000"/>
                <w:sz w:val="24"/>
                <w:szCs w:val="24"/>
              </w:rPr>
              <w:t>га</w:t>
            </w:r>
          </w:p>
        </w:tc>
        <w:tc>
          <w:tcPr>
            <w:tcW w:w="851" w:type="dxa"/>
            <w:tcBorders>
              <w:top w:val="nil"/>
              <w:left w:val="single" w:sz="4" w:space="0" w:color="000000"/>
              <w:bottom w:val="single" w:sz="4" w:space="0" w:color="000000"/>
              <w:right w:val="nil"/>
            </w:tcBorders>
            <w:shd w:val="clear" w:color="auto" w:fill="D9D9D9"/>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bCs/>
                <w:color w:val="000000"/>
                <w:sz w:val="24"/>
                <w:szCs w:val="24"/>
              </w:rPr>
              <w:t>шт.</w:t>
            </w:r>
          </w:p>
        </w:tc>
        <w:tc>
          <w:tcPr>
            <w:tcW w:w="567" w:type="dxa"/>
            <w:tcBorders>
              <w:top w:val="nil"/>
              <w:left w:val="single" w:sz="4" w:space="0" w:color="000000"/>
              <w:bottom w:val="single" w:sz="4" w:space="0" w:color="000000"/>
              <w:right w:val="nil"/>
            </w:tcBorders>
            <w:shd w:val="clear" w:color="auto" w:fill="D9D9D9"/>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bCs/>
                <w:color w:val="000000"/>
                <w:sz w:val="24"/>
                <w:szCs w:val="24"/>
              </w:rPr>
              <w:t>%</w:t>
            </w:r>
          </w:p>
        </w:tc>
        <w:tc>
          <w:tcPr>
            <w:tcW w:w="850"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bCs/>
                <w:color w:val="000000"/>
                <w:sz w:val="24"/>
                <w:szCs w:val="24"/>
              </w:rPr>
              <w:t>шт.</w:t>
            </w:r>
          </w:p>
        </w:tc>
        <w:tc>
          <w:tcPr>
            <w:tcW w:w="992"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bCs/>
                <w:color w:val="000000"/>
                <w:sz w:val="24"/>
                <w:szCs w:val="24"/>
              </w:rPr>
              <w:t>%</w:t>
            </w:r>
          </w:p>
        </w:tc>
        <w:tc>
          <w:tcPr>
            <w:tcW w:w="851" w:type="dxa"/>
            <w:tcBorders>
              <w:top w:val="nil"/>
              <w:left w:val="single" w:sz="4" w:space="0" w:color="000000"/>
              <w:bottom w:val="single" w:sz="4" w:space="0" w:color="000000"/>
              <w:right w:val="nil"/>
            </w:tcBorders>
            <w:shd w:val="clear" w:color="auto" w:fill="D9D9D9"/>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bCs/>
                <w:color w:val="000000"/>
                <w:sz w:val="24"/>
                <w:szCs w:val="24"/>
              </w:rPr>
              <w:t>шт.</w:t>
            </w:r>
          </w:p>
        </w:tc>
        <w:tc>
          <w:tcPr>
            <w:tcW w:w="992" w:type="dxa"/>
            <w:tcBorders>
              <w:top w:val="nil"/>
              <w:left w:val="single" w:sz="4" w:space="0" w:color="000000"/>
              <w:bottom w:val="single" w:sz="4" w:space="0" w:color="000000"/>
              <w:right w:val="nil"/>
            </w:tcBorders>
            <w:shd w:val="clear" w:color="auto" w:fill="D9D9D9"/>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bCs/>
                <w:color w:val="000000"/>
                <w:sz w:val="24"/>
                <w:szCs w:val="24"/>
              </w:rPr>
              <w:t>%</w:t>
            </w:r>
          </w:p>
        </w:tc>
        <w:tc>
          <w:tcPr>
            <w:tcW w:w="709"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bCs/>
                <w:color w:val="000000"/>
                <w:sz w:val="24"/>
                <w:szCs w:val="24"/>
              </w:rPr>
              <w:t>шт.</w:t>
            </w:r>
          </w:p>
        </w:tc>
        <w:tc>
          <w:tcPr>
            <w:tcW w:w="567" w:type="dxa"/>
            <w:tcBorders>
              <w:top w:val="nil"/>
              <w:left w:val="single" w:sz="4" w:space="0" w:color="000000"/>
              <w:bottom w:val="single" w:sz="4" w:space="0" w:color="000000"/>
              <w:right w:val="single" w:sz="4" w:space="0" w:color="000000"/>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bCs/>
                <w:color w:val="000000"/>
                <w:sz w:val="24"/>
                <w:szCs w:val="24"/>
              </w:rPr>
              <w:t>%</w:t>
            </w:r>
          </w:p>
        </w:tc>
      </w:tr>
      <w:tr w:rsidR="00880C2B" w:rsidTr="00880C2B">
        <w:trPr>
          <w:trHeight w:val="256"/>
        </w:trPr>
        <w:tc>
          <w:tcPr>
            <w:tcW w:w="531"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1</w:t>
            </w:r>
          </w:p>
        </w:tc>
        <w:tc>
          <w:tcPr>
            <w:tcW w:w="761"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2</w:t>
            </w:r>
          </w:p>
        </w:tc>
        <w:tc>
          <w:tcPr>
            <w:tcW w:w="993"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3</w:t>
            </w:r>
          </w:p>
        </w:tc>
        <w:tc>
          <w:tcPr>
            <w:tcW w:w="850"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4</w:t>
            </w:r>
          </w:p>
        </w:tc>
        <w:tc>
          <w:tcPr>
            <w:tcW w:w="851" w:type="dxa"/>
            <w:tcBorders>
              <w:top w:val="nil"/>
              <w:left w:val="single" w:sz="4" w:space="0" w:color="000000"/>
              <w:bottom w:val="single" w:sz="4" w:space="0" w:color="000000"/>
              <w:right w:val="nil"/>
            </w:tcBorders>
            <w:shd w:val="clear" w:color="auto" w:fill="D9D9D9"/>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5</w:t>
            </w:r>
          </w:p>
        </w:tc>
        <w:tc>
          <w:tcPr>
            <w:tcW w:w="567" w:type="dxa"/>
            <w:tcBorders>
              <w:top w:val="nil"/>
              <w:left w:val="single" w:sz="4" w:space="0" w:color="000000"/>
              <w:bottom w:val="single" w:sz="4" w:space="0" w:color="000000"/>
              <w:right w:val="nil"/>
            </w:tcBorders>
            <w:shd w:val="clear" w:color="auto" w:fill="D9D9D9"/>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6</w:t>
            </w:r>
          </w:p>
        </w:tc>
        <w:tc>
          <w:tcPr>
            <w:tcW w:w="850"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7</w:t>
            </w:r>
          </w:p>
        </w:tc>
        <w:tc>
          <w:tcPr>
            <w:tcW w:w="992"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8</w:t>
            </w:r>
          </w:p>
        </w:tc>
        <w:tc>
          <w:tcPr>
            <w:tcW w:w="851" w:type="dxa"/>
            <w:tcBorders>
              <w:top w:val="nil"/>
              <w:left w:val="single" w:sz="4" w:space="0" w:color="000000"/>
              <w:bottom w:val="single" w:sz="4" w:space="0" w:color="000000"/>
              <w:right w:val="nil"/>
            </w:tcBorders>
            <w:shd w:val="clear" w:color="auto" w:fill="D9D9D9"/>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9</w:t>
            </w:r>
          </w:p>
        </w:tc>
        <w:tc>
          <w:tcPr>
            <w:tcW w:w="992" w:type="dxa"/>
            <w:tcBorders>
              <w:top w:val="nil"/>
              <w:left w:val="single" w:sz="4" w:space="0" w:color="000000"/>
              <w:bottom w:val="single" w:sz="4" w:space="0" w:color="000000"/>
              <w:right w:val="nil"/>
            </w:tcBorders>
            <w:shd w:val="clear" w:color="auto" w:fill="D9D9D9"/>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10</w:t>
            </w:r>
          </w:p>
        </w:tc>
        <w:tc>
          <w:tcPr>
            <w:tcW w:w="709"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11</w:t>
            </w:r>
          </w:p>
        </w:tc>
        <w:tc>
          <w:tcPr>
            <w:tcW w:w="567" w:type="dxa"/>
            <w:tcBorders>
              <w:top w:val="nil"/>
              <w:left w:val="single" w:sz="4" w:space="0" w:color="000000"/>
              <w:bottom w:val="single" w:sz="4" w:space="0" w:color="000000"/>
              <w:right w:val="single" w:sz="4" w:space="0" w:color="000000"/>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12</w:t>
            </w:r>
          </w:p>
        </w:tc>
      </w:tr>
      <w:tr w:rsidR="00880C2B" w:rsidTr="00880C2B">
        <w:trPr>
          <w:trHeight w:val="320"/>
        </w:trPr>
        <w:tc>
          <w:tcPr>
            <w:tcW w:w="531"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 </w:t>
            </w:r>
          </w:p>
        </w:tc>
        <w:tc>
          <w:tcPr>
            <w:tcW w:w="761"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 </w:t>
            </w:r>
          </w:p>
        </w:tc>
        <w:tc>
          <w:tcPr>
            <w:tcW w:w="993"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 </w:t>
            </w:r>
          </w:p>
        </w:tc>
        <w:tc>
          <w:tcPr>
            <w:tcW w:w="850"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 </w:t>
            </w:r>
          </w:p>
        </w:tc>
        <w:tc>
          <w:tcPr>
            <w:tcW w:w="851" w:type="dxa"/>
            <w:tcBorders>
              <w:top w:val="nil"/>
              <w:left w:val="single" w:sz="4" w:space="0" w:color="000000"/>
              <w:bottom w:val="single" w:sz="4" w:space="0" w:color="000000"/>
              <w:right w:val="nil"/>
            </w:tcBorders>
            <w:shd w:val="clear" w:color="auto" w:fill="D9D9D9"/>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 </w:t>
            </w:r>
          </w:p>
        </w:tc>
        <w:tc>
          <w:tcPr>
            <w:tcW w:w="567" w:type="dxa"/>
            <w:tcBorders>
              <w:top w:val="nil"/>
              <w:left w:val="single" w:sz="4" w:space="0" w:color="000000"/>
              <w:bottom w:val="single" w:sz="4" w:space="0" w:color="000000"/>
              <w:right w:val="nil"/>
            </w:tcBorders>
            <w:shd w:val="clear" w:color="auto" w:fill="D9D9D9"/>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 </w:t>
            </w:r>
          </w:p>
        </w:tc>
        <w:tc>
          <w:tcPr>
            <w:tcW w:w="850"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 </w:t>
            </w:r>
          </w:p>
        </w:tc>
        <w:tc>
          <w:tcPr>
            <w:tcW w:w="992"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 </w:t>
            </w:r>
          </w:p>
        </w:tc>
        <w:tc>
          <w:tcPr>
            <w:tcW w:w="851" w:type="dxa"/>
            <w:tcBorders>
              <w:top w:val="nil"/>
              <w:left w:val="single" w:sz="4" w:space="0" w:color="000000"/>
              <w:bottom w:val="single" w:sz="4" w:space="0" w:color="000000"/>
              <w:right w:val="nil"/>
            </w:tcBorders>
            <w:shd w:val="clear" w:color="auto" w:fill="D9D9D9"/>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 </w:t>
            </w:r>
          </w:p>
        </w:tc>
        <w:tc>
          <w:tcPr>
            <w:tcW w:w="992" w:type="dxa"/>
            <w:tcBorders>
              <w:top w:val="nil"/>
              <w:left w:val="single" w:sz="4" w:space="0" w:color="000000"/>
              <w:bottom w:val="single" w:sz="4" w:space="0" w:color="000000"/>
              <w:right w:val="nil"/>
            </w:tcBorders>
            <w:shd w:val="clear" w:color="auto" w:fill="D9D9D9"/>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 </w:t>
            </w:r>
          </w:p>
        </w:tc>
        <w:tc>
          <w:tcPr>
            <w:tcW w:w="709" w:type="dxa"/>
            <w:tcBorders>
              <w:top w:val="nil"/>
              <w:left w:val="single" w:sz="4" w:space="0" w:color="000000"/>
              <w:bottom w:val="single" w:sz="4" w:space="0" w:color="000000"/>
              <w:right w:val="nil"/>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 </w:t>
            </w:r>
          </w:p>
        </w:tc>
        <w:tc>
          <w:tcPr>
            <w:tcW w:w="567" w:type="dxa"/>
            <w:tcBorders>
              <w:top w:val="nil"/>
              <w:left w:val="single" w:sz="4" w:space="0" w:color="000000"/>
              <w:bottom w:val="single" w:sz="4" w:space="0" w:color="000000"/>
              <w:right w:val="single" w:sz="4" w:space="0" w:color="000000"/>
            </w:tcBorders>
            <w:vAlign w:val="center"/>
            <w:hideMark/>
          </w:tcPr>
          <w:p w:rsidR="00880C2B" w:rsidRDefault="00880C2B">
            <w:pPr>
              <w:widowControl w:val="0"/>
              <w:suppressAutoHyphens/>
              <w:autoSpaceDE w:val="0"/>
              <w:spacing w:after="0" w:line="240" w:lineRule="auto"/>
              <w:jc w:val="center"/>
              <w:rPr>
                <w:rFonts w:ascii="Arial" w:hAnsi="Arial" w:cs="Arial"/>
                <w:sz w:val="24"/>
                <w:szCs w:val="24"/>
                <w:lang w:eastAsia="zh-CN"/>
              </w:rPr>
            </w:pPr>
            <w:r>
              <w:rPr>
                <w:rFonts w:ascii="Arial" w:hAnsi="Arial" w:cs="Arial"/>
                <w:color w:val="000000"/>
                <w:sz w:val="24"/>
                <w:szCs w:val="24"/>
              </w:rPr>
              <w:t> </w:t>
            </w:r>
          </w:p>
        </w:tc>
      </w:tr>
    </w:tbl>
    <w:p w:rsidR="00880C2B" w:rsidRDefault="00880C2B" w:rsidP="00880C2B">
      <w:pPr>
        <w:widowControl w:val="0"/>
        <w:autoSpaceDE w:val="0"/>
        <w:spacing w:after="0" w:line="240" w:lineRule="auto"/>
        <w:rPr>
          <w:rFonts w:ascii="Arial" w:hAnsi="Arial" w:cs="Arial"/>
          <w:sz w:val="24"/>
          <w:szCs w:val="24"/>
          <w:lang w:eastAsia="zh-CN"/>
        </w:rPr>
      </w:pPr>
    </w:p>
    <w:p w:rsidR="00880C2B" w:rsidRDefault="00880C2B" w:rsidP="00880C2B">
      <w:pPr>
        <w:widowControl w:val="0"/>
        <w:tabs>
          <w:tab w:val="left" w:pos="1460"/>
        </w:tabs>
        <w:autoSpaceDE w:val="0"/>
        <w:spacing w:after="0" w:line="240" w:lineRule="auto"/>
        <w:ind w:right="-139"/>
        <w:jc w:val="both"/>
        <w:rPr>
          <w:rFonts w:ascii="Arial" w:hAnsi="Arial" w:cs="Arial"/>
          <w:sz w:val="24"/>
          <w:szCs w:val="24"/>
        </w:rPr>
      </w:pPr>
      <w:r>
        <w:rPr>
          <w:rFonts w:ascii="Arial" w:hAnsi="Arial" w:cs="Arial"/>
          <w:i/>
          <w:sz w:val="24"/>
          <w:szCs w:val="24"/>
        </w:rPr>
        <w:t xml:space="preserve"> </w:t>
      </w:r>
    </w:p>
    <w:p w:rsidR="00880C2B" w:rsidRDefault="00880C2B" w:rsidP="00880C2B">
      <w:pPr>
        <w:tabs>
          <w:tab w:val="left" w:pos="7095"/>
        </w:tabs>
        <w:rPr>
          <w:rFonts w:ascii="Arial" w:hAnsi="Arial" w:cs="Arial"/>
          <w:sz w:val="24"/>
          <w:szCs w:val="24"/>
        </w:rPr>
      </w:pPr>
    </w:p>
    <w:p w:rsidR="00880C2B" w:rsidRDefault="00880C2B" w:rsidP="00880C2B">
      <w:pPr>
        <w:tabs>
          <w:tab w:val="left" w:pos="7095"/>
        </w:tabs>
        <w:rPr>
          <w:rFonts w:ascii="Arial" w:hAnsi="Arial" w:cs="Arial"/>
          <w:sz w:val="24"/>
          <w:szCs w:val="24"/>
        </w:rPr>
      </w:pPr>
    </w:p>
    <w:p w:rsidR="00880C2B" w:rsidRDefault="00880C2B" w:rsidP="00880C2B">
      <w:pPr>
        <w:tabs>
          <w:tab w:val="left" w:pos="7095"/>
        </w:tabs>
        <w:rPr>
          <w:rFonts w:ascii="Arial" w:hAnsi="Arial" w:cs="Arial"/>
          <w:sz w:val="24"/>
          <w:szCs w:val="24"/>
        </w:rPr>
      </w:pPr>
    </w:p>
    <w:p w:rsidR="00880C2B" w:rsidRDefault="00880C2B" w:rsidP="00880C2B">
      <w:pPr>
        <w:tabs>
          <w:tab w:val="left" w:pos="7095"/>
        </w:tabs>
        <w:rPr>
          <w:rFonts w:ascii="Arial" w:hAnsi="Arial" w:cs="Arial"/>
          <w:sz w:val="24"/>
          <w:szCs w:val="24"/>
        </w:rPr>
      </w:pPr>
    </w:p>
    <w:p w:rsidR="00880C2B" w:rsidRDefault="00880C2B" w:rsidP="00880C2B">
      <w:pPr>
        <w:tabs>
          <w:tab w:val="left" w:pos="7095"/>
        </w:tabs>
        <w:rPr>
          <w:rFonts w:ascii="Arial" w:hAnsi="Arial" w:cs="Arial"/>
          <w:sz w:val="24"/>
          <w:szCs w:val="24"/>
        </w:rPr>
      </w:pPr>
    </w:p>
    <w:p w:rsidR="00880C2B" w:rsidRDefault="00880C2B" w:rsidP="00880C2B">
      <w:pPr>
        <w:tabs>
          <w:tab w:val="left" w:pos="7095"/>
        </w:tabs>
        <w:rPr>
          <w:rFonts w:ascii="Arial" w:hAnsi="Arial" w:cs="Arial"/>
          <w:sz w:val="24"/>
          <w:szCs w:val="24"/>
        </w:rPr>
      </w:pPr>
    </w:p>
    <w:p w:rsidR="00880C2B" w:rsidRDefault="00880C2B" w:rsidP="00880C2B">
      <w:pPr>
        <w:tabs>
          <w:tab w:val="left" w:pos="7095"/>
        </w:tabs>
        <w:rPr>
          <w:rFonts w:ascii="Arial" w:hAnsi="Arial" w:cs="Arial"/>
          <w:sz w:val="24"/>
          <w:szCs w:val="24"/>
        </w:rPr>
      </w:pPr>
    </w:p>
    <w:p w:rsidR="00880C2B" w:rsidRDefault="00880C2B" w:rsidP="00880C2B">
      <w:pPr>
        <w:tabs>
          <w:tab w:val="left" w:pos="7095"/>
        </w:tabs>
        <w:rPr>
          <w:rFonts w:ascii="Arial" w:hAnsi="Arial" w:cs="Arial"/>
          <w:sz w:val="24"/>
          <w:szCs w:val="24"/>
        </w:rPr>
      </w:pPr>
    </w:p>
    <w:p w:rsidR="00880C2B" w:rsidRDefault="00880C2B" w:rsidP="00880C2B">
      <w:pPr>
        <w:tabs>
          <w:tab w:val="left" w:pos="7095"/>
        </w:tabs>
        <w:rPr>
          <w:rFonts w:ascii="Arial" w:hAnsi="Arial" w:cs="Arial"/>
          <w:sz w:val="24"/>
          <w:szCs w:val="24"/>
        </w:rPr>
      </w:pPr>
    </w:p>
    <w:p w:rsidR="00880C2B" w:rsidRDefault="00880C2B" w:rsidP="00880C2B">
      <w:pPr>
        <w:pageBreakBefore/>
        <w:tabs>
          <w:tab w:val="center" w:pos="4153"/>
          <w:tab w:val="right" w:pos="8306"/>
        </w:tabs>
        <w:autoSpaceDE w:val="0"/>
        <w:spacing w:after="0" w:line="240" w:lineRule="auto"/>
        <w:ind w:left="6663"/>
        <w:rPr>
          <w:rFonts w:ascii="Arial" w:hAnsi="Arial" w:cs="Arial"/>
          <w:sz w:val="24"/>
          <w:szCs w:val="24"/>
        </w:rPr>
      </w:pPr>
      <w:bookmarkStart w:id="5" w:name="_GoBack"/>
      <w:bookmarkEnd w:id="5"/>
      <w:r>
        <w:rPr>
          <w:rFonts w:ascii="Arial" w:hAnsi="Arial" w:cs="Arial"/>
          <w:color w:val="000000"/>
          <w:sz w:val="24"/>
          <w:szCs w:val="24"/>
        </w:rPr>
        <w:lastRenderedPageBreak/>
        <w:t>Приложение № 20</w:t>
      </w:r>
    </w:p>
    <w:p w:rsidR="00880C2B" w:rsidRDefault="00880C2B" w:rsidP="00880C2B">
      <w:pPr>
        <w:tabs>
          <w:tab w:val="center" w:pos="4153"/>
          <w:tab w:val="right" w:pos="8306"/>
        </w:tabs>
        <w:autoSpaceDE w:val="0"/>
        <w:spacing w:after="0" w:line="240" w:lineRule="auto"/>
        <w:ind w:left="6663"/>
        <w:rPr>
          <w:rFonts w:ascii="Arial" w:hAnsi="Arial" w:cs="Arial"/>
          <w:sz w:val="24"/>
          <w:szCs w:val="24"/>
        </w:rPr>
      </w:pPr>
      <w:r>
        <w:rPr>
          <w:rFonts w:ascii="Arial" w:hAnsi="Arial" w:cs="Arial"/>
          <w:color w:val="000000"/>
          <w:sz w:val="24"/>
          <w:szCs w:val="24"/>
        </w:rPr>
        <w:t xml:space="preserve">к Регламенту </w:t>
      </w:r>
    </w:p>
    <w:p w:rsidR="00880C2B" w:rsidRDefault="00880C2B" w:rsidP="00880C2B">
      <w:pPr>
        <w:widowControl w:val="0"/>
        <w:tabs>
          <w:tab w:val="left" w:pos="7335"/>
        </w:tabs>
        <w:autoSpaceDE w:val="0"/>
        <w:spacing w:after="0" w:line="240" w:lineRule="auto"/>
        <w:ind w:right="-139"/>
        <w:rPr>
          <w:rFonts w:ascii="Arial" w:hAnsi="Arial" w:cs="Arial"/>
          <w:sz w:val="24"/>
          <w:szCs w:val="24"/>
        </w:rPr>
      </w:pPr>
    </w:p>
    <w:p w:rsidR="00880C2B" w:rsidRDefault="00880C2B" w:rsidP="00880C2B">
      <w:pPr>
        <w:widowControl w:val="0"/>
        <w:tabs>
          <w:tab w:val="left" w:pos="7335"/>
        </w:tabs>
        <w:autoSpaceDE w:val="0"/>
        <w:spacing w:after="0" w:line="240" w:lineRule="auto"/>
        <w:ind w:right="-139"/>
        <w:rPr>
          <w:rFonts w:ascii="Arial" w:hAnsi="Arial" w:cs="Arial"/>
          <w:sz w:val="24"/>
          <w:szCs w:val="24"/>
        </w:rPr>
      </w:pPr>
    </w:p>
    <w:p w:rsidR="00880C2B" w:rsidRDefault="00880C2B" w:rsidP="00880C2B">
      <w:pPr>
        <w:widowControl w:val="0"/>
        <w:tabs>
          <w:tab w:val="left" w:pos="7335"/>
        </w:tabs>
        <w:autoSpaceDE w:val="0"/>
        <w:spacing w:after="0" w:line="240" w:lineRule="auto"/>
        <w:ind w:right="-139"/>
        <w:rPr>
          <w:rFonts w:ascii="Arial" w:hAnsi="Arial" w:cs="Arial"/>
          <w:sz w:val="24"/>
          <w:szCs w:val="24"/>
        </w:rPr>
      </w:pP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Перечень документов для направления копии материалов проверки 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которые должны содержать:</w:t>
      </w:r>
    </w:p>
    <w:p w:rsidR="00880C2B" w:rsidRDefault="00880C2B" w:rsidP="00880C2B">
      <w:pPr>
        <w:widowControl w:val="0"/>
        <w:tabs>
          <w:tab w:val="left" w:pos="1134"/>
        </w:tabs>
        <w:autoSpaceDE w:val="0"/>
        <w:spacing w:after="0"/>
        <w:ind w:firstLine="709"/>
        <w:jc w:val="both"/>
        <w:rPr>
          <w:rFonts w:ascii="Arial" w:hAnsi="Arial" w:cs="Arial"/>
          <w:b/>
          <w:sz w:val="24"/>
          <w:szCs w:val="24"/>
        </w:rPr>
      </w:pP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копию распоряжения о проведении проверки;</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копию согласования / требования прокуратуры (</w:t>
      </w:r>
      <w:proofErr w:type="gramStart"/>
      <w:r>
        <w:rPr>
          <w:rFonts w:ascii="Arial" w:hAnsi="Arial" w:cs="Arial"/>
          <w:sz w:val="24"/>
          <w:szCs w:val="24"/>
        </w:rPr>
        <w:t>для</w:t>
      </w:r>
      <w:proofErr w:type="gramEnd"/>
      <w:r>
        <w:rPr>
          <w:rFonts w:ascii="Arial" w:hAnsi="Arial" w:cs="Arial"/>
          <w:sz w:val="24"/>
          <w:szCs w:val="24"/>
        </w:rPr>
        <w:t xml:space="preserve"> ЮЛ или ИП);</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выписка из ЕГРЮЛ (налогового органа), сведения об адресе места нахождения, места фактического осуществления деятельности юридического лица, индивидуального предпринимателя, сведения о руководителе юридического лица, сведения об адресе места жительства индивидуального предпринимателя, сведения об индивидуальном предпринимателе;</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сведения о физическом лице, сведения об адресе земельного участка, используемого физическим лицом;</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актуальную выписку из ЕГРН;</w:t>
      </w:r>
    </w:p>
    <w:p w:rsidR="00880C2B" w:rsidRDefault="00880C2B" w:rsidP="00880C2B">
      <w:pPr>
        <w:widowControl w:val="0"/>
        <w:tabs>
          <w:tab w:val="left" w:pos="1134"/>
        </w:tabs>
        <w:autoSpaceDE w:val="0"/>
        <w:spacing w:after="0"/>
        <w:ind w:firstLine="709"/>
        <w:jc w:val="both"/>
        <w:rPr>
          <w:rFonts w:ascii="Arial" w:hAnsi="Arial" w:cs="Arial"/>
          <w:sz w:val="24"/>
          <w:szCs w:val="24"/>
        </w:rPr>
      </w:pPr>
      <w:proofErr w:type="gramStart"/>
      <w:r>
        <w:rPr>
          <w:rFonts w:ascii="Arial" w:hAnsi="Arial" w:cs="Arial"/>
          <w:sz w:val="24"/>
          <w:szCs w:val="24"/>
        </w:rPr>
        <w:t>- сведения о наличии (отсутствии) правоустанавливающих документов на земельный участок (договоры и акты приема-передачи к ним (купля-продажа, дарение, мена, приватизация и др.); решения судов, вступившие в законную силу; свидетельства о праве на наследство; решения, постановления, распоряжения, акты органов государственной власти или органов местного самоуправления (их должностных лиц) о предоставлении (выделении) земельных участков);</w:t>
      </w:r>
      <w:proofErr w:type="gramEnd"/>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акт проверки с подписью лиц, проводивших и участвующих в проверке;</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фототаблица</w:t>
      </w:r>
      <w:proofErr w:type="spellEnd"/>
      <w:r>
        <w:rPr>
          <w:rFonts w:ascii="Arial" w:hAnsi="Arial" w:cs="Arial"/>
          <w:sz w:val="24"/>
          <w:szCs w:val="24"/>
        </w:rPr>
        <w:t>;</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схематический чертеж с указанием площади земельного участка и точки (координаты), из которой проводилась фотосъемка;</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схему расположения проверяемого участка на картографической основе;</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уведомление о проведении проверки</w:t>
      </w:r>
      <w:proofErr w:type="gramStart"/>
      <w:r>
        <w:rPr>
          <w:rFonts w:ascii="Arial" w:hAnsi="Arial" w:cs="Arial"/>
          <w:sz w:val="24"/>
          <w:szCs w:val="24"/>
        </w:rPr>
        <w:t xml:space="preserve"> (№, </w:t>
      </w:r>
      <w:proofErr w:type="gramEnd"/>
      <w:r>
        <w:rPr>
          <w:rFonts w:ascii="Arial" w:hAnsi="Arial" w:cs="Arial"/>
          <w:sz w:val="24"/>
          <w:szCs w:val="24"/>
        </w:rPr>
        <w:t>дата направления, документы, подтверждающие его отправку, и сведения о его вручении);</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уведомление о составлении акта проверки</w:t>
      </w:r>
      <w:proofErr w:type="gramStart"/>
      <w:r>
        <w:rPr>
          <w:rFonts w:ascii="Arial" w:hAnsi="Arial" w:cs="Arial"/>
          <w:sz w:val="24"/>
          <w:szCs w:val="24"/>
        </w:rPr>
        <w:t xml:space="preserve"> (№, </w:t>
      </w:r>
      <w:proofErr w:type="gramEnd"/>
      <w:r>
        <w:rPr>
          <w:rFonts w:ascii="Arial" w:hAnsi="Arial" w:cs="Arial"/>
          <w:sz w:val="24"/>
          <w:szCs w:val="24"/>
        </w:rPr>
        <w:t>дата направления, документы, подтверждающие его отправку, и сведения о его вручении);</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документы, подтверждающие отправку акта и предписания и их получение;</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сведения статистических органов о произведенной и сданной сельскохозяйственной продукции – для сельхозземель;</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копия паспорта плодородия - для сельхозземель;</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письменные объяснения (возражения) лиц, на которых возлагается ответственность за нарушение обязательных требований;</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копию предписания об устранении нарушений;</w:t>
      </w:r>
    </w:p>
    <w:p w:rsidR="00880C2B" w:rsidRDefault="00880C2B" w:rsidP="00880C2B">
      <w:pPr>
        <w:widowControl w:val="0"/>
        <w:tabs>
          <w:tab w:val="left" w:pos="1134"/>
        </w:tabs>
        <w:autoSpaceDE w:val="0"/>
        <w:spacing w:after="0"/>
        <w:ind w:firstLine="709"/>
        <w:jc w:val="both"/>
        <w:rPr>
          <w:rFonts w:ascii="Arial" w:hAnsi="Arial" w:cs="Arial"/>
          <w:sz w:val="24"/>
          <w:szCs w:val="24"/>
        </w:rPr>
      </w:pPr>
      <w:r>
        <w:rPr>
          <w:rFonts w:ascii="Arial" w:hAnsi="Arial" w:cs="Arial"/>
          <w:sz w:val="24"/>
          <w:szCs w:val="24"/>
        </w:rPr>
        <w:t xml:space="preserve">- иные </w:t>
      </w:r>
      <w:proofErr w:type="gramStart"/>
      <w:r>
        <w:rPr>
          <w:rFonts w:ascii="Arial" w:hAnsi="Arial" w:cs="Arial"/>
          <w:sz w:val="24"/>
          <w:szCs w:val="24"/>
        </w:rPr>
        <w:t>документы</w:t>
      </w:r>
      <w:proofErr w:type="gramEnd"/>
      <w:r>
        <w:rPr>
          <w:rFonts w:ascii="Arial" w:hAnsi="Arial" w:cs="Arial"/>
          <w:sz w:val="24"/>
          <w:szCs w:val="24"/>
        </w:rPr>
        <w:t xml:space="preserve"> имеющие значения для принятия решения по итогам рассмотрения материалов проверки.</w:t>
      </w:r>
    </w:p>
    <w:p w:rsidR="00880C2B" w:rsidRDefault="00880C2B" w:rsidP="00880C2B">
      <w:pPr>
        <w:tabs>
          <w:tab w:val="left" w:pos="7095"/>
        </w:tabs>
        <w:rPr>
          <w:rFonts w:ascii="Arial" w:hAnsi="Arial" w:cs="Arial"/>
          <w:strike/>
          <w:sz w:val="24"/>
          <w:szCs w:val="24"/>
        </w:rPr>
      </w:pPr>
    </w:p>
    <w:p w:rsidR="00880C2B" w:rsidRDefault="00880C2B" w:rsidP="00880C2B">
      <w:pPr>
        <w:tabs>
          <w:tab w:val="left" w:pos="7095"/>
        </w:tabs>
        <w:rPr>
          <w:rFonts w:ascii="Arial" w:hAnsi="Arial" w:cs="Arial"/>
          <w:strike/>
          <w:sz w:val="24"/>
          <w:szCs w:val="24"/>
        </w:rPr>
      </w:pPr>
    </w:p>
    <w:p w:rsidR="00880C2B" w:rsidRDefault="00880C2B" w:rsidP="00880C2B">
      <w:pPr>
        <w:pageBreakBefore/>
        <w:tabs>
          <w:tab w:val="center" w:pos="4153"/>
          <w:tab w:val="right" w:pos="8306"/>
        </w:tabs>
        <w:autoSpaceDE w:val="0"/>
        <w:spacing w:after="0" w:line="240" w:lineRule="auto"/>
        <w:ind w:left="6521"/>
        <w:rPr>
          <w:rFonts w:ascii="Arial" w:hAnsi="Arial" w:cs="Arial"/>
          <w:sz w:val="24"/>
          <w:szCs w:val="24"/>
          <w:lang w:eastAsia="zh-CN"/>
        </w:rPr>
      </w:pPr>
      <w:r>
        <w:rPr>
          <w:rFonts w:ascii="Arial" w:hAnsi="Arial" w:cs="Arial"/>
          <w:color w:val="000000"/>
          <w:sz w:val="24"/>
          <w:szCs w:val="24"/>
        </w:rPr>
        <w:lastRenderedPageBreak/>
        <w:t>Приложение № 21</w:t>
      </w:r>
    </w:p>
    <w:p w:rsidR="00880C2B" w:rsidRDefault="00880C2B" w:rsidP="00880C2B">
      <w:pPr>
        <w:tabs>
          <w:tab w:val="left" w:pos="6237"/>
        </w:tabs>
        <w:spacing w:after="0" w:line="240" w:lineRule="auto"/>
        <w:ind w:left="6521"/>
        <w:rPr>
          <w:rFonts w:ascii="Arial" w:hAnsi="Arial" w:cs="Arial"/>
          <w:sz w:val="24"/>
          <w:szCs w:val="24"/>
        </w:rPr>
      </w:pPr>
      <w:r>
        <w:rPr>
          <w:rFonts w:ascii="Arial" w:hAnsi="Arial" w:cs="Arial"/>
          <w:color w:val="000000"/>
          <w:sz w:val="24"/>
          <w:szCs w:val="24"/>
        </w:rPr>
        <w:t xml:space="preserve"> к </w:t>
      </w:r>
      <w:r>
        <w:rPr>
          <w:rFonts w:ascii="Arial" w:hAnsi="Arial" w:cs="Arial"/>
          <w:sz w:val="24"/>
          <w:szCs w:val="24"/>
        </w:rPr>
        <w:t xml:space="preserve">Регламенту </w:t>
      </w:r>
    </w:p>
    <w:p w:rsidR="00880C2B" w:rsidRDefault="00880C2B" w:rsidP="00880C2B">
      <w:pPr>
        <w:tabs>
          <w:tab w:val="left" w:pos="6237"/>
        </w:tabs>
        <w:spacing w:after="0" w:line="240" w:lineRule="auto"/>
        <w:ind w:left="6521"/>
        <w:rPr>
          <w:rFonts w:ascii="Arial" w:hAnsi="Arial" w:cs="Arial"/>
          <w:sz w:val="24"/>
          <w:szCs w:val="24"/>
        </w:rPr>
      </w:pPr>
    </w:p>
    <w:p w:rsidR="00880C2B" w:rsidRDefault="00880C2B" w:rsidP="00880C2B">
      <w:pPr>
        <w:tabs>
          <w:tab w:val="left" w:pos="6237"/>
        </w:tabs>
        <w:spacing w:after="0" w:line="240" w:lineRule="auto"/>
        <w:ind w:left="6521"/>
        <w:rPr>
          <w:rFonts w:ascii="Arial" w:hAnsi="Arial" w:cs="Arial"/>
          <w:sz w:val="24"/>
          <w:szCs w:val="24"/>
        </w:rPr>
      </w:pPr>
    </w:p>
    <w:p w:rsidR="00880C2B" w:rsidRDefault="00880C2B" w:rsidP="00880C2B">
      <w:pPr>
        <w:tabs>
          <w:tab w:val="left" w:pos="6804"/>
        </w:tabs>
        <w:spacing w:after="0" w:line="240" w:lineRule="auto"/>
        <w:ind w:left="6521"/>
        <w:rPr>
          <w:rFonts w:ascii="Arial" w:hAnsi="Arial" w:cs="Arial"/>
          <w:sz w:val="24"/>
          <w:szCs w:val="24"/>
        </w:rPr>
      </w:pPr>
    </w:p>
    <w:p w:rsidR="00880C2B" w:rsidRDefault="00880C2B" w:rsidP="00880C2B">
      <w:pPr>
        <w:pBdr>
          <w:top w:val="single" w:sz="4" w:space="1" w:color="00000A"/>
        </w:pBdr>
        <w:spacing w:after="360"/>
        <w:jc w:val="center"/>
        <w:rPr>
          <w:rFonts w:ascii="Arial" w:hAnsi="Arial" w:cs="Arial"/>
          <w:sz w:val="24"/>
          <w:szCs w:val="24"/>
        </w:rPr>
      </w:pPr>
      <w:r>
        <w:rPr>
          <w:rFonts w:ascii="Arial" w:hAnsi="Arial" w:cs="Arial"/>
          <w:sz w:val="24"/>
          <w:szCs w:val="24"/>
        </w:rPr>
        <w:t xml:space="preserve"> (наименование органа муниципального контроля)</w:t>
      </w:r>
    </w:p>
    <w:p w:rsidR="00880C2B" w:rsidRDefault="00880C2B" w:rsidP="00880C2B">
      <w:pPr>
        <w:pBdr>
          <w:top w:val="single" w:sz="4" w:space="1" w:color="00000A"/>
        </w:pBdr>
        <w:spacing w:after="360"/>
        <w:jc w:val="center"/>
        <w:rPr>
          <w:rFonts w:ascii="Arial" w:hAnsi="Arial" w:cs="Arial"/>
          <w:sz w:val="24"/>
          <w:szCs w:val="24"/>
        </w:rPr>
      </w:pPr>
      <w:r>
        <w:rPr>
          <w:rFonts w:ascii="Arial" w:hAnsi="Arial" w:cs="Arial"/>
          <w:sz w:val="24"/>
          <w:szCs w:val="24"/>
        </w:rPr>
        <w:t>МУНИЦИПАЛЬНЫЙ ЗЕМЕЛЬНЫЙ КОНТРОЛЬ</w:t>
      </w:r>
    </w:p>
    <w:p w:rsidR="00880C2B" w:rsidRDefault="00880C2B" w:rsidP="00880C2B">
      <w:pPr>
        <w:pBdr>
          <w:top w:val="single" w:sz="4" w:space="1" w:color="00000A"/>
        </w:pBdr>
        <w:spacing w:after="360"/>
        <w:jc w:val="center"/>
        <w:rPr>
          <w:rFonts w:ascii="Arial" w:hAnsi="Arial" w:cs="Arial"/>
          <w:sz w:val="24"/>
          <w:szCs w:val="24"/>
        </w:rPr>
      </w:pPr>
      <w:r>
        <w:rPr>
          <w:rFonts w:ascii="Arial" w:hAnsi="Arial" w:cs="Arial"/>
          <w:sz w:val="24"/>
          <w:szCs w:val="24"/>
        </w:rPr>
        <w:t>ОПРЕДЕЛЕНИЕ</w:t>
      </w:r>
      <w:proofErr w:type="gramStart"/>
      <w:r>
        <w:rPr>
          <w:rFonts w:ascii="Arial" w:hAnsi="Arial" w:cs="Arial"/>
          <w:sz w:val="24"/>
          <w:szCs w:val="24"/>
        </w:rPr>
        <w:br/>
        <w:t>О</w:t>
      </w:r>
      <w:proofErr w:type="gramEnd"/>
      <w:r>
        <w:rPr>
          <w:rFonts w:ascii="Arial" w:hAnsi="Arial" w:cs="Arial"/>
          <w:sz w:val="24"/>
          <w:szCs w:val="24"/>
        </w:rPr>
        <w:t xml:space="preserve">б удовлетворении ходатайства и продлении срока исполнения предписания </w:t>
      </w:r>
      <w:r>
        <w:rPr>
          <w:rFonts w:ascii="Arial" w:hAnsi="Arial" w:cs="Arial"/>
          <w:sz w:val="24"/>
          <w:szCs w:val="24"/>
        </w:rPr>
        <w:br/>
        <w:t>об устранении нарушения земельного законодательства</w:t>
      </w:r>
    </w:p>
    <w:tbl>
      <w:tblPr>
        <w:tblW w:w="9699" w:type="dxa"/>
        <w:tblInd w:w="14" w:type="dxa"/>
        <w:tblCellMar>
          <w:left w:w="0" w:type="dxa"/>
          <w:right w:w="0" w:type="dxa"/>
        </w:tblCellMar>
        <w:tblLook w:val="04A0" w:firstRow="1" w:lastRow="0" w:firstColumn="1" w:lastColumn="0" w:noHBand="0" w:noVBand="1"/>
      </w:tblPr>
      <w:tblGrid>
        <w:gridCol w:w="147"/>
        <w:gridCol w:w="426"/>
        <w:gridCol w:w="146"/>
        <w:gridCol w:w="1286"/>
        <w:gridCol w:w="884"/>
        <w:gridCol w:w="4241"/>
        <w:gridCol w:w="492"/>
        <w:gridCol w:w="123"/>
        <w:gridCol w:w="1954"/>
      </w:tblGrid>
      <w:tr w:rsidR="00880C2B" w:rsidTr="00880C2B">
        <w:trPr>
          <w:trHeight w:val="196"/>
        </w:trPr>
        <w:tc>
          <w:tcPr>
            <w:tcW w:w="146" w:type="dxa"/>
            <w:vAlign w:val="bottom"/>
            <w:hideMark/>
          </w:tcPr>
          <w:p w:rsidR="00880C2B" w:rsidRDefault="00880C2B">
            <w:pPr>
              <w:suppressAutoHyphens/>
              <w:ind w:right="-54"/>
              <w:jc w:val="center"/>
              <w:rPr>
                <w:rFonts w:ascii="Arial" w:hAnsi="Arial" w:cs="Arial"/>
                <w:sz w:val="24"/>
                <w:szCs w:val="24"/>
                <w:lang w:eastAsia="zh-CN"/>
              </w:rPr>
            </w:pPr>
            <w:r>
              <w:rPr>
                <w:rFonts w:ascii="Arial" w:hAnsi="Arial" w:cs="Arial"/>
                <w:sz w:val="24"/>
                <w:szCs w:val="24"/>
              </w:rPr>
              <w:t>«</w:t>
            </w:r>
          </w:p>
        </w:tc>
        <w:tc>
          <w:tcPr>
            <w:tcW w:w="426" w:type="dxa"/>
            <w:tcBorders>
              <w:top w:val="single" w:sz="4" w:space="0" w:color="00000A"/>
              <w:left w:val="nil"/>
              <w:bottom w:val="single" w:sz="4" w:space="0" w:color="00000A"/>
              <w:right w:val="nil"/>
            </w:tcBorders>
            <w:vAlign w:val="bottom"/>
          </w:tcPr>
          <w:p w:rsidR="00880C2B" w:rsidRDefault="00880C2B">
            <w:pPr>
              <w:suppressAutoHyphens/>
              <w:ind w:right="-54"/>
              <w:jc w:val="center"/>
              <w:rPr>
                <w:rFonts w:ascii="Arial" w:hAnsi="Arial" w:cs="Arial"/>
                <w:sz w:val="24"/>
                <w:szCs w:val="24"/>
                <w:lang w:eastAsia="zh-CN"/>
              </w:rPr>
            </w:pPr>
          </w:p>
        </w:tc>
        <w:tc>
          <w:tcPr>
            <w:tcW w:w="146" w:type="dxa"/>
            <w:vAlign w:val="bottom"/>
            <w:hideMark/>
          </w:tcPr>
          <w:p w:rsidR="00880C2B" w:rsidRDefault="00880C2B">
            <w:pPr>
              <w:suppressAutoHyphens/>
              <w:ind w:right="-54"/>
              <w:jc w:val="center"/>
              <w:rPr>
                <w:rFonts w:ascii="Arial" w:hAnsi="Arial" w:cs="Arial"/>
                <w:sz w:val="24"/>
                <w:szCs w:val="24"/>
                <w:lang w:eastAsia="zh-CN"/>
              </w:rPr>
            </w:pPr>
            <w:r>
              <w:rPr>
                <w:rFonts w:ascii="Arial" w:hAnsi="Arial" w:cs="Arial"/>
                <w:sz w:val="24"/>
                <w:szCs w:val="24"/>
              </w:rPr>
              <w:t>»</w:t>
            </w:r>
          </w:p>
        </w:tc>
        <w:tc>
          <w:tcPr>
            <w:tcW w:w="1286" w:type="dxa"/>
            <w:tcBorders>
              <w:top w:val="single" w:sz="4" w:space="0" w:color="00000A"/>
              <w:left w:val="nil"/>
              <w:bottom w:val="single" w:sz="4" w:space="0" w:color="00000A"/>
              <w:right w:val="nil"/>
            </w:tcBorders>
            <w:vAlign w:val="bottom"/>
          </w:tcPr>
          <w:p w:rsidR="00880C2B" w:rsidRDefault="00880C2B">
            <w:pPr>
              <w:suppressAutoHyphens/>
              <w:ind w:right="-54"/>
              <w:jc w:val="center"/>
              <w:rPr>
                <w:rFonts w:ascii="Arial" w:hAnsi="Arial" w:cs="Arial"/>
                <w:sz w:val="24"/>
                <w:szCs w:val="24"/>
                <w:lang w:eastAsia="zh-CN"/>
              </w:rPr>
            </w:pPr>
          </w:p>
        </w:tc>
        <w:tc>
          <w:tcPr>
            <w:tcW w:w="884" w:type="dxa"/>
            <w:vAlign w:val="bottom"/>
            <w:hideMark/>
          </w:tcPr>
          <w:p w:rsidR="00880C2B" w:rsidRDefault="00880C2B">
            <w:pPr>
              <w:suppressAutoHyphens/>
              <w:ind w:right="-54"/>
              <w:jc w:val="center"/>
              <w:rPr>
                <w:rFonts w:ascii="Arial" w:hAnsi="Arial" w:cs="Arial"/>
                <w:sz w:val="24"/>
                <w:szCs w:val="24"/>
                <w:lang w:eastAsia="zh-CN"/>
              </w:rPr>
            </w:pPr>
            <w:r>
              <w:rPr>
                <w:rFonts w:ascii="Arial" w:hAnsi="Arial" w:cs="Arial"/>
                <w:sz w:val="24"/>
                <w:szCs w:val="24"/>
              </w:rPr>
              <w:t>20</w:t>
            </w:r>
            <w:r>
              <w:rPr>
                <w:rFonts w:ascii="Arial" w:hAnsi="Arial" w:cs="Arial"/>
                <w:i/>
                <w:sz w:val="24"/>
                <w:szCs w:val="24"/>
              </w:rPr>
              <w:t>_</w:t>
            </w:r>
            <w:r>
              <w:rPr>
                <w:rFonts w:ascii="Arial" w:hAnsi="Arial" w:cs="Arial"/>
                <w:sz w:val="24"/>
                <w:szCs w:val="24"/>
              </w:rPr>
              <w:t>_ г.</w:t>
            </w:r>
          </w:p>
        </w:tc>
        <w:tc>
          <w:tcPr>
            <w:tcW w:w="4241" w:type="dxa"/>
            <w:vAlign w:val="bottom"/>
          </w:tcPr>
          <w:p w:rsidR="00880C2B" w:rsidRDefault="00880C2B">
            <w:pPr>
              <w:suppressAutoHyphens/>
              <w:ind w:right="-54"/>
              <w:jc w:val="center"/>
              <w:rPr>
                <w:rFonts w:ascii="Arial" w:hAnsi="Arial" w:cs="Arial"/>
                <w:sz w:val="24"/>
                <w:szCs w:val="24"/>
                <w:lang w:eastAsia="zh-CN"/>
              </w:rPr>
            </w:pPr>
          </w:p>
        </w:tc>
        <w:tc>
          <w:tcPr>
            <w:tcW w:w="492" w:type="dxa"/>
            <w:vAlign w:val="bottom"/>
            <w:hideMark/>
          </w:tcPr>
          <w:p w:rsidR="00880C2B" w:rsidRDefault="00880C2B">
            <w:pPr>
              <w:suppressAutoHyphens/>
              <w:ind w:right="-54"/>
              <w:jc w:val="center"/>
              <w:rPr>
                <w:rFonts w:ascii="Arial" w:hAnsi="Arial" w:cs="Arial"/>
                <w:sz w:val="24"/>
                <w:szCs w:val="24"/>
                <w:lang w:eastAsia="zh-CN"/>
              </w:rPr>
            </w:pPr>
            <w:r>
              <w:rPr>
                <w:rFonts w:ascii="Arial" w:hAnsi="Arial" w:cs="Arial"/>
                <w:sz w:val="24"/>
                <w:szCs w:val="24"/>
              </w:rPr>
              <w:t>№</w:t>
            </w:r>
          </w:p>
        </w:tc>
        <w:tc>
          <w:tcPr>
            <w:tcW w:w="123" w:type="dxa"/>
            <w:tcBorders>
              <w:top w:val="single" w:sz="4" w:space="0" w:color="00000A"/>
              <w:left w:val="nil"/>
              <w:bottom w:val="single" w:sz="4" w:space="0" w:color="00000A"/>
              <w:right w:val="nil"/>
            </w:tcBorders>
            <w:vAlign w:val="bottom"/>
          </w:tcPr>
          <w:p w:rsidR="00880C2B" w:rsidRDefault="00880C2B">
            <w:pPr>
              <w:suppressAutoHyphens/>
              <w:ind w:right="-54"/>
              <w:jc w:val="center"/>
              <w:rPr>
                <w:rFonts w:ascii="Arial" w:hAnsi="Arial" w:cs="Arial"/>
                <w:sz w:val="24"/>
                <w:szCs w:val="24"/>
                <w:lang w:eastAsia="zh-CN"/>
              </w:rPr>
            </w:pPr>
          </w:p>
        </w:tc>
        <w:tc>
          <w:tcPr>
            <w:tcW w:w="1954" w:type="dxa"/>
            <w:tcBorders>
              <w:top w:val="single" w:sz="4" w:space="0" w:color="00000A"/>
              <w:left w:val="nil"/>
              <w:bottom w:val="single" w:sz="4" w:space="0" w:color="00000A"/>
              <w:right w:val="nil"/>
            </w:tcBorders>
            <w:vAlign w:val="bottom"/>
          </w:tcPr>
          <w:p w:rsidR="00880C2B" w:rsidRDefault="00880C2B">
            <w:pPr>
              <w:suppressAutoHyphens/>
              <w:ind w:right="-54"/>
              <w:rPr>
                <w:rFonts w:ascii="Arial" w:hAnsi="Arial" w:cs="Arial"/>
                <w:sz w:val="24"/>
                <w:szCs w:val="24"/>
                <w:lang w:eastAsia="zh-CN"/>
              </w:rPr>
            </w:pPr>
          </w:p>
        </w:tc>
      </w:tr>
    </w:tbl>
    <w:p w:rsidR="00880C2B" w:rsidRDefault="00880C2B" w:rsidP="00880C2B">
      <w:pPr>
        <w:ind w:left="-57" w:right="-54"/>
        <w:jc w:val="center"/>
        <w:rPr>
          <w:rFonts w:ascii="Arial" w:hAnsi="Arial" w:cs="Arial"/>
          <w:sz w:val="24"/>
          <w:szCs w:val="24"/>
          <w:lang w:eastAsia="zh-CN"/>
        </w:rPr>
      </w:pPr>
    </w:p>
    <w:p w:rsidR="00880C2B" w:rsidRDefault="00880C2B" w:rsidP="00880C2B">
      <w:pPr>
        <w:pStyle w:val="ConsNonformat"/>
        <w:widowControl/>
        <w:ind w:left="-57" w:right="0" w:firstLine="741"/>
        <w:jc w:val="both"/>
        <w:rPr>
          <w:rFonts w:ascii="Arial" w:hAnsi="Arial" w:cs="Arial"/>
          <w:sz w:val="24"/>
          <w:szCs w:val="24"/>
        </w:rPr>
      </w:pPr>
      <w:r>
        <w:rPr>
          <w:rFonts w:ascii="Arial" w:hAnsi="Arial" w:cs="Arial"/>
          <w:sz w:val="24"/>
          <w:szCs w:val="24"/>
        </w:rPr>
        <w:t xml:space="preserve">Я, должность ФИО должностного лица, выдавшего предписание, рассмотрев ходатайство о продлении срока исполнения предписания от «____»________20__г. №________, поступившее </w:t>
      </w:r>
      <w:proofErr w:type="gramStart"/>
      <w:r>
        <w:rPr>
          <w:rFonts w:ascii="Arial" w:hAnsi="Arial" w:cs="Arial"/>
          <w:sz w:val="24"/>
          <w:szCs w:val="24"/>
        </w:rPr>
        <w:t>от</w:t>
      </w:r>
      <w:proofErr w:type="gramEnd"/>
      <w:r>
        <w:rPr>
          <w:rFonts w:ascii="Arial" w:hAnsi="Arial" w:cs="Arial"/>
          <w:sz w:val="24"/>
          <w:szCs w:val="24"/>
        </w:rPr>
        <w:t xml:space="preserve"> </w:t>
      </w:r>
      <w:proofErr w:type="gramStart"/>
      <w:r>
        <w:rPr>
          <w:rFonts w:ascii="Arial" w:hAnsi="Arial" w:cs="Arial"/>
          <w:sz w:val="24"/>
          <w:szCs w:val="24"/>
        </w:rPr>
        <w:t>Наименование</w:t>
      </w:r>
      <w:proofErr w:type="gramEnd"/>
      <w:r>
        <w:rPr>
          <w:rFonts w:ascii="Arial" w:hAnsi="Arial" w:cs="Arial"/>
          <w:sz w:val="24"/>
          <w:szCs w:val="24"/>
        </w:rPr>
        <w:t xml:space="preserve"> юридического лица ИНН, адрес места нахождения/ ФИО гражданина, которому выдано предписание, и приложенные к нему документы: Документы, подтверждающие принятие заявителем мер по устранению нарушения </w:t>
      </w:r>
    </w:p>
    <w:p w:rsidR="00880C2B" w:rsidRDefault="00880C2B" w:rsidP="00880C2B">
      <w:pPr>
        <w:ind w:right="-54"/>
        <w:jc w:val="center"/>
        <w:rPr>
          <w:rFonts w:ascii="Arial" w:hAnsi="Arial" w:cs="Arial"/>
          <w:bCs/>
          <w:sz w:val="24"/>
          <w:szCs w:val="24"/>
        </w:rPr>
      </w:pPr>
      <w:r>
        <w:rPr>
          <w:rFonts w:ascii="Arial" w:hAnsi="Arial" w:cs="Arial"/>
          <w:bCs/>
          <w:sz w:val="24"/>
          <w:szCs w:val="24"/>
        </w:rPr>
        <w:t>УСТАНОВИЛ:</w:t>
      </w:r>
    </w:p>
    <w:p w:rsidR="00880C2B" w:rsidRDefault="00880C2B" w:rsidP="00880C2B">
      <w:pPr>
        <w:ind w:right="-54"/>
        <w:jc w:val="both"/>
        <w:rPr>
          <w:rFonts w:ascii="Arial" w:hAnsi="Arial" w:cs="Arial"/>
          <w:sz w:val="24"/>
          <w:szCs w:val="24"/>
        </w:rPr>
      </w:pPr>
      <w:r>
        <w:rPr>
          <w:rFonts w:ascii="Arial" w:hAnsi="Arial" w:cs="Arial"/>
          <w:sz w:val="24"/>
          <w:szCs w:val="24"/>
        </w:rPr>
        <w:t>Описание действий, предпринятых юридическим лицом/гражданином для устранения нарушения земельного законодательства, указанных в представленном ходатайстве, документально подтвержденных. Принимая во внимание, что Наименование юридического лица/ ФИО гражданина, которому выдано предписание, предпринимает все зависящие от него меры по устранению допущенного нарушения,</w:t>
      </w:r>
    </w:p>
    <w:p w:rsidR="00880C2B" w:rsidRDefault="00880C2B" w:rsidP="00880C2B">
      <w:pPr>
        <w:ind w:right="-54"/>
        <w:jc w:val="center"/>
        <w:rPr>
          <w:rFonts w:ascii="Arial" w:hAnsi="Arial" w:cs="Arial"/>
          <w:bCs/>
          <w:sz w:val="24"/>
          <w:szCs w:val="24"/>
        </w:rPr>
      </w:pPr>
      <w:r>
        <w:rPr>
          <w:rFonts w:ascii="Arial" w:hAnsi="Arial" w:cs="Arial"/>
          <w:bCs/>
          <w:sz w:val="24"/>
          <w:szCs w:val="24"/>
        </w:rPr>
        <w:t>ОПРЕДЕЛИЛ:</w:t>
      </w:r>
    </w:p>
    <w:p w:rsidR="00880C2B" w:rsidRDefault="00880C2B" w:rsidP="00880C2B">
      <w:pPr>
        <w:ind w:right="-54" w:firstLine="709"/>
        <w:jc w:val="both"/>
        <w:rPr>
          <w:rFonts w:ascii="Arial" w:hAnsi="Arial" w:cs="Arial"/>
          <w:bCs/>
          <w:sz w:val="24"/>
          <w:szCs w:val="24"/>
        </w:rPr>
      </w:pPr>
      <w:r>
        <w:rPr>
          <w:rFonts w:ascii="Arial" w:hAnsi="Arial" w:cs="Arial"/>
          <w:sz w:val="24"/>
          <w:szCs w:val="24"/>
        </w:rPr>
        <w:t xml:space="preserve">Ходатайство, поступившее </w:t>
      </w:r>
      <w:proofErr w:type="gramStart"/>
      <w:r>
        <w:rPr>
          <w:rFonts w:ascii="Arial" w:hAnsi="Arial" w:cs="Arial"/>
          <w:sz w:val="24"/>
          <w:szCs w:val="24"/>
        </w:rPr>
        <w:t>от</w:t>
      </w:r>
      <w:proofErr w:type="gramEnd"/>
      <w:r>
        <w:rPr>
          <w:rFonts w:ascii="Arial" w:hAnsi="Arial" w:cs="Arial"/>
          <w:sz w:val="24"/>
          <w:szCs w:val="24"/>
        </w:rPr>
        <w:t xml:space="preserve"> </w:t>
      </w:r>
      <w:proofErr w:type="gramStart"/>
      <w:r>
        <w:rPr>
          <w:rFonts w:ascii="Arial" w:hAnsi="Arial" w:cs="Arial"/>
          <w:sz w:val="24"/>
          <w:szCs w:val="24"/>
        </w:rPr>
        <w:t>Наименование</w:t>
      </w:r>
      <w:proofErr w:type="gramEnd"/>
      <w:r>
        <w:rPr>
          <w:rFonts w:ascii="Arial" w:hAnsi="Arial" w:cs="Arial"/>
          <w:sz w:val="24"/>
          <w:szCs w:val="24"/>
        </w:rPr>
        <w:t xml:space="preserve"> юридического лица/ ФИО гражданина, которому выдано предписание, удовлетворить. Продлить срок исполнения предписания от «____»________20__г. №________ до «____»________20__г.</w:t>
      </w:r>
    </w:p>
    <w:p w:rsidR="00880C2B" w:rsidRDefault="00880C2B" w:rsidP="00880C2B">
      <w:pPr>
        <w:ind w:right="-54"/>
        <w:rPr>
          <w:rFonts w:ascii="Arial" w:hAnsi="Arial" w:cs="Arial"/>
          <w:bCs/>
          <w:sz w:val="24"/>
          <w:szCs w:val="24"/>
        </w:rPr>
      </w:pPr>
      <w:r>
        <w:rPr>
          <w:rFonts w:ascii="Arial" w:hAnsi="Arial" w:cs="Arial"/>
          <w:bCs/>
          <w:sz w:val="24"/>
          <w:szCs w:val="24"/>
        </w:rPr>
        <w:t xml:space="preserve"> Подпись должностного лица Ф.И.О. должностного лица </w:t>
      </w:r>
    </w:p>
    <w:p w:rsidR="00880C2B" w:rsidRDefault="00880C2B" w:rsidP="00880C2B">
      <w:pPr>
        <w:ind w:right="-54"/>
        <w:jc w:val="both"/>
        <w:rPr>
          <w:rFonts w:ascii="Arial" w:hAnsi="Arial" w:cs="Arial"/>
          <w:sz w:val="24"/>
          <w:szCs w:val="24"/>
        </w:rPr>
      </w:pPr>
      <w:r>
        <w:rPr>
          <w:rFonts w:ascii="Arial" w:hAnsi="Arial" w:cs="Arial"/>
          <w:bCs/>
          <w:sz w:val="24"/>
          <w:szCs w:val="24"/>
        </w:rPr>
        <w:t xml:space="preserve"> Отметка о вручении определения </w:t>
      </w:r>
    </w:p>
    <w:p w:rsidR="00880C2B" w:rsidRDefault="00880C2B" w:rsidP="00880C2B">
      <w:pPr>
        <w:pageBreakBefore/>
        <w:tabs>
          <w:tab w:val="center" w:pos="4153"/>
          <w:tab w:val="right" w:pos="8306"/>
        </w:tabs>
        <w:autoSpaceDE w:val="0"/>
        <w:spacing w:after="0" w:line="240" w:lineRule="auto"/>
        <w:ind w:left="6237"/>
        <w:rPr>
          <w:rFonts w:ascii="Arial" w:hAnsi="Arial" w:cs="Arial"/>
          <w:sz w:val="24"/>
          <w:szCs w:val="24"/>
        </w:rPr>
      </w:pPr>
      <w:r>
        <w:rPr>
          <w:rFonts w:ascii="Arial" w:hAnsi="Arial" w:cs="Arial"/>
          <w:color w:val="000000"/>
          <w:sz w:val="24"/>
          <w:szCs w:val="24"/>
        </w:rPr>
        <w:lastRenderedPageBreak/>
        <w:t xml:space="preserve"> Приложение № 22</w:t>
      </w:r>
    </w:p>
    <w:p w:rsidR="00880C2B" w:rsidRDefault="00880C2B" w:rsidP="00880C2B">
      <w:pPr>
        <w:tabs>
          <w:tab w:val="left" w:pos="6237"/>
        </w:tabs>
        <w:spacing w:after="0" w:line="240" w:lineRule="auto"/>
        <w:rPr>
          <w:rFonts w:ascii="Arial" w:hAnsi="Arial" w:cs="Arial"/>
          <w:sz w:val="24"/>
          <w:szCs w:val="24"/>
        </w:rPr>
      </w:pPr>
      <w:r>
        <w:rPr>
          <w:rFonts w:ascii="Arial" w:hAnsi="Arial" w:cs="Arial"/>
          <w:color w:val="000000"/>
          <w:sz w:val="24"/>
          <w:szCs w:val="24"/>
        </w:rPr>
        <w:t xml:space="preserve">                                                                                                         к </w:t>
      </w:r>
      <w:r>
        <w:rPr>
          <w:rFonts w:ascii="Arial" w:hAnsi="Arial" w:cs="Arial"/>
          <w:sz w:val="24"/>
          <w:szCs w:val="24"/>
        </w:rPr>
        <w:t xml:space="preserve">Регламенту </w:t>
      </w:r>
    </w:p>
    <w:p w:rsidR="00880C2B" w:rsidRDefault="00880C2B" w:rsidP="00880C2B">
      <w:pPr>
        <w:tabs>
          <w:tab w:val="left" w:pos="6237"/>
        </w:tabs>
        <w:spacing w:after="0" w:line="240" w:lineRule="auto"/>
        <w:rPr>
          <w:rFonts w:ascii="Arial" w:hAnsi="Arial" w:cs="Arial"/>
          <w:sz w:val="24"/>
          <w:szCs w:val="24"/>
        </w:rPr>
      </w:pPr>
    </w:p>
    <w:p w:rsidR="00880C2B" w:rsidRDefault="00880C2B" w:rsidP="00880C2B">
      <w:pPr>
        <w:tabs>
          <w:tab w:val="left" w:pos="6804"/>
        </w:tabs>
        <w:spacing w:after="0" w:line="240" w:lineRule="auto"/>
        <w:ind w:left="6521"/>
        <w:rPr>
          <w:rFonts w:ascii="Arial" w:hAnsi="Arial" w:cs="Arial"/>
          <w:sz w:val="24"/>
          <w:szCs w:val="24"/>
        </w:rPr>
      </w:pPr>
    </w:p>
    <w:p w:rsidR="00880C2B" w:rsidRDefault="00880C2B" w:rsidP="00880C2B">
      <w:pPr>
        <w:pBdr>
          <w:top w:val="single" w:sz="4" w:space="1" w:color="00000A"/>
        </w:pBdr>
        <w:spacing w:after="360"/>
        <w:jc w:val="center"/>
        <w:rPr>
          <w:rFonts w:ascii="Arial" w:hAnsi="Arial" w:cs="Arial"/>
          <w:sz w:val="24"/>
          <w:szCs w:val="24"/>
        </w:rPr>
      </w:pPr>
      <w:r>
        <w:rPr>
          <w:rFonts w:ascii="Arial" w:hAnsi="Arial" w:cs="Arial"/>
          <w:sz w:val="24"/>
          <w:szCs w:val="24"/>
        </w:rPr>
        <w:t xml:space="preserve"> (наименование органа муниципального контроля)</w:t>
      </w:r>
    </w:p>
    <w:p w:rsidR="00880C2B" w:rsidRDefault="00880C2B" w:rsidP="00880C2B">
      <w:pPr>
        <w:pBdr>
          <w:top w:val="single" w:sz="4" w:space="1" w:color="00000A"/>
        </w:pBdr>
        <w:spacing w:after="0"/>
        <w:jc w:val="center"/>
        <w:rPr>
          <w:rFonts w:ascii="Arial" w:hAnsi="Arial" w:cs="Arial"/>
          <w:sz w:val="24"/>
          <w:szCs w:val="24"/>
        </w:rPr>
      </w:pPr>
      <w:r>
        <w:rPr>
          <w:rFonts w:ascii="Arial" w:hAnsi="Arial" w:cs="Arial"/>
          <w:sz w:val="24"/>
          <w:szCs w:val="24"/>
        </w:rPr>
        <w:t>МУНИЦИПАЛЬНЫЙ ЗЕМЕЛЬНЫЙ КОНТРОЛЬ</w:t>
      </w:r>
    </w:p>
    <w:p w:rsidR="00880C2B" w:rsidRDefault="00880C2B" w:rsidP="00880C2B">
      <w:pPr>
        <w:pBdr>
          <w:top w:val="single" w:sz="4" w:space="1" w:color="00000A"/>
        </w:pBdr>
        <w:spacing w:after="0"/>
        <w:jc w:val="center"/>
        <w:rPr>
          <w:rFonts w:ascii="Arial" w:hAnsi="Arial" w:cs="Arial"/>
          <w:sz w:val="24"/>
          <w:szCs w:val="24"/>
        </w:rPr>
      </w:pPr>
      <w:r>
        <w:rPr>
          <w:rFonts w:ascii="Arial" w:hAnsi="Arial" w:cs="Arial"/>
          <w:sz w:val="24"/>
          <w:szCs w:val="24"/>
        </w:rPr>
        <w:t>ОПРЕДЕЛЕНИЕ</w:t>
      </w:r>
      <w:proofErr w:type="gramStart"/>
      <w:r>
        <w:rPr>
          <w:rFonts w:ascii="Arial" w:hAnsi="Arial" w:cs="Arial"/>
          <w:sz w:val="24"/>
          <w:szCs w:val="24"/>
        </w:rPr>
        <w:br/>
        <w:t>О</w:t>
      </w:r>
      <w:proofErr w:type="gramEnd"/>
      <w:r>
        <w:rPr>
          <w:rFonts w:ascii="Arial" w:hAnsi="Arial" w:cs="Arial"/>
          <w:sz w:val="24"/>
          <w:szCs w:val="24"/>
        </w:rPr>
        <w:t xml:space="preserve">б отклонении ходатайства и оставлении срока </w:t>
      </w:r>
      <w:r>
        <w:rPr>
          <w:rFonts w:ascii="Arial" w:hAnsi="Arial" w:cs="Arial"/>
          <w:sz w:val="24"/>
          <w:szCs w:val="24"/>
        </w:rPr>
        <w:br/>
        <w:t>устранения нарушения без изменения</w:t>
      </w:r>
    </w:p>
    <w:tbl>
      <w:tblPr>
        <w:tblW w:w="9699" w:type="dxa"/>
        <w:tblInd w:w="14" w:type="dxa"/>
        <w:tblCellMar>
          <w:left w:w="0" w:type="dxa"/>
          <w:right w:w="0" w:type="dxa"/>
        </w:tblCellMar>
        <w:tblLook w:val="04A0" w:firstRow="1" w:lastRow="0" w:firstColumn="1" w:lastColumn="0" w:noHBand="0" w:noVBand="1"/>
      </w:tblPr>
      <w:tblGrid>
        <w:gridCol w:w="147"/>
        <w:gridCol w:w="426"/>
        <w:gridCol w:w="146"/>
        <w:gridCol w:w="1286"/>
        <w:gridCol w:w="884"/>
        <w:gridCol w:w="4241"/>
        <w:gridCol w:w="492"/>
        <w:gridCol w:w="123"/>
        <w:gridCol w:w="1954"/>
      </w:tblGrid>
      <w:tr w:rsidR="00880C2B" w:rsidTr="00880C2B">
        <w:trPr>
          <w:trHeight w:val="196"/>
        </w:trPr>
        <w:tc>
          <w:tcPr>
            <w:tcW w:w="146" w:type="dxa"/>
            <w:vAlign w:val="bottom"/>
            <w:hideMark/>
          </w:tcPr>
          <w:p w:rsidR="00880C2B" w:rsidRDefault="00880C2B">
            <w:pPr>
              <w:suppressAutoHyphens/>
              <w:ind w:right="-54"/>
              <w:jc w:val="center"/>
              <w:rPr>
                <w:rFonts w:ascii="Arial" w:hAnsi="Arial" w:cs="Arial"/>
                <w:sz w:val="24"/>
                <w:szCs w:val="24"/>
                <w:lang w:eastAsia="zh-CN"/>
              </w:rPr>
            </w:pPr>
            <w:r>
              <w:rPr>
                <w:rFonts w:ascii="Arial" w:hAnsi="Arial" w:cs="Arial"/>
                <w:sz w:val="24"/>
                <w:szCs w:val="24"/>
              </w:rPr>
              <w:t>«</w:t>
            </w:r>
          </w:p>
        </w:tc>
        <w:tc>
          <w:tcPr>
            <w:tcW w:w="426" w:type="dxa"/>
            <w:tcBorders>
              <w:top w:val="single" w:sz="4" w:space="0" w:color="00000A"/>
              <w:left w:val="nil"/>
              <w:bottom w:val="single" w:sz="4" w:space="0" w:color="00000A"/>
              <w:right w:val="nil"/>
            </w:tcBorders>
            <w:vAlign w:val="bottom"/>
          </w:tcPr>
          <w:p w:rsidR="00880C2B" w:rsidRDefault="00880C2B">
            <w:pPr>
              <w:suppressAutoHyphens/>
              <w:ind w:right="-54"/>
              <w:jc w:val="center"/>
              <w:rPr>
                <w:rFonts w:ascii="Arial" w:hAnsi="Arial" w:cs="Arial"/>
                <w:sz w:val="24"/>
                <w:szCs w:val="24"/>
                <w:lang w:eastAsia="zh-CN"/>
              </w:rPr>
            </w:pPr>
          </w:p>
        </w:tc>
        <w:tc>
          <w:tcPr>
            <w:tcW w:w="146" w:type="dxa"/>
            <w:vAlign w:val="bottom"/>
            <w:hideMark/>
          </w:tcPr>
          <w:p w:rsidR="00880C2B" w:rsidRDefault="00880C2B">
            <w:pPr>
              <w:suppressAutoHyphens/>
              <w:ind w:right="-54"/>
              <w:jc w:val="center"/>
              <w:rPr>
                <w:rFonts w:ascii="Arial" w:hAnsi="Arial" w:cs="Arial"/>
                <w:sz w:val="24"/>
                <w:szCs w:val="24"/>
                <w:lang w:eastAsia="zh-CN"/>
              </w:rPr>
            </w:pPr>
            <w:r>
              <w:rPr>
                <w:rFonts w:ascii="Arial" w:hAnsi="Arial" w:cs="Arial"/>
                <w:sz w:val="24"/>
                <w:szCs w:val="24"/>
              </w:rPr>
              <w:t>»</w:t>
            </w:r>
          </w:p>
        </w:tc>
        <w:tc>
          <w:tcPr>
            <w:tcW w:w="1286" w:type="dxa"/>
            <w:tcBorders>
              <w:top w:val="single" w:sz="4" w:space="0" w:color="00000A"/>
              <w:left w:val="nil"/>
              <w:bottom w:val="single" w:sz="4" w:space="0" w:color="00000A"/>
              <w:right w:val="nil"/>
            </w:tcBorders>
            <w:vAlign w:val="bottom"/>
          </w:tcPr>
          <w:p w:rsidR="00880C2B" w:rsidRDefault="00880C2B">
            <w:pPr>
              <w:suppressAutoHyphens/>
              <w:ind w:right="-54"/>
              <w:jc w:val="center"/>
              <w:rPr>
                <w:rFonts w:ascii="Arial" w:hAnsi="Arial" w:cs="Arial"/>
                <w:sz w:val="24"/>
                <w:szCs w:val="24"/>
                <w:lang w:eastAsia="zh-CN"/>
              </w:rPr>
            </w:pPr>
          </w:p>
        </w:tc>
        <w:tc>
          <w:tcPr>
            <w:tcW w:w="884" w:type="dxa"/>
            <w:vAlign w:val="bottom"/>
            <w:hideMark/>
          </w:tcPr>
          <w:p w:rsidR="00880C2B" w:rsidRDefault="00880C2B">
            <w:pPr>
              <w:suppressAutoHyphens/>
              <w:ind w:right="-54"/>
              <w:jc w:val="center"/>
              <w:rPr>
                <w:rFonts w:ascii="Arial" w:hAnsi="Arial" w:cs="Arial"/>
                <w:sz w:val="24"/>
                <w:szCs w:val="24"/>
                <w:lang w:eastAsia="zh-CN"/>
              </w:rPr>
            </w:pPr>
            <w:r>
              <w:rPr>
                <w:rFonts w:ascii="Arial" w:hAnsi="Arial" w:cs="Arial"/>
                <w:sz w:val="24"/>
                <w:szCs w:val="24"/>
              </w:rPr>
              <w:t>20</w:t>
            </w:r>
            <w:r>
              <w:rPr>
                <w:rFonts w:ascii="Arial" w:hAnsi="Arial" w:cs="Arial"/>
                <w:i/>
                <w:sz w:val="24"/>
                <w:szCs w:val="24"/>
              </w:rPr>
              <w:t>_</w:t>
            </w:r>
            <w:r>
              <w:rPr>
                <w:rFonts w:ascii="Arial" w:hAnsi="Arial" w:cs="Arial"/>
                <w:sz w:val="24"/>
                <w:szCs w:val="24"/>
              </w:rPr>
              <w:t>_ г.</w:t>
            </w:r>
          </w:p>
        </w:tc>
        <w:tc>
          <w:tcPr>
            <w:tcW w:w="4241" w:type="dxa"/>
            <w:vAlign w:val="bottom"/>
          </w:tcPr>
          <w:p w:rsidR="00880C2B" w:rsidRDefault="00880C2B">
            <w:pPr>
              <w:suppressAutoHyphens/>
              <w:ind w:right="-54"/>
              <w:jc w:val="center"/>
              <w:rPr>
                <w:rFonts w:ascii="Arial" w:hAnsi="Arial" w:cs="Arial"/>
                <w:sz w:val="24"/>
                <w:szCs w:val="24"/>
                <w:lang w:eastAsia="zh-CN"/>
              </w:rPr>
            </w:pPr>
          </w:p>
        </w:tc>
        <w:tc>
          <w:tcPr>
            <w:tcW w:w="492" w:type="dxa"/>
            <w:vAlign w:val="bottom"/>
            <w:hideMark/>
          </w:tcPr>
          <w:p w:rsidR="00880C2B" w:rsidRDefault="00880C2B">
            <w:pPr>
              <w:suppressAutoHyphens/>
              <w:ind w:right="-54"/>
              <w:jc w:val="center"/>
              <w:rPr>
                <w:rFonts w:ascii="Arial" w:hAnsi="Arial" w:cs="Arial"/>
                <w:sz w:val="24"/>
                <w:szCs w:val="24"/>
                <w:lang w:eastAsia="zh-CN"/>
              </w:rPr>
            </w:pPr>
            <w:r>
              <w:rPr>
                <w:rFonts w:ascii="Arial" w:hAnsi="Arial" w:cs="Arial"/>
                <w:sz w:val="24"/>
                <w:szCs w:val="24"/>
              </w:rPr>
              <w:t>№</w:t>
            </w:r>
          </w:p>
        </w:tc>
        <w:tc>
          <w:tcPr>
            <w:tcW w:w="123" w:type="dxa"/>
            <w:tcBorders>
              <w:top w:val="single" w:sz="4" w:space="0" w:color="00000A"/>
              <w:left w:val="nil"/>
              <w:bottom w:val="single" w:sz="4" w:space="0" w:color="00000A"/>
              <w:right w:val="nil"/>
            </w:tcBorders>
            <w:vAlign w:val="bottom"/>
          </w:tcPr>
          <w:p w:rsidR="00880C2B" w:rsidRDefault="00880C2B">
            <w:pPr>
              <w:suppressAutoHyphens/>
              <w:ind w:right="-54"/>
              <w:jc w:val="center"/>
              <w:rPr>
                <w:rFonts w:ascii="Arial" w:hAnsi="Arial" w:cs="Arial"/>
                <w:sz w:val="24"/>
                <w:szCs w:val="24"/>
                <w:lang w:eastAsia="zh-CN"/>
              </w:rPr>
            </w:pPr>
          </w:p>
        </w:tc>
        <w:tc>
          <w:tcPr>
            <w:tcW w:w="1954" w:type="dxa"/>
            <w:tcBorders>
              <w:top w:val="single" w:sz="4" w:space="0" w:color="00000A"/>
              <w:left w:val="nil"/>
              <w:bottom w:val="single" w:sz="4" w:space="0" w:color="00000A"/>
              <w:right w:val="nil"/>
            </w:tcBorders>
            <w:vAlign w:val="bottom"/>
          </w:tcPr>
          <w:p w:rsidR="00880C2B" w:rsidRDefault="00880C2B">
            <w:pPr>
              <w:suppressAutoHyphens/>
              <w:ind w:right="-54"/>
              <w:rPr>
                <w:rFonts w:ascii="Arial" w:hAnsi="Arial" w:cs="Arial"/>
                <w:sz w:val="24"/>
                <w:szCs w:val="24"/>
                <w:lang w:eastAsia="zh-CN"/>
              </w:rPr>
            </w:pPr>
          </w:p>
        </w:tc>
      </w:tr>
    </w:tbl>
    <w:p w:rsidR="00880C2B" w:rsidRDefault="00880C2B" w:rsidP="00880C2B">
      <w:pPr>
        <w:ind w:right="-54"/>
        <w:rPr>
          <w:rFonts w:ascii="Arial" w:hAnsi="Arial" w:cs="Arial"/>
          <w:sz w:val="24"/>
          <w:szCs w:val="24"/>
          <w:lang w:eastAsia="zh-CN"/>
        </w:rPr>
      </w:pPr>
    </w:p>
    <w:p w:rsidR="00880C2B" w:rsidRDefault="00880C2B" w:rsidP="00880C2B">
      <w:pPr>
        <w:pStyle w:val="ConsNonformat"/>
        <w:widowControl/>
        <w:spacing w:line="276" w:lineRule="auto"/>
        <w:ind w:left="-57" w:right="0" w:firstLine="741"/>
        <w:jc w:val="both"/>
        <w:rPr>
          <w:rFonts w:ascii="Arial" w:hAnsi="Arial" w:cs="Arial"/>
          <w:sz w:val="24"/>
          <w:szCs w:val="24"/>
        </w:rPr>
      </w:pPr>
      <w:r>
        <w:rPr>
          <w:rFonts w:ascii="Arial" w:hAnsi="Arial" w:cs="Arial"/>
          <w:sz w:val="24"/>
          <w:szCs w:val="24"/>
        </w:rPr>
        <w:t xml:space="preserve">Я, должность ФИО должностного лица, выдавшего предписание, рассмотрев ходатайство о продлении срока исполнения предписания от «____»________20__г. №________, поступившее </w:t>
      </w:r>
      <w:proofErr w:type="gramStart"/>
      <w:r>
        <w:rPr>
          <w:rFonts w:ascii="Arial" w:hAnsi="Arial" w:cs="Arial"/>
          <w:sz w:val="24"/>
          <w:szCs w:val="24"/>
        </w:rPr>
        <w:t>от</w:t>
      </w:r>
      <w:proofErr w:type="gramEnd"/>
      <w:r>
        <w:rPr>
          <w:rFonts w:ascii="Arial" w:hAnsi="Arial" w:cs="Arial"/>
          <w:sz w:val="24"/>
          <w:szCs w:val="24"/>
        </w:rPr>
        <w:t xml:space="preserve"> </w:t>
      </w:r>
      <w:proofErr w:type="gramStart"/>
      <w:r>
        <w:rPr>
          <w:rFonts w:ascii="Arial" w:hAnsi="Arial" w:cs="Arial"/>
          <w:sz w:val="24"/>
          <w:szCs w:val="24"/>
        </w:rPr>
        <w:t>Наименование</w:t>
      </w:r>
      <w:proofErr w:type="gramEnd"/>
      <w:r>
        <w:rPr>
          <w:rFonts w:ascii="Arial" w:hAnsi="Arial" w:cs="Arial"/>
          <w:sz w:val="24"/>
          <w:szCs w:val="24"/>
        </w:rPr>
        <w:t xml:space="preserve"> юридического лица ИНН, адрес места нахождения/ ФИО гражданина, которому выдано предписание, и приложенные к нему документы: Документы, подтверждающие принятие заявителем мер по устранению нарушения </w:t>
      </w:r>
    </w:p>
    <w:p w:rsidR="00880C2B" w:rsidRDefault="00880C2B" w:rsidP="00880C2B">
      <w:pPr>
        <w:ind w:right="-54"/>
        <w:jc w:val="center"/>
        <w:rPr>
          <w:rFonts w:ascii="Arial" w:hAnsi="Arial" w:cs="Arial"/>
          <w:bCs/>
          <w:sz w:val="24"/>
          <w:szCs w:val="24"/>
        </w:rPr>
      </w:pPr>
      <w:r>
        <w:rPr>
          <w:rFonts w:ascii="Arial" w:hAnsi="Arial" w:cs="Arial"/>
          <w:bCs/>
          <w:sz w:val="24"/>
          <w:szCs w:val="24"/>
        </w:rPr>
        <w:t>УСТАНОВИЛ:</w:t>
      </w:r>
    </w:p>
    <w:p w:rsidR="00880C2B" w:rsidRDefault="00880C2B" w:rsidP="00880C2B">
      <w:pPr>
        <w:ind w:right="-54" w:firstLine="709"/>
        <w:jc w:val="both"/>
        <w:rPr>
          <w:rFonts w:ascii="Arial" w:hAnsi="Arial" w:cs="Arial"/>
          <w:sz w:val="24"/>
          <w:szCs w:val="24"/>
        </w:rPr>
      </w:pPr>
      <w:r>
        <w:rPr>
          <w:rFonts w:ascii="Arial" w:hAnsi="Arial" w:cs="Arial"/>
          <w:sz w:val="24"/>
          <w:szCs w:val="24"/>
        </w:rPr>
        <w:t>Описание действий, предпринятых юридическим лицом/гражданином для устранения нарушения земельного законодательства, указанных в представленном ходатайстве. Таким образом, Указываются причины, послужившие основанием для отказа, – ссылка на действия, которые лицо должно было предпринять для устранения нарушения, указание на тот факт, что необходимые мероприятия не проведены. Принимая во внимание, что Наименование юридического лица ИНН, адрес места нахождения/ ФИО гражданина, которому выдано предписание, не предпринимает все зависящие от него меры по устранению допущенного нарушения,</w:t>
      </w:r>
    </w:p>
    <w:p w:rsidR="00880C2B" w:rsidRDefault="00880C2B" w:rsidP="00880C2B">
      <w:pPr>
        <w:ind w:right="-54"/>
        <w:jc w:val="center"/>
        <w:rPr>
          <w:rFonts w:ascii="Arial" w:hAnsi="Arial" w:cs="Arial"/>
          <w:bCs/>
          <w:sz w:val="24"/>
          <w:szCs w:val="24"/>
        </w:rPr>
      </w:pPr>
      <w:r>
        <w:rPr>
          <w:rFonts w:ascii="Arial" w:hAnsi="Arial" w:cs="Arial"/>
          <w:bCs/>
          <w:sz w:val="24"/>
          <w:szCs w:val="24"/>
        </w:rPr>
        <w:t>ОПРЕДЕЛИЛ:</w:t>
      </w:r>
    </w:p>
    <w:p w:rsidR="00880C2B" w:rsidRDefault="00880C2B" w:rsidP="00880C2B">
      <w:pPr>
        <w:ind w:right="-54" w:firstLine="709"/>
        <w:jc w:val="both"/>
        <w:rPr>
          <w:rFonts w:ascii="Arial" w:hAnsi="Arial" w:cs="Arial"/>
          <w:bCs/>
          <w:sz w:val="24"/>
          <w:szCs w:val="24"/>
        </w:rPr>
      </w:pPr>
      <w:r>
        <w:rPr>
          <w:rFonts w:ascii="Arial" w:hAnsi="Arial" w:cs="Arial"/>
          <w:sz w:val="24"/>
          <w:szCs w:val="24"/>
        </w:rPr>
        <w:t xml:space="preserve">Ходатайство, поступившее </w:t>
      </w:r>
      <w:proofErr w:type="gramStart"/>
      <w:r>
        <w:rPr>
          <w:rFonts w:ascii="Arial" w:hAnsi="Arial" w:cs="Arial"/>
          <w:sz w:val="24"/>
          <w:szCs w:val="24"/>
        </w:rPr>
        <w:t>от</w:t>
      </w:r>
      <w:proofErr w:type="gramEnd"/>
      <w:r>
        <w:rPr>
          <w:rFonts w:ascii="Arial" w:hAnsi="Arial" w:cs="Arial"/>
          <w:sz w:val="24"/>
          <w:szCs w:val="24"/>
        </w:rPr>
        <w:t xml:space="preserve"> </w:t>
      </w:r>
      <w:proofErr w:type="gramStart"/>
      <w:r>
        <w:rPr>
          <w:rFonts w:ascii="Arial" w:hAnsi="Arial" w:cs="Arial"/>
          <w:sz w:val="24"/>
          <w:szCs w:val="24"/>
        </w:rPr>
        <w:t>Наименование</w:t>
      </w:r>
      <w:proofErr w:type="gramEnd"/>
      <w:r>
        <w:rPr>
          <w:rFonts w:ascii="Arial" w:hAnsi="Arial" w:cs="Arial"/>
          <w:sz w:val="24"/>
          <w:szCs w:val="24"/>
        </w:rPr>
        <w:t xml:space="preserve"> юридического лица/ ФИО гражданина, которому выдано предписание, отклонить. Срок исполнения предписания от «____»________20__г. оставить без изменения.</w:t>
      </w:r>
    </w:p>
    <w:p w:rsidR="00880C2B" w:rsidRDefault="00880C2B" w:rsidP="00880C2B">
      <w:pPr>
        <w:ind w:right="-54"/>
        <w:rPr>
          <w:rFonts w:ascii="Arial" w:hAnsi="Arial" w:cs="Arial"/>
          <w:bCs/>
          <w:sz w:val="24"/>
          <w:szCs w:val="24"/>
        </w:rPr>
      </w:pPr>
      <w:r>
        <w:rPr>
          <w:rFonts w:ascii="Arial" w:hAnsi="Arial" w:cs="Arial"/>
          <w:bCs/>
          <w:sz w:val="24"/>
          <w:szCs w:val="24"/>
        </w:rPr>
        <w:t xml:space="preserve"> Подпись должностного лица Ф.И.О. должностного лица </w:t>
      </w:r>
    </w:p>
    <w:p w:rsidR="00880C2B" w:rsidRDefault="00880C2B" w:rsidP="00880C2B">
      <w:pPr>
        <w:ind w:right="-54"/>
        <w:rPr>
          <w:rFonts w:ascii="Arial" w:hAnsi="Arial" w:cs="Arial"/>
          <w:bCs/>
          <w:sz w:val="24"/>
          <w:szCs w:val="24"/>
        </w:rPr>
      </w:pPr>
      <w:r>
        <w:rPr>
          <w:rFonts w:ascii="Arial" w:hAnsi="Arial" w:cs="Arial"/>
          <w:bCs/>
          <w:sz w:val="24"/>
          <w:szCs w:val="24"/>
        </w:rPr>
        <w:t xml:space="preserve"> Отметка о вручении определения </w:t>
      </w:r>
    </w:p>
    <w:p w:rsidR="00880C2B" w:rsidRDefault="00880C2B" w:rsidP="00880C2B">
      <w:pPr>
        <w:pageBreakBefore/>
        <w:tabs>
          <w:tab w:val="center" w:pos="4153"/>
          <w:tab w:val="right" w:pos="8306"/>
        </w:tabs>
        <w:autoSpaceDE w:val="0"/>
        <w:spacing w:after="0" w:line="240" w:lineRule="auto"/>
        <w:ind w:left="6237"/>
        <w:rPr>
          <w:rFonts w:ascii="Arial" w:hAnsi="Arial" w:cs="Arial"/>
          <w:sz w:val="24"/>
          <w:szCs w:val="24"/>
        </w:rPr>
      </w:pPr>
      <w:r>
        <w:rPr>
          <w:rFonts w:ascii="Arial" w:hAnsi="Arial" w:cs="Arial"/>
          <w:bCs/>
          <w:sz w:val="24"/>
          <w:szCs w:val="24"/>
        </w:rPr>
        <w:lastRenderedPageBreak/>
        <w:tab/>
      </w:r>
      <w:r>
        <w:rPr>
          <w:rFonts w:ascii="Arial" w:hAnsi="Arial" w:cs="Arial"/>
          <w:color w:val="000000"/>
          <w:sz w:val="24"/>
          <w:szCs w:val="24"/>
        </w:rPr>
        <w:t>Приложение № 23</w:t>
      </w:r>
    </w:p>
    <w:p w:rsidR="00880C2B" w:rsidRDefault="00880C2B" w:rsidP="00880C2B">
      <w:pPr>
        <w:tabs>
          <w:tab w:val="left" w:pos="6237"/>
        </w:tabs>
        <w:spacing w:after="0" w:line="240" w:lineRule="auto"/>
        <w:rPr>
          <w:rFonts w:ascii="Arial" w:hAnsi="Arial" w:cs="Arial"/>
          <w:sz w:val="24"/>
          <w:szCs w:val="24"/>
        </w:rPr>
      </w:pPr>
      <w:r>
        <w:rPr>
          <w:rFonts w:ascii="Arial" w:hAnsi="Arial" w:cs="Arial"/>
          <w:color w:val="000000"/>
          <w:sz w:val="24"/>
          <w:szCs w:val="24"/>
        </w:rPr>
        <w:t xml:space="preserve">                                                                                                           к </w:t>
      </w:r>
      <w:r>
        <w:rPr>
          <w:rFonts w:ascii="Arial" w:hAnsi="Arial" w:cs="Arial"/>
          <w:sz w:val="24"/>
          <w:szCs w:val="24"/>
        </w:rPr>
        <w:t xml:space="preserve">Регламенту </w:t>
      </w:r>
    </w:p>
    <w:p w:rsidR="00880C2B" w:rsidRDefault="00880C2B" w:rsidP="00880C2B">
      <w:pPr>
        <w:tabs>
          <w:tab w:val="left" w:pos="7995"/>
        </w:tabs>
        <w:ind w:right="-54"/>
        <w:rPr>
          <w:rFonts w:ascii="Arial" w:hAnsi="Arial" w:cs="Arial"/>
          <w:bCs/>
          <w:sz w:val="24"/>
          <w:szCs w:val="24"/>
        </w:rPr>
      </w:pPr>
    </w:p>
    <w:p w:rsidR="00880C2B" w:rsidRDefault="00880C2B" w:rsidP="00880C2B">
      <w:pPr>
        <w:widowControl w:val="0"/>
        <w:autoSpaceDE w:val="0"/>
        <w:autoSpaceDN w:val="0"/>
        <w:spacing w:after="0"/>
        <w:ind w:firstLine="426"/>
        <w:jc w:val="center"/>
        <w:rPr>
          <w:rFonts w:ascii="Arial" w:hAnsi="Arial" w:cs="Arial"/>
          <w:sz w:val="24"/>
          <w:szCs w:val="24"/>
          <w:lang w:eastAsia="ru-RU"/>
        </w:rPr>
      </w:pPr>
      <w:r>
        <w:rPr>
          <w:rFonts w:ascii="Arial" w:hAnsi="Arial" w:cs="Arial"/>
          <w:sz w:val="24"/>
          <w:szCs w:val="24"/>
          <w:lang w:eastAsia="ru-RU"/>
        </w:rPr>
        <w:t>Правила отнесения земельных участков к категории риска для  дальнейшего проведения мероприятий в порядке муниципального земельного контроля</w:t>
      </w:r>
    </w:p>
    <w:p w:rsidR="00880C2B" w:rsidRDefault="00880C2B" w:rsidP="00880C2B">
      <w:pPr>
        <w:jc w:val="center"/>
        <w:rPr>
          <w:rFonts w:ascii="Arial" w:eastAsia="Calibri" w:hAnsi="Arial" w:cs="Arial"/>
          <w:sz w:val="24"/>
          <w:szCs w:val="24"/>
        </w:rPr>
      </w:pPr>
    </w:p>
    <w:p w:rsidR="00880C2B" w:rsidRDefault="00880C2B" w:rsidP="00880C2B">
      <w:pPr>
        <w:ind w:firstLine="426"/>
        <w:jc w:val="both"/>
        <w:rPr>
          <w:rFonts w:ascii="Arial" w:eastAsia="Times New Roman" w:hAnsi="Arial" w:cs="Arial"/>
          <w:sz w:val="24"/>
          <w:szCs w:val="24"/>
          <w:lang w:eastAsia="zh-CN"/>
        </w:rPr>
      </w:pPr>
      <w:r>
        <w:rPr>
          <w:rFonts w:ascii="Arial" w:hAnsi="Arial" w:cs="Arial"/>
          <w:sz w:val="24"/>
          <w:szCs w:val="24"/>
        </w:rPr>
        <w:t>Настоящие Правила устанавливают порядок отнесения земельных участков к категории риска для  дальнейшего проведения мероприятий                      в порядке муниципального земельного контроля.</w:t>
      </w:r>
    </w:p>
    <w:p w:rsidR="00880C2B" w:rsidRDefault="00880C2B" w:rsidP="00880C2B">
      <w:pPr>
        <w:ind w:firstLine="426"/>
        <w:jc w:val="both"/>
        <w:rPr>
          <w:rFonts w:ascii="Arial" w:hAnsi="Arial" w:cs="Arial"/>
          <w:sz w:val="24"/>
          <w:szCs w:val="24"/>
        </w:rPr>
      </w:pPr>
      <w:proofErr w:type="gramStart"/>
      <w:r>
        <w:rPr>
          <w:rFonts w:ascii="Arial" w:hAnsi="Arial" w:cs="Arial"/>
          <w:sz w:val="24"/>
          <w:szCs w:val="24"/>
        </w:rPr>
        <w:t xml:space="preserve">Кадастровые сведения о земельных участках, расположенных на территории Московской области, предусмотренные приказом Минэкономразвития России от 17.03.2016 №145 «Об утверждении состава сведений, содержащихся в кадастровых картах» предоставляются                               в Правительство Московской области Федеральной службой государственной регистрации, кадастра и картографии (далее - </w:t>
      </w:r>
      <w:proofErr w:type="spellStart"/>
      <w:r>
        <w:rPr>
          <w:rFonts w:ascii="Arial" w:hAnsi="Arial" w:cs="Arial"/>
          <w:sz w:val="24"/>
          <w:szCs w:val="24"/>
        </w:rPr>
        <w:t>Росреестр</w:t>
      </w:r>
      <w:proofErr w:type="spellEnd"/>
      <w:r>
        <w:rPr>
          <w:rFonts w:ascii="Arial" w:hAnsi="Arial" w:cs="Arial"/>
          <w:sz w:val="24"/>
          <w:szCs w:val="24"/>
        </w:rPr>
        <w:t>) на основании Соглашения «О взаимодействии и взаимном информационном обмене между Федеральной службой государственной регистрации, кадастра и картографии и Правительством Московской области</w:t>
      </w:r>
      <w:proofErr w:type="gramEnd"/>
      <w:r>
        <w:rPr>
          <w:rFonts w:ascii="Arial" w:hAnsi="Arial" w:cs="Arial"/>
          <w:sz w:val="24"/>
          <w:szCs w:val="24"/>
        </w:rPr>
        <w:t xml:space="preserve">» от 04.07.2017 №5-20/007/17/120. </w:t>
      </w:r>
    </w:p>
    <w:p w:rsidR="00880C2B" w:rsidRDefault="00880C2B" w:rsidP="00880C2B">
      <w:pPr>
        <w:ind w:firstLine="426"/>
        <w:jc w:val="both"/>
        <w:rPr>
          <w:rFonts w:ascii="Arial" w:hAnsi="Arial" w:cs="Arial"/>
          <w:sz w:val="24"/>
          <w:szCs w:val="24"/>
        </w:rPr>
      </w:pPr>
      <w:r>
        <w:rPr>
          <w:rFonts w:ascii="Arial" w:hAnsi="Arial" w:cs="Arial"/>
          <w:sz w:val="24"/>
          <w:szCs w:val="24"/>
        </w:rPr>
        <w:t xml:space="preserve">Критерии отнесения земельных участков к категории риска (далее – критерии </w:t>
      </w:r>
      <w:proofErr w:type="spellStart"/>
      <w:r>
        <w:rPr>
          <w:rFonts w:ascii="Arial" w:hAnsi="Arial" w:cs="Arial"/>
          <w:sz w:val="24"/>
          <w:szCs w:val="24"/>
        </w:rPr>
        <w:t>приоритизации</w:t>
      </w:r>
      <w:proofErr w:type="spellEnd"/>
      <w:r>
        <w:rPr>
          <w:rFonts w:ascii="Arial" w:hAnsi="Arial" w:cs="Arial"/>
          <w:sz w:val="24"/>
          <w:szCs w:val="24"/>
        </w:rPr>
        <w:t xml:space="preserve">) устанавливаются исходя из кадастровых сведений, предоставленных </w:t>
      </w:r>
      <w:proofErr w:type="spellStart"/>
      <w:r>
        <w:rPr>
          <w:rFonts w:ascii="Arial" w:hAnsi="Arial" w:cs="Arial"/>
          <w:sz w:val="24"/>
          <w:szCs w:val="24"/>
        </w:rPr>
        <w:t>Росреестром</w:t>
      </w:r>
      <w:proofErr w:type="spellEnd"/>
      <w:r>
        <w:rPr>
          <w:rFonts w:ascii="Arial" w:hAnsi="Arial" w:cs="Arial"/>
          <w:sz w:val="24"/>
          <w:szCs w:val="24"/>
        </w:rPr>
        <w:t xml:space="preserve"> и информации, накопленной органами муниципального земельного контроля при ранее проведенных проверочных мероприятиях. Вес каждого из критериев рассчитывается исходя                             из социально-экономического развития муниципального образования. Сумма всех критериев каждого земельного участка стремится к единице. </w:t>
      </w:r>
    </w:p>
    <w:p w:rsidR="00880C2B" w:rsidRDefault="00880C2B" w:rsidP="00880C2B">
      <w:pPr>
        <w:ind w:firstLine="426"/>
        <w:jc w:val="both"/>
        <w:rPr>
          <w:rFonts w:ascii="Arial" w:hAnsi="Arial" w:cs="Arial"/>
          <w:sz w:val="24"/>
          <w:szCs w:val="24"/>
        </w:rPr>
      </w:pPr>
      <w:r>
        <w:rPr>
          <w:rFonts w:ascii="Arial" w:hAnsi="Arial" w:cs="Arial"/>
          <w:sz w:val="24"/>
          <w:szCs w:val="24"/>
        </w:rPr>
        <w:t xml:space="preserve"> К критериям </w:t>
      </w:r>
      <w:proofErr w:type="spellStart"/>
      <w:r>
        <w:rPr>
          <w:rFonts w:ascii="Arial" w:hAnsi="Arial" w:cs="Arial"/>
          <w:sz w:val="24"/>
          <w:szCs w:val="24"/>
        </w:rPr>
        <w:t>приоритизации</w:t>
      </w:r>
      <w:proofErr w:type="spellEnd"/>
      <w:r>
        <w:rPr>
          <w:rFonts w:ascii="Arial" w:hAnsi="Arial" w:cs="Arial"/>
          <w:sz w:val="24"/>
          <w:szCs w:val="24"/>
        </w:rPr>
        <w:t xml:space="preserve"> </w:t>
      </w:r>
      <w:proofErr w:type="gramStart"/>
      <w:r>
        <w:rPr>
          <w:rFonts w:ascii="Arial" w:hAnsi="Arial" w:cs="Arial"/>
          <w:sz w:val="24"/>
          <w:szCs w:val="24"/>
        </w:rPr>
        <w:t>отнесены</w:t>
      </w:r>
      <w:proofErr w:type="gramEnd"/>
      <w:r>
        <w:rPr>
          <w:rFonts w:ascii="Arial" w:hAnsi="Arial" w:cs="Arial"/>
          <w:sz w:val="24"/>
          <w:szCs w:val="24"/>
        </w:rPr>
        <w:t xml:space="preserve">: </w:t>
      </w:r>
    </w:p>
    <w:p w:rsidR="00880C2B" w:rsidRDefault="00880C2B" w:rsidP="00880C2B">
      <w:pPr>
        <w:spacing w:after="0"/>
        <w:ind w:firstLine="426"/>
        <w:jc w:val="both"/>
        <w:rPr>
          <w:rFonts w:ascii="Arial" w:hAnsi="Arial" w:cs="Arial"/>
          <w:sz w:val="24"/>
          <w:szCs w:val="24"/>
        </w:rPr>
      </w:pPr>
      <w:r>
        <w:rPr>
          <w:rFonts w:ascii="Arial" w:hAnsi="Arial" w:cs="Arial"/>
          <w:sz w:val="24"/>
          <w:szCs w:val="24"/>
        </w:rPr>
        <w:t>1. категория земель;</w:t>
      </w:r>
    </w:p>
    <w:p w:rsidR="00880C2B" w:rsidRDefault="00880C2B" w:rsidP="00880C2B">
      <w:pPr>
        <w:spacing w:after="0"/>
        <w:ind w:firstLine="426"/>
        <w:jc w:val="both"/>
        <w:rPr>
          <w:rFonts w:ascii="Arial" w:hAnsi="Arial" w:cs="Arial"/>
          <w:sz w:val="24"/>
          <w:szCs w:val="24"/>
        </w:rPr>
      </w:pPr>
      <w:r>
        <w:rPr>
          <w:rFonts w:ascii="Arial" w:hAnsi="Arial" w:cs="Arial"/>
          <w:sz w:val="24"/>
          <w:szCs w:val="24"/>
        </w:rPr>
        <w:t>2. виды разрешенного использования в соответствии с классификатором;</w:t>
      </w:r>
    </w:p>
    <w:p w:rsidR="00880C2B" w:rsidRDefault="00880C2B" w:rsidP="00880C2B">
      <w:pPr>
        <w:spacing w:after="0"/>
        <w:ind w:firstLine="426"/>
        <w:jc w:val="both"/>
        <w:rPr>
          <w:rFonts w:ascii="Arial" w:hAnsi="Arial" w:cs="Arial"/>
          <w:sz w:val="24"/>
          <w:szCs w:val="24"/>
        </w:rPr>
      </w:pPr>
      <w:r>
        <w:rPr>
          <w:rFonts w:ascii="Arial" w:hAnsi="Arial" w:cs="Arial"/>
          <w:sz w:val="24"/>
          <w:szCs w:val="24"/>
        </w:rPr>
        <w:t>3. процент сельскохозяйственных угодий;</w:t>
      </w:r>
    </w:p>
    <w:p w:rsidR="00880C2B" w:rsidRDefault="00880C2B" w:rsidP="00880C2B">
      <w:pPr>
        <w:spacing w:after="0"/>
        <w:ind w:firstLine="426"/>
        <w:jc w:val="both"/>
        <w:rPr>
          <w:rFonts w:ascii="Arial" w:hAnsi="Arial" w:cs="Arial"/>
          <w:sz w:val="24"/>
          <w:szCs w:val="24"/>
        </w:rPr>
      </w:pPr>
      <w:r>
        <w:rPr>
          <w:rFonts w:ascii="Arial" w:hAnsi="Arial" w:cs="Arial"/>
          <w:sz w:val="24"/>
          <w:szCs w:val="24"/>
        </w:rPr>
        <w:t>4. площадь земельного участка категории земель сельскохозяйственного назначения;</w:t>
      </w:r>
    </w:p>
    <w:p w:rsidR="00880C2B" w:rsidRDefault="00880C2B" w:rsidP="00880C2B">
      <w:pPr>
        <w:spacing w:after="0"/>
        <w:ind w:firstLine="426"/>
        <w:jc w:val="both"/>
        <w:rPr>
          <w:rFonts w:ascii="Arial" w:hAnsi="Arial" w:cs="Arial"/>
          <w:sz w:val="24"/>
          <w:szCs w:val="24"/>
        </w:rPr>
      </w:pPr>
      <w:r>
        <w:rPr>
          <w:rFonts w:ascii="Arial" w:hAnsi="Arial" w:cs="Arial"/>
          <w:sz w:val="24"/>
          <w:szCs w:val="24"/>
        </w:rPr>
        <w:t>5. наличие установленных границ;</w:t>
      </w:r>
    </w:p>
    <w:p w:rsidR="00880C2B" w:rsidRDefault="00880C2B" w:rsidP="00880C2B">
      <w:pPr>
        <w:spacing w:after="0"/>
        <w:ind w:firstLine="426"/>
        <w:jc w:val="both"/>
        <w:rPr>
          <w:rFonts w:ascii="Arial" w:hAnsi="Arial" w:cs="Arial"/>
          <w:sz w:val="24"/>
          <w:szCs w:val="24"/>
        </w:rPr>
      </w:pPr>
      <w:r>
        <w:rPr>
          <w:rFonts w:ascii="Arial" w:hAnsi="Arial" w:cs="Arial"/>
          <w:sz w:val="24"/>
          <w:szCs w:val="24"/>
        </w:rPr>
        <w:t xml:space="preserve">6. информация о разграничении государственной собственности на землю; </w:t>
      </w:r>
    </w:p>
    <w:p w:rsidR="00880C2B" w:rsidRDefault="00880C2B" w:rsidP="00880C2B">
      <w:pPr>
        <w:spacing w:after="0"/>
        <w:ind w:firstLine="426"/>
        <w:jc w:val="both"/>
        <w:rPr>
          <w:rFonts w:ascii="Arial" w:hAnsi="Arial" w:cs="Arial"/>
          <w:sz w:val="24"/>
          <w:szCs w:val="24"/>
        </w:rPr>
      </w:pPr>
      <w:r>
        <w:rPr>
          <w:rFonts w:ascii="Arial" w:hAnsi="Arial" w:cs="Arial"/>
          <w:sz w:val="24"/>
          <w:szCs w:val="24"/>
        </w:rPr>
        <w:t>7. вид правообладателя;</w:t>
      </w:r>
    </w:p>
    <w:p w:rsidR="00880C2B" w:rsidRDefault="00880C2B" w:rsidP="00880C2B">
      <w:pPr>
        <w:spacing w:after="0"/>
        <w:ind w:firstLine="426"/>
        <w:jc w:val="both"/>
        <w:rPr>
          <w:rFonts w:ascii="Arial" w:hAnsi="Arial" w:cs="Arial"/>
          <w:sz w:val="24"/>
          <w:szCs w:val="24"/>
        </w:rPr>
      </w:pPr>
      <w:r>
        <w:rPr>
          <w:rFonts w:ascii="Arial" w:hAnsi="Arial" w:cs="Arial"/>
          <w:sz w:val="24"/>
          <w:szCs w:val="24"/>
        </w:rPr>
        <w:t>8. информация о включении в план проверок органом муниципального земельного контроля;</w:t>
      </w:r>
    </w:p>
    <w:p w:rsidR="00880C2B" w:rsidRDefault="00880C2B" w:rsidP="00880C2B">
      <w:pPr>
        <w:spacing w:after="0"/>
        <w:ind w:firstLine="426"/>
        <w:jc w:val="both"/>
        <w:rPr>
          <w:rFonts w:ascii="Arial" w:hAnsi="Arial" w:cs="Arial"/>
          <w:sz w:val="24"/>
          <w:szCs w:val="24"/>
        </w:rPr>
      </w:pPr>
      <w:r>
        <w:rPr>
          <w:rFonts w:ascii="Arial" w:hAnsi="Arial" w:cs="Arial"/>
          <w:sz w:val="24"/>
          <w:szCs w:val="24"/>
        </w:rPr>
        <w:t>9. информация о включении в план проверок органов государственного земельного надзора;</w:t>
      </w:r>
    </w:p>
    <w:p w:rsidR="00880C2B" w:rsidRDefault="00880C2B" w:rsidP="00880C2B">
      <w:pPr>
        <w:spacing w:after="0"/>
        <w:ind w:firstLine="426"/>
        <w:jc w:val="both"/>
        <w:rPr>
          <w:rFonts w:ascii="Arial" w:hAnsi="Arial" w:cs="Arial"/>
          <w:sz w:val="24"/>
          <w:szCs w:val="24"/>
        </w:rPr>
      </w:pPr>
      <w:r>
        <w:rPr>
          <w:rFonts w:ascii="Arial" w:hAnsi="Arial" w:cs="Arial"/>
          <w:sz w:val="24"/>
          <w:szCs w:val="24"/>
        </w:rPr>
        <w:t>10. информация о ранее выданном предписании;</w:t>
      </w:r>
    </w:p>
    <w:p w:rsidR="00880C2B" w:rsidRDefault="00880C2B" w:rsidP="00880C2B">
      <w:pPr>
        <w:spacing w:after="0"/>
        <w:ind w:firstLine="426"/>
        <w:jc w:val="both"/>
        <w:rPr>
          <w:rFonts w:ascii="Arial" w:hAnsi="Arial" w:cs="Arial"/>
          <w:sz w:val="24"/>
          <w:szCs w:val="24"/>
        </w:rPr>
      </w:pPr>
      <w:r>
        <w:rPr>
          <w:rFonts w:ascii="Arial" w:hAnsi="Arial" w:cs="Arial"/>
          <w:sz w:val="24"/>
          <w:szCs w:val="24"/>
        </w:rPr>
        <w:t>11. информация об оказании несвязной поддержки;</w:t>
      </w:r>
    </w:p>
    <w:p w:rsidR="00880C2B" w:rsidRDefault="00880C2B" w:rsidP="00880C2B">
      <w:pPr>
        <w:spacing w:after="0"/>
        <w:ind w:firstLine="426"/>
        <w:jc w:val="both"/>
        <w:rPr>
          <w:rFonts w:ascii="Arial" w:hAnsi="Arial" w:cs="Arial"/>
          <w:sz w:val="24"/>
          <w:szCs w:val="24"/>
        </w:rPr>
      </w:pPr>
      <w:r>
        <w:rPr>
          <w:rFonts w:ascii="Arial" w:hAnsi="Arial" w:cs="Arial"/>
          <w:sz w:val="24"/>
          <w:szCs w:val="24"/>
        </w:rPr>
        <w:t>12. в предыдущем периоде зафиксировано использование по данным МЗК;</w:t>
      </w:r>
    </w:p>
    <w:p w:rsidR="00880C2B" w:rsidRDefault="00880C2B" w:rsidP="00880C2B">
      <w:pPr>
        <w:spacing w:after="0"/>
        <w:ind w:firstLine="426"/>
        <w:jc w:val="both"/>
        <w:rPr>
          <w:rFonts w:ascii="Arial" w:hAnsi="Arial" w:cs="Arial"/>
          <w:sz w:val="24"/>
          <w:szCs w:val="24"/>
        </w:rPr>
      </w:pPr>
      <w:r>
        <w:rPr>
          <w:rFonts w:ascii="Arial" w:hAnsi="Arial" w:cs="Arial"/>
          <w:sz w:val="24"/>
          <w:szCs w:val="24"/>
        </w:rPr>
        <w:t>13. процент использования сельскохозяйственных угодий больше 80%.</w:t>
      </w:r>
    </w:p>
    <w:p w:rsidR="00880C2B" w:rsidRDefault="00880C2B" w:rsidP="00880C2B">
      <w:pPr>
        <w:spacing w:after="0"/>
        <w:ind w:firstLine="426"/>
        <w:jc w:val="both"/>
        <w:rPr>
          <w:rFonts w:ascii="Arial" w:hAnsi="Arial" w:cs="Arial"/>
          <w:sz w:val="24"/>
          <w:szCs w:val="24"/>
        </w:rPr>
      </w:pPr>
    </w:p>
    <w:p w:rsidR="00880C2B" w:rsidRDefault="00880C2B" w:rsidP="00880C2B">
      <w:pPr>
        <w:spacing w:after="0"/>
        <w:ind w:firstLine="426"/>
        <w:jc w:val="both"/>
        <w:rPr>
          <w:rFonts w:ascii="Arial" w:hAnsi="Arial" w:cs="Arial"/>
          <w:sz w:val="24"/>
          <w:szCs w:val="24"/>
        </w:rPr>
      </w:pPr>
      <w:r>
        <w:rPr>
          <w:rFonts w:ascii="Arial" w:hAnsi="Arial" w:cs="Arial"/>
          <w:sz w:val="24"/>
          <w:szCs w:val="24"/>
        </w:rPr>
        <w:t xml:space="preserve">Критерий 1 – категория земель. Общий вес показателя – 0,26. (V1) </w:t>
      </w:r>
    </w:p>
    <w:p w:rsidR="00880C2B" w:rsidRDefault="00880C2B" w:rsidP="00880C2B">
      <w:pPr>
        <w:spacing w:after="0"/>
        <w:ind w:firstLine="426"/>
        <w:jc w:val="both"/>
        <w:rPr>
          <w:rFonts w:ascii="Arial" w:hAnsi="Arial" w:cs="Arial"/>
          <w:sz w:val="24"/>
          <w:szCs w:val="24"/>
        </w:rPr>
      </w:pPr>
      <w:r>
        <w:rPr>
          <w:rFonts w:ascii="Arial" w:hAnsi="Arial" w:cs="Arial"/>
          <w:sz w:val="24"/>
          <w:szCs w:val="24"/>
        </w:rPr>
        <w:t>В соответствии с Земельным кодексом Российской Федерации от 25.10.2001 N 136-ФЗ земли в Российской Федерации по целевому назначению подразделяются на следующие категории:</w:t>
      </w:r>
    </w:p>
    <w:p w:rsidR="00880C2B" w:rsidRDefault="00880C2B" w:rsidP="00880C2B">
      <w:pPr>
        <w:spacing w:after="0"/>
        <w:ind w:firstLine="426"/>
        <w:jc w:val="both"/>
        <w:rPr>
          <w:rFonts w:ascii="Arial" w:hAnsi="Arial" w:cs="Arial"/>
          <w:sz w:val="24"/>
          <w:szCs w:val="24"/>
        </w:rPr>
      </w:pPr>
      <w:r>
        <w:rPr>
          <w:rFonts w:ascii="Arial" w:hAnsi="Arial" w:cs="Arial"/>
          <w:sz w:val="24"/>
          <w:szCs w:val="24"/>
        </w:rPr>
        <w:t>1) земли сельскохозяйственного назначения – вес 0,3 (v1); &lt;1&gt;</w:t>
      </w:r>
    </w:p>
    <w:p w:rsidR="00880C2B" w:rsidRDefault="00880C2B" w:rsidP="00880C2B">
      <w:pPr>
        <w:spacing w:after="0"/>
        <w:ind w:firstLine="426"/>
        <w:jc w:val="both"/>
        <w:rPr>
          <w:rFonts w:ascii="Arial" w:hAnsi="Arial" w:cs="Arial"/>
          <w:sz w:val="24"/>
          <w:szCs w:val="24"/>
        </w:rPr>
      </w:pPr>
      <w:r>
        <w:rPr>
          <w:rFonts w:ascii="Arial" w:hAnsi="Arial" w:cs="Arial"/>
          <w:sz w:val="24"/>
          <w:szCs w:val="24"/>
        </w:rPr>
        <w:t>2) земли населенных пунктов – вес 0,13 (v1);</w:t>
      </w:r>
    </w:p>
    <w:p w:rsidR="00880C2B" w:rsidRDefault="00880C2B" w:rsidP="00880C2B">
      <w:pPr>
        <w:spacing w:after="0"/>
        <w:ind w:firstLine="426"/>
        <w:jc w:val="both"/>
        <w:rPr>
          <w:rFonts w:ascii="Arial" w:hAnsi="Arial" w:cs="Arial"/>
          <w:sz w:val="24"/>
          <w:szCs w:val="24"/>
        </w:rPr>
      </w:pPr>
      <w:r>
        <w:rPr>
          <w:rFonts w:ascii="Arial" w:hAnsi="Arial" w:cs="Arial"/>
          <w:sz w:val="24"/>
          <w:szCs w:val="24"/>
        </w:rPr>
        <w:t>3)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 вес 0,13 (v1);</w:t>
      </w:r>
    </w:p>
    <w:p w:rsidR="00880C2B" w:rsidRDefault="00880C2B" w:rsidP="00880C2B">
      <w:pPr>
        <w:spacing w:after="0"/>
        <w:ind w:firstLine="426"/>
        <w:jc w:val="both"/>
        <w:rPr>
          <w:rFonts w:ascii="Arial" w:hAnsi="Arial" w:cs="Arial"/>
          <w:sz w:val="24"/>
          <w:szCs w:val="24"/>
        </w:rPr>
      </w:pPr>
      <w:r>
        <w:rPr>
          <w:rFonts w:ascii="Arial" w:hAnsi="Arial" w:cs="Arial"/>
          <w:sz w:val="24"/>
          <w:szCs w:val="24"/>
        </w:rPr>
        <w:t>4) земли особо охраняемых территорий и объектов – вес 0,1 (v1);</w:t>
      </w:r>
    </w:p>
    <w:p w:rsidR="00880C2B" w:rsidRDefault="00880C2B" w:rsidP="00880C2B">
      <w:pPr>
        <w:spacing w:after="0"/>
        <w:ind w:firstLine="426"/>
        <w:jc w:val="both"/>
        <w:rPr>
          <w:rFonts w:ascii="Arial" w:hAnsi="Arial" w:cs="Arial"/>
          <w:sz w:val="24"/>
          <w:szCs w:val="24"/>
        </w:rPr>
      </w:pPr>
      <w:r>
        <w:rPr>
          <w:rFonts w:ascii="Arial" w:hAnsi="Arial" w:cs="Arial"/>
          <w:sz w:val="24"/>
          <w:szCs w:val="24"/>
        </w:rPr>
        <w:t>5) земли лесного фонда – коэффициент 0 (v1);</w:t>
      </w:r>
    </w:p>
    <w:p w:rsidR="00880C2B" w:rsidRDefault="00880C2B" w:rsidP="00880C2B">
      <w:pPr>
        <w:spacing w:after="0"/>
        <w:ind w:firstLine="426"/>
        <w:jc w:val="both"/>
        <w:rPr>
          <w:rFonts w:ascii="Arial" w:hAnsi="Arial" w:cs="Arial"/>
          <w:sz w:val="24"/>
          <w:szCs w:val="24"/>
        </w:rPr>
      </w:pPr>
      <w:r>
        <w:rPr>
          <w:rFonts w:ascii="Arial" w:hAnsi="Arial" w:cs="Arial"/>
          <w:sz w:val="24"/>
          <w:szCs w:val="24"/>
        </w:rPr>
        <w:t>6) земли водного фонда – коэффициент 0 (v1);</w:t>
      </w:r>
    </w:p>
    <w:p w:rsidR="00880C2B" w:rsidRDefault="00880C2B" w:rsidP="00880C2B">
      <w:pPr>
        <w:spacing w:after="0"/>
        <w:ind w:firstLine="426"/>
        <w:jc w:val="both"/>
        <w:rPr>
          <w:rFonts w:ascii="Arial" w:hAnsi="Arial" w:cs="Arial"/>
          <w:sz w:val="24"/>
          <w:szCs w:val="24"/>
        </w:rPr>
      </w:pPr>
      <w:r>
        <w:rPr>
          <w:rFonts w:ascii="Arial" w:hAnsi="Arial" w:cs="Arial"/>
          <w:sz w:val="24"/>
          <w:szCs w:val="24"/>
        </w:rPr>
        <w:t>7) земли запаса – коэффициент 0 (v1).</w:t>
      </w:r>
    </w:p>
    <w:p w:rsidR="00880C2B" w:rsidRDefault="00880C2B" w:rsidP="00880C2B">
      <w:pPr>
        <w:spacing w:after="0"/>
        <w:ind w:firstLine="426"/>
        <w:jc w:val="both"/>
        <w:rPr>
          <w:rFonts w:ascii="Arial" w:hAnsi="Arial" w:cs="Arial"/>
          <w:sz w:val="24"/>
          <w:szCs w:val="24"/>
        </w:rPr>
      </w:pPr>
      <w:r>
        <w:rPr>
          <w:rFonts w:ascii="Arial" w:hAnsi="Arial" w:cs="Arial"/>
          <w:sz w:val="24"/>
          <w:szCs w:val="24"/>
        </w:rPr>
        <w:t>Земельным участкам, без категории земель присвоен вес 0,01 (v1).</w:t>
      </w:r>
    </w:p>
    <w:p w:rsidR="00880C2B" w:rsidRDefault="00880C2B" w:rsidP="00880C2B">
      <w:pPr>
        <w:spacing w:after="0"/>
        <w:ind w:firstLine="426"/>
        <w:jc w:val="both"/>
        <w:rPr>
          <w:rFonts w:ascii="Arial" w:hAnsi="Arial" w:cs="Arial"/>
          <w:sz w:val="24"/>
          <w:szCs w:val="24"/>
        </w:rPr>
      </w:pPr>
    </w:p>
    <w:p w:rsidR="00880C2B" w:rsidRDefault="00880C2B" w:rsidP="00880C2B">
      <w:pPr>
        <w:spacing w:after="0"/>
        <w:ind w:firstLine="426"/>
        <w:jc w:val="both"/>
        <w:rPr>
          <w:rFonts w:ascii="Arial" w:hAnsi="Arial" w:cs="Arial"/>
          <w:sz w:val="24"/>
          <w:szCs w:val="24"/>
        </w:rPr>
      </w:pPr>
      <w:r>
        <w:rPr>
          <w:rFonts w:ascii="Arial" w:hAnsi="Arial" w:cs="Arial"/>
          <w:sz w:val="24"/>
          <w:szCs w:val="24"/>
        </w:rPr>
        <w:t>Критерий 2 – вид разрешенного использования. Общий вес показателя – 0,14 (V2).</w:t>
      </w:r>
    </w:p>
    <w:p w:rsidR="00880C2B" w:rsidRDefault="00880C2B" w:rsidP="00880C2B">
      <w:pPr>
        <w:spacing w:after="0"/>
        <w:ind w:firstLine="426"/>
        <w:jc w:val="both"/>
        <w:rPr>
          <w:rFonts w:ascii="Arial" w:hAnsi="Arial" w:cs="Arial"/>
          <w:sz w:val="24"/>
          <w:szCs w:val="24"/>
        </w:rPr>
      </w:pPr>
      <w:r>
        <w:rPr>
          <w:rFonts w:ascii="Arial" w:hAnsi="Arial" w:cs="Arial"/>
          <w:sz w:val="24"/>
          <w:szCs w:val="24"/>
        </w:rPr>
        <w:t>Приказом Минэкономразвития России от 01.09.2014 N 540 "Об утверждении классификатора видов разрешенного использования земельных участков" определены следующие виды разрешенного использования:</w:t>
      </w:r>
    </w:p>
    <w:p w:rsidR="00880C2B" w:rsidRDefault="00880C2B" w:rsidP="00790272">
      <w:pPr>
        <w:numPr>
          <w:ilvl w:val="0"/>
          <w:numId w:val="25"/>
        </w:numPr>
        <w:autoSpaceDE w:val="0"/>
        <w:autoSpaceDN w:val="0"/>
        <w:adjustRightInd w:val="0"/>
        <w:spacing w:after="0"/>
        <w:contextualSpacing/>
        <w:jc w:val="both"/>
        <w:rPr>
          <w:rFonts w:ascii="Arial" w:hAnsi="Arial" w:cs="Arial"/>
          <w:sz w:val="24"/>
          <w:szCs w:val="24"/>
        </w:rPr>
      </w:pPr>
      <w:r>
        <w:rPr>
          <w:rFonts w:ascii="Arial" w:hAnsi="Arial" w:cs="Arial"/>
          <w:sz w:val="24"/>
          <w:szCs w:val="24"/>
        </w:rPr>
        <w:t>сельскохозяйственное использование – вес 0,14 (v2);</w:t>
      </w:r>
    </w:p>
    <w:p w:rsidR="00880C2B" w:rsidRDefault="00880C2B" w:rsidP="00790272">
      <w:pPr>
        <w:numPr>
          <w:ilvl w:val="0"/>
          <w:numId w:val="25"/>
        </w:numPr>
        <w:autoSpaceDE w:val="0"/>
        <w:autoSpaceDN w:val="0"/>
        <w:adjustRightInd w:val="0"/>
        <w:spacing w:after="0"/>
        <w:contextualSpacing/>
        <w:jc w:val="both"/>
        <w:rPr>
          <w:rFonts w:ascii="Arial" w:hAnsi="Arial" w:cs="Arial"/>
          <w:sz w:val="24"/>
          <w:szCs w:val="24"/>
        </w:rPr>
      </w:pPr>
      <w:r>
        <w:rPr>
          <w:rFonts w:ascii="Arial" w:hAnsi="Arial" w:cs="Arial"/>
          <w:sz w:val="24"/>
          <w:szCs w:val="24"/>
        </w:rPr>
        <w:t>жилая застройка – вес 0,08 (v2);</w:t>
      </w:r>
    </w:p>
    <w:p w:rsidR="00880C2B" w:rsidRDefault="00880C2B" w:rsidP="00790272">
      <w:pPr>
        <w:numPr>
          <w:ilvl w:val="0"/>
          <w:numId w:val="25"/>
        </w:numPr>
        <w:autoSpaceDE w:val="0"/>
        <w:autoSpaceDN w:val="0"/>
        <w:adjustRightInd w:val="0"/>
        <w:spacing w:after="0"/>
        <w:contextualSpacing/>
        <w:jc w:val="both"/>
        <w:rPr>
          <w:rFonts w:ascii="Arial" w:hAnsi="Arial" w:cs="Arial"/>
          <w:sz w:val="24"/>
          <w:szCs w:val="24"/>
        </w:rPr>
      </w:pPr>
      <w:r>
        <w:rPr>
          <w:rFonts w:ascii="Arial" w:hAnsi="Arial" w:cs="Arial"/>
          <w:sz w:val="24"/>
          <w:szCs w:val="24"/>
        </w:rPr>
        <w:t>общественное использование объектов капитального строительства – вес 0,07 (v2);</w:t>
      </w:r>
    </w:p>
    <w:p w:rsidR="00880C2B" w:rsidRDefault="00880C2B" w:rsidP="00790272">
      <w:pPr>
        <w:numPr>
          <w:ilvl w:val="0"/>
          <w:numId w:val="25"/>
        </w:numPr>
        <w:autoSpaceDE w:val="0"/>
        <w:autoSpaceDN w:val="0"/>
        <w:adjustRightInd w:val="0"/>
        <w:spacing w:after="0"/>
        <w:contextualSpacing/>
        <w:jc w:val="both"/>
        <w:rPr>
          <w:rFonts w:ascii="Arial" w:hAnsi="Arial" w:cs="Arial"/>
          <w:sz w:val="24"/>
          <w:szCs w:val="24"/>
        </w:rPr>
      </w:pPr>
      <w:r>
        <w:rPr>
          <w:rFonts w:ascii="Arial" w:hAnsi="Arial" w:cs="Arial"/>
          <w:sz w:val="24"/>
          <w:szCs w:val="24"/>
        </w:rPr>
        <w:t>предпринимательство – вес 0,1 (v2);</w:t>
      </w:r>
    </w:p>
    <w:p w:rsidR="00880C2B" w:rsidRDefault="00880C2B" w:rsidP="00790272">
      <w:pPr>
        <w:numPr>
          <w:ilvl w:val="0"/>
          <w:numId w:val="25"/>
        </w:numPr>
        <w:autoSpaceDE w:val="0"/>
        <w:autoSpaceDN w:val="0"/>
        <w:adjustRightInd w:val="0"/>
        <w:spacing w:after="0"/>
        <w:contextualSpacing/>
        <w:rPr>
          <w:rFonts w:ascii="Arial" w:hAnsi="Arial" w:cs="Arial"/>
          <w:sz w:val="24"/>
          <w:szCs w:val="24"/>
        </w:rPr>
      </w:pPr>
      <w:r>
        <w:rPr>
          <w:rFonts w:ascii="Arial" w:hAnsi="Arial" w:cs="Arial"/>
          <w:sz w:val="24"/>
          <w:szCs w:val="24"/>
        </w:rPr>
        <w:t>отдых (рекреация) – вес 0,1 (v2);</w:t>
      </w:r>
    </w:p>
    <w:p w:rsidR="00880C2B" w:rsidRDefault="00880C2B" w:rsidP="00790272">
      <w:pPr>
        <w:numPr>
          <w:ilvl w:val="0"/>
          <w:numId w:val="25"/>
        </w:numPr>
        <w:autoSpaceDE w:val="0"/>
        <w:autoSpaceDN w:val="0"/>
        <w:adjustRightInd w:val="0"/>
        <w:spacing w:after="0"/>
        <w:contextualSpacing/>
        <w:rPr>
          <w:rFonts w:ascii="Arial" w:hAnsi="Arial" w:cs="Arial"/>
          <w:sz w:val="24"/>
          <w:szCs w:val="24"/>
        </w:rPr>
      </w:pPr>
      <w:r>
        <w:rPr>
          <w:rFonts w:ascii="Arial" w:hAnsi="Arial" w:cs="Arial"/>
          <w:sz w:val="24"/>
          <w:szCs w:val="24"/>
        </w:rPr>
        <w:t>производственная деятельность – вес 0,09 (v2);</w:t>
      </w:r>
    </w:p>
    <w:p w:rsidR="00880C2B" w:rsidRDefault="00880C2B" w:rsidP="00790272">
      <w:pPr>
        <w:numPr>
          <w:ilvl w:val="0"/>
          <w:numId w:val="25"/>
        </w:numPr>
        <w:autoSpaceDE w:val="0"/>
        <w:autoSpaceDN w:val="0"/>
        <w:adjustRightInd w:val="0"/>
        <w:spacing w:after="0"/>
        <w:contextualSpacing/>
        <w:jc w:val="both"/>
        <w:rPr>
          <w:rFonts w:ascii="Arial" w:hAnsi="Arial" w:cs="Arial"/>
          <w:sz w:val="24"/>
          <w:szCs w:val="24"/>
        </w:rPr>
      </w:pPr>
      <w:r>
        <w:rPr>
          <w:rFonts w:ascii="Arial" w:hAnsi="Arial" w:cs="Arial"/>
          <w:sz w:val="24"/>
          <w:szCs w:val="24"/>
        </w:rPr>
        <w:t>транспорт – вес 0,1 (v2);</w:t>
      </w:r>
    </w:p>
    <w:p w:rsidR="00880C2B" w:rsidRDefault="00880C2B" w:rsidP="00790272">
      <w:pPr>
        <w:numPr>
          <w:ilvl w:val="0"/>
          <w:numId w:val="25"/>
        </w:numPr>
        <w:autoSpaceDE w:val="0"/>
        <w:autoSpaceDN w:val="0"/>
        <w:adjustRightInd w:val="0"/>
        <w:spacing w:after="0"/>
        <w:contextualSpacing/>
        <w:jc w:val="both"/>
        <w:rPr>
          <w:rFonts w:ascii="Arial" w:hAnsi="Arial" w:cs="Arial"/>
          <w:sz w:val="24"/>
          <w:szCs w:val="24"/>
        </w:rPr>
      </w:pPr>
      <w:r>
        <w:rPr>
          <w:rFonts w:ascii="Arial" w:hAnsi="Arial" w:cs="Arial"/>
          <w:sz w:val="24"/>
          <w:szCs w:val="24"/>
        </w:rPr>
        <w:t>обеспечение обороны и безопасности – вес 0,02 (v2);</w:t>
      </w:r>
    </w:p>
    <w:p w:rsidR="00880C2B" w:rsidRDefault="00880C2B" w:rsidP="00790272">
      <w:pPr>
        <w:numPr>
          <w:ilvl w:val="0"/>
          <w:numId w:val="25"/>
        </w:numPr>
        <w:autoSpaceDE w:val="0"/>
        <w:autoSpaceDN w:val="0"/>
        <w:adjustRightInd w:val="0"/>
        <w:spacing w:after="0"/>
        <w:contextualSpacing/>
        <w:jc w:val="both"/>
        <w:rPr>
          <w:rFonts w:ascii="Arial" w:hAnsi="Arial" w:cs="Arial"/>
          <w:sz w:val="24"/>
          <w:szCs w:val="24"/>
        </w:rPr>
      </w:pPr>
      <w:r>
        <w:rPr>
          <w:rFonts w:ascii="Arial" w:hAnsi="Arial" w:cs="Arial"/>
          <w:sz w:val="24"/>
          <w:szCs w:val="24"/>
        </w:rPr>
        <w:t>деятельность по особой охране и изучению природы – вес 0,02 (v2);</w:t>
      </w:r>
    </w:p>
    <w:p w:rsidR="00880C2B" w:rsidRDefault="00880C2B" w:rsidP="00790272">
      <w:pPr>
        <w:numPr>
          <w:ilvl w:val="0"/>
          <w:numId w:val="25"/>
        </w:numPr>
        <w:autoSpaceDE w:val="0"/>
        <w:autoSpaceDN w:val="0"/>
        <w:adjustRightInd w:val="0"/>
        <w:spacing w:after="0"/>
        <w:contextualSpacing/>
        <w:jc w:val="both"/>
        <w:rPr>
          <w:rFonts w:ascii="Arial" w:hAnsi="Arial" w:cs="Arial"/>
          <w:sz w:val="24"/>
          <w:szCs w:val="24"/>
        </w:rPr>
      </w:pPr>
      <w:r>
        <w:rPr>
          <w:rFonts w:ascii="Arial" w:hAnsi="Arial" w:cs="Arial"/>
          <w:sz w:val="24"/>
          <w:szCs w:val="24"/>
        </w:rPr>
        <w:t>использование лесов – вес 0,1 (v2);</w:t>
      </w:r>
    </w:p>
    <w:p w:rsidR="00880C2B" w:rsidRDefault="00880C2B" w:rsidP="00790272">
      <w:pPr>
        <w:numPr>
          <w:ilvl w:val="0"/>
          <w:numId w:val="25"/>
        </w:numPr>
        <w:autoSpaceDE w:val="0"/>
        <w:autoSpaceDN w:val="0"/>
        <w:adjustRightInd w:val="0"/>
        <w:spacing w:after="0"/>
        <w:contextualSpacing/>
        <w:jc w:val="both"/>
        <w:rPr>
          <w:rFonts w:ascii="Arial" w:hAnsi="Arial" w:cs="Arial"/>
          <w:sz w:val="24"/>
          <w:szCs w:val="24"/>
        </w:rPr>
      </w:pPr>
      <w:r>
        <w:rPr>
          <w:rFonts w:ascii="Arial" w:hAnsi="Arial" w:cs="Arial"/>
          <w:sz w:val="24"/>
          <w:szCs w:val="24"/>
        </w:rPr>
        <w:t>водные объекты – вес 0,09 (v2);</w:t>
      </w:r>
    </w:p>
    <w:p w:rsidR="00880C2B" w:rsidRDefault="00880C2B" w:rsidP="00790272">
      <w:pPr>
        <w:numPr>
          <w:ilvl w:val="0"/>
          <w:numId w:val="25"/>
        </w:numPr>
        <w:autoSpaceDE w:val="0"/>
        <w:autoSpaceDN w:val="0"/>
        <w:adjustRightInd w:val="0"/>
        <w:spacing w:after="0"/>
        <w:contextualSpacing/>
        <w:jc w:val="both"/>
        <w:rPr>
          <w:rFonts w:ascii="Arial" w:hAnsi="Arial" w:cs="Arial"/>
          <w:sz w:val="24"/>
          <w:szCs w:val="24"/>
        </w:rPr>
      </w:pPr>
      <w:r>
        <w:rPr>
          <w:rFonts w:ascii="Arial" w:hAnsi="Arial" w:cs="Arial"/>
          <w:sz w:val="24"/>
          <w:szCs w:val="24"/>
        </w:rPr>
        <w:t>земельные участки (территории) общего пользования – вес 0,02 (v2);</w:t>
      </w:r>
    </w:p>
    <w:p w:rsidR="00880C2B" w:rsidRDefault="00880C2B" w:rsidP="00790272">
      <w:pPr>
        <w:numPr>
          <w:ilvl w:val="0"/>
          <w:numId w:val="25"/>
        </w:numPr>
        <w:autoSpaceDE w:val="0"/>
        <w:autoSpaceDN w:val="0"/>
        <w:adjustRightInd w:val="0"/>
        <w:spacing w:after="0"/>
        <w:contextualSpacing/>
        <w:jc w:val="both"/>
        <w:rPr>
          <w:rFonts w:ascii="Arial" w:hAnsi="Arial" w:cs="Arial"/>
          <w:sz w:val="24"/>
          <w:szCs w:val="24"/>
        </w:rPr>
      </w:pPr>
      <w:r>
        <w:rPr>
          <w:rFonts w:ascii="Arial" w:hAnsi="Arial" w:cs="Arial"/>
          <w:sz w:val="24"/>
          <w:szCs w:val="24"/>
        </w:rPr>
        <w:t>ведение огородничества, садоводства, дачного хозяйства – вес 0,01 (v2).</w:t>
      </w:r>
    </w:p>
    <w:p w:rsidR="00880C2B" w:rsidRDefault="00880C2B" w:rsidP="00880C2B">
      <w:pPr>
        <w:spacing w:after="0"/>
        <w:ind w:firstLine="426"/>
        <w:jc w:val="both"/>
        <w:rPr>
          <w:rFonts w:ascii="Arial" w:hAnsi="Arial" w:cs="Arial"/>
          <w:sz w:val="24"/>
          <w:szCs w:val="24"/>
        </w:rPr>
      </w:pPr>
      <w:r>
        <w:rPr>
          <w:rFonts w:ascii="Arial" w:hAnsi="Arial" w:cs="Arial"/>
          <w:sz w:val="24"/>
          <w:szCs w:val="24"/>
        </w:rPr>
        <w:t>Земельным участкам без  вида разрешенного использования  присвоен вес 0,1 (v2).</w:t>
      </w:r>
    </w:p>
    <w:p w:rsidR="00880C2B" w:rsidRDefault="00880C2B" w:rsidP="00880C2B">
      <w:pPr>
        <w:spacing w:after="0"/>
        <w:ind w:firstLine="426"/>
        <w:jc w:val="both"/>
        <w:rPr>
          <w:rFonts w:ascii="Arial" w:hAnsi="Arial" w:cs="Arial"/>
          <w:sz w:val="24"/>
          <w:szCs w:val="24"/>
        </w:rPr>
      </w:pPr>
    </w:p>
    <w:p w:rsidR="00880C2B" w:rsidRDefault="00880C2B" w:rsidP="00880C2B">
      <w:pPr>
        <w:spacing w:after="0"/>
        <w:ind w:firstLine="426"/>
        <w:jc w:val="both"/>
        <w:rPr>
          <w:rFonts w:ascii="Arial" w:hAnsi="Arial" w:cs="Arial"/>
          <w:sz w:val="24"/>
          <w:szCs w:val="24"/>
        </w:rPr>
      </w:pPr>
      <w:r>
        <w:rPr>
          <w:rFonts w:ascii="Arial" w:hAnsi="Arial" w:cs="Arial"/>
          <w:sz w:val="24"/>
          <w:szCs w:val="24"/>
        </w:rPr>
        <w:t>Критерий 3 - процент сельскохозяйственных угодий. Общий вес показателя – 0,13 (V3).</w:t>
      </w:r>
    </w:p>
    <w:p w:rsidR="00880C2B" w:rsidRDefault="00880C2B" w:rsidP="00790272">
      <w:pPr>
        <w:numPr>
          <w:ilvl w:val="0"/>
          <w:numId w:val="26"/>
        </w:numPr>
        <w:spacing w:after="0"/>
        <w:contextualSpacing/>
        <w:jc w:val="both"/>
        <w:rPr>
          <w:rFonts w:ascii="Arial" w:hAnsi="Arial" w:cs="Arial"/>
          <w:sz w:val="24"/>
          <w:szCs w:val="24"/>
        </w:rPr>
      </w:pPr>
      <w:proofErr w:type="gramStart"/>
      <w:r>
        <w:rPr>
          <w:rFonts w:ascii="Arial" w:hAnsi="Arial" w:cs="Arial"/>
          <w:sz w:val="24"/>
          <w:szCs w:val="24"/>
        </w:rPr>
        <w:t>м</w:t>
      </w:r>
      <w:proofErr w:type="gramEnd"/>
      <w:r>
        <w:rPr>
          <w:rFonts w:ascii="Arial" w:hAnsi="Arial" w:cs="Arial"/>
          <w:sz w:val="24"/>
          <w:szCs w:val="24"/>
        </w:rPr>
        <w:t>енее 20% – коэффициент 0,1 (v3);</w:t>
      </w:r>
    </w:p>
    <w:p w:rsidR="00880C2B" w:rsidRDefault="00880C2B" w:rsidP="00790272">
      <w:pPr>
        <w:numPr>
          <w:ilvl w:val="0"/>
          <w:numId w:val="26"/>
        </w:numPr>
        <w:spacing w:after="0"/>
        <w:contextualSpacing/>
        <w:jc w:val="both"/>
        <w:rPr>
          <w:rFonts w:ascii="Arial" w:hAnsi="Arial" w:cs="Arial"/>
          <w:sz w:val="24"/>
          <w:szCs w:val="24"/>
        </w:rPr>
      </w:pPr>
      <w:r>
        <w:rPr>
          <w:rFonts w:ascii="Arial" w:hAnsi="Arial" w:cs="Arial"/>
          <w:sz w:val="24"/>
          <w:szCs w:val="24"/>
        </w:rPr>
        <w:t>менее 50%  – коэффициент 0,1 (v3);</w:t>
      </w:r>
    </w:p>
    <w:p w:rsidR="00880C2B" w:rsidRDefault="00880C2B" w:rsidP="00790272">
      <w:pPr>
        <w:numPr>
          <w:ilvl w:val="0"/>
          <w:numId w:val="26"/>
        </w:numPr>
        <w:spacing w:after="0"/>
        <w:contextualSpacing/>
        <w:jc w:val="both"/>
        <w:rPr>
          <w:rFonts w:ascii="Arial" w:hAnsi="Arial" w:cs="Arial"/>
          <w:sz w:val="24"/>
          <w:szCs w:val="24"/>
        </w:rPr>
      </w:pPr>
      <w:r>
        <w:rPr>
          <w:rFonts w:ascii="Arial" w:hAnsi="Arial" w:cs="Arial"/>
          <w:sz w:val="24"/>
          <w:szCs w:val="24"/>
        </w:rPr>
        <w:t>больше 50%  – коэффициент 0,1 (v3).</w:t>
      </w:r>
    </w:p>
    <w:p w:rsidR="00880C2B" w:rsidRDefault="00880C2B" w:rsidP="00880C2B">
      <w:pPr>
        <w:spacing w:after="0"/>
        <w:ind w:left="786"/>
        <w:contextualSpacing/>
        <w:jc w:val="both"/>
        <w:rPr>
          <w:rFonts w:ascii="Arial" w:hAnsi="Arial" w:cs="Arial"/>
          <w:sz w:val="24"/>
          <w:szCs w:val="24"/>
        </w:rPr>
      </w:pPr>
    </w:p>
    <w:p w:rsidR="00880C2B" w:rsidRDefault="00880C2B" w:rsidP="00880C2B">
      <w:pPr>
        <w:spacing w:after="0"/>
        <w:ind w:firstLine="426"/>
        <w:jc w:val="both"/>
        <w:rPr>
          <w:rFonts w:ascii="Arial" w:hAnsi="Arial" w:cs="Arial"/>
          <w:sz w:val="24"/>
          <w:szCs w:val="24"/>
        </w:rPr>
      </w:pPr>
      <w:r>
        <w:rPr>
          <w:rFonts w:ascii="Arial" w:hAnsi="Arial" w:cs="Arial"/>
          <w:sz w:val="24"/>
          <w:szCs w:val="24"/>
        </w:rPr>
        <w:lastRenderedPageBreak/>
        <w:t>Критерий 4 - площадь земельного участка категории земель сельскохозяйственного назначения. Общий вес показателя – 0,12 (V3).</w:t>
      </w:r>
    </w:p>
    <w:p w:rsidR="00880C2B" w:rsidRDefault="00880C2B" w:rsidP="00790272">
      <w:pPr>
        <w:numPr>
          <w:ilvl w:val="0"/>
          <w:numId w:val="26"/>
        </w:numPr>
        <w:spacing w:after="0"/>
        <w:contextualSpacing/>
        <w:jc w:val="both"/>
        <w:rPr>
          <w:rFonts w:ascii="Arial" w:hAnsi="Arial" w:cs="Arial"/>
          <w:sz w:val="24"/>
          <w:szCs w:val="24"/>
        </w:rPr>
      </w:pPr>
      <w:proofErr w:type="gramStart"/>
      <w:r>
        <w:rPr>
          <w:rFonts w:ascii="Arial" w:hAnsi="Arial" w:cs="Arial"/>
          <w:sz w:val="24"/>
          <w:szCs w:val="24"/>
        </w:rPr>
        <w:t>м</w:t>
      </w:r>
      <w:proofErr w:type="gramEnd"/>
      <w:r>
        <w:rPr>
          <w:rFonts w:ascii="Arial" w:hAnsi="Arial" w:cs="Arial"/>
          <w:sz w:val="24"/>
          <w:szCs w:val="24"/>
        </w:rPr>
        <w:t>енее 2 га – коэффициент 0 (v3);</w:t>
      </w:r>
    </w:p>
    <w:p w:rsidR="00880C2B" w:rsidRDefault="00880C2B" w:rsidP="00790272">
      <w:pPr>
        <w:numPr>
          <w:ilvl w:val="0"/>
          <w:numId w:val="26"/>
        </w:numPr>
        <w:spacing w:after="0"/>
        <w:contextualSpacing/>
        <w:jc w:val="both"/>
        <w:rPr>
          <w:rFonts w:ascii="Arial" w:hAnsi="Arial" w:cs="Arial"/>
          <w:sz w:val="24"/>
          <w:szCs w:val="24"/>
        </w:rPr>
      </w:pPr>
      <w:r>
        <w:rPr>
          <w:rFonts w:ascii="Arial" w:hAnsi="Arial" w:cs="Arial"/>
          <w:sz w:val="24"/>
          <w:szCs w:val="24"/>
        </w:rPr>
        <w:t>от 2 га до 10 га – вес 0,06 (v3);</w:t>
      </w:r>
    </w:p>
    <w:p w:rsidR="00880C2B" w:rsidRDefault="00880C2B" w:rsidP="00790272">
      <w:pPr>
        <w:numPr>
          <w:ilvl w:val="0"/>
          <w:numId w:val="26"/>
        </w:numPr>
        <w:spacing w:after="0"/>
        <w:contextualSpacing/>
        <w:jc w:val="both"/>
        <w:rPr>
          <w:rFonts w:ascii="Arial" w:hAnsi="Arial" w:cs="Arial"/>
          <w:sz w:val="24"/>
          <w:szCs w:val="24"/>
        </w:rPr>
      </w:pPr>
      <w:r>
        <w:rPr>
          <w:rFonts w:ascii="Arial" w:hAnsi="Arial" w:cs="Arial"/>
          <w:sz w:val="24"/>
          <w:szCs w:val="24"/>
        </w:rPr>
        <w:t>более 10 га – вес 0,12 (v3).</w:t>
      </w:r>
    </w:p>
    <w:p w:rsidR="00880C2B" w:rsidRDefault="00880C2B" w:rsidP="00880C2B">
      <w:pPr>
        <w:spacing w:after="0"/>
        <w:contextualSpacing/>
        <w:jc w:val="both"/>
        <w:rPr>
          <w:rFonts w:ascii="Arial" w:hAnsi="Arial" w:cs="Arial"/>
          <w:sz w:val="24"/>
          <w:szCs w:val="24"/>
        </w:rPr>
      </w:pPr>
    </w:p>
    <w:p w:rsidR="00880C2B" w:rsidRDefault="00880C2B" w:rsidP="00880C2B">
      <w:pPr>
        <w:spacing w:after="0"/>
        <w:ind w:firstLine="426"/>
        <w:jc w:val="both"/>
        <w:rPr>
          <w:rFonts w:ascii="Arial" w:hAnsi="Arial" w:cs="Arial"/>
          <w:sz w:val="24"/>
          <w:szCs w:val="24"/>
        </w:rPr>
      </w:pPr>
      <w:r>
        <w:rPr>
          <w:rFonts w:ascii="Arial" w:hAnsi="Arial" w:cs="Arial"/>
          <w:sz w:val="24"/>
          <w:szCs w:val="24"/>
        </w:rPr>
        <w:t>Критерий 5 - наличие установленных границ. Общий вес показателя – 0,08 (V4).</w:t>
      </w:r>
    </w:p>
    <w:p w:rsidR="00880C2B" w:rsidRDefault="00880C2B" w:rsidP="00790272">
      <w:pPr>
        <w:numPr>
          <w:ilvl w:val="0"/>
          <w:numId w:val="27"/>
        </w:numPr>
        <w:spacing w:after="0"/>
        <w:contextualSpacing/>
        <w:jc w:val="both"/>
        <w:rPr>
          <w:rFonts w:ascii="Arial" w:hAnsi="Arial" w:cs="Arial"/>
          <w:sz w:val="24"/>
          <w:szCs w:val="24"/>
        </w:rPr>
      </w:pPr>
      <w:proofErr w:type="gramStart"/>
      <w:r>
        <w:rPr>
          <w:rFonts w:ascii="Arial" w:hAnsi="Arial" w:cs="Arial"/>
          <w:sz w:val="24"/>
          <w:szCs w:val="24"/>
        </w:rPr>
        <w:t>г</w:t>
      </w:r>
      <w:proofErr w:type="gramEnd"/>
      <w:r>
        <w:rPr>
          <w:rFonts w:ascii="Arial" w:hAnsi="Arial" w:cs="Arial"/>
          <w:sz w:val="24"/>
          <w:szCs w:val="24"/>
        </w:rPr>
        <w:t>раницы установлены - вес 0,08 (v4);</w:t>
      </w:r>
    </w:p>
    <w:p w:rsidR="00880C2B" w:rsidRDefault="00880C2B" w:rsidP="00790272">
      <w:pPr>
        <w:numPr>
          <w:ilvl w:val="0"/>
          <w:numId w:val="27"/>
        </w:numPr>
        <w:spacing w:after="0"/>
        <w:contextualSpacing/>
        <w:jc w:val="both"/>
        <w:rPr>
          <w:rFonts w:ascii="Arial" w:hAnsi="Arial" w:cs="Arial"/>
          <w:sz w:val="24"/>
          <w:szCs w:val="24"/>
        </w:rPr>
      </w:pPr>
      <w:r>
        <w:rPr>
          <w:rFonts w:ascii="Arial" w:hAnsi="Arial" w:cs="Arial"/>
          <w:sz w:val="24"/>
          <w:szCs w:val="24"/>
        </w:rPr>
        <w:t>границы не установлены – вес 0,01 (v4).</w:t>
      </w:r>
    </w:p>
    <w:p w:rsidR="00880C2B" w:rsidRDefault="00880C2B" w:rsidP="00880C2B">
      <w:pPr>
        <w:spacing w:after="0"/>
        <w:jc w:val="both"/>
        <w:rPr>
          <w:rFonts w:ascii="Arial" w:hAnsi="Arial" w:cs="Arial"/>
          <w:sz w:val="24"/>
          <w:szCs w:val="24"/>
        </w:rPr>
      </w:pPr>
    </w:p>
    <w:p w:rsidR="00880C2B" w:rsidRDefault="00880C2B" w:rsidP="00880C2B">
      <w:pPr>
        <w:spacing w:after="0"/>
        <w:ind w:firstLine="426"/>
        <w:jc w:val="both"/>
        <w:rPr>
          <w:rFonts w:ascii="Arial" w:hAnsi="Arial" w:cs="Arial"/>
          <w:sz w:val="24"/>
          <w:szCs w:val="24"/>
        </w:rPr>
      </w:pPr>
      <w:r>
        <w:rPr>
          <w:rFonts w:ascii="Arial" w:hAnsi="Arial" w:cs="Arial"/>
          <w:sz w:val="24"/>
          <w:szCs w:val="24"/>
        </w:rPr>
        <w:t>Критерий 6 - информация о разграничении государственной собственности на землю. Общий вес показателя – 0,17 (V5).</w:t>
      </w:r>
    </w:p>
    <w:p w:rsidR="00880C2B" w:rsidRDefault="00880C2B" w:rsidP="00790272">
      <w:pPr>
        <w:numPr>
          <w:ilvl w:val="0"/>
          <w:numId w:val="28"/>
        </w:numPr>
        <w:spacing w:after="0"/>
        <w:contextualSpacing/>
        <w:jc w:val="both"/>
        <w:rPr>
          <w:rFonts w:ascii="Arial" w:hAnsi="Arial" w:cs="Arial"/>
          <w:sz w:val="24"/>
          <w:szCs w:val="24"/>
        </w:rPr>
      </w:pPr>
      <w:proofErr w:type="gramStart"/>
      <w:r>
        <w:rPr>
          <w:rFonts w:ascii="Arial" w:hAnsi="Arial" w:cs="Arial"/>
          <w:sz w:val="24"/>
          <w:szCs w:val="24"/>
        </w:rPr>
        <w:t>с</w:t>
      </w:r>
      <w:proofErr w:type="gramEnd"/>
      <w:r>
        <w:rPr>
          <w:rFonts w:ascii="Arial" w:hAnsi="Arial" w:cs="Arial"/>
          <w:sz w:val="24"/>
          <w:szCs w:val="24"/>
        </w:rPr>
        <w:t>обственность разграничена – вес 0,1 (v5);</w:t>
      </w:r>
    </w:p>
    <w:p w:rsidR="00880C2B" w:rsidRDefault="00880C2B" w:rsidP="00790272">
      <w:pPr>
        <w:numPr>
          <w:ilvl w:val="0"/>
          <w:numId w:val="28"/>
        </w:numPr>
        <w:spacing w:after="0"/>
        <w:ind w:right="-426"/>
        <w:contextualSpacing/>
        <w:jc w:val="both"/>
        <w:rPr>
          <w:rFonts w:ascii="Arial" w:hAnsi="Arial" w:cs="Arial"/>
          <w:sz w:val="24"/>
          <w:szCs w:val="24"/>
        </w:rPr>
      </w:pPr>
      <w:r>
        <w:rPr>
          <w:rFonts w:ascii="Arial" w:hAnsi="Arial" w:cs="Arial"/>
          <w:sz w:val="24"/>
          <w:szCs w:val="24"/>
        </w:rPr>
        <w:t>земельный участок передан органом местного самоуправления в аренду – вес 0,17 (v5); &lt;2&gt;</w:t>
      </w:r>
    </w:p>
    <w:p w:rsidR="00880C2B" w:rsidRDefault="00880C2B" w:rsidP="00790272">
      <w:pPr>
        <w:numPr>
          <w:ilvl w:val="0"/>
          <w:numId w:val="28"/>
        </w:numPr>
        <w:spacing w:after="0"/>
        <w:contextualSpacing/>
        <w:jc w:val="both"/>
        <w:rPr>
          <w:rFonts w:ascii="Arial" w:hAnsi="Arial" w:cs="Arial"/>
          <w:sz w:val="24"/>
          <w:szCs w:val="24"/>
        </w:rPr>
      </w:pPr>
      <w:r>
        <w:rPr>
          <w:rFonts w:ascii="Arial" w:hAnsi="Arial" w:cs="Arial"/>
          <w:sz w:val="24"/>
          <w:szCs w:val="24"/>
        </w:rPr>
        <w:t>собственность не разграничена – вес 0,01 (v5).</w:t>
      </w:r>
    </w:p>
    <w:p w:rsidR="00880C2B" w:rsidRDefault="00880C2B" w:rsidP="00880C2B">
      <w:pPr>
        <w:spacing w:after="0"/>
        <w:ind w:left="786"/>
        <w:contextualSpacing/>
        <w:jc w:val="both"/>
        <w:rPr>
          <w:rFonts w:ascii="Arial" w:hAnsi="Arial" w:cs="Arial"/>
          <w:sz w:val="24"/>
          <w:szCs w:val="24"/>
        </w:rPr>
      </w:pPr>
    </w:p>
    <w:p w:rsidR="00880C2B" w:rsidRDefault="00880C2B" w:rsidP="00880C2B">
      <w:pPr>
        <w:spacing w:after="0"/>
        <w:ind w:firstLine="426"/>
        <w:jc w:val="both"/>
        <w:rPr>
          <w:rFonts w:ascii="Arial" w:hAnsi="Arial" w:cs="Arial"/>
          <w:sz w:val="24"/>
          <w:szCs w:val="24"/>
        </w:rPr>
      </w:pPr>
      <w:r>
        <w:rPr>
          <w:rFonts w:ascii="Arial" w:hAnsi="Arial" w:cs="Arial"/>
          <w:sz w:val="24"/>
          <w:szCs w:val="24"/>
        </w:rPr>
        <w:t>Критерий 7 - вид правообладателя. Общий вес показателя – 0,1 (V6).</w:t>
      </w:r>
    </w:p>
    <w:p w:rsidR="00880C2B" w:rsidRDefault="00880C2B" w:rsidP="00790272">
      <w:pPr>
        <w:numPr>
          <w:ilvl w:val="0"/>
          <w:numId w:val="29"/>
        </w:numPr>
        <w:spacing w:after="0"/>
        <w:contextualSpacing/>
        <w:jc w:val="both"/>
        <w:rPr>
          <w:rFonts w:ascii="Arial" w:hAnsi="Arial" w:cs="Arial"/>
          <w:sz w:val="24"/>
          <w:szCs w:val="24"/>
        </w:rPr>
      </w:pPr>
      <w:proofErr w:type="gramStart"/>
      <w:r>
        <w:rPr>
          <w:rFonts w:ascii="Arial" w:hAnsi="Arial" w:cs="Arial"/>
          <w:sz w:val="24"/>
          <w:szCs w:val="24"/>
        </w:rPr>
        <w:t>ю</w:t>
      </w:r>
      <w:proofErr w:type="gramEnd"/>
      <w:r>
        <w:rPr>
          <w:rFonts w:ascii="Arial" w:hAnsi="Arial" w:cs="Arial"/>
          <w:sz w:val="24"/>
          <w:szCs w:val="24"/>
        </w:rPr>
        <w:t>ридическое лицо – вес 0,1 (v6);</w:t>
      </w:r>
    </w:p>
    <w:p w:rsidR="00880C2B" w:rsidRDefault="00880C2B" w:rsidP="00790272">
      <w:pPr>
        <w:numPr>
          <w:ilvl w:val="0"/>
          <w:numId w:val="29"/>
        </w:numPr>
        <w:spacing w:after="0"/>
        <w:contextualSpacing/>
        <w:jc w:val="both"/>
        <w:rPr>
          <w:rFonts w:ascii="Arial" w:hAnsi="Arial" w:cs="Arial"/>
          <w:sz w:val="24"/>
          <w:szCs w:val="24"/>
        </w:rPr>
      </w:pPr>
      <w:r>
        <w:rPr>
          <w:rFonts w:ascii="Arial" w:hAnsi="Arial" w:cs="Arial"/>
          <w:sz w:val="24"/>
          <w:szCs w:val="24"/>
        </w:rPr>
        <w:t>физическое лицо – вес 0,05 (v6);</w:t>
      </w:r>
    </w:p>
    <w:p w:rsidR="00880C2B" w:rsidRDefault="00880C2B" w:rsidP="00790272">
      <w:pPr>
        <w:numPr>
          <w:ilvl w:val="0"/>
          <w:numId w:val="29"/>
        </w:numPr>
        <w:spacing w:after="0"/>
        <w:contextualSpacing/>
        <w:jc w:val="both"/>
        <w:rPr>
          <w:rFonts w:ascii="Arial" w:hAnsi="Arial" w:cs="Arial"/>
          <w:sz w:val="24"/>
          <w:szCs w:val="24"/>
        </w:rPr>
      </w:pPr>
      <w:r>
        <w:rPr>
          <w:rFonts w:ascii="Arial" w:hAnsi="Arial" w:cs="Arial"/>
          <w:sz w:val="24"/>
          <w:szCs w:val="24"/>
        </w:rPr>
        <w:t xml:space="preserve">земельные участки без сведений о правообладателе в ЕГРН – </w:t>
      </w:r>
    </w:p>
    <w:p w:rsidR="00880C2B" w:rsidRDefault="00880C2B" w:rsidP="00880C2B">
      <w:pPr>
        <w:spacing w:after="0"/>
        <w:ind w:left="786"/>
        <w:contextualSpacing/>
        <w:jc w:val="both"/>
        <w:rPr>
          <w:rFonts w:ascii="Arial" w:hAnsi="Arial" w:cs="Arial"/>
          <w:sz w:val="24"/>
          <w:szCs w:val="24"/>
        </w:rPr>
      </w:pPr>
      <w:r>
        <w:rPr>
          <w:rFonts w:ascii="Arial" w:hAnsi="Arial" w:cs="Arial"/>
          <w:sz w:val="24"/>
          <w:szCs w:val="24"/>
        </w:rPr>
        <w:t xml:space="preserve">вес 0,03 (v6). </w:t>
      </w:r>
    </w:p>
    <w:p w:rsidR="00880C2B" w:rsidRDefault="00880C2B" w:rsidP="00880C2B">
      <w:pPr>
        <w:spacing w:after="0"/>
        <w:contextualSpacing/>
        <w:jc w:val="both"/>
        <w:rPr>
          <w:rFonts w:ascii="Arial" w:hAnsi="Arial" w:cs="Arial"/>
          <w:sz w:val="24"/>
          <w:szCs w:val="24"/>
        </w:rPr>
      </w:pPr>
    </w:p>
    <w:p w:rsidR="00880C2B" w:rsidRDefault="00880C2B" w:rsidP="00880C2B">
      <w:pPr>
        <w:spacing w:after="0"/>
        <w:ind w:firstLine="426"/>
        <w:jc w:val="both"/>
        <w:rPr>
          <w:rFonts w:ascii="Arial" w:hAnsi="Arial" w:cs="Arial"/>
          <w:sz w:val="24"/>
          <w:szCs w:val="24"/>
        </w:rPr>
      </w:pPr>
      <w:proofErr w:type="gramStart"/>
      <w:r>
        <w:rPr>
          <w:rFonts w:ascii="Arial" w:hAnsi="Arial" w:cs="Arial"/>
          <w:sz w:val="24"/>
          <w:szCs w:val="24"/>
        </w:rPr>
        <w:t>Критериям 8 (информация о включении в план проверок органом муниципального земельного контроля), 9 (информация о включении в план проверок органов государственного земельного надзора), 10 (информация о ранее выданном предписании), 11 (информация об оказании несвязной поддержки), 12 (в предыдущем периоде зафиксировано использование по данным МЗК), 13 (процент использования сельскохозяйственных угодий больше 80%) присваиваются коэффициенты.</w:t>
      </w:r>
      <w:proofErr w:type="gramEnd"/>
      <w:r>
        <w:rPr>
          <w:rFonts w:ascii="Arial" w:hAnsi="Arial" w:cs="Arial"/>
          <w:sz w:val="24"/>
          <w:szCs w:val="24"/>
        </w:rPr>
        <w:t xml:space="preserve"> При наличии информации – 0, при отсутствии – 1. (K1).</w:t>
      </w:r>
    </w:p>
    <w:p w:rsidR="00880C2B" w:rsidRDefault="00880C2B" w:rsidP="00880C2B">
      <w:pPr>
        <w:spacing w:after="0"/>
        <w:ind w:firstLine="426"/>
        <w:jc w:val="both"/>
        <w:rPr>
          <w:rFonts w:ascii="Arial" w:hAnsi="Arial" w:cs="Arial"/>
          <w:sz w:val="24"/>
          <w:szCs w:val="24"/>
        </w:rPr>
      </w:pPr>
      <w:r>
        <w:rPr>
          <w:rFonts w:ascii="Arial" w:hAnsi="Arial" w:cs="Arial"/>
          <w:sz w:val="24"/>
          <w:szCs w:val="24"/>
        </w:rPr>
        <w:t xml:space="preserve">Критерии </w:t>
      </w:r>
      <w:proofErr w:type="spellStart"/>
      <w:r>
        <w:rPr>
          <w:rFonts w:ascii="Arial" w:hAnsi="Arial" w:cs="Arial"/>
          <w:sz w:val="24"/>
          <w:szCs w:val="24"/>
        </w:rPr>
        <w:t>приоритизации</w:t>
      </w:r>
      <w:proofErr w:type="spellEnd"/>
      <w:r>
        <w:rPr>
          <w:rFonts w:ascii="Arial" w:hAnsi="Arial" w:cs="Arial"/>
          <w:sz w:val="24"/>
          <w:szCs w:val="24"/>
        </w:rPr>
        <w:t xml:space="preserve"> земельных участков с присвоенными весами и коэффициентами представлены в таблице 1.</w:t>
      </w:r>
    </w:p>
    <w:p w:rsidR="00880C2B" w:rsidRDefault="00880C2B" w:rsidP="00880C2B">
      <w:pPr>
        <w:spacing w:after="0"/>
        <w:jc w:val="both"/>
        <w:rPr>
          <w:rFonts w:ascii="Arial" w:hAnsi="Arial" w:cs="Arial"/>
          <w:sz w:val="24"/>
          <w:szCs w:val="24"/>
        </w:rPr>
      </w:pPr>
    </w:p>
    <w:p w:rsidR="00880C2B" w:rsidRDefault="00880C2B" w:rsidP="00880C2B">
      <w:pPr>
        <w:ind w:left="426"/>
        <w:jc w:val="both"/>
        <w:rPr>
          <w:rFonts w:ascii="Arial" w:hAnsi="Arial" w:cs="Arial"/>
          <w:sz w:val="24"/>
          <w:szCs w:val="24"/>
        </w:rPr>
      </w:pPr>
      <w:r>
        <w:rPr>
          <w:rFonts w:ascii="Arial" w:hAnsi="Arial" w:cs="Arial"/>
          <w:sz w:val="24"/>
          <w:szCs w:val="24"/>
        </w:rPr>
        <w:t xml:space="preserve">Расчет общего веса земельного участка осуществляется по формуле: </w:t>
      </w:r>
    </w:p>
    <w:p w:rsidR="00880C2B" w:rsidRDefault="00880C2B" w:rsidP="00880C2B">
      <w:pPr>
        <w:ind w:left="426"/>
        <w:jc w:val="both"/>
        <w:rPr>
          <w:rFonts w:ascii="Arial" w:hAnsi="Arial" w:cs="Arial"/>
          <w:sz w:val="24"/>
          <w:szCs w:val="24"/>
        </w:rPr>
      </w:pPr>
      <w:r>
        <w:rPr>
          <w:rFonts w:ascii="Arial" w:hAnsi="Arial" w:cs="Arial"/>
          <w:sz w:val="24"/>
          <w:szCs w:val="24"/>
        </w:rPr>
        <w:t>Общий вес земельного участка=(∑(</w:t>
      </w:r>
      <w:proofErr w:type="spellStart"/>
      <w:r>
        <w:rPr>
          <w:rFonts w:ascii="Arial" w:hAnsi="Arial" w:cs="Arial"/>
          <w:sz w:val="24"/>
          <w:szCs w:val="24"/>
        </w:rPr>
        <w:t>Vn</w:t>
      </w:r>
      <w:proofErr w:type="spellEnd"/>
      <w:r>
        <w:rPr>
          <w:rFonts w:ascii="Arial" w:hAnsi="Arial" w:cs="Arial"/>
          <w:sz w:val="24"/>
          <w:szCs w:val="24"/>
        </w:rPr>
        <w:t>*</w:t>
      </w:r>
      <w:proofErr w:type="spellStart"/>
      <w:r>
        <w:rPr>
          <w:rFonts w:ascii="Arial" w:hAnsi="Arial" w:cs="Arial"/>
          <w:sz w:val="24"/>
          <w:szCs w:val="24"/>
        </w:rPr>
        <w:t>vn</w:t>
      </w:r>
      <w:proofErr w:type="spellEnd"/>
      <w:r>
        <w:rPr>
          <w:rFonts w:ascii="Arial" w:hAnsi="Arial" w:cs="Arial"/>
          <w:sz w:val="24"/>
          <w:szCs w:val="24"/>
        </w:rPr>
        <w:t xml:space="preserve">))*K1, где </w:t>
      </w:r>
      <w:proofErr w:type="spellStart"/>
      <w:r>
        <w:rPr>
          <w:rFonts w:ascii="Arial" w:hAnsi="Arial" w:cs="Arial"/>
          <w:sz w:val="24"/>
          <w:szCs w:val="24"/>
        </w:rPr>
        <w:t>Vn</w:t>
      </w:r>
      <w:proofErr w:type="spellEnd"/>
      <w:r>
        <w:rPr>
          <w:rFonts w:ascii="Arial" w:hAnsi="Arial" w:cs="Arial"/>
          <w:sz w:val="24"/>
          <w:szCs w:val="24"/>
        </w:rPr>
        <w:t xml:space="preserve"> – общий вес критерия, </w:t>
      </w:r>
      <w:proofErr w:type="spellStart"/>
      <w:r>
        <w:rPr>
          <w:rFonts w:ascii="Arial" w:hAnsi="Arial" w:cs="Arial"/>
          <w:sz w:val="24"/>
          <w:szCs w:val="24"/>
        </w:rPr>
        <w:t>vn</w:t>
      </w:r>
      <w:proofErr w:type="spellEnd"/>
      <w:r>
        <w:rPr>
          <w:rFonts w:ascii="Arial" w:hAnsi="Arial" w:cs="Arial"/>
          <w:sz w:val="24"/>
          <w:szCs w:val="24"/>
        </w:rPr>
        <w:t xml:space="preserve"> – вес подкритерия, K1 – коэффициент критериев 8, 9, 10, 11, 12, 13.</w:t>
      </w:r>
    </w:p>
    <w:p w:rsidR="00880C2B" w:rsidRDefault="00880C2B" w:rsidP="00880C2B">
      <w:pPr>
        <w:ind w:firstLine="426"/>
        <w:jc w:val="both"/>
        <w:rPr>
          <w:rFonts w:ascii="Arial" w:hAnsi="Arial" w:cs="Arial"/>
          <w:sz w:val="24"/>
          <w:szCs w:val="24"/>
        </w:rPr>
      </w:pPr>
      <w:r>
        <w:rPr>
          <w:rFonts w:ascii="Arial" w:hAnsi="Arial" w:cs="Arial"/>
          <w:sz w:val="24"/>
          <w:szCs w:val="24"/>
        </w:rPr>
        <w:t>По данному алгоритму в региональной геоинформационной системе (далее - РГИС) рассчитывается общий вес каждого земельного участка. Также в РГИС сортируются земельные участки в порядке убывания.</w:t>
      </w:r>
    </w:p>
    <w:p w:rsidR="00880C2B" w:rsidRDefault="00880C2B" w:rsidP="00880C2B">
      <w:pPr>
        <w:ind w:firstLine="426"/>
        <w:jc w:val="both"/>
        <w:rPr>
          <w:rFonts w:ascii="Arial" w:hAnsi="Arial" w:cs="Arial"/>
          <w:sz w:val="24"/>
          <w:szCs w:val="24"/>
        </w:rPr>
      </w:pPr>
      <w:r>
        <w:rPr>
          <w:rFonts w:ascii="Arial" w:hAnsi="Arial" w:cs="Arial"/>
          <w:sz w:val="24"/>
          <w:szCs w:val="24"/>
        </w:rPr>
        <w:t xml:space="preserve">Земельные участки, набравшие наибольший вес относятся к повышенной категории риска. </w:t>
      </w:r>
    </w:p>
    <w:p w:rsidR="00880C2B" w:rsidRDefault="00880C2B" w:rsidP="00880C2B">
      <w:pPr>
        <w:jc w:val="both"/>
        <w:rPr>
          <w:rFonts w:ascii="Arial" w:hAnsi="Arial" w:cs="Arial"/>
          <w:sz w:val="24"/>
          <w:szCs w:val="24"/>
        </w:rPr>
      </w:pPr>
      <w:r>
        <w:rPr>
          <w:rFonts w:ascii="Arial" w:hAnsi="Arial" w:cs="Arial"/>
          <w:sz w:val="24"/>
          <w:szCs w:val="24"/>
        </w:rPr>
        <w:lastRenderedPageBreak/>
        <w:t>__________________________________________________________________</w:t>
      </w:r>
    </w:p>
    <w:p w:rsidR="00880C2B" w:rsidRDefault="00880C2B" w:rsidP="00880C2B">
      <w:pPr>
        <w:spacing w:after="0"/>
        <w:ind w:firstLine="426"/>
        <w:jc w:val="both"/>
        <w:rPr>
          <w:rFonts w:ascii="Arial" w:hAnsi="Arial" w:cs="Arial"/>
          <w:sz w:val="24"/>
          <w:szCs w:val="24"/>
        </w:rPr>
      </w:pPr>
      <w:r>
        <w:rPr>
          <w:rFonts w:ascii="Arial" w:hAnsi="Arial" w:cs="Arial"/>
          <w:sz w:val="24"/>
          <w:szCs w:val="24"/>
        </w:rPr>
        <w:t>&lt;1</w:t>
      </w:r>
      <w:proofErr w:type="gramStart"/>
      <w:r>
        <w:rPr>
          <w:rFonts w:ascii="Arial" w:hAnsi="Arial" w:cs="Arial"/>
          <w:sz w:val="24"/>
          <w:szCs w:val="24"/>
        </w:rPr>
        <w:t>&gt; Д</w:t>
      </w:r>
      <w:proofErr w:type="gramEnd"/>
      <w:r>
        <w:rPr>
          <w:rFonts w:ascii="Arial" w:hAnsi="Arial" w:cs="Arial"/>
          <w:sz w:val="24"/>
          <w:szCs w:val="24"/>
        </w:rPr>
        <w:t>ля достижения целей и задач, поставленных Президентом Российской Федерации, землям сельскохозяйственного назначения присвоен наибольший вес (Поручение Президента Российской Федерации Пр-1240 п.1а).</w:t>
      </w:r>
    </w:p>
    <w:p w:rsidR="00880C2B" w:rsidRDefault="00880C2B" w:rsidP="00880C2B">
      <w:pPr>
        <w:spacing w:after="0"/>
        <w:ind w:firstLine="426"/>
        <w:jc w:val="both"/>
        <w:rPr>
          <w:rFonts w:ascii="Arial" w:hAnsi="Arial" w:cs="Arial"/>
          <w:sz w:val="24"/>
          <w:szCs w:val="24"/>
        </w:rPr>
      </w:pPr>
    </w:p>
    <w:p w:rsidR="00880C2B" w:rsidRDefault="00880C2B" w:rsidP="00880C2B">
      <w:pPr>
        <w:ind w:firstLine="426"/>
        <w:jc w:val="both"/>
        <w:rPr>
          <w:rFonts w:ascii="Arial" w:hAnsi="Arial" w:cs="Arial"/>
          <w:sz w:val="24"/>
          <w:szCs w:val="24"/>
        </w:rPr>
      </w:pPr>
      <w:r>
        <w:rPr>
          <w:rFonts w:ascii="Arial" w:hAnsi="Arial" w:cs="Arial"/>
          <w:sz w:val="24"/>
          <w:szCs w:val="24"/>
        </w:rPr>
        <w:t>&lt;2</w:t>
      </w:r>
      <w:proofErr w:type="gramStart"/>
      <w:r>
        <w:rPr>
          <w:rFonts w:ascii="Arial" w:hAnsi="Arial" w:cs="Arial"/>
          <w:sz w:val="24"/>
          <w:szCs w:val="24"/>
        </w:rPr>
        <w:t>&gt; В</w:t>
      </w:r>
      <w:proofErr w:type="gramEnd"/>
      <w:r>
        <w:rPr>
          <w:rFonts w:ascii="Arial" w:hAnsi="Arial" w:cs="Arial"/>
          <w:sz w:val="24"/>
          <w:szCs w:val="24"/>
        </w:rPr>
        <w:t xml:space="preserve"> целях соблюдения рационального использования земель, предоставленных администрациями муниципальных образований в аренду гражданам и юридическим лицам, критерии 5.2 присвоен наибольший вес.</w:t>
      </w:r>
    </w:p>
    <w:p w:rsidR="00880C2B" w:rsidRDefault="00880C2B" w:rsidP="00880C2B">
      <w:pPr>
        <w:spacing w:after="0" w:line="240" w:lineRule="auto"/>
        <w:ind w:firstLine="426"/>
        <w:jc w:val="both"/>
        <w:rPr>
          <w:rFonts w:ascii="Arial" w:eastAsia="Calibri" w:hAnsi="Arial" w:cs="Arial"/>
          <w:sz w:val="24"/>
          <w:szCs w:val="24"/>
        </w:rPr>
      </w:pPr>
    </w:p>
    <w:p w:rsidR="00880C2B" w:rsidRDefault="00880C2B" w:rsidP="00880C2B">
      <w:pPr>
        <w:spacing w:after="0" w:line="240" w:lineRule="auto"/>
        <w:rPr>
          <w:rFonts w:ascii="Arial" w:hAnsi="Arial" w:cs="Arial"/>
          <w:sz w:val="24"/>
          <w:szCs w:val="24"/>
          <w:lang w:eastAsia="ru-RU"/>
        </w:rPr>
        <w:sectPr w:rsidR="00880C2B">
          <w:pgSz w:w="11906" w:h="16838"/>
          <w:pgMar w:top="1134" w:right="850" w:bottom="1134" w:left="1701" w:header="708" w:footer="708" w:gutter="0"/>
          <w:cols w:space="720"/>
        </w:sectPr>
      </w:pPr>
    </w:p>
    <w:p w:rsidR="00880C2B" w:rsidRDefault="00880C2B" w:rsidP="00880C2B">
      <w:pPr>
        <w:spacing w:after="0" w:line="240" w:lineRule="auto"/>
        <w:rPr>
          <w:rFonts w:ascii="Arial" w:eastAsia="Calibri" w:hAnsi="Arial" w:cs="Arial"/>
          <w:sz w:val="24"/>
          <w:szCs w:val="24"/>
        </w:rPr>
      </w:pPr>
      <w:r>
        <w:rPr>
          <w:rFonts w:ascii="Arial" w:eastAsia="Calibri" w:hAnsi="Arial" w:cs="Arial"/>
          <w:noProof/>
          <w:sz w:val="24"/>
          <w:szCs w:val="24"/>
          <w:lang w:eastAsia="ru-RU"/>
        </w:rPr>
        <w:lastRenderedPageBreak/>
        <w:drawing>
          <wp:inline distT="0" distB="0" distL="0" distR="0">
            <wp:extent cx="9471660" cy="3286760"/>
            <wp:effectExtent l="0" t="0" r="0" b="889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471660" cy="3286760"/>
                    </a:xfrm>
                    <a:prstGeom prst="rect">
                      <a:avLst/>
                    </a:prstGeom>
                    <a:noFill/>
                    <a:ln>
                      <a:noFill/>
                    </a:ln>
                  </pic:spPr>
                </pic:pic>
              </a:graphicData>
            </a:graphic>
          </wp:inline>
        </w:drawing>
      </w:r>
    </w:p>
    <w:p w:rsidR="00880C2B" w:rsidRDefault="00880C2B" w:rsidP="00880C2B">
      <w:pPr>
        <w:rPr>
          <w:rFonts w:ascii="Arial" w:eastAsia="Calibri" w:hAnsi="Arial" w:cs="Arial"/>
          <w:sz w:val="24"/>
          <w:szCs w:val="24"/>
        </w:rPr>
      </w:pPr>
    </w:p>
    <w:p w:rsidR="00880C2B" w:rsidRDefault="00880C2B" w:rsidP="00880C2B">
      <w:pPr>
        <w:rPr>
          <w:rFonts w:ascii="Arial" w:eastAsia="Calibri" w:hAnsi="Arial" w:cs="Arial"/>
          <w:sz w:val="24"/>
          <w:szCs w:val="24"/>
        </w:rPr>
      </w:pPr>
    </w:p>
    <w:p w:rsidR="00F819DA" w:rsidRDefault="00F819DA"/>
    <w:sectPr w:rsidR="00F819DA" w:rsidSect="00880C2B">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Arial"/>
    <w:charset w:val="CC"/>
    <w:family w:val="roman"/>
    <w:pitch w:val="variable"/>
    <w:sig w:usb0="00000000" w:usb1="500078FF" w:usb2="00000021" w:usb3="00000000" w:csb0="000001BF" w:csb1="00000000"/>
  </w:font>
  <w:font w:name="Noto Sans CJK SC Regular">
    <w:charset w:val="80"/>
    <w:family w:val="swiss"/>
    <w:pitch w:val="variable"/>
    <w:sig w:usb0="30000003" w:usb1="2BDF3C10" w:usb2="00000016" w:usb3="00000000" w:csb0="002E0107" w:csb1="00000000"/>
  </w:font>
  <w:font w:name="FreeSans">
    <w:altName w:val="Times New Roman"/>
    <w:charset w:val="01"/>
    <w:family w:val="auto"/>
    <w:pitch w:val="variable"/>
  </w:font>
  <w:font w:name="Liberation Sans">
    <w:altName w:val="Arial"/>
    <w:charset w:val="CC"/>
    <w:family w:val="swiss"/>
    <w:pitch w:val="variable"/>
    <w:sig w:usb0="00000000" w:usb1="500078FF" w:usb2="00000021"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857" w:hanging="432"/>
      </w:pPr>
    </w:lvl>
    <w:lvl w:ilvl="1">
      <w:start w:val="1"/>
      <w:numFmt w:val="none"/>
      <w:pStyle w:val="2"/>
      <w:suff w:val="nothing"/>
      <w:lvlText w:val=""/>
      <w:lvlJc w:val="left"/>
      <w:pPr>
        <w:tabs>
          <w:tab w:val="num" w:pos="0"/>
        </w:tabs>
        <w:ind w:left="1001"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decimal"/>
      <w:lvlText w:val="%1)"/>
      <w:lvlJc w:val="left"/>
      <w:pPr>
        <w:tabs>
          <w:tab w:val="num" w:pos="-709"/>
        </w:tabs>
        <w:ind w:left="360" w:hanging="360"/>
      </w:pPr>
      <w:rPr>
        <w:rFonts w:ascii="Times New Roman" w:hAnsi="Times New Roman" w:cs="Times New Roman" w:hint="default"/>
        <w:bCs/>
        <w:sz w:val="28"/>
        <w:szCs w:val="28"/>
        <w:highlight w:val="yellow"/>
        <w:lang w:val="ru-RU"/>
      </w:rPr>
    </w:lvl>
  </w:abstractNum>
  <w:abstractNum w:abstractNumId="2">
    <w:nsid w:val="00000003"/>
    <w:multiLevelType w:val="multilevel"/>
    <w:tmpl w:val="00000003"/>
    <w:name w:val="WW8Num3"/>
    <w:lvl w:ilvl="0">
      <w:start w:val="1"/>
      <w:numFmt w:val="decimal"/>
      <w:lvlText w:val="%1)"/>
      <w:lvlJc w:val="left"/>
      <w:pPr>
        <w:tabs>
          <w:tab w:val="num" w:pos="648"/>
        </w:tabs>
        <w:ind w:left="0" w:firstLine="0"/>
      </w:pPr>
      <w:rPr>
        <w:rFonts w:ascii="Times New Roman" w:hAnsi="Times New Roman" w:cs="Times New Roman"/>
        <w:sz w:val="28"/>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nsid w:val="00000004"/>
    <w:multiLevelType w:val="multilevel"/>
    <w:tmpl w:val="00000004"/>
    <w:name w:val="WW8Num4"/>
    <w:lvl w:ilvl="0">
      <w:start w:val="1"/>
      <w:numFmt w:val="decimal"/>
      <w:lvlText w:val="%1)"/>
      <w:lvlJc w:val="left"/>
      <w:pPr>
        <w:tabs>
          <w:tab w:val="num" w:pos="0"/>
        </w:tabs>
        <w:ind w:left="1069" w:hanging="360"/>
      </w:pPr>
      <w:rPr>
        <w:rFonts w:ascii="Times New Roman" w:hAnsi="Times New Roman" w:cs="Times New Roman" w:hint="default"/>
        <w:bCs/>
        <w:sz w:val="28"/>
        <w:szCs w:val="28"/>
        <w:lang w:eastAsia="ru-RU"/>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nsid w:val="00000005"/>
    <w:multiLevelType w:val="multilevel"/>
    <w:tmpl w:val="00000005"/>
    <w:name w:val="WW8Num5"/>
    <w:lvl w:ilvl="0">
      <w:start w:val="22"/>
      <w:numFmt w:val="decimal"/>
      <w:lvlText w:val="%1."/>
      <w:lvlJc w:val="left"/>
      <w:pPr>
        <w:tabs>
          <w:tab w:val="num" w:pos="0"/>
        </w:tabs>
        <w:ind w:left="943" w:hanging="375"/>
      </w:pPr>
      <w:rPr>
        <w:rFonts w:ascii="Times New Roman" w:hAnsi="Times New Roman" w:cs="Times New Roman" w:hint="default"/>
        <w:sz w:val="28"/>
        <w:szCs w:val="28"/>
        <w:lang w:val="ru-RU"/>
      </w:rPr>
    </w:lvl>
    <w:lvl w:ilvl="1">
      <w:start w:val="1"/>
      <w:numFmt w:val="decimal"/>
      <w:lvlText w:val="%2."/>
      <w:lvlJc w:val="left"/>
      <w:pPr>
        <w:tabs>
          <w:tab w:val="num" w:pos="0"/>
        </w:tabs>
        <w:ind w:left="3173" w:hanging="360"/>
      </w:pPr>
    </w:lvl>
    <w:lvl w:ilvl="2">
      <w:start w:val="1"/>
      <w:numFmt w:val="decimal"/>
      <w:lvlText w:val="%3."/>
      <w:lvlJc w:val="left"/>
      <w:pPr>
        <w:tabs>
          <w:tab w:val="num" w:pos="0"/>
        </w:tabs>
        <w:ind w:left="2813" w:hanging="360"/>
      </w:pPr>
    </w:lvl>
    <w:lvl w:ilvl="3">
      <w:start w:val="1"/>
      <w:numFmt w:val="decimal"/>
      <w:lvlText w:val="%4."/>
      <w:lvlJc w:val="left"/>
      <w:pPr>
        <w:tabs>
          <w:tab w:val="num" w:pos="0"/>
        </w:tabs>
        <w:ind w:left="2453" w:hanging="360"/>
      </w:pPr>
    </w:lvl>
    <w:lvl w:ilvl="4">
      <w:start w:val="1"/>
      <w:numFmt w:val="decimal"/>
      <w:lvlText w:val="%5."/>
      <w:lvlJc w:val="left"/>
      <w:pPr>
        <w:tabs>
          <w:tab w:val="num" w:pos="0"/>
        </w:tabs>
        <w:ind w:left="2093" w:hanging="360"/>
      </w:pPr>
    </w:lvl>
    <w:lvl w:ilvl="5">
      <w:start w:val="1"/>
      <w:numFmt w:val="decimal"/>
      <w:lvlText w:val="%6."/>
      <w:lvlJc w:val="left"/>
      <w:pPr>
        <w:tabs>
          <w:tab w:val="num" w:pos="0"/>
        </w:tabs>
        <w:ind w:left="1733" w:hanging="360"/>
      </w:pPr>
    </w:lvl>
    <w:lvl w:ilvl="6">
      <w:start w:val="1"/>
      <w:numFmt w:val="decimal"/>
      <w:lvlText w:val="%7."/>
      <w:lvlJc w:val="left"/>
      <w:pPr>
        <w:tabs>
          <w:tab w:val="num" w:pos="0"/>
        </w:tabs>
        <w:ind w:left="1373" w:hanging="360"/>
      </w:pPr>
    </w:lvl>
    <w:lvl w:ilvl="7">
      <w:start w:val="1"/>
      <w:numFmt w:val="decimal"/>
      <w:lvlText w:val="%8."/>
      <w:lvlJc w:val="left"/>
      <w:pPr>
        <w:tabs>
          <w:tab w:val="num" w:pos="0"/>
        </w:tabs>
        <w:ind w:left="1013" w:hanging="360"/>
      </w:pPr>
    </w:lvl>
    <w:lvl w:ilvl="8">
      <w:start w:val="1"/>
      <w:numFmt w:val="decimal"/>
      <w:lvlText w:val="%9."/>
      <w:lvlJc w:val="left"/>
      <w:pPr>
        <w:tabs>
          <w:tab w:val="num" w:pos="0"/>
        </w:tabs>
        <w:ind w:left="653" w:hanging="360"/>
      </w:pPr>
    </w:lvl>
  </w:abstractNum>
  <w:abstractNum w:abstractNumId="5">
    <w:nsid w:val="00000006"/>
    <w:multiLevelType w:val="multilevel"/>
    <w:tmpl w:val="00000006"/>
    <w:name w:val="WW8Num6"/>
    <w:lvl w:ilvl="0">
      <w:start w:val="1"/>
      <w:numFmt w:val="decimal"/>
      <w:lvlText w:val="%1)"/>
      <w:lvlJc w:val="left"/>
      <w:pPr>
        <w:tabs>
          <w:tab w:val="num" w:pos="0"/>
        </w:tabs>
        <w:ind w:left="1429"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6">
    <w:nsid w:val="00000007"/>
    <w:multiLevelType w:val="singleLevel"/>
    <w:tmpl w:val="00000007"/>
    <w:name w:val="WW8Num7"/>
    <w:lvl w:ilvl="0">
      <w:start w:val="6"/>
      <w:numFmt w:val="decimal"/>
      <w:lvlText w:val="%1."/>
      <w:lvlJc w:val="left"/>
      <w:pPr>
        <w:tabs>
          <w:tab w:val="num" w:pos="708"/>
        </w:tabs>
        <w:ind w:left="0" w:firstLine="0"/>
      </w:pPr>
      <w:rPr>
        <w:rFonts w:ascii="Times New Roman" w:hAnsi="Times New Roman" w:cs="Times New Roman" w:hint="default"/>
        <w:sz w:val="28"/>
        <w:szCs w:val="28"/>
      </w:rPr>
    </w:lvl>
  </w:abstractNum>
  <w:abstractNum w:abstractNumId="7">
    <w:nsid w:val="00000008"/>
    <w:multiLevelType w:val="singleLevel"/>
    <w:tmpl w:val="00000008"/>
    <w:name w:val="WW8Num8"/>
    <w:lvl w:ilvl="0">
      <w:start w:val="2"/>
      <w:numFmt w:val="decimal"/>
      <w:lvlText w:val="%1."/>
      <w:lvlJc w:val="left"/>
      <w:pPr>
        <w:tabs>
          <w:tab w:val="num" w:pos="708"/>
        </w:tabs>
        <w:ind w:left="0" w:firstLine="0"/>
      </w:pPr>
      <w:rPr>
        <w:rFonts w:ascii="Times New Roman" w:hAnsi="Times New Roman" w:cs="Times New Roman" w:hint="default"/>
        <w:sz w:val="28"/>
        <w:szCs w:val="28"/>
      </w:rPr>
    </w:lvl>
  </w:abstractNum>
  <w:abstractNum w:abstractNumId="8">
    <w:nsid w:val="00000009"/>
    <w:multiLevelType w:val="multilevel"/>
    <w:tmpl w:val="F562369A"/>
    <w:name w:val="WW8Num9"/>
    <w:lvl w:ilvl="0">
      <w:start w:val="102"/>
      <w:numFmt w:val="decimal"/>
      <w:lvlText w:val="%1."/>
      <w:lvlJc w:val="left"/>
      <w:pPr>
        <w:tabs>
          <w:tab w:val="num" w:pos="208"/>
        </w:tabs>
        <w:ind w:left="943" w:hanging="375"/>
      </w:pPr>
      <w:rPr>
        <w:rFonts w:ascii="Times New Roman" w:hAnsi="Times New Roman" w:cs="Times New Roman"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21FC14C2"/>
    <w:name w:val="WW8Num10"/>
    <w:lvl w:ilvl="0">
      <w:start w:val="121"/>
      <w:numFmt w:val="decimal"/>
      <w:lvlText w:val="%1."/>
      <w:lvlJc w:val="left"/>
      <w:pPr>
        <w:tabs>
          <w:tab w:val="num" w:pos="567"/>
        </w:tabs>
        <w:ind w:left="1802" w:hanging="525"/>
      </w:pPr>
      <w:rPr>
        <w:rFonts w:ascii="Times New Roman" w:hAnsi="Times New Roman" w:cs="Times New Roman" w:hint="default"/>
        <w:sz w:val="28"/>
        <w:szCs w:val="28"/>
      </w:rPr>
    </w:lvl>
    <w:lvl w:ilvl="1">
      <w:start w:val="1"/>
      <w:numFmt w:val="lowerLetter"/>
      <w:lvlText w:val="%2."/>
      <w:lvlJc w:val="left"/>
      <w:pPr>
        <w:tabs>
          <w:tab w:val="num" w:pos="567"/>
        </w:tabs>
        <w:ind w:left="2007" w:hanging="360"/>
      </w:pPr>
    </w:lvl>
    <w:lvl w:ilvl="2">
      <w:start w:val="1"/>
      <w:numFmt w:val="lowerRoman"/>
      <w:lvlText w:val="%3."/>
      <w:lvlJc w:val="right"/>
      <w:pPr>
        <w:tabs>
          <w:tab w:val="num" w:pos="567"/>
        </w:tabs>
        <w:ind w:left="2727" w:hanging="180"/>
      </w:pPr>
    </w:lvl>
    <w:lvl w:ilvl="3">
      <w:start w:val="1"/>
      <w:numFmt w:val="decimal"/>
      <w:lvlText w:val="%4."/>
      <w:lvlJc w:val="left"/>
      <w:pPr>
        <w:tabs>
          <w:tab w:val="num" w:pos="567"/>
        </w:tabs>
        <w:ind w:left="3447" w:hanging="360"/>
      </w:pPr>
    </w:lvl>
    <w:lvl w:ilvl="4">
      <w:start w:val="1"/>
      <w:numFmt w:val="lowerLetter"/>
      <w:lvlText w:val="%5."/>
      <w:lvlJc w:val="left"/>
      <w:pPr>
        <w:tabs>
          <w:tab w:val="num" w:pos="567"/>
        </w:tabs>
        <w:ind w:left="4167" w:hanging="360"/>
      </w:pPr>
    </w:lvl>
    <w:lvl w:ilvl="5">
      <w:start w:val="1"/>
      <w:numFmt w:val="lowerRoman"/>
      <w:lvlText w:val="%6."/>
      <w:lvlJc w:val="right"/>
      <w:pPr>
        <w:tabs>
          <w:tab w:val="num" w:pos="567"/>
        </w:tabs>
        <w:ind w:left="4887" w:hanging="180"/>
      </w:pPr>
    </w:lvl>
    <w:lvl w:ilvl="6">
      <w:start w:val="1"/>
      <w:numFmt w:val="decimal"/>
      <w:lvlText w:val="%7."/>
      <w:lvlJc w:val="left"/>
      <w:pPr>
        <w:tabs>
          <w:tab w:val="num" w:pos="567"/>
        </w:tabs>
        <w:ind w:left="5607" w:hanging="360"/>
      </w:pPr>
    </w:lvl>
    <w:lvl w:ilvl="7">
      <w:start w:val="1"/>
      <w:numFmt w:val="lowerLetter"/>
      <w:lvlText w:val="%8."/>
      <w:lvlJc w:val="left"/>
      <w:pPr>
        <w:tabs>
          <w:tab w:val="num" w:pos="567"/>
        </w:tabs>
        <w:ind w:left="6327" w:hanging="360"/>
      </w:pPr>
    </w:lvl>
    <w:lvl w:ilvl="8">
      <w:start w:val="1"/>
      <w:numFmt w:val="lowerRoman"/>
      <w:lvlText w:val="%9."/>
      <w:lvlJc w:val="right"/>
      <w:pPr>
        <w:tabs>
          <w:tab w:val="num" w:pos="567"/>
        </w:tabs>
        <w:ind w:left="7047" w:hanging="180"/>
      </w:pPr>
    </w:lvl>
  </w:abstractNum>
  <w:abstractNum w:abstractNumId="10">
    <w:nsid w:val="0000000B"/>
    <w:multiLevelType w:val="multilevel"/>
    <w:tmpl w:val="0000000B"/>
    <w:name w:val="WW8Num11"/>
    <w:lvl w:ilvl="0">
      <w:start w:val="1"/>
      <w:numFmt w:val="decimal"/>
      <w:lvlText w:val="%1)"/>
      <w:lvlJc w:val="left"/>
      <w:pPr>
        <w:tabs>
          <w:tab w:val="num" w:pos="0"/>
        </w:tabs>
        <w:ind w:left="928" w:hanging="360"/>
      </w:pPr>
      <w:rPr>
        <w:rFonts w:ascii="Times New Roman" w:hAnsi="Times New Roman" w:cs="Times New Roman"/>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2"/>
    <w:lvl w:ilvl="0">
      <w:start w:val="1"/>
      <w:numFmt w:val="decimal"/>
      <w:lvlText w:val="%1)"/>
      <w:lvlJc w:val="left"/>
      <w:pPr>
        <w:tabs>
          <w:tab w:val="num" w:pos="0"/>
        </w:tabs>
        <w:ind w:left="1287" w:hanging="360"/>
      </w:pPr>
      <w:rPr>
        <w:rFonts w:ascii="Times New Roman" w:hAnsi="Times New Roman" w:cs="Times New Roman"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3"/>
    <w:lvl w:ilvl="0">
      <w:start w:val="1"/>
      <w:numFmt w:val="decimal"/>
      <w:lvlText w:val="%1)"/>
      <w:lvlJc w:val="left"/>
      <w:pPr>
        <w:tabs>
          <w:tab w:val="num" w:pos="0"/>
        </w:tabs>
        <w:ind w:left="1069" w:hanging="360"/>
      </w:pPr>
      <w:rPr>
        <w:rFonts w:ascii="Times New Roman" w:hAnsi="Times New Roman" w:cs="Times New Roman"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4"/>
    <w:lvl w:ilvl="0">
      <w:start w:val="1"/>
      <w:numFmt w:val="decimal"/>
      <w:lvlText w:val="%1)"/>
      <w:lvlJc w:val="left"/>
      <w:pPr>
        <w:tabs>
          <w:tab w:val="num" w:pos="0"/>
        </w:tabs>
        <w:ind w:left="928" w:hanging="360"/>
      </w:pPr>
      <w:rPr>
        <w:rFonts w:ascii="Times New Roman" w:hAnsi="Times New Roman" w:cs="Times New Roman"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hAnsi="Times New Roman" w:cs="Times New Roman" w:hint="default"/>
        <w:sz w:val="28"/>
        <w:szCs w:val="28"/>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00000010"/>
    <w:multiLevelType w:val="multilevel"/>
    <w:tmpl w:val="00000010"/>
    <w:name w:val="WW8Num16"/>
    <w:lvl w:ilvl="0">
      <w:start w:val="1"/>
      <w:numFmt w:val="decimal"/>
      <w:lvlText w:val="%1)"/>
      <w:lvlJc w:val="left"/>
      <w:pPr>
        <w:tabs>
          <w:tab w:val="num" w:pos="0"/>
        </w:tabs>
        <w:ind w:left="900" w:hanging="360"/>
      </w:pPr>
      <w:rPr>
        <w:rFonts w:ascii="Times New Roman" w:hAnsi="Times New Roman" w:cs="Times New Roman" w:hint="default"/>
        <w:color w:val="000000"/>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17"/>
    <w:lvl w:ilvl="0">
      <w:start w:val="106"/>
      <w:numFmt w:val="decimal"/>
      <w:lvlText w:val="%1."/>
      <w:lvlJc w:val="left"/>
      <w:pPr>
        <w:tabs>
          <w:tab w:val="num" w:pos="0"/>
        </w:tabs>
        <w:ind w:left="1070" w:hanging="360"/>
      </w:pPr>
    </w:lvl>
    <w:lvl w:ilvl="1">
      <w:start w:val="1"/>
      <w:numFmt w:val="decimal"/>
      <w:lvlText w:val="%2)"/>
      <w:lvlJc w:val="left"/>
      <w:pPr>
        <w:tabs>
          <w:tab w:val="num" w:pos="0"/>
        </w:tabs>
        <w:ind w:left="2150" w:hanging="360"/>
      </w:pPr>
      <w:rPr>
        <w:rFonts w:ascii="Times New Roman" w:hAnsi="Times New Roman" w:cs="Times New Roman" w:hint="default"/>
        <w:color w:val="00000A"/>
        <w:sz w:val="28"/>
        <w:szCs w:val="28"/>
      </w:r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17">
    <w:nsid w:val="00000012"/>
    <w:multiLevelType w:val="multilevel"/>
    <w:tmpl w:val="00000012"/>
    <w:name w:val="WW8Num18"/>
    <w:lvl w:ilvl="0">
      <w:start w:val="1"/>
      <w:numFmt w:val="decimal"/>
      <w:lvlText w:val="%1)"/>
      <w:lvlJc w:val="left"/>
      <w:pPr>
        <w:tabs>
          <w:tab w:val="num" w:pos="0"/>
        </w:tabs>
        <w:ind w:left="1211" w:hanging="360"/>
      </w:pPr>
      <w:rPr>
        <w:rFonts w:ascii="Times New Roman" w:eastAsia="Times New Roman" w:hAnsi="Times New Roman" w:cs="Times New Roman"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singleLevel"/>
    <w:tmpl w:val="00000013"/>
    <w:name w:val="WW8Num19"/>
    <w:lvl w:ilvl="0">
      <w:start w:val="6"/>
      <w:numFmt w:val="decimal"/>
      <w:lvlText w:val="%1."/>
      <w:lvlJc w:val="left"/>
      <w:pPr>
        <w:tabs>
          <w:tab w:val="num" w:pos="0"/>
        </w:tabs>
        <w:ind w:left="1200" w:hanging="360"/>
      </w:pPr>
      <w:rPr>
        <w:rFonts w:ascii="Times New Roman" w:hAnsi="Times New Roman" w:cs="Times New Roman" w:hint="default"/>
        <w:sz w:val="28"/>
        <w:szCs w:val="28"/>
      </w:rPr>
    </w:lvl>
  </w:abstractNum>
  <w:abstractNum w:abstractNumId="19">
    <w:nsid w:val="00000014"/>
    <w:multiLevelType w:val="singleLevel"/>
    <w:tmpl w:val="00000014"/>
    <w:name w:val="WW8Num20"/>
    <w:lvl w:ilvl="0">
      <w:start w:val="1"/>
      <w:numFmt w:val="decimal"/>
      <w:lvlText w:val="%1)"/>
      <w:lvlJc w:val="left"/>
      <w:pPr>
        <w:tabs>
          <w:tab w:val="num" w:pos="0"/>
        </w:tabs>
        <w:ind w:left="1069" w:hanging="360"/>
      </w:pPr>
      <w:rPr>
        <w:rFonts w:ascii="Times New Roman" w:hAnsi="Times New Roman" w:cs="Times New Roman" w:hint="default"/>
        <w:sz w:val="28"/>
        <w:szCs w:val="28"/>
      </w:rPr>
    </w:lvl>
  </w:abstractNum>
  <w:abstractNum w:abstractNumId="20">
    <w:nsid w:val="00000015"/>
    <w:multiLevelType w:val="singleLevel"/>
    <w:tmpl w:val="00000015"/>
    <w:name w:val="WW8Num21"/>
    <w:lvl w:ilvl="0">
      <w:start w:val="12"/>
      <w:numFmt w:val="decimal"/>
      <w:lvlText w:val="%1."/>
      <w:lvlJc w:val="left"/>
      <w:pPr>
        <w:tabs>
          <w:tab w:val="num" w:pos="0"/>
        </w:tabs>
        <w:ind w:left="942" w:hanging="375"/>
      </w:pPr>
      <w:rPr>
        <w:rFonts w:ascii="Times New Roman" w:hAnsi="Times New Roman" w:cs="Times New Roman" w:hint="default"/>
        <w:sz w:val="28"/>
        <w:szCs w:val="28"/>
      </w:rPr>
    </w:lvl>
  </w:abstractNum>
  <w:abstractNum w:abstractNumId="21">
    <w:nsid w:val="00000016"/>
    <w:multiLevelType w:val="multilevel"/>
    <w:tmpl w:val="53205F1C"/>
    <w:name w:val="WW8Num22"/>
    <w:lvl w:ilvl="0">
      <w:start w:val="136"/>
      <w:numFmt w:val="decimal"/>
      <w:lvlText w:val="%1."/>
      <w:lvlJc w:val="left"/>
      <w:pPr>
        <w:tabs>
          <w:tab w:val="num" w:pos="425"/>
        </w:tabs>
        <w:ind w:left="1660" w:hanging="525"/>
      </w:pPr>
      <w:rPr>
        <w:rFonts w:ascii="Times New Roman" w:hAnsi="Times New Roman" w:cs="Times New Roman"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name w:val="WW8Num23"/>
    <w:lvl w:ilvl="0">
      <w:start w:val="4"/>
      <w:numFmt w:val="decimal"/>
      <w:lvlText w:val="%1)"/>
      <w:lvlJc w:val="left"/>
      <w:pPr>
        <w:tabs>
          <w:tab w:val="num" w:pos="648"/>
        </w:tabs>
        <w:ind w:left="720" w:hanging="360"/>
      </w:pPr>
      <w:rPr>
        <w:rFonts w:ascii="Times New Roman" w:hAnsi="Times New Roman" w:cs="Times New Roman" w:hint="default"/>
        <w:sz w:val="28"/>
        <w:szCs w:val="28"/>
      </w:rPr>
    </w:lvl>
    <w:lvl w:ilvl="1">
      <w:start w:val="1"/>
      <w:numFmt w:val="decimal"/>
      <w:lvlText w:val="%2)"/>
      <w:lvlJc w:val="left"/>
      <w:pPr>
        <w:tabs>
          <w:tab w:val="num" w:pos="0"/>
        </w:tabs>
        <w:ind w:left="1440" w:hanging="360"/>
      </w:pPr>
      <w:rPr>
        <w:rFonts w:ascii="Times New Roman" w:hAnsi="Times New Roman" w:cs="Times New Roman" w:hint="default"/>
        <w:sz w:val="28"/>
        <w:szCs w:val="28"/>
      </w:rPr>
    </w:lvl>
    <w:lvl w:ilvl="2">
      <w:start w:val="1"/>
      <w:numFmt w:val="lowerRoman"/>
      <w:lvlText w:val="%3."/>
      <w:lvlJc w:val="right"/>
      <w:pPr>
        <w:tabs>
          <w:tab w:val="num" w:pos="0"/>
        </w:tabs>
        <w:ind w:left="2160" w:hanging="180"/>
      </w:pPr>
      <w:rPr>
        <w:rFonts w:ascii="Times New Roman" w:hAnsi="Times New Roman" w:cs="Times New Roman" w:hint="default"/>
        <w:sz w:val="28"/>
        <w:szCs w:val="28"/>
      </w:rPr>
    </w:lvl>
    <w:lvl w:ilvl="3">
      <w:start w:val="1"/>
      <w:numFmt w:val="decimal"/>
      <w:lvlText w:val="%4."/>
      <w:lvlJc w:val="left"/>
      <w:pPr>
        <w:tabs>
          <w:tab w:val="num" w:pos="0"/>
        </w:tabs>
        <w:ind w:left="2880" w:hanging="360"/>
      </w:pPr>
      <w:rPr>
        <w:rFonts w:ascii="Times New Roman" w:hAnsi="Times New Roman" w:cs="Times New Roman" w:hint="default"/>
        <w:sz w:val="28"/>
        <w:szCs w:val="28"/>
      </w:rPr>
    </w:lvl>
    <w:lvl w:ilvl="4">
      <w:start w:val="1"/>
      <w:numFmt w:val="lowerLetter"/>
      <w:lvlText w:val="%5."/>
      <w:lvlJc w:val="left"/>
      <w:pPr>
        <w:tabs>
          <w:tab w:val="num" w:pos="0"/>
        </w:tabs>
        <w:ind w:left="3600" w:hanging="360"/>
      </w:pPr>
      <w:rPr>
        <w:rFonts w:ascii="Times New Roman" w:hAnsi="Times New Roman" w:cs="Times New Roman" w:hint="default"/>
        <w:sz w:val="28"/>
        <w:szCs w:val="28"/>
      </w:rPr>
    </w:lvl>
    <w:lvl w:ilvl="5">
      <w:start w:val="1"/>
      <w:numFmt w:val="lowerRoman"/>
      <w:lvlText w:val="%6."/>
      <w:lvlJc w:val="right"/>
      <w:pPr>
        <w:tabs>
          <w:tab w:val="num" w:pos="0"/>
        </w:tabs>
        <w:ind w:left="4320" w:hanging="180"/>
      </w:pPr>
      <w:rPr>
        <w:rFonts w:ascii="Times New Roman" w:hAnsi="Times New Roman" w:cs="Times New Roman" w:hint="default"/>
        <w:sz w:val="28"/>
        <w:szCs w:val="28"/>
      </w:rPr>
    </w:lvl>
    <w:lvl w:ilvl="6">
      <w:start w:val="1"/>
      <w:numFmt w:val="decimal"/>
      <w:lvlText w:val="%7."/>
      <w:lvlJc w:val="left"/>
      <w:pPr>
        <w:tabs>
          <w:tab w:val="num" w:pos="0"/>
        </w:tabs>
        <w:ind w:left="5040" w:hanging="360"/>
      </w:pPr>
      <w:rPr>
        <w:rFonts w:ascii="Times New Roman" w:hAnsi="Times New Roman" w:cs="Times New Roman" w:hint="default"/>
        <w:sz w:val="28"/>
        <w:szCs w:val="28"/>
      </w:rPr>
    </w:lvl>
    <w:lvl w:ilvl="7">
      <w:start w:val="1"/>
      <w:numFmt w:val="lowerLetter"/>
      <w:lvlText w:val="%8."/>
      <w:lvlJc w:val="left"/>
      <w:pPr>
        <w:tabs>
          <w:tab w:val="num" w:pos="0"/>
        </w:tabs>
        <w:ind w:left="5760" w:hanging="360"/>
      </w:pPr>
      <w:rPr>
        <w:rFonts w:ascii="Times New Roman" w:hAnsi="Times New Roman" w:cs="Times New Roman" w:hint="default"/>
        <w:sz w:val="28"/>
        <w:szCs w:val="28"/>
      </w:rPr>
    </w:lvl>
    <w:lvl w:ilvl="8">
      <w:start w:val="1"/>
      <w:numFmt w:val="lowerRoman"/>
      <w:lvlText w:val="%9."/>
      <w:lvlJc w:val="right"/>
      <w:pPr>
        <w:tabs>
          <w:tab w:val="num" w:pos="0"/>
        </w:tabs>
        <w:ind w:left="6480" w:hanging="180"/>
      </w:pPr>
      <w:rPr>
        <w:rFonts w:ascii="Times New Roman" w:hAnsi="Times New Roman" w:cs="Times New Roman" w:hint="default"/>
        <w:sz w:val="28"/>
        <w:szCs w:val="28"/>
      </w:rPr>
    </w:lvl>
  </w:abstractNum>
  <w:abstractNum w:abstractNumId="23">
    <w:nsid w:val="00000018"/>
    <w:multiLevelType w:val="multilevel"/>
    <w:tmpl w:val="00000018"/>
    <w:name w:val="WW8Num24"/>
    <w:lvl w:ilvl="0">
      <w:start w:val="1"/>
      <w:numFmt w:val="decimal"/>
      <w:lvlText w:val="%1."/>
      <w:lvlJc w:val="left"/>
      <w:pPr>
        <w:tabs>
          <w:tab w:val="num" w:pos="0"/>
        </w:tabs>
        <w:ind w:left="5417" w:hanging="1305"/>
      </w:pPr>
      <w:rPr>
        <w:rFonts w:cs="Times New Roman"/>
        <w:sz w:val="28"/>
        <w:szCs w:val="28"/>
      </w:rPr>
    </w:lvl>
    <w:lvl w:ilvl="1">
      <w:start w:val="1"/>
      <w:numFmt w:val="decimal"/>
      <w:lvlText w:val="%2."/>
      <w:lvlJc w:val="left"/>
      <w:pPr>
        <w:tabs>
          <w:tab w:val="num" w:pos="0"/>
        </w:tabs>
        <w:ind w:left="3479" w:hanging="360"/>
      </w:pPr>
    </w:lvl>
    <w:lvl w:ilvl="2">
      <w:start w:val="1"/>
      <w:numFmt w:val="lowerRoman"/>
      <w:lvlText w:val="%3."/>
      <w:lvlJc w:val="right"/>
      <w:pPr>
        <w:tabs>
          <w:tab w:val="num" w:pos="0"/>
        </w:tabs>
        <w:ind w:left="3077" w:hanging="180"/>
      </w:pPr>
    </w:lvl>
    <w:lvl w:ilvl="3">
      <w:start w:val="1"/>
      <w:numFmt w:val="decimal"/>
      <w:lvlText w:val="%4)"/>
      <w:lvlJc w:val="left"/>
      <w:pPr>
        <w:tabs>
          <w:tab w:val="num" w:pos="0"/>
        </w:tabs>
        <w:ind w:left="1211" w:hanging="360"/>
      </w:pPr>
      <w:rPr>
        <w:rFonts w:ascii="Times New Roman" w:hAnsi="Times New Roman" w:cs="Times New Roman"/>
        <w:sz w:val="28"/>
        <w:szCs w:val="28"/>
      </w:rPr>
    </w:lvl>
    <w:lvl w:ilvl="4">
      <w:start w:val="1"/>
      <w:numFmt w:val="lowerLetter"/>
      <w:lvlText w:val="%5."/>
      <w:lvlJc w:val="left"/>
      <w:pPr>
        <w:tabs>
          <w:tab w:val="num" w:pos="0"/>
        </w:tabs>
        <w:ind w:left="4517" w:hanging="360"/>
      </w:pPr>
    </w:lvl>
    <w:lvl w:ilvl="5">
      <w:start w:val="1"/>
      <w:numFmt w:val="lowerRoman"/>
      <w:lvlText w:val="%6."/>
      <w:lvlJc w:val="right"/>
      <w:pPr>
        <w:tabs>
          <w:tab w:val="num" w:pos="0"/>
        </w:tabs>
        <w:ind w:left="5237" w:hanging="180"/>
      </w:pPr>
    </w:lvl>
    <w:lvl w:ilvl="6">
      <w:start w:val="1"/>
      <w:numFmt w:val="decimal"/>
      <w:lvlText w:val="%7."/>
      <w:lvlJc w:val="left"/>
      <w:pPr>
        <w:tabs>
          <w:tab w:val="num" w:pos="0"/>
        </w:tabs>
        <w:ind w:left="5957" w:hanging="360"/>
      </w:pPr>
    </w:lvl>
    <w:lvl w:ilvl="7">
      <w:start w:val="1"/>
      <w:numFmt w:val="lowerLetter"/>
      <w:lvlText w:val="%8."/>
      <w:lvlJc w:val="left"/>
      <w:pPr>
        <w:tabs>
          <w:tab w:val="num" w:pos="0"/>
        </w:tabs>
        <w:ind w:left="6677" w:hanging="360"/>
      </w:pPr>
    </w:lvl>
    <w:lvl w:ilvl="8">
      <w:start w:val="1"/>
      <w:numFmt w:val="lowerRoman"/>
      <w:lvlText w:val="%9."/>
      <w:lvlJc w:val="right"/>
      <w:pPr>
        <w:tabs>
          <w:tab w:val="num" w:pos="0"/>
        </w:tabs>
        <w:ind w:left="7397" w:hanging="180"/>
      </w:pPr>
    </w:lvl>
  </w:abstractNum>
  <w:abstractNum w:abstractNumId="24">
    <w:nsid w:val="00000019"/>
    <w:multiLevelType w:val="multilevel"/>
    <w:tmpl w:val="00000019"/>
    <w:name w:val="WW8Num25"/>
    <w:lvl w:ilvl="0">
      <w:start w:val="2"/>
      <w:numFmt w:val="decimal"/>
      <w:lvlText w:val="%1)"/>
      <w:lvlJc w:val="left"/>
      <w:pPr>
        <w:tabs>
          <w:tab w:val="num" w:pos="0"/>
        </w:tabs>
        <w:ind w:left="928" w:hanging="360"/>
      </w:pPr>
      <w:rPr>
        <w:rFonts w:ascii="Times New Roman" w:eastAsia="Times New Roman" w:hAnsi="Times New Roman" w:cs="Calibri" w:hint="default"/>
        <w:sz w:val="28"/>
        <w:szCs w:val="28"/>
      </w:rPr>
    </w:lvl>
    <w:lvl w:ilvl="1">
      <w:start w:val="1"/>
      <w:numFmt w:val="lowerLetter"/>
      <w:lvlText w:val="%2."/>
      <w:lvlJc w:val="left"/>
      <w:pPr>
        <w:tabs>
          <w:tab w:val="num" w:pos="0"/>
        </w:tabs>
        <w:ind w:left="2509" w:hanging="360"/>
      </w:pPr>
    </w:lvl>
    <w:lvl w:ilvl="2">
      <w:start w:val="1"/>
      <w:numFmt w:val="lowerRoman"/>
      <w:lvlText w:val="%3."/>
      <w:lvlJc w:val="right"/>
      <w:pPr>
        <w:tabs>
          <w:tab w:val="num" w:pos="0"/>
        </w:tabs>
        <w:ind w:left="3229" w:hanging="180"/>
      </w:pPr>
    </w:lvl>
    <w:lvl w:ilvl="3">
      <w:start w:val="1"/>
      <w:numFmt w:val="decimal"/>
      <w:lvlText w:val="%4."/>
      <w:lvlJc w:val="left"/>
      <w:pPr>
        <w:tabs>
          <w:tab w:val="num" w:pos="0"/>
        </w:tabs>
        <w:ind w:left="3949" w:hanging="360"/>
      </w:pPr>
    </w:lvl>
    <w:lvl w:ilvl="4">
      <w:start w:val="1"/>
      <w:numFmt w:val="lowerLetter"/>
      <w:lvlText w:val="%5."/>
      <w:lvlJc w:val="left"/>
      <w:pPr>
        <w:tabs>
          <w:tab w:val="num" w:pos="0"/>
        </w:tabs>
        <w:ind w:left="4669" w:hanging="360"/>
      </w:pPr>
    </w:lvl>
    <w:lvl w:ilvl="5">
      <w:start w:val="1"/>
      <w:numFmt w:val="lowerRoman"/>
      <w:lvlText w:val="%6."/>
      <w:lvlJc w:val="right"/>
      <w:pPr>
        <w:tabs>
          <w:tab w:val="num" w:pos="0"/>
        </w:tabs>
        <w:ind w:left="5389" w:hanging="180"/>
      </w:pPr>
    </w:lvl>
    <w:lvl w:ilvl="6">
      <w:start w:val="1"/>
      <w:numFmt w:val="decimal"/>
      <w:lvlText w:val="%7."/>
      <w:lvlJc w:val="left"/>
      <w:pPr>
        <w:tabs>
          <w:tab w:val="num" w:pos="0"/>
        </w:tabs>
        <w:ind w:left="6109" w:hanging="360"/>
      </w:pPr>
    </w:lvl>
    <w:lvl w:ilvl="7">
      <w:start w:val="1"/>
      <w:numFmt w:val="lowerLetter"/>
      <w:lvlText w:val="%8."/>
      <w:lvlJc w:val="left"/>
      <w:pPr>
        <w:tabs>
          <w:tab w:val="num" w:pos="0"/>
        </w:tabs>
        <w:ind w:left="6829" w:hanging="360"/>
      </w:pPr>
    </w:lvl>
    <w:lvl w:ilvl="8">
      <w:start w:val="1"/>
      <w:numFmt w:val="lowerRoman"/>
      <w:lvlText w:val="%9."/>
      <w:lvlJc w:val="right"/>
      <w:pPr>
        <w:tabs>
          <w:tab w:val="num" w:pos="0"/>
        </w:tabs>
        <w:ind w:left="7549" w:hanging="180"/>
      </w:pPr>
    </w:lvl>
  </w:abstractNum>
  <w:abstractNum w:abstractNumId="25">
    <w:nsid w:val="0000001A"/>
    <w:multiLevelType w:val="singleLevel"/>
    <w:tmpl w:val="0000001A"/>
    <w:name w:val="WW8Num26"/>
    <w:lvl w:ilvl="0">
      <w:start w:val="17"/>
      <w:numFmt w:val="decimal"/>
      <w:lvlText w:val="%1."/>
      <w:lvlJc w:val="left"/>
      <w:pPr>
        <w:tabs>
          <w:tab w:val="num" w:pos="0"/>
        </w:tabs>
        <w:ind w:left="922" w:hanging="375"/>
      </w:pPr>
      <w:rPr>
        <w:rFonts w:ascii="Times New Roman" w:hAnsi="Times New Roman" w:cs="Times New Roman" w:hint="default"/>
        <w:sz w:val="28"/>
      </w:rPr>
    </w:lvl>
  </w:abstractNum>
  <w:abstractNum w:abstractNumId="26">
    <w:nsid w:val="0000001B"/>
    <w:multiLevelType w:val="multilevel"/>
    <w:tmpl w:val="0000001B"/>
    <w:name w:val="WW8Num27"/>
    <w:lvl w:ilvl="0">
      <w:start w:val="38"/>
      <w:numFmt w:val="decimal"/>
      <w:lvlText w:val="%1."/>
      <w:lvlJc w:val="left"/>
      <w:pPr>
        <w:tabs>
          <w:tab w:val="num" w:pos="0"/>
        </w:tabs>
        <w:ind w:left="943" w:hanging="375"/>
      </w:pPr>
      <w:rPr>
        <w:rFonts w:ascii="Times New Roman" w:hAnsi="Times New Roman" w:cs="Times New Roman" w:hint="default"/>
        <w:sz w:val="28"/>
        <w:szCs w:val="28"/>
      </w:rPr>
    </w:lvl>
    <w:lvl w:ilvl="1">
      <w:start w:val="1"/>
      <w:numFmt w:val="decimal"/>
      <w:lvlText w:val="%2."/>
      <w:lvlJc w:val="left"/>
      <w:pPr>
        <w:tabs>
          <w:tab w:val="num" w:pos="0"/>
        </w:tabs>
        <w:ind w:left="3173" w:hanging="360"/>
      </w:pPr>
    </w:lvl>
    <w:lvl w:ilvl="2">
      <w:start w:val="1"/>
      <w:numFmt w:val="decimal"/>
      <w:lvlText w:val="%3."/>
      <w:lvlJc w:val="left"/>
      <w:pPr>
        <w:tabs>
          <w:tab w:val="num" w:pos="0"/>
        </w:tabs>
        <w:ind w:left="2813" w:hanging="360"/>
      </w:pPr>
    </w:lvl>
    <w:lvl w:ilvl="3">
      <w:start w:val="1"/>
      <w:numFmt w:val="decimal"/>
      <w:lvlText w:val="%4."/>
      <w:lvlJc w:val="left"/>
      <w:pPr>
        <w:tabs>
          <w:tab w:val="num" w:pos="0"/>
        </w:tabs>
        <w:ind w:left="2453" w:hanging="360"/>
      </w:pPr>
    </w:lvl>
    <w:lvl w:ilvl="4">
      <w:start w:val="1"/>
      <w:numFmt w:val="decimal"/>
      <w:lvlText w:val="%5."/>
      <w:lvlJc w:val="left"/>
      <w:pPr>
        <w:tabs>
          <w:tab w:val="num" w:pos="0"/>
        </w:tabs>
        <w:ind w:left="2093" w:hanging="360"/>
      </w:pPr>
    </w:lvl>
    <w:lvl w:ilvl="5">
      <w:start w:val="1"/>
      <w:numFmt w:val="decimal"/>
      <w:lvlText w:val="%6."/>
      <w:lvlJc w:val="left"/>
      <w:pPr>
        <w:tabs>
          <w:tab w:val="num" w:pos="0"/>
        </w:tabs>
        <w:ind w:left="1733" w:hanging="360"/>
      </w:pPr>
    </w:lvl>
    <w:lvl w:ilvl="6">
      <w:start w:val="1"/>
      <w:numFmt w:val="decimal"/>
      <w:lvlText w:val="%7."/>
      <w:lvlJc w:val="left"/>
      <w:pPr>
        <w:tabs>
          <w:tab w:val="num" w:pos="0"/>
        </w:tabs>
        <w:ind w:left="1373" w:hanging="360"/>
      </w:pPr>
    </w:lvl>
    <w:lvl w:ilvl="7">
      <w:start w:val="1"/>
      <w:numFmt w:val="decimal"/>
      <w:lvlText w:val="%8."/>
      <w:lvlJc w:val="left"/>
      <w:pPr>
        <w:tabs>
          <w:tab w:val="num" w:pos="0"/>
        </w:tabs>
        <w:ind w:left="1013" w:hanging="360"/>
      </w:pPr>
    </w:lvl>
    <w:lvl w:ilvl="8">
      <w:start w:val="1"/>
      <w:numFmt w:val="decimal"/>
      <w:lvlText w:val="%9."/>
      <w:lvlJc w:val="left"/>
      <w:pPr>
        <w:tabs>
          <w:tab w:val="num" w:pos="0"/>
        </w:tabs>
        <w:ind w:left="653" w:hanging="360"/>
      </w:pPr>
    </w:lvl>
  </w:abstractNum>
  <w:abstractNum w:abstractNumId="27">
    <w:nsid w:val="00310D3B"/>
    <w:multiLevelType w:val="multilevel"/>
    <w:tmpl w:val="369C49C8"/>
    <w:name w:val="WW8Num272"/>
    <w:lvl w:ilvl="0">
      <w:start w:val="45"/>
      <w:numFmt w:val="decimal"/>
      <w:lvlText w:val="%1."/>
      <w:lvlJc w:val="left"/>
      <w:pPr>
        <w:tabs>
          <w:tab w:val="num" w:pos="-142"/>
        </w:tabs>
        <w:ind w:left="801" w:hanging="375"/>
      </w:pPr>
      <w:rPr>
        <w:rFonts w:ascii="Times New Roman" w:hAnsi="Times New Roman" w:cs="Times New Roman" w:hint="default"/>
        <w:sz w:val="28"/>
        <w:szCs w:val="28"/>
      </w:rPr>
    </w:lvl>
    <w:lvl w:ilvl="1">
      <w:start w:val="1"/>
      <w:numFmt w:val="decimal"/>
      <w:lvlText w:val="%2."/>
      <w:lvlJc w:val="left"/>
      <w:pPr>
        <w:tabs>
          <w:tab w:val="num" w:pos="0"/>
        </w:tabs>
        <w:ind w:left="3173" w:hanging="360"/>
      </w:pPr>
    </w:lvl>
    <w:lvl w:ilvl="2">
      <w:start w:val="1"/>
      <w:numFmt w:val="decimal"/>
      <w:lvlText w:val="%3."/>
      <w:lvlJc w:val="left"/>
      <w:pPr>
        <w:tabs>
          <w:tab w:val="num" w:pos="0"/>
        </w:tabs>
        <w:ind w:left="2813" w:hanging="360"/>
      </w:pPr>
    </w:lvl>
    <w:lvl w:ilvl="3">
      <w:start w:val="1"/>
      <w:numFmt w:val="decimal"/>
      <w:lvlText w:val="%4."/>
      <w:lvlJc w:val="left"/>
      <w:pPr>
        <w:tabs>
          <w:tab w:val="num" w:pos="0"/>
        </w:tabs>
        <w:ind w:left="2453" w:hanging="360"/>
      </w:pPr>
    </w:lvl>
    <w:lvl w:ilvl="4">
      <w:start w:val="1"/>
      <w:numFmt w:val="decimal"/>
      <w:lvlText w:val="%5."/>
      <w:lvlJc w:val="left"/>
      <w:pPr>
        <w:tabs>
          <w:tab w:val="num" w:pos="0"/>
        </w:tabs>
        <w:ind w:left="2093" w:hanging="360"/>
      </w:pPr>
    </w:lvl>
    <w:lvl w:ilvl="5">
      <w:start w:val="1"/>
      <w:numFmt w:val="decimal"/>
      <w:lvlText w:val="%6."/>
      <w:lvlJc w:val="left"/>
      <w:pPr>
        <w:tabs>
          <w:tab w:val="num" w:pos="0"/>
        </w:tabs>
        <w:ind w:left="1733" w:hanging="360"/>
      </w:pPr>
    </w:lvl>
    <w:lvl w:ilvl="6">
      <w:start w:val="1"/>
      <w:numFmt w:val="decimal"/>
      <w:lvlText w:val="%7."/>
      <w:lvlJc w:val="left"/>
      <w:pPr>
        <w:tabs>
          <w:tab w:val="num" w:pos="0"/>
        </w:tabs>
        <w:ind w:left="1373" w:hanging="360"/>
      </w:pPr>
    </w:lvl>
    <w:lvl w:ilvl="7">
      <w:start w:val="1"/>
      <w:numFmt w:val="decimal"/>
      <w:lvlText w:val="%8."/>
      <w:lvlJc w:val="left"/>
      <w:pPr>
        <w:tabs>
          <w:tab w:val="num" w:pos="0"/>
        </w:tabs>
        <w:ind w:left="1013" w:hanging="360"/>
      </w:pPr>
    </w:lvl>
    <w:lvl w:ilvl="8">
      <w:start w:val="1"/>
      <w:numFmt w:val="decimal"/>
      <w:lvlText w:val="%9."/>
      <w:lvlJc w:val="left"/>
      <w:pPr>
        <w:tabs>
          <w:tab w:val="num" w:pos="0"/>
        </w:tabs>
        <w:ind w:left="653" w:hanging="360"/>
      </w:pPr>
    </w:lvl>
  </w:abstractNum>
  <w:abstractNum w:abstractNumId="28">
    <w:nsid w:val="0B834B59"/>
    <w:multiLevelType w:val="hybridMultilevel"/>
    <w:tmpl w:val="AA26F910"/>
    <w:lvl w:ilvl="0" w:tplc="17A0BF12">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29">
    <w:nsid w:val="0BFD2B14"/>
    <w:multiLevelType w:val="hybridMultilevel"/>
    <w:tmpl w:val="960A804E"/>
    <w:lvl w:ilvl="0" w:tplc="C722193C">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30">
    <w:nsid w:val="22CA4B26"/>
    <w:multiLevelType w:val="multilevel"/>
    <w:tmpl w:val="6D2E0E9C"/>
    <w:lvl w:ilvl="0">
      <w:start w:val="1"/>
      <w:numFmt w:val="decimal"/>
      <w:lvlText w:val="%1)"/>
      <w:lvlJc w:val="left"/>
      <w:pPr>
        <w:tabs>
          <w:tab w:val="num" w:pos="259"/>
        </w:tabs>
        <w:ind w:left="0" w:firstLine="0"/>
      </w:pPr>
      <w:rPr>
        <w:rFonts w:ascii="Times New Roman" w:hAnsi="Times New Roman" w:cs="Times New Roman" w:hint="default"/>
        <w:spacing w:val="-12"/>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23693919"/>
    <w:multiLevelType w:val="multilevel"/>
    <w:tmpl w:val="9412FB62"/>
    <w:lvl w:ilvl="0">
      <w:start w:val="2"/>
      <w:numFmt w:val="decimal"/>
      <w:lvlText w:val="%1."/>
      <w:lvlJc w:val="left"/>
      <w:pPr>
        <w:tabs>
          <w:tab w:val="num" w:pos="708"/>
        </w:tabs>
        <w:ind w:left="0" w:firstLine="0"/>
      </w:pPr>
      <w:rPr>
        <w:rFonts w:ascii="Times New Roman" w:hAnsi="Times New Roman" w:cs="Times New Roman"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29212193"/>
    <w:multiLevelType w:val="hybridMultilevel"/>
    <w:tmpl w:val="24B240E0"/>
    <w:lvl w:ilvl="0" w:tplc="5928B310">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33">
    <w:nsid w:val="51F576D3"/>
    <w:multiLevelType w:val="hybridMultilevel"/>
    <w:tmpl w:val="893E720C"/>
    <w:lvl w:ilvl="0" w:tplc="1AB01900">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34">
    <w:nsid w:val="64F603BE"/>
    <w:multiLevelType w:val="hybridMultilevel"/>
    <w:tmpl w:val="B99E8CD4"/>
    <w:lvl w:ilvl="0" w:tplc="E46805D2">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35">
    <w:nsid w:val="662C609B"/>
    <w:multiLevelType w:val="multilevel"/>
    <w:tmpl w:val="726864E4"/>
    <w:lvl w:ilvl="0">
      <w:start w:val="5"/>
      <w:numFmt w:val="decimal"/>
      <w:lvlText w:val="%1."/>
      <w:lvlJc w:val="left"/>
      <w:pPr>
        <w:tabs>
          <w:tab w:val="num" w:pos="708"/>
        </w:tabs>
        <w:ind w:left="0" w:firstLine="0"/>
      </w:pPr>
      <w:rPr>
        <w:rFonts w:ascii="Times New Roman" w:hAnsi="Times New Roman" w:cs="Times New Roman"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26"/>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0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num>
  <w:num w:numId="17">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0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9DA"/>
    <w:rsid w:val="00790272"/>
    <w:rsid w:val="00880C2B"/>
    <w:rsid w:val="00F81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80C2B"/>
    <w:pPr>
      <w:keepNext/>
      <w:numPr>
        <w:numId w:val="1"/>
      </w:numPr>
      <w:suppressAutoHyphens/>
      <w:spacing w:before="240" w:after="60"/>
      <w:outlineLvl w:val="0"/>
    </w:pPr>
    <w:rPr>
      <w:rFonts w:ascii="Cambria" w:eastAsia="Times New Roman" w:hAnsi="Cambria" w:cs="Times New Roman"/>
      <w:b/>
      <w:bCs/>
      <w:kern w:val="2"/>
      <w:sz w:val="32"/>
      <w:szCs w:val="32"/>
      <w:lang w:eastAsia="zh-CN"/>
    </w:rPr>
  </w:style>
  <w:style w:type="paragraph" w:styleId="2">
    <w:name w:val="heading 2"/>
    <w:basedOn w:val="a"/>
    <w:next w:val="a0"/>
    <w:link w:val="20"/>
    <w:semiHidden/>
    <w:unhideWhenUsed/>
    <w:qFormat/>
    <w:rsid w:val="00880C2B"/>
    <w:pPr>
      <w:numPr>
        <w:ilvl w:val="1"/>
        <w:numId w:val="1"/>
      </w:numPr>
      <w:suppressAutoHyphens/>
      <w:spacing w:before="280" w:after="280" w:line="240" w:lineRule="auto"/>
      <w:outlineLvl w:val="1"/>
    </w:pPr>
    <w:rPr>
      <w:rFonts w:ascii="Times New Roman" w:eastAsia="Times New Roman" w:hAnsi="Times New Roman" w:cs="Times New Roman"/>
      <w:b/>
      <w:bCs/>
      <w:sz w:val="36"/>
      <w:szCs w:val="36"/>
      <w:lang w:eastAsia="zh-CN"/>
    </w:rPr>
  </w:style>
  <w:style w:type="paragraph" w:styleId="3">
    <w:name w:val="heading 3"/>
    <w:basedOn w:val="a1"/>
    <w:next w:val="a0"/>
    <w:link w:val="30"/>
    <w:semiHidden/>
    <w:unhideWhenUsed/>
    <w:qFormat/>
    <w:rsid w:val="00880C2B"/>
    <w:pPr>
      <w:numPr>
        <w:ilvl w:val="2"/>
        <w:numId w:val="1"/>
      </w:numPr>
      <w:spacing w:before="140"/>
      <w:outlineLvl w:val="2"/>
    </w:pPr>
    <w:rPr>
      <w:rFonts w:ascii="Liberation Serif" w:hAnsi="Liberation Serif"/>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880C2B"/>
    <w:rPr>
      <w:rFonts w:ascii="Cambria" w:eastAsia="Times New Roman" w:hAnsi="Cambria" w:cs="Times New Roman"/>
      <w:b/>
      <w:bCs/>
      <w:kern w:val="2"/>
      <w:sz w:val="32"/>
      <w:szCs w:val="32"/>
      <w:lang w:eastAsia="zh-CN"/>
    </w:rPr>
  </w:style>
  <w:style w:type="character" w:customStyle="1" w:styleId="20">
    <w:name w:val="Заголовок 2 Знак"/>
    <w:basedOn w:val="a2"/>
    <w:link w:val="2"/>
    <w:semiHidden/>
    <w:rsid w:val="00880C2B"/>
    <w:rPr>
      <w:rFonts w:ascii="Times New Roman" w:eastAsia="Times New Roman" w:hAnsi="Times New Roman" w:cs="Times New Roman"/>
      <w:b/>
      <w:bCs/>
      <w:sz w:val="36"/>
      <w:szCs w:val="36"/>
      <w:lang w:eastAsia="zh-CN"/>
    </w:rPr>
  </w:style>
  <w:style w:type="character" w:customStyle="1" w:styleId="30">
    <w:name w:val="Заголовок 3 Знак"/>
    <w:basedOn w:val="a2"/>
    <w:link w:val="3"/>
    <w:semiHidden/>
    <w:rsid w:val="00880C2B"/>
    <w:rPr>
      <w:rFonts w:ascii="Liberation Serif" w:eastAsia="Noto Sans CJK SC Regular" w:hAnsi="Liberation Serif" w:cs="FreeSans"/>
      <w:b/>
      <w:bCs/>
      <w:sz w:val="28"/>
      <w:szCs w:val="28"/>
      <w:lang w:eastAsia="zh-CN"/>
    </w:rPr>
  </w:style>
  <w:style w:type="character" w:styleId="a5">
    <w:name w:val="Hyperlink"/>
    <w:uiPriority w:val="99"/>
    <w:semiHidden/>
    <w:unhideWhenUsed/>
    <w:rsid w:val="00880C2B"/>
    <w:rPr>
      <w:color w:val="0000FF"/>
      <w:u w:val="single"/>
    </w:rPr>
  </w:style>
  <w:style w:type="character" w:styleId="a6">
    <w:name w:val="FollowedHyperlink"/>
    <w:uiPriority w:val="99"/>
    <w:semiHidden/>
    <w:unhideWhenUsed/>
    <w:rsid w:val="00880C2B"/>
    <w:rPr>
      <w:color w:val="800080"/>
      <w:u w:val="single"/>
    </w:rPr>
  </w:style>
  <w:style w:type="paragraph" w:styleId="a0">
    <w:name w:val="Body Text"/>
    <w:basedOn w:val="a"/>
    <w:link w:val="a7"/>
    <w:semiHidden/>
    <w:unhideWhenUsed/>
    <w:rsid w:val="00880C2B"/>
    <w:pPr>
      <w:suppressAutoHyphens/>
      <w:spacing w:after="140" w:line="288" w:lineRule="auto"/>
    </w:pPr>
    <w:rPr>
      <w:rFonts w:ascii="Calibri" w:eastAsia="Times New Roman" w:hAnsi="Calibri" w:cs="Calibri"/>
      <w:lang w:eastAsia="zh-CN"/>
    </w:rPr>
  </w:style>
  <w:style w:type="character" w:customStyle="1" w:styleId="a7">
    <w:name w:val="Основной текст Знак"/>
    <w:basedOn w:val="a2"/>
    <w:link w:val="a0"/>
    <w:semiHidden/>
    <w:rsid w:val="00880C2B"/>
    <w:rPr>
      <w:rFonts w:ascii="Calibri" w:eastAsia="Times New Roman" w:hAnsi="Calibri" w:cs="Calibri"/>
      <w:lang w:eastAsia="zh-CN"/>
    </w:rPr>
  </w:style>
  <w:style w:type="paragraph" w:styleId="a1">
    <w:name w:val="Title"/>
    <w:basedOn w:val="a"/>
    <w:next w:val="a0"/>
    <w:link w:val="a8"/>
    <w:qFormat/>
    <w:rsid w:val="00880C2B"/>
    <w:pPr>
      <w:keepNext/>
      <w:suppressAutoHyphens/>
      <w:spacing w:before="240" w:after="120"/>
    </w:pPr>
    <w:rPr>
      <w:rFonts w:ascii="Liberation Sans" w:eastAsia="Noto Sans CJK SC Regular" w:hAnsi="Liberation Sans" w:cs="FreeSans"/>
      <w:sz w:val="28"/>
      <w:szCs w:val="28"/>
      <w:lang w:eastAsia="zh-CN"/>
    </w:rPr>
  </w:style>
  <w:style w:type="character" w:customStyle="1" w:styleId="a8">
    <w:name w:val="Название Знак"/>
    <w:basedOn w:val="a2"/>
    <w:link w:val="a1"/>
    <w:rsid w:val="00880C2B"/>
    <w:rPr>
      <w:rFonts w:ascii="Liberation Sans" w:eastAsia="Noto Sans CJK SC Regular" w:hAnsi="Liberation Sans" w:cs="FreeSans"/>
      <w:sz w:val="28"/>
      <w:szCs w:val="28"/>
      <w:lang w:eastAsia="zh-CN"/>
    </w:rPr>
  </w:style>
  <w:style w:type="paragraph" w:styleId="HTML">
    <w:name w:val="HTML Preformatted"/>
    <w:basedOn w:val="a"/>
    <w:link w:val="HTML0"/>
    <w:uiPriority w:val="99"/>
    <w:semiHidden/>
    <w:unhideWhenUsed/>
    <w:rsid w:val="00880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Times New Roman" w:hAnsi="Courier New" w:cs="Courier New"/>
      <w:sz w:val="20"/>
      <w:szCs w:val="20"/>
      <w:lang w:eastAsia="zh-CN"/>
    </w:rPr>
  </w:style>
  <w:style w:type="character" w:customStyle="1" w:styleId="HTML0">
    <w:name w:val="Стандартный HTML Знак"/>
    <w:basedOn w:val="a2"/>
    <w:link w:val="HTML"/>
    <w:uiPriority w:val="99"/>
    <w:semiHidden/>
    <w:rsid w:val="00880C2B"/>
    <w:rPr>
      <w:rFonts w:ascii="Courier New" w:eastAsia="Times New Roman" w:hAnsi="Courier New" w:cs="Courier New"/>
      <w:sz w:val="20"/>
      <w:szCs w:val="20"/>
      <w:lang w:eastAsia="zh-CN"/>
    </w:rPr>
  </w:style>
  <w:style w:type="paragraph" w:styleId="a9">
    <w:name w:val="Normal (Web)"/>
    <w:basedOn w:val="a"/>
    <w:semiHidden/>
    <w:unhideWhenUsed/>
    <w:rsid w:val="00880C2B"/>
    <w:pPr>
      <w:suppressAutoHyphens/>
      <w:spacing w:before="280" w:after="280" w:line="240" w:lineRule="auto"/>
    </w:pPr>
    <w:rPr>
      <w:rFonts w:ascii="Times New Roman" w:eastAsia="Times New Roman" w:hAnsi="Times New Roman" w:cs="Times New Roman"/>
      <w:sz w:val="24"/>
      <w:szCs w:val="24"/>
      <w:lang w:eastAsia="zh-CN"/>
    </w:rPr>
  </w:style>
  <w:style w:type="paragraph" w:styleId="aa">
    <w:name w:val="annotation text"/>
    <w:basedOn w:val="a"/>
    <w:link w:val="5"/>
    <w:uiPriority w:val="99"/>
    <w:semiHidden/>
    <w:unhideWhenUsed/>
    <w:rsid w:val="00880C2B"/>
    <w:pPr>
      <w:suppressAutoHyphens/>
      <w:spacing w:line="240" w:lineRule="auto"/>
    </w:pPr>
    <w:rPr>
      <w:rFonts w:ascii="Calibri" w:eastAsia="Times New Roman" w:hAnsi="Calibri" w:cs="Calibri"/>
      <w:sz w:val="20"/>
      <w:szCs w:val="20"/>
      <w:lang w:eastAsia="zh-CN"/>
    </w:rPr>
  </w:style>
  <w:style w:type="character" w:customStyle="1" w:styleId="ab">
    <w:name w:val="Текст примечания Знак"/>
    <w:basedOn w:val="a2"/>
    <w:uiPriority w:val="99"/>
    <w:semiHidden/>
    <w:rsid w:val="00880C2B"/>
    <w:rPr>
      <w:sz w:val="20"/>
      <w:szCs w:val="20"/>
    </w:rPr>
  </w:style>
  <w:style w:type="paragraph" w:styleId="ac">
    <w:name w:val="header"/>
    <w:basedOn w:val="a"/>
    <w:link w:val="11"/>
    <w:uiPriority w:val="99"/>
    <w:semiHidden/>
    <w:unhideWhenUsed/>
    <w:rsid w:val="00880C2B"/>
    <w:pPr>
      <w:suppressAutoHyphens/>
      <w:spacing w:after="0" w:line="240" w:lineRule="auto"/>
    </w:pPr>
    <w:rPr>
      <w:rFonts w:ascii="Calibri" w:eastAsia="Times New Roman" w:hAnsi="Calibri" w:cs="Calibri"/>
      <w:lang w:eastAsia="zh-CN"/>
    </w:rPr>
  </w:style>
  <w:style w:type="character" w:customStyle="1" w:styleId="ad">
    <w:name w:val="Верхний колонтитул Знак"/>
    <w:basedOn w:val="a2"/>
    <w:uiPriority w:val="99"/>
    <w:semiHidden/>
    <w:rsid w:val="00880C2B"/>
  </w:style>
  <w:style w:type="paragraph" w:styleId="ae">
    <w:name w:val="footer"/>
    <w:basedOn w:val="a"/>
    <w:link w:val="12"/>
    <w:semiHidden/>
    <w:unhideWhenUsed/>
    <w:rsid w:val="00880C2B"/>
    <w:pPr>
      <w:suppressAutoHyphens/>
      <w:spacing w:after="0" w:line="240" w:lineRule="auto"/>
    </w:pPr>
    <w:rPr>
      <w:rFonts w:ascii="Calibri" w:eastAsia="Times New Roman" w:hAnsi="Calibri" w:cs="Calibri"/>
      <w:lang w:eastAsia="zh-CN"/>
    </w:rPr>
  </w:style>
  <w:style w:type="character" w:customStyle="1" w:styleId="af">
    <w:name w:val="Нижний колонтитул Знак"/>
    <w:basedOn w:val="a2"/>
    <w:semiHidden/>
    <w:rsid w:val="00880C2B"/>
  </w:style>
  <w:style w:type="paragraph" w:styleId="af0">
    <w:name w:val="caption"/>
    <w:basedOn w:val="a"/>
    <w:semiHidden/>
    <w:unhideWhenUsed/>
    <w:qFormat/>
    <w:rsid w:val="00880C2B"/>
    <w:pPr>
      <w:suppressLineNumbers/>
      <w:suppressAutoHyphens/>
      <w:spacing w:before="120" w:after="120"/>
    </w:pPr>
    <w:rPr>
      <w:rFonts w:ascii="Calibri" w:eastAsia="Times New Roman" w:hAnsi="Calibri" w:cs="FreeSans"/>
      <w:i/>
      <w:iCs/>
      <w:sz w:val="24"/>
      <w:szCs w:val="24"/>
      <w:lang w:eastAsia="zh-CN"/>
    </w:rPr>
  </w:style>
  <w:style w:type="paragraph" w:styleId="af1">
    <w:name w:val="List"/>
    <w:basedOn w:val="a0"/>
    <w:semiHidden/>
    <w:unhideWhenUsed/>
    <w:rsid w:val="00880C2B"/>
    <w:rPr>
      <w:rFonts w:cs="FreeSans"/>
    </w:rPr>
  </w:style>
  <w:style w:type="paragraph" w:styleId="af2">
    <w:name w:val="Balloon Text"/>
    <w:basedOn w:val="a"/>
    <w:link w:val="13"/>
    <w:semiHidden/>
    <w:unhideWhenUsed/>
    <w:rsid w:val="00880C2B"/>
    <w:pPr>
      <w:suppressAutoHyphens/>
      <w:spacing w:after="0" w:line="240" w:lineRule="auto"/>
    </w:pPr>
    <w:rPr>
      <w:rFonts w:ascii="Tahoma" w:eastAsia="Times New Roman" w:hAnsi="Tahoma" w:cs="Tahoma"/>
      <w:sz w:val="16"/>
      <w:szCs w:val="16"/>
      <w:lang w:eastAsia="zh-CN"/>
    </w:rPr>
  </w:style>
  <w:style w:type="character" w:customStyle="1" w:styleId="af3">
    <w:name w:val="Текст выноски Знак"/>
    <w:basedOn w:val="a2"/>
    <w:semiHidden/>
    <w:rsid w:val="00880C2B"/>
    <w:rPr>
      <w:rFonts w:ascii="Tahoma" w:hAnsi="Tahoma" w:cs="Tahoma"/>
      <w:sz w:val="16"/>
      <w:szCs w:val="16"/>
    </w:rPr>
  </w:style>
  <w:style w:type="paragraph" w:styleId="af4">
    <w:name w:val="No Spacing"/>
    <w:qFormat/>
    <w:rsid w:val="00880C2B"/>
    <w:pPr>
      <w:suppressAutoHyphens/>
      <w:spacing w:after="0" w:line="240" w:lineRule="auto"/>
    </w:pPr>
    <w:rPr>
      <w:rFonts w:ascii="Calibri" w:eastAsia="Times New Roman" w:hAnsi="Calibri" w:cs="Calibri"/>
      <w:lang w:eastAsia="zh-CN"/>
    </w:rPr>
  </w:style>
  <w:style w:type="paragraph" w:styleId="af5">
    <w:name w:val="List Paragraph"/>
    <w:basedOn w:val="a"/>
    <w:qFormat/>
    <w:rsid w:val="00880C2B"/>
    <w:pPr>
      <w:suppressAutoHyphens/>
      <w:ind w:left="720"/>
      <w:contextualSpacing/>
    </w:pPr>
    <w:rPr>
      <w:rFonts w:ascii="Calibri" w:eastAsia="Times New Roman" w:hAnsi="Calibri" w:cs="Calibri"/>
      <w:lang w:val="x-none" w:eastAsia="zh-CN"/>
    </w:rPr>
  </w:style>
  <w:style w:type="paragraph" w:customStyle="1" w:styleId="4">
    <w:name w:val="Указатель4"/>
    <w:basedOn w:val="a"/>
    <w:rsid w:val="00880C2B"/>
    <w:pPr>
      <w:suppressLineNumbers/>
      <w:suppressAutoHyphens/>
    </w:pPr>
    <w:rPr>
      <w:rFonts w:ascii="Calibri" w:eastAsia="Times New Roman" w:hAnsi="Calibri" w:cs="FreeSans"/>
      <w:lang w:eastAsia="zh-CN"/>
    </w:rPr>
  </w:style>
  <w:style w:type="paragraph" w:customStyle="1" w:styleId="31">
    <w:name w:val="Название объекта3"/>
    <w:basedOn w:val="a"/>
    <w:rsid w:val="00880C2B"/>
    <w:pPr>
      <w:suppressLineNumbers/>
      <w:suppressAutoHyphens/>
      <w:spacing w:before="120" w:after="120"/>
    </w:pPr>
    <w:rPr>
      <w:rFonts w:ascii="Calibri" w:eastAsia="Times New Roman" w:hAnsi="Calibri" w:cs="FreeSans"/>
      <w:i/>
      <w:iCs/>
      <w:sz w:val="24"/>
      <w:szCs w:val="24"/>
      <w:lang w:eastAsia="zh-CN"/>
    </w:rPr>
  </w:style>
  <w:style w:type="paragraph" w:customStyle="1" w:styleId="32">
    <w:name w:val="Указатель3"/>
    <w:basedOn w:val="a"/>
    <w:rsid w:val="00880C2B"/>
    <w:pPr>
      <w:suppressLineNumbers/>
      <w:suppressAutoHyphens/>
    </w:pPr>
    <w:rPr>
      <w:rFonts w:ascii="Calibri" w:eastAsia="Times New Roman" w:hAnsi="Calibri" w:cs="FreeSans"/>
      <w:lang w:eastAsia="zh-CN"/>
    </w:rPr>
  </w:style>
  <w:style w:type="paragraph" w:customStyle="1" w:styleId="21">
    <w:name w:val="Название объекта2"/>
    <w:basedOn w:val="a"/>
    <w:rsid w:val="00880C2B"/>
    <w:pPr>
      <w:suppressLineNumbers/>
      <w:suppressAutoHyphens/>
      <w:spacing w:before="120" w:after="120"/>
    </w:pPr>
    <w:rPr>
      <w:rFonts w:ascii="Calibri" w:eastAsia="Times New Roman" w:hAnsi="Calibri" w:cs="FreeSans"/>
      <w:i/>
      <w:iCs/>
      <w:sz w:val="24"/>
      <w:szCs w:val="24"/>
      <w:lang w:eastAsia="zh-CN"/>
    </w:rPr>
  </w:style>
  <w:style w:type="paragraph" w:customStyle="1" w:styleId="22">
    <w:name w:val="Указатель2"/>
    <w:basedOn w:val="a"/>
    <w:rsid w:val="00880C2B"/>
    <w:pPr>
      <w:suppressLineNumbers/>
      <w:suppressAutoHyphens/>
    </w:pPr>
    <w:rPr>
      <w:rFonts w:ascii="Calibri" w:eastAsia="Times New Roman" w:hAnsi="Calibri" w:cs="FreeSans"/>
      <w:lang w:eastAsia="zh-CN"/>
    </w:rPr>
  </w:style>
  <w:style w:type="paragraph" w:customStyle="1" w:styleId="14">
    <w:name w:val="Название объекта1"/>
    <w:basedOn w:val="a"/>
    <w:rsid w:val="00880C2B"/>
    <w:pPr>
      <w:suppressLineNumbers/>
      <w:suppressAutoHyphens/>
      <w:spacing w:before="120" w:after="120"/>
    </w:pPr>
    <w:rPr>
      <w:rFonts w:ascii="Calibri" w:eastAsia="Times New Roman" w:hAnsi="Calibri" w:cs="FreeSans"/>
      <w:i/>
      <w:iCs/>
      <w:sz w:val="24"/>
      <w:szCs w:val="24"/>
      <w:lang w:eastAsia="zh-CN"/>
    </w:rPr>
  </w:style>
  <w:style w:type="paragraph" w:customStyle="1" w:styleId="15">
    <w:name w:val="Указатель1"/>
    <w:basedOn w:val="a"/>
    <w:rsid w:val="00880C2B"/>
    <w:pPr>
      <w:suppressLineNumbers/>
      <w:suppressAutoHyphens/>
    </w:pPr>
    <w:rPr>
      <w:rFonts w:ascii="Calibri" w:eastAsia="Times New Roman" w:hAnsi="Calibri" w:cs="FreeSans"/>
      <w:lang w:eastAsia="zh-CN"/>
    </w:rPr>
  </w:style>
  <w:style w:type="paragraph" w:customStyle="1" w:styleId="16">
    <w:name w:val="Текст примечания1"/>
    <w:basedOn w:val="a"/>
    <w:rsid w:val="00880C2B"/>
    <w:pPr>
      <w:suppressAutoHyphens/>
      <w:spacing w:line="240" w:lineRule="auto"/>
    </w:pPr>
    <w:rPr>
      <w:rFonts w:ascii="Calibri" w:eastAsia="Times New Roman" w:hAnsi="Calibri" w:cs="Calibri"/>
      <w:sz w:val="20"/>
      <w:szCs w:val="20"/>
      <w:lang w:eastAsia="zh-CN"/>
    </w:rPr>
  </w:style>
  <w:style w:type="paragraph" w:customStyle="1" w:styleId="ConsPlusNormal">
    <w:name w:val="ConsPlusNormal"/>
    <w:qFormat/>
    <w:rsid w:val="00880C2B"/>
    <w:pPr>
      <w:widowControl w:val="0"/>
      <w:suppressAutoHyphens/>
      <w:autoSpaceDE w:val="0"/>
      <w:spacing w:after="0" w:line="240" w:lineRule="auto"/>
    </w:pPr>
    <w:rPr>
      <w:rFonts w:ascii="Calibri" w:eastAsia="Times New Roman" w:hAnsi="Calibri" w:cs="Calibri"/>
      <w:szCs w:val="20"/>
      <w:lang w:eastAsia="zh-CN"/>
    </w:rPr>
  </w:style>
  <w:style w:type="paragraph" w:customStyle="1" w:styleId="Default">
    <w:name w:val="Default"/>
    <w:rsid w:val="00880C2B"/>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17">
    <w:name w:val="Без интервала1"/>
    <w:qFormat/>
    <w:rsid w:val="00880C2B"/>
    <w:pPr>
      <w:suppressAutoHyphens/>
      <w:spacing w:after="0" w:line="240" w:lineRule="auto"/>
    </w:pPr>
    <w:rPr>
      <w:rFonts w:ascii="Calibri" w:eastAsia="Times New Roman" w:hAnsi="Calibri" w:cs="Calibri"/>
      <w:lang w:eastAsia="zh-CN"/>
    </w:rPr>
  </w:style>
  <w:style w:type="paragraph" w:customStyle="1" w:styleId="18">
    <w:name w:val="Абзац списка1"/>
    <w:basedOn w:val="a"/>
    <w:rsid w:val="00880C2B"/>
    <w:pPr>
      <w:suppressAutoHyphens/>
      <w:ind w:left="720"/>
      <w:contextualSpacing/>
    </w:pPr>
    <w:rPr>
      <w:rFonts w:ascii="Calibri" w:eastAsia="Times New Roman" w:hAnsi="Calibri" w:cs="Calibri"/>
      <w:lang w:eastAsia="zh-CN"/>
    </w:rPr>
  </w:style>
  <w:style w:type="paragraph" w:customStyle="1" w:styleId="23">
    <w:name w:val="Текст примечания2"/>
    <w:basedOn w:val="a"/>
    <w:rsid w:val="00880C2B"/>
    <w:pPr>
      <w:suppressAutoHyphens/>
    </w:pPr>
    <w:rPr>
      <w:rFonts w:ascii="Times New Roman" w:eastAsia="Times New Roman" w:hAnsi="Times New Roman" w:cs="Times New Roman"/>
      <w:b/>
      <w:bCs/>
      <w:sz w:val="36"/>
      <w:szCs w:val="36"/>
      <w:lang w:eastAsia="zh-CN"/>
    </w:rPr>
  </w:style>
  <w:style w:type="paragraph" w:customStyle="1" w:styleId="af6">
    <w:name w:val="Содержимое таблицы"/>
    <w:basedOn w:val="a"/>
    <w:rsid w:val="00880C2B"/>
    <w:pPr>
      <w:suppressLineNumbers/>
      <w:suppressAutoHyphens/>
    </w:pPr>
    <w:rPr>
      <w:rFonts w:ascii="Calibri" w:eastAsia="Times New Roman" w:hAnsi="Calibri" w:cs="Calibri"/>
      <w:lang w:eastAsia="zh-CN"/>
    </w:rPr>
  </w:style>
  <w:style w:type="paragraph" w:customStyle="1" w:styleId="af7">
    <w:name w:val="Заголовок таблицы"/>
    <w:basedOn w:val="af6"/>
    <w:rsid w:val="00880C2B"/>
    <w:pPr>
      <w:jc w:val="center"/>
    </w:pPr>
    <w:rPr>
      <w:b/>
      <w:bCs/>
    </w:rPr>
  </w:style>
  <w:style w:type="paragraph" w:customStyle="1" w:styleId="33">
    <w:name w:val="Текст примечания3"/>
    <w:basedOn w:val="a"/>
    <w:rsid w:val="00880C2B"/>
    <w:pPr>
      <w:suppressAutoHyphens/>
    </w:pPr>
    <w:rPr>
      <w:rFonts w:ascii="Calibri" w:eastAsia="Times New Roman" w:hAnsi="Calibri" w:cs="Calibri"/>
      <w:sz w:val="20"/>
      <w:szCs w:val="20"/>
      <w:lang w:eastAsia="zh-CN"/>
    </w:rPr>
  </w:style>
  <w:style w:type="paragraph" w:customStyle="1" w:styleId="40">
    <w:name w:val="Текст примечания4"/>
    <w:basedOn w:val="a"/>
    <w:rsid w:val="00880C2B"/>
    <w:pPr>
      <w:suppressAutoHyphens/>
    </w:pPr>
    <w:rPr>
      <w:rFonts w:ascii="Calibri" w:eastAsia="Times New Roman" w:hAnsi="Calibri" w:cs="Calibri"/>
      <w:sz w:val="20"/>
      <w:szCs w:val="20"/>
      <w:lang w:eastAsia="zh-CN"/>
    </w:rPr>
  </w:style>
  <w:style w:type="paragraph" w:customStyle="1" w:styleId="ConsNonformat">
    <w:name w:val="ConsNonformat"/>
    <w:qFormat/>
    <w:rsid w:val="00880C2B"/>
    <w:pPr>
      <w:widowControl w:val="0"/>
      <w:spacing w:after="0" w:line="240" w:lineRule="auto"/>
      <w:ind w:right="19772"/>
    </w:pPr>
    <w:rPr>
      <w:rFonts w:ascii="Courier New" w:eastAsia="Times New Roman" w:hAnsi="Courier New" w:cs="Courier New"/>
      <w:color w:val="00000A"/>
      <w:szCs w:val="20"/>
      <w:lang w:eastAsia="ru-RU"/>
    </w:rPr>
  </w:style>
  <w:style w:type="paragraph" w:customStyle="1" w:styleId="font5">
    <w:name w:val="font5"/>
    <w:basedOn w:val="a"/>
    <w:rsid w:val="00880C2B"/>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paragraph" w:customStyle="1" w:styleId="xl66">
    <w:name w:val="xl66"/>
    <w:basedOn w:val="a"/>
    <w:rsid w:val="00880C2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7">
    <w:name w:val="xl67"/>
    <w:basedOn w:val="a"/>
    <w:rsid w:val="00880C2B"/>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8">
    <w:name w:val="xl68"/>
    <w:basedOn w:val="a"/>
    <w:rsid w:val="00880C2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
    <w:rsid w:val="00880C2B"/>
    <w:pPr>
      <w:pBdr>
        <w:bottom w:val="single" w:sz="12"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880C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
    <w:rsid w:val="00880C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
    <w:rsid w:val="00880C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3">
    <w:name w:val="xl73"/>
    <w:basedOn w:val="a"/>
    <w:rsid w:val="00880C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4">
    <w:name w:val="xl74"/>
    <w:basedOn w:val="a"/>
    <w:rsid w:val="00880C2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880C2B"/>
    <w:pPr>
      <w:pBdr>
        <w:left w:val="single" w:sz="4" w:space="0" w:color="auto"/>
        <w:bottom w:val="single" w:sz="4" w:space="0" w:color="auto"/>
        <w:right w:val="single" w:sz="4" w:space="0" w:color="auto"/>
      </w:pBdr>
      <w:shd w:val="clear" w:color="auto" w:fill="EBF1DE"/>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
    <w:rsid w:val="00880C2B"/>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
    <w:rsid w:val="00880C2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
    <w:rsid w:val="00880C2B"/>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9">
    <w:name w:val="xl79"/>
    <w:basedOn w:val="a"/>
    <w:rsid w:val="00880C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0">
    <w:name w:val="xl80"/>
    <w:basedOn w:val="a"/>
    <w:rsid w:val="00880C2B"/>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1">
    <w:name w:val="xl81"/>
    <w:basedOn w:val="a"/>
    <w:rsid w:val="00880C2B"/>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
    <w:name w:val="xl82"/>
    <w:basedOn w:val="a"/>
    <w:rsid w:val="00880C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880C2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4">
    <w:name w:val="xl84"/>
    <w:basedOn w:val="a"/>
    <w:rsid w:val="00880C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
    <w:name w:val="xl85"/>
    <w:basedOn w:val="a"/>
    <w:rsid w:val="00880C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6">
    <w:name w:val="xl86"/>
    <w:basedOn w:val="a"/>
    <w:rsid w:val="00880C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2-">
    <w:name w:val="Рег. Заголовок 2-го уровня регламента"/>
    <w:basedOn w:val="a"/>
    <w:qFormat/>
    <w:rsid w:val="00880C2B"/>
    <w:pPr>
      <w:spacing w:before="360" w:after="240" w:line="240" w:lineRule="auto"/>
      <w:jc w:val="center"/>
      <w:outlineLvl w:val="1"/>
    </w:pPr>
    <w:rPr>
      <w:rFonts w:ascii="Times New Roman" w:eastAsia="Calibri" w:hAnsi="Times New Roman" w:cs="Times New Roman"/>
      <w:b/>
      <w:i/>
      <w:sz w:val="24"/>
      <w:szCs w:val="24"/>
    </w:rPr>
  </w:style>
  <w:style w:type="character" w:styleId="af8">
    <w:name w:val="annotation reference"/>
    <w:uiPriority w:val="99"/>
    <w:semiHidden/>
    <w:unhideWhenUsed/>
    <w:rsid w:val="00880C2B"/>
    <w:rPr>
      <w:sz w:val="16"/>
      <w:szCs w:val="16"/>
    </w:rPr>
  </w:style>
  <w:style w:type="character" w:customStyle="1" w:styleId="WW8Num1z0">
    <w:name w:val="WW8Num1z0"/>
    <w:rsid w:val="00880C2B"/>
  </w:style>
  <w:style w:type="character" w:customStyle="1" w:styleId="WW8Num1z1">
    <w:name w:val="WW8Num1z1"/>
    <w:rsid w:val="00880C2B"/>
  </w:style>
  <w:style w:type="character" w:customStyle="1" w:styleId="WW8Num1z2">
    <w:name w:val="WW8Num1z2"/>
    <w:rsid w:val="00880C2B"/>
  </w:style>
  <w:style w:type="character" w:customStyle="1" w:styleId="WW8Num1z3">
    <w:name w:val="WW8Num1z3"/>
    <w:rsid w:val="00880C2B"/>
  </w:style>
  <w:style w:type="character" w:customStyle="1" w:styleId="WW8Num1z4">
    <w:name w:val="WW8Num1z4"/>
    <w:rsid w:val="00880C2B"/>
  </w:style>
  <w:style w:type="character" w:customStyle="1" w:styleId="WW8Num1z5">
    <w:name w:val="WW8Num1z5"/>
    <w:rsid w:val="00880C2B"/>
  </w:style>
  <w:style w:type="character" w:customStyle="1" w:styleId="WW8Num1z6">
    <w:name w:val="WW8Num1z6"/>
    <w:rsid w:val="00880C2B"/>
  </w:style>
  <w:style w:type="character" w:customStyle="1" w:styleId="WW8Num1z7">
    <w:name w:val="WW8Num1z7"/>
    <w:rsid w:val="00880C2B"/>
  </w:style>
  <w:style w:type="character" w:customStyle="1" w:styleId="WW8Num1z8">
    <w:name w:val="WW8Num1z8"/>
    <w:rsid w:val="00880C2B"/>
  </w:style>
  <w:style w:type="character" w:customStyle="1" w:styleId="WW8Num2z0">
    <w:name w:val="WW8Num2z0"/>
    <w:rsid w:val="00880C2B"/>
    <w:rPr>
      <w:rFonts w:ascii="Times New Roman" w:hAnsi="Times New Roman" w:cs="Times New Roman" w:hint="default"/>
      <w:bCs/>
      <w:sz w:val="28"/>
      <w:szCs w:val="28"/>
      <w:highlight w:val="yellow"/>
      <w:lang w:val="ru-RU"/>
    </w:rPr>
  </w:style>
  <w:style w:type="character" w:customStyle="1" w:styleId="WW8Num3z0">
    <w:name w:val="WW8Num3z0"/>
    <w:rsid w:val="00880C2B"/>
    <w:rPr>
      <w:rFonts w:ascii="Times New Roman" w:hAnsi="Times New Roman" w:cs="Times New Roman" w:hint="default"/>
      <w:sz w:val="28"/>
    </w:rPr>
  </w:style>
  <w:style w:type="character" w:customStyle="1" w:styleId="WW8Num3z1">
    <w:name w:val="WW8Num3z1"/>
    <w:rsid w:val="00880C2B"/>
  </w:style>
  <w:style w:type="character" w:customStyle="1" w:styleId="WW8Num3z2">
    <w:name w:val="WW8Num3z2"/>
    <w:rsid w:val="00880C2B"/>
  </w:style>
  <w:style w:type="character" w:customStyle="1" w:styleId="WW8Num3z3">
    <w:name w:val="WW8Num3z3"/>
    <w:rsid w:val="00880C2B"/>
  </w:style>
  <w:style w:type="character" w:customStyle="1" w:styleId="WW8Num3z4">
    <w:name w:val="WW8Num3z4"/>
    <w:rsid w:val="00880C2B"/>
  </w:style>
  <w:style w:type="character" w:customStyle="1" w:styleId="WW8Num3z5">
    <w:name w:val="WW8Num3z5"/>
    <w:rsid w:val="00880C2B"/>
  </w:style>
  <w:style w:type="character" w:customStyle="1" w:styleId="WW8Num3z6">
    <w:name w:val="WW8Num3z6"/>
    <w:rsid w:val="00880C2B"/>
  </w:style>
  <w:style w:type="character" w:customStyle="1" w:styleId="WW8Num3z7">
    <w:name w:val="WW8Num3z7"/>
    <w:rsid w:val="00880C2B"/>
  </w:style>
  <w:style w:type="character" w:customStyle="1" w:styleId="WW8Num3z8">
    <w:name w:val="WW8Num3z8"/>
    <w:rsid w:val="00880C2B"/>
  </w:style>
  <w:style w:type="character" w:customStyle="1" w:styleId="WW8Num4z0">
    <w:name w:val="WW8Num4z0"/>
    <w:rsid w:val="00880C2B"/>
    <w:rPr>
      <w:rFonts w:ascii="Times New Roman" w:hAnsi="Times New Roman" w:cs="Times New Roman" w:hint="default"/>
      <w:bCs/>
      <w:sz w:val="28"/>
      <w:szCs w:val="28"/>
      <w:lang w:eastAsia="ru-RU"/>
    </w:rPr>
  </w:style>
  <w:style w:type="character" w:customStyle="1" w:styleId="WW8Num4z1">
    <w:name w:val="WW8Num4z1"/>
    <w:rsid w:val="00880C2B"/>
  </w:style>
  <w:style w:type="character" w:customStyle="1" w:styleId="WW8Num4z2">
    <w:name w:val="WW8Num4z2"/>
    <w:rsid w:val="00880C2B"/>
  </w:style>
  <w:style w:type="character" w:customStyle="1" w:styleId="WW8Num4z3">
    <w:name w:val="WW8Num4z3"/>
    <w:rsid w:val="00880C2B"/>
  </w:style>
  <w:style w:type="character" w:customStyle="1" w:styleId="WW8Num4z4">
    <w:name w:val="WW8Num4z4"/>
    <w:rsid w:val="00880C2B"/>
  </w:style>
  <w:style w:type="character" w:customStyle="1" w:styleId="WW8Num4z5">
    <w:name w:val="WW8Num4z5"/>
    <w:rsid w:val="00880C2B"/>
  </w:style>
  <w:style w:type="character" w:customStyle="1" w:styleId="WW8Num4z6">
    <w:name w:val="WW8Num4z6"/>
    <w:rsid w:val="00880C2B"/>
  </w:style>
  <w:style w:type="character" w:customStyle="1" w:styleId="WW8Num4z7">
    <w:name w:val="WW8Num4z7"/>
    <w:rsid w:val="00880C2B"/>
  </w:style>
  <w:style w:type="character" w:customStyle="1" w:styleId="WW8Num4z8">
    <w:name w:val="WW8Num4z8"/>
    <w:rsid w:val="00880C2B"/>
  </w:style>
  <w:style w:type="character" w:customStyle="1" w:styleId="WW8Num5z0">
    <w:name w:val="WW8Num5z0"/>
    <w:rsid w:val="00880C2B"/>
    <w:rPr>
      <w:rFonts w:ascii="Times New Roman" w:hAnsi="Times New Roman" w:cs="Times New Roman" w:hint="default"/>
      <w:sz w:val="28"/>
      <w:szCs w:val="28"/>
      <w:lang w:val="ru-RU"/>
    </w:rPr>
  </w:style>
  <w:style w:type="character" w:customStyle="1" w:styleId="WW8Num5z1">
    <w:name w:val="WW8Num5z1"/>
    <w:rsid w:val="00880C2B"/>
  </w:style>
  <w:style w:type="character" w:customStyle="1" w:styleId="WW8Num6z0">
    <w:name w:val="WW8Num6z0"/>
    <w:rsid w:val="00880C2B"/>
    <w:rPr>
      <w:rFonts w:ascii="Times New Roman" w:hAnsi="Times New Roman" w:cs="Times New Roman" w:hint="default"/>
      <w:sz w:val="28"/>
      <w:szCs w:val="28"/>
    </w:rPr>
  </w:style>
  <w:style w:type="character" w:customStyle="1" w:styleId="WW8Num6z1">
    <w:name w:val="WW8Num6z1"/>
    <w:rsid w:val="00880C2B"/>
  </w:style>
  <w:style w:type="character" w:customStyle="1" w:styleId="WW8Num6z2">
    <w:name w:val="WW8Num6z2"/>
    <w:rsid w:val="00880C2B"/>
  </w:style>
  <w:style w:type="character" w:customStyle="1" w:styleId="WW8Num6z3">
    <w:name w:val="WW8Num6z3"/>
    <w:rsid w:val="00880C2B"/>
  </w:style>
  <w:style w:type="character" w:customStyle="1" w:styleId="WW8Num6z4">
    <w:name w:val="WW8Num6z4"/>
    <w:rsid w:val="00880C2B"/>
  </w:style>
  <w:style w:type="character" w:customStyle="1" w:styleId="WW8Num6z5">
    <w:name w:val="WW8Num6z5"/>
    <w:rsid w:val="00880C2B"/>
  </w:style>
  <w:style w:type="character" w:customStyle="1" w:styleId="WW8Num6z6">
    <w:name w:val="WW8Num6z6"/>
    <w:rsid w:val="00880C2B"/>
  </w:style>
  <w:style w:type="character" w:customStyle="1" w:styleId="WW8Num6z7">
    <w:name w:val="WW8Num6z7"/>
    <w:rsid w:val="00880C2B"/>
  </w:style>
  <w:style w:type="character" w:customStyle="1" w:styleId="WW8Num6z8">
    <w:name w:val="WW8Num6z8"/>
    <w:rsid w:val="00880C2B"/>
  </w:style>
  <w:style w:type="character" w:customStyle="1" w:styleId="WW8Num7z0">
    <w:name w:val="WW8Num7z0"/>
    <w:rsid w:val="00880C2B"/>
    <w:rPr>
      <w:rFonts w:ascii="Times New Roman" w:hAnsi="Times New Roman" w:cs="Times New Roman" w:hint="default"/>
      <w:sz w:val="28"/>
      <w:szCs w:val="28"/>
    </w:rPr>
  </w:style>
  <w:style w:type="character" w:customStyle="1" w:styleId="WW8Num8z0">
    <w:name w:val="WW8Num8z0"/>
    <w:rsid w:val="00880C2B"/>
    <w:rPr>
      <w:rFonts w:ascii="Times New Roman" w:hAnsi="Times New Roman" w:cs="Times New Roman" w:hint="default"/>
      <w:sz w:val="28"/>
      <w:szCs w:val="28"/>
    </w:rPr>
  </w:style>
  <w:style w:type="character" w:customStyle="1" w:styleId="WW8Num9z0">
    <w:name w:val="WW8Num9z0"/>
    <w:rsid w:val="00880C2B"/>
    <w:rPr>
      <w:rFonts w:ascii="Times New Roman" w:hAnsi="Times New Roman" w:cs="Times New Roman" w:hint="default"/>
      <w:sz w:val="28"/>
      <w:szCs w:val="28"/>
    </w:rPr>
  </w:style>
  <w:style w:type="character" w:customStyle="1" w:styleId="WW8Num9z1">
    <w:name w:val="WW8Num9z1"/>
    <w:rsid w:val="00880C2B"/>
  </w:style>
  <w:style w:type="character" w:customStyle="1" w:styleId="WW8Num10z0">
    <w:name w:val="WW8Num10z0"/>
    <w:rsid w:val="00880C2B"/>
    <w:rPr>
      <w:rFonts w:ascii="Times New Roman" w:hAnsi="Times New Roman" w:cs="Times New Roman" w:hint="default"/>
      <w:sz w:val="28"/>
      <w:szCs w:val="28"/>
    </w:rPr>
  </w:style>
  <w:style w:type="character" w:customStyle="1" w:styleId="WW8Num10z1">
    <w:name w:val="WW8Num10z1"/>
    <w:rsid w:val="00880C2B"/>
  </w:style>
  <w:style w:type="character" w:customStyle="1" w:styleId="WW8Num11z0">
    <w:name w:val="WW8Num11z0"/>
    <w:rsid w:val="00880C2B"/>
    <w:rPr>
      <w:rFonts w:ascii="Times New Roman" w:hAnsi="Times New Roman" w:cs="Times New Roman" w:hint="default"/>
      <w:sz w:val="28"/>
      <w:szCs w:val="28"/>
    </w:rPr>
  </w:style>
  <w:style w:type="character" w:customStyle="1" w:styleId="WW8Num11z1">
    <w:name w:val="WW8Num11z1"/>
    <w:rsid w:val="00880C2B"/>
  </w:style>
  <w:style w:type="character" w:customStyle="1" w:styleId="WW8Num11z2">
    <w:name w:val="WW8Num11z2"/>
    <w:rsid w:val="00880C2B"/>
  </w:style>
  <w:style w:type="character" w:customStyle="1" w:styleId="WW8Num11z3">
    <w:name w:val="WW8Num11z3"/>
    <w:rsid w:val="00880C2B"/>
  </w:style>
  <w:style w:type="character" w:customStyle="1" w:styleId="WW8Num11z4">
    <w:name w:val="WW8Num11z4"/>
    <w:rsid w:val="00880C2B"/>
  </w:style>
  <w:style w:type="character" w:customStyle="1" w:styleId="WW8Num11z5">
    <w:name w:val="WW8Num11z5"/>
    <w:rsid w:val="00880C2B"/>
  </w:style>
  <w:style w:type="character" w:customStyle="1" w:styleId="WW8Num11z6">
    <w:name w:val="WW8Num11z6"/>
    <w:rsid w:val="00880C2B"/>
  </w:style>
  <w:style w:type="character" w:customStyle="1" w:styleId="WW8Num11z7">
    <w:name w:val="WW8Num11z7"/>
    <w:rsid w:val="00880C2B"/>
  </w:style>
  <w:style w:type="character" w:customStyle="1" w:styleId="WW8Num11z8">
    <w:name w:val="WW8Num11z8"/>
    <w:rsid w:val="00880C2B"/>
  </w:style>
  <w:style w:type="character" w:customStyle="1" w:styleId="WW8Num12z0">
    <w:name w:val="WW8Num12z0"/>
    <w:rsid w:val="00880C2B"/>
    <w:rPr>
      <w:rFonts w:ascii="Times New Roman" w:hAnsi="Times New Roman" w:cs="Times New Roman" w:hint="default"/>
      <w:sz w:val="28"/>
      <w:szCs w:val="28"/>
    </w:rPr>
  </w:style>
  <w:style w:type="character" w:customStyle="1" w:styleId="WW8Num12z1">
    <w:name w:val="WW8Num12z1"/>
    <w:rsid w:val="00880C2B"/>
  </w:style>
  <w:style w:type="character" w:customStyle="1" w:styleId="WW8Num12z2">
    <w:name w:val="WW8Num12z2"/>
    <w:rsid w:val="00880C2B"/>
  </w:style>
  <w:style w:type="character" w:customStyle="1" w:styleId="WW8Num12z3">
    <w:name w:val="WW8Num12z3"/>
    <w:rsid w:val="00880C2B"/>
  </w:style>
  <w:style w:type="character" w:customStyle="1" w:styleId="WW8Num12z4">
    <w:name w:val="WW8Num12z4"/>
    <w:rsid w:val="00880C2B"/>
  </w:style>
  <w:style w:type="character" w:customStyle="1" w:styleId="WW8Num12z5">
    <w:name w:val="WW8Num12z5"/>
    <w:rsid w:val="00880C2B"/>
  </w:style>
  <w:style w:type="character" w:customStyle="1" w:styleId="WW8Num12z6">
    <w:name w:val="WW8Num12z6"/>
    <w:rsid w:val="00880C2B"/>
  </w:style>
  <w:style w:type="character" w:customStyle="1" w:styleId="WW8Num12z7">
    <w:name w:val="WW8Num12z7"/>
    <w:rsid w:val="00880C2B"/>
  </w:style>
  <w:style w:type="character" w:customStyle="1" w:styleId="WW8Num12z8">
    <w:name w:val="WW8Num12z8"/>
    <w:rsid w:val="00880C2B"/>
  </w:style>
  <w:style w:type="character" w:customStyle="1" w:styleId="WW8Num13z0">
    <w:name w:val="WW8Num13z0"/>
    <w:rsid w:val="00880C2B"/>
    <w:rPr>
      <w:rFonts w:ascii="Times New Roman" w:hAnsi="Times New Roman" w:cs="Times New Roman" w:hint="default"/>
      <w:sz w:val="28"/>
      <w:szCs w:val="28"/>
    </w:rPr>
  </w:style>
  <w:style w:type="character" w:customStyle="1" w:styleId="WW8Num13z1">
    <w:name w:val="WW8Num13z1"/>
    <w:rsid w:val="00880C2B"/>
  </w:style>
  <w:style w:type="character" w:customStyle="1" w:styleId="WW8Num13z2">
    <w:name w:val="WW8Num13z2"/>
    <w:rsid w:val="00880C2B"/>
  </w:style>
  <w:style w:type="character" w:customStyle="1" w:styleId="WW8Num13z3">
    <w:name w:val="WW8Num13z3"/>
    <w:rsid w:val="00880C2B"/>
  </w:style>
  <w:style w:type="character" w:customStyle="1" w:styleId="WW8Num13z4">
    <w:name w:val="WW8Num13z4"/>
    <w:rsid w:val="00880C2B"/>
  </w:style>
  <w:style w:type="character" w:customStyle="1" w:styleId="WW8Num13z5">
    <w:name w:val="WW8Num13z5"/>
    <w:rsid w:val="00880C2B"/>
  </w:style>
  <w:style w:type="character" w:customStyle="1" w:styleId="WW8Num13z6">
    <w:name w:val="WW8Num13z6"/>
    <w:rsid w:val="00880C2B"/>
  </w:style>
  <w:style w:type="character" w:customStyle="1" w:styleId="WW8Num13z7">
    <w:name w:val="WW8Num13z7"/>
    <w:rsid w:val="00880C2B"/>
  </w:style>
  <w:style w:type="character" w:customStyle="1" w:styleId="WW8Num13z8">
    <w:name w:val="WW8Num13z8"/>
    <w:rsid w:val="00880C2B"/>
  </w:style>
  <w:style w:type="character" w:customStyle="1" w:styleId="WW8Num14z0">
    <w:name w:val="WW8Num14z0"/>
    <w:rsid w:val="00880C2B"/>
    <w:rPr>
      <w:rFonts w:ascii="Times New Roman" w:hAnsi="Times New Roman" w:cs="Times New Roman" w:hint="default"/>
      <w:sz w:val="28"/>
      <w:szCs w:val="28"/>
    </w:rPr>
  </w:style>
  <w:style w:type="character" w:customStyle="1" w:styleId="WW8Num14z1">
    <w:name w:val="WW8Num14z1"/>
    <w:rsid w:val="00880C2B"/>
  </w:style>
  <w:style w:type="character" w:customStyle="1" w:styleId="WW8Num14z2">
    <w:name w:val="WW8Num14z2"/>
    <w:rsid w:val="00880C2B"/>
  </w:style>
  <w:style w:type="character" w:customStyle="1" w:styleId="WW8Num14z3">
    <w:name w:val="WW8Num14z3"/>
    <w:rsid w:val="00880C2B"/>
  </w:style>
  <w:style w:type="character" w:customStyle="1" w:styleId="WW8Num14z4">
    <w:name w:val="WW8Num14z4"/>
    <w:rsid w:val="00880C2B"/>
  </w:style>
  <w:style w:type="character" w:customStyle="1" w:styleId="WW8Num14z5">
    <w:name w:val="WW8Num14z5"/>
    <w:rsid w:val="00880C2B"/>
  </w:style>
  <w:style w:type="character" w:customStyle="1" w:styleId="WW8Num14z6">
    <w:name w:val="WW8Num14z6"/>
    <w:rsid w:val="00880C2B"/>
  </w:style>
  <w:style w:type="character" w:customStyle="1" w:styleId="WW8Num14z7">
    <w:name w:val="WW8Num14z7"/>
    <w:rsid w:val="00880C2B"/>
  </w:style>
  <w:style w:type="character" w:customStyle="1" w:styleId="WW8Num14z8">
    <w:name w:val="WW8Num14z8"/>
    <w:rsid w:val="00880C2B"/>
  </w:style>
  <w:style w:type="character" w:customStyle="1" w:styleId="WW8Num15z0">
    <w:name w:val="WW8Num15z0"/>
    <w:rsid w:val="00880C2B"/>
  </w:style>
  <w:style w:type="character" w:customStyle="1" w:styleId="WW8Num15z1">
    <w:name w:val="WW8Num15z1"/>
    <w:rsid w:val="00880C2B"/>
    <w:rPr>
      <w:rFonts w:ascii="Times New Roman" w:hAnsi="Times New Roman" w:cs="Times New Roman" w:hint="default"/>
      <w:sz w:val="28"/>
      <w:szCs w:val="28"/>
    </w:rPr>
  </w:style>
  <w:style w:type="character" w:customStyle="1" w:styleId="WW8Num15z2">
    <w:name w:val="WW8Num15z2"/>
    <w:rsid w:val="00880C2B"/>
  </w:style>
  <w:style w:type="character" w:customStyle="1" w:styleId="WW8Num15z3">
    <w:name w:val="WW8Num15z3"/>
    <w:rsid w:val="00880C2B"/>
  </w:style>
  <w:style w:type="character" w:customStyle="1" w:styleId="WW8Num15z4">
    <w:name w:val="WW8Num15z4"/>
    <w:rsid w:val="00880C2B"/>
  </w:style>
  <w:style w:type="character" w:customStyle="1" w:styleId="WW8Num15z5">
    <w:name w:val="WW8Num15z5"/>
    <w:rsid w:val="00880C2B"/>
  </w:style>
  <w:style w:type="character" w:customStyle="1" w:styleId="WW8Num15z6">
    <w:name w:val="WW8Num15z6"/>
    <w:rsid w:val="00880C2B"/>
  </w:style>
  <w:style w:type="character" w:customStyle="1" w:styleId="WW8Num15z7">
    <w:name w:val="WW8Num15z7"/>
    <w:rsid w:val="00880C2B"/>
  </w:style>
  <w:style w:type="character" w:customStyle="1" w:styleId="WW8Num15z8">
    <w:name w:val="WW8Num15z8"/>
    <w:rsid w:val="00880C2B"/>
  </w:style>
  <w:style w:type="character" w:customStyle="1" w:styleId="WW8Num16z0">
    <w:name w:val="WW8Num16z0"/>
    <w:rsid w:val="00880C2B"/>
    <w:rPr>
      <w:rFonts w:ascii="Times New Roman" w:hAnsi="Times New Roman" w:cs="Times New Roman" w:hint="default"/>
      <w:color w:val="000000"/>
      <w:sz w:val="28"/>
      <w:szCs w:val="28"/>
    </w:rPr>
  </w:style>
  <w:style w:type="character" w:customStyle="1" w:styleId="WW8Num16z1">
    <w:name w:val="WW8Num16z1"/>
    <w:rsid w:val="00880C2B"/>
  </w:style>
  <w:style w:type="character" w:customStyle="1" w:styleId="WW8Num16z2">
    <w:name w:val="WW8Num16z2"/>
    <w:rsid w:val="00880C2B"/>
  </w:style>
  <w:style w:type="character" w:customStyle="1" w:styleId="WW8Num16z3">
    <w:name w:val="WW8Num16z3"/>
    <w:rsid w:val="00880C2B"/>
  </w:style>
  <w:style w:type="character" w:customStyle="1" w:styleId="WW8Num16z4">
    <w:name w:val="WW8Num16z4"/>
    <w:rsid w:val="00880C2B"/>
  </w:style>
  <w:style w:type="character" w:customStyle="1" w:styleId="WW8Num16z5">
    <w:name w:val="WW8Num16z5"/>
    <w:rsid w:val="00880C2B"/>
  </w:style>
  <w:style w:type="character" w:customStyle="1" w:styleId="WW8Num16z6">
    <w:name w:val="WW8Num16z6"/>
    <w:rsid w:val="00880C2B"/>
  </w:style>
  <w:style w:type="character" w:customStyle="1" w:styleId="WW8Num16z7">
    <w:name w:val="WW8Num16z7"/>
    <w:rsid w:val="00880C2B"/>
  </w:style>
  <w:style w:type="character" w:customStyle="1" w:styleId="WW8Num16z8">
    <w:name w:val="WW8Num16z8"/>
    <w:rsid w:val="00880C2B"/>
  </w:style>
  <w:style w:type="character" w:customStyle="1" w:styleId="WW8Num17z0">
    <w:name w:val="WW8Num17z0"/>
    <w:rsid w:val="00880C2B"/>
  </w:style>
  <w:style w:type="character" w:customStyle="1" w:styleId="WW8Num17z1">
    <w:name w:val="WW8Num17z1"/>
    <w:rsid w:val="00880C2B"/>
    <w:rPr>
      <w:rFonts w:ascii="Times New Roman" w:hAnsi="Times New Roman" w:cs="Times New Roman" w:hint="default"/>
      <w:color w:val="00000A"/>
      <w:sz w:val="28"/>
      <w:szCs w:val="28"/>
    </w:rPr>
  </w:style>
  <w:style w:type="character" w:customStyle="1" w:styleId="WW8Num17z2">
    <w:name w:val="WW8Num17z2"/>
    <w:rsid w:val="00880C2B"/>
  </w:style>
  <w:style w:type="character" w:customStyle="1" w:styleId="WW8Num17z3">
    <w:name w:val="WW8Num17z3"/>
    <w:rsid w:val="00880C2B"/>
  </w:style>
  <w:style w:type="character" w:customStyle="1" w:styleId="WW8Num17z4">
    <w:name w:val="WW8Num17z4"/>
    <w:rsid w:val="00880C2B"/>
  </w:style>
  <w:style w:type="character" w:customStyle="1" w:styleId="WW8Num17z5">
    <w:name w:val="WW8Num17z5"/>
    <w:rsid w:val="00880C2B"/>
  </w:style>
  <w:style w:type="character" w:customStyle="1" w:styleId="WW8Num17z6">
    <w:name w:val="WW8Num17z6"/>
    <w:rsid w:val="00880C2B"/>
  </w:style>
  <w:style w:type="character" w:customStyle="1" w:styleId="WW8Num17z7">
    <w:name w:val="WW8Num17z7"/>
    <w:rsid w:val="00880C2B"/>
  </w:style>
  <w:style w:type="character" w:customStyle="1" w:styleId="WW8Num17z8">
    <w:name w:val="WW8Num17z8"/>
    <w:rsid w:val="00880C2B"/>
  </w:style>
  <w:style w:type="character" w:customStyle="1" w:styleId="WW8Num18z0">
    <w:name w:val="WW8Num18z0"/>
    <w:rsid w:val="00880C2B"/>
    <w:rPr>
      <w:rFonts w:ascii="Times New Roman" w:eastAsia="Times New Roman" w:hAnsi="Times New Roman" w:cs="Times New Roman" w:hint="default"/>
      <w:sz w:val="28"/>
      <w:szCs w:val="28"/>
    </w:rPr>
  </w:style>
  <w:style w:type="character" w:customStyle="1" w:styleId="WW8Num18z1">
    <w:name w:val="WW8Num18z1"/>
    <w:rsid w:val="00880C2B"/>
  </w:style>
  <w:style w:type="character" w:customStyle="1" w:styleId="WW8Num18z2">
    <w:name w:val="WW8Num18z2"/>
    <w:rsid w:val="00880C2B"/>
  </w:style>
  <w:style w:type="character" w:customStyle="1" w:styleId="WW8Num18z3">
    <w:name w:val="WW8Num18z3"/>
    <w:rsid w:val="00880C2B"/>
  </w:style>
  <w:style w:type="character" w:customStyle="1" w:styleId="WW8Num18z4">
    <w:name w:val="WW8Num18z4"/>
    <w:rsid w:val="00880C2B"/>
  </w:style>
  <w:style w:type="character" w:customStyle="1" w:styleId="WW8Num18z5">
    <w:name w:val="WW8Num18z5"/>
    <w:rsid w:val="00880C2B"/>
  </w:style>
  <w:style w:type="character" w:customStyle="1" w:styleId="WW8Num18z6">
    <w:name w:val="WW8Num18z6"/>
    <w:rsid w:val="00880C2B"/>
  </w:style>
  <w:style w:type="character" w:customStyle="1" w:styleId="WW8Num18z7">
    <w:name w:val="WW8Num18z7"/>
    <w:rsid w:val="00880C2B"/>
  </w:style>
  <w:style w:type="character" w:customStyle="1" w:styleId="WW8Num18z8">
    <w:name w:val="WW8Num18z8"/>
    <w:rsid w:val="00880C2B"/>
  </w:style>
  <w:style w:type="character" w:customStyle="1" w:styleId="WW8Num19z0">
    <w:name w:val="WW8Num19z0"/>
    <w:rsid w:val="00880C2B"/>
    <w:rPr>
      <w:rFonts w:ascii="Times New Roman" w:hAnsi="Times New Roman" w:cs="Times New Roman" w:hint="default"/>
      <w:sz w:val="28"/>
      <w:szCs w:val="28"/>
    </w:rPr>
  </w:style>
  <w:style w:type="character" w:customStyle="1" w:styleId="WW8Num20z0">
    <w:name w:val="WW8Num20z0"/>
    <w:rsid w:val="00880C2B"/>
    <w:rPr>
      <w:rFonts w:ascii="Times New Roman" w:hAnsi="Times New Roman" w:cs="Times New Roman" w:hint="default"/>
      <w:sz w:val="28"/>
      <w:szCs w:val="28"/>
    </w:rPr>
  </w:style>
  <w:style w:type="character" w:customStyle="1" w:styleId="WW8Num21z0">
    <w:name w:val="WW8Num21z0"/>
    <w:rsid w:val="00880C2B"/>
    <w:rPr>
      <w:rFonts w:ascii="Times New Roman" w:hAnsi="Times New Roman" w:cs="Times New Roman" w:hint="default"/>
      <w:sz w:val="28"/>
      <w:szCs w:val="28"/>
    </w:rPr>
  </w:style>
  <w:style w:type="character" w:customStyle="1" w:styleId="WW8Num22z0">
    <w:name w:val="WW8Num22z0"/>
    <w:rsid w:val="00880C2B"/>
    <w:rPr>
      <w:rFonts w:ascii="Times New Roman" w:hAnsi="Times New Roman" w:cs="Times New Roman" w:hint="default"/>
      <w:sz w:val="28"/>
      <w:szCs w:val="28"/>
    </w:rPr>
  </w:style>
  <w:style w:type="character" w:customStyle="1" w:styleId="WW8Num22z1">
    <w:name w:val="WW8Num22z1"/>
    <w:rsid w:val="00880C2B"/>
  </w:style>
  <w:style w:type="character" w:customStyle="1" w:styleId="WW8Num23z0">
    <w:name w:val="WW8Num23z0"/>
    <w:rsid w:val="00880C2B"/>
    <w:rPr>
      <w:rFonts w:ascii="Times New Roman" w:hAnsi="Times New Roman" w:cs="Times New Roman" w:hint="default"/>
      <w:sz w:val="28"/>
      <w:szCs w:val="28"/>
    </w:rPr>
  </w:style>
  <w:style w:type="character" w:customStyle="1" w:styleId="WW8Num24z0">
    <w:name w:val="WW8Num24z0"/>
    <w:rsid w:val="00880C2B"/>
    <w:rPr>
      <w:rFonts w:ascii="Times New Roman" w:hAnsi="Times New Roman" w:cs="Times New Roman" w:hint="default"/>
      <w:sz w:val="28"/>
      <w:szCs w:val="28"/>
    </w:rPr>
  </w:style>
  <w:style w:type="character" w:customStyle="1" w:styleId="WW8Num24z1">
    <w:name w:val="WW8Num24z1"/>
    <w:rsid w:val="00880C2B"/>
  </w:style>
  <w:style w:type="character" w:customStyle="1" w:styleId="WW8Num24z2">
    <w:name w:val="WW8Num24z2"/>
    <w:rsid w:val="00880C2B"/>
  </w:style>
  <w:style w:type="character" w:customStyle="1" w:styleId="WW8Num24z3">
    <w:name w:val="WW8Num24z3"/>
    <w:rsid w:val="00880C2B"/>
    <w:rPr>
      <w:rFonts w:ascii="Times New Roman" w:hAnsi="Times New Roman" w:cs="Times New Roman" w:hint="default"/>
      <w:sz w:val="28"/>
      <w:szCs w:val="28"/>
    </w:rPr>
  </w:style>
  <w:style w:type="character" w:customStyle="1" w:styleId="WW8Num24z4">
    <w:name w:val="WW8Num24z4"/>
    <w:rsid w:val="00880C2B"/>
  </w:style>
  <w:style w:type="character" w:customStyle="1" w:styleId="WW8Num24z5">
    <w:name w:val="WW8Num24z5"/>
    <w:rsid w:val="00880C2B"/>
  </w:style>
  <w:style w:type="character" w:customStyle="1" w:styleId="WW8Num24z6">
    <w:name w:val="WW8Num24z6"/>
    <w:rsid w:val="00880C2B"/>
  </w:style>
  <w:style w:type="character" w:customStyle="1" w:styleId="WW8Num24z7">
    <w:name w:val="WW8Num24z7"/>
    <w:rsid w:val="00880C2B"/>
  </w:style>
  <w:style w:type="character" w:customStyle="1" w:styleId="WW8Num24z8">
    <w:name w:val="WW8Num24z8"/>
    <w:rsid w:val="00880C2B"/>
  </w:style>
  <w:style w:type="character" w:customStyle="1" w:styleId="WW8Num25z0">
    <w:name w:val="WW8Num25z0"/>
    <w:rsid w:val="00880C2B"/>
    <w:rPr>
      <w:rFonts w:ascii="Times New Roman" w:eastAsia="Times New Roman" w:hAnsi="Times New Roman" w:cs="Calibri" w:hint="default"/>
      <w:sz w:val="28"/>
      <w:szCs w:val="28"/>
    </w:rPr>
  </w:style>
  <w:style w:type="character" w:customStyle="1" w:styleId="WW8Num25z1">
    <w:name w:val="WW8Num25z1"/>
    <w:rsid w:val="00880C2B"/>
  </w:style>
  <w:style w:type="character" w:customStyle="1" w:styleId="WW8Num26z0">
    <w:name w:val="WW8Num26z0"/>
    <w:rsid w:val="00880C2B"/>
    <w:rPr>
      <w:rFonts w:ascii="Times New Roman" w:hAnsi="Times New Roman" w:cs="Times New Roman" w:hint="default"/>
      <w:sz w:val="28"/>
    </w:rPr>
  </w:style>
  <w:style w:type="character" w:customStyle="1" w:styleId="WW8Num27z0">
    <w:name w:val="WW8Num27z0"/>
    <w:rsid w:val="00880C2B"/>
    <w:rPr>
      <w:rFonts w:ascii="Times New Roman" w:hAnsi="Times New Roman" w:cs="Times New Roman" w:hint="default"/>
      <w:sz w:val="28"/>
      <w:szCs w:val="28"/>
    </w:rPr>
  </w:style>
  <w:style w:type="character" w:customStyle="1" w:styleId="WW8Num27z1">
    <w:name w:val="WW8Num27z1"/>
    <w:rsid w:val="00880C2B"/>
  </w:style>
  <w:style w:type="character" w:customStyle="1" w:styleId="WW8Num26z1">
    <w:name w:val="WW8Num26z1"/>
    <w:rsid w:val="00880C2B"/>
  </w:style>
  <w:style w:type="character" w:customStyle="1" w:styleId="WW8Num28z0">
    <w:name w:val="WW8Num28z0"/>
    <w:rsid w:val="00880C2B"/>
    <w:rPr>
      <w:rFonts w:ascii="Times New Roman" w:hAnsi="Times New Roman" w:cs="Times New Roman" w:hint="default"/>
      <w:sz w:val="28"/>
      <w:szCs w:val="28"/>
    </w:rPr>
  </w:style>
  <w:style w:type="character" w:customStyle="1" w:styleId="WW8Num28z1">
    <w:name w:val="WW8Num28z1"/>
    <w:rsid w:val="00880C2B"/>
  </w:style>
  <w:style w:type="character" w:customStyle="1" w:styleId="41">
    <w:name w:val="Основной шрифт абзаца4"/>
    <w:rsid w:val="00880C2B"/>
  </w:style>
  <w:style w:type="character" w:customStyle="1" w:styleId="WW8Num10z2">
    <w:name w:val="WW8Num10z2"/>
    <w:rsid w:val="00880C2B"/>
  </w:style>
  <w:style w:type="character" w:customStyle="1" w:styleId="WW8Num10z3">
    <w:name w:val="WW8Num10z3"/>
    <w:rsid w:val="00880C2B"/>
  </w:style>
  <w:style w:type="character" w:customStyle="1" w:styleId="WW8Num10z4">
    <w:name w:val="WW8Num10z4"/>
    <w:rsid w:val="00880C2B"/>
  </w:style>
  <w:style w:type="character" w:customStyle="1" w:styleId="WW8Num10z5">
    <w:name w:val="WW8Num10z5"/>
    <w:rsid w:val="00880C2B"/>
  </w:style>
  <w:style w:type="character" w:customStyle="1" w:styleId="WW8Num10z6">
    <w:name w:val="WW8Num10z6"/>
    <w:rsid w:val="00880C2B"/>
  </w:style>
  <w:style w:type="character" w:customStyle="1" w:styleId="WW8Num10z7">
    <w:name w:val="WW8Num10z7"/>
    <w:rsid w:val="00880C2B"/>
  </w:style>
  <w:style w:type="character" w:customStyle="1" w:styleId="WW8Num10z8">
    <w:name w:val="WW8Num10z8"/>
    <w:rsid w:val="00880C2B"/>
  </w:style>
  <w:style w:type="character" w:customStyle="1" w:styleId="WW8Num19z1">
    <w:name w:val="WW8Num19z1"/>
    <w:rsid w:val="00880C2B"/>
  </w:style>
  <w:style w:type="character" w:customStyle="1" w:styleId="WW8Num19z2">
    <w:name w:val="WW8Num19z2"/>
    <w:rsid w:val="00880C2B"/>
  </w:style>
  <w:style w:type="character" w:customStyle="1" w:styleId="WW8Num19z3">
    <w:name w:val="WW8Num19z3"/>
    <w:rsid w:val="00880C2B"/>
  </w:style>
  <w:style w:type="character" w:customStyle="1" w:styleId="WW8Num19z4">
    <w:name w:val="WW8Num19z4"/>
    <w:rsid w:val="00880C2B"/>
  </w:style>
  <w:style w:type="character" w:customStyle="1" w:styleId="WW8Num19z5">
    <w:name w:val="WW8Num19z5"/>
    <w:rsid w:val="00880C2B"/>
  </w:style>
  <w:style w:type="character" w:customStyle="1" w:styleId="WW8Num19z6">
    <w:name w:val="WW8Num19z6"/>
    <w:rsid w:val="00880C2B"/>
  </w:style>
  <w:style w:type="character" w:customStyle="1" w:styleId="WW8Num19z7">
    <w:name w:val="WW8Num19z7"/>
    <w:rsid w:val="00880C2B"/>
  </w:style>
  <w:style w:type="character" w:customStyle="1" w:styleId="WW8Num19z8">
    <w:name w:val="WW8Num19z8"/>
    <w:rsid w:val="00880C2B"/>
  </w:style>
  <w:style w:type="character" w:customStyle="1" w:styleId="WW8Num21z1">
    <w:name w:val="WW8Num21z1"/>
    <w:rsid w:val="00880C2B"/>
  </w:style>
  <w:style w:type="character" w:customStyle="1" w:styleId="WW8Num22z2">
    <w:name w:val="WW8Num22z2"/>
    <w:rsid w:val="00880C2B"/>
  </w:style>
  <w:style w:type="character" w:customStyle="1" w:styleId="WW8Num22z3">
    <w:name w:val="WW8Num22z3"/>
    <w:rsid w:val="00880C2B"/>
  </w:style>
  <w:style w:type="character" w:customStyle="1" w:styleId="WW8Num22z4">
    <w:name w:val="WW8Num22z4"/>
    <w:rsid w:val="00880C2B"/>
  </w:style>
  <w:style w:type="character" w:customStyle="1" w:styleId="WW8Num22z5">
    <w:name w:val="WW8Num22z5"/>
    <w:rsid w:val="00880C2B"/>
  </w:style>
  <w:style w:type="character" w:customStyle="1" w:styleId="WW8Num22z6">
    <w:name w:val="WW8Num22z6"/>
    <w:rsid w:val="00880C2B"/>
  </w:style>
  <w:style w:type="character" w:customStyle="1" w:styleId="WW8Num22z7">
    <w:name w:val="WW8Num22z7"/>
    <w:rsid w:val="00880C2B"/>
  </w:style>
  <w:style w:type="character" w:customStyle="1" w:styleId="WW8Num22z8">
    <w:name w:val="WW8Num22z8"/>
    <w:rsid w:val="00880C2B"/>
  </w:style>
  <w:style w:type="character" w:customStyle="1" w:styleId="WW8Num23z1">
    <w:name w:val="WW8Num23z1"/>
    <w:rsid w:val="00880C2B"/>
    <w:rPr>
      <w:rFonts w:ascii="Times New Roman" w:hAnsi="Times New Roman" w:cs="Times New Roman" w:hint="default"/>
      <w:sz w:val="28"/>
      <w:szCs w:val="28"/>
    </w:rPr>
  </w:style>
  <w:style w:type="character" w:customStyle="1" w:styleId="WW8Num23z2">
    <w:name w:val="WW8Num23z2"/>
    <w:rsid w:val="00880C2B"/>
  </w:style>
  <w:style w:type="character" w:customStyle="1" w:styleId="WW8Num23z3">
    <w:name w:val="WW8Num23z3"/>
    <w:rsid w:val="00880C2B"/>
  </w:style>
  <w:style w:type="character" w:customStyle="1" w:styleId="WW8Num23z4">
    <w:name w:val="WW8Num23z4"/>
    <w:rsid w:val="00880C2B"/>
  </w:style>
  <w:style w:type="character" w:customStyle="1" w:styleId="WW8Num23z5">
    <w:name w:val="WW8Num23z5"/>
    <w:rsid w:val="00880C2B"/>
  </w:style>
  <w:style w:type="character" w:customStyle="1" w:styleId="WW8Num23z6">
    <w:name w:val="WW8Num23z6"/>
    <w:rsid w:val="00880C2B"/>
  </w:style>
  <w:style w:type="character" w:customStyle="1" w:styleId="WW8Num23z7">
    <w:name w:val="WW8Num23z7"/>
    <w:rsid w:val="00880C2B"/>
  </w:style>
  <w:style w:type="character" w:customStyle="1" w:styleId="WW8Num23z8">
    <w:name w:val="WW8Num23z8"/>
    <w:rsid w:val="00880C2B"/>
  </w:style>
  <w:style w:type="character" w:customStyle="1" w:styleId="WW8Num25z2">
    <w:name w:val="WW8Num25z2"/>
    <w:rsid w:val="00880C2B"/>
  </w:style>
  <w:style w:type="character" w:customStyle="1" w:styleId="WW8Num25z3">
    <w:name w:val="WW8Num25z3"/>
    <w:rsid w:val="00880C2B"/>
  </w:style>
  <w:style w:type="character" w:customStyle="1" w:styleId="WW8Num25z4">
    <w:name w:val="WW8Num25z4"/>
    <w:rsid w:val="00880C2B"/>
  </w:style>
  <w:style w:type="character" w:customStyle="1" w:styleId="WW8Num25z5">
    <w:name w:val="WW8Num25z5"/>
    <w:rsid w:val="00880C2B"/>
  </w:style>
  <w:style w:type="character" w:customStyle="1" w:styleId="WW8Num25z6">
    <w:name w:val="WW8Num25z6"/>
    <w:rsid w:val="00880C2B"/>
  </w:style>
  <w:style w:type="character" w:customStyle="1" w:styleId="WW8Num25z7">
    <w:name w:val="WW8Num25z7"/>
    <w:rsid w:val="00880C2B"/>
  </w:style>
  <w:style w:type="character" w:customStyle="1" w:styleId="WW8Num25z8">
    <w:name w:val="WW8Num25z8"/>
    <w:rsid w:val="00880C2B"/>
  </w:style>
  <w:style w:type="character" w:customStyle="1" w:styleId="WW8Num26z2">
    <w:name w:val="WW8Num26z2"/>
    <w:rsid w:val="00880C2B"/>
  </w:style>
  <w:style w:type="character" w:customStyle="1" w:styleId="WW8Num26z3">
    <w:name w:val="WW8Num26z3"/>
    <w:rsid w:val="00880C2B"/>
  </w:style>
  <w:style w:type="character" w:customStyle="1" w:styleId="WW8Num26z4">
    <w:name w:val="WW8Num26z4"/>
    <w:rsid w:val="00880C2B"/>
  </w:style>
  <w:style w:type="character" w:customStyle="1" w:styleId="WW8Num26z5">
    <w:name w:val="WW8Num26z5"/>
    <w:rsid w:val="00880C2B"/>
  </w:style>
  <w:style w:type="character" w:customStyle="1" w:styleId="WW8Num26z6">
    <w:name w:val="WW8Num26z6"/>
    <w:rsid w:val="00880C2B"/>
  </w:style>
  <w:style w:type="character" w:customStyle="1" w:styleId="WW8Num26z7">
    <w:name w:val="WW8Num26z7"/>
    <w:rsid w:val="00880C2B"/>
  </w:style>
  <w:style w:type="character" w:customStyle="1" w:styleId="WW8Num26z8">
    <w:name w:val="WW8Num26z8"/>
    <w:rsid w:val="00880C2B"/>
  </w:style>
  <w:style w:type="character" w:customStyle="1" w:styleId="WW8Num28z2">
    <w:name w:val="WW8Num28z2"/>
    <w:rsid w:val="00880C2B"/>
  </w:style>
  <w:style w:type="character" w:customStyle="1" w:styleId="WW8Num28z3">
    <w:name w:val="WW8Num28z3"/>
    <w:rsid w:val="00880C2B"/>
  </w:style>
  <w:style w:type="character" w:customStyle="1" w:styleId="WW8Num28z4">
    <w:name w:val="WW8Num28z4"/>
    <w:rsid w:val="00880C2B"/>
  </w:style>
  <w:style w:type="character" w:customStyle="1" w:styleId="WW8Num28z5">
    <w:name w:val="WW8Num28z5"/>
    <w:rsid w:val="00880C2B"/>
  </w:style>
  <w:style w:type="character" w:customStyle="1" w:styleId="WW8Num28z6">
    <w:name w:val="WW8Num28z6"/>
    <w:rsid w:val="00880C2B"/>
  </w:style>
  <w:style w:type="character" w:customStyle="1" w:styleId="WW8Num28z7">
    <w:name w:val="WW8Num28z7"/>
    <w:rsid w:val="00880C2B"/>
  </w:style>
  <w:style w:type="character" w:customStyle="1" w:styleId="WW8Num28z8">
    <w:name w:val="WW8Num28z8"/>
    <w:rsid w:val="00880C2B"/>
  </w:style>
  <w:style w:type="character" w:customStyle="1" w:styleId="WW8Num29z0">
    <w:name w:val="WW8Num29z0"/>
    <w:rsid w:val="00880C2B"/>
    <w:rPr>
      <w:rFonts w:ascii="Times New Roman" w:hAnsi="Times New Roman" w:cs="Times New Roman" w:hint="default"/>
      <w:sz w:val="28"/>
      <w:szCs w:val="28"/>
    </w:rPr>
  </w:style>
  <w:style w:type="character" w:customStyle="1" w:styleId="WW8Num29z1">
    <w:name w:val="WW8Num29z1"/>
    <w:rsid w:val="00880C2B"/>
  </w:style>
  <w:style w:type="character" w:customStyle="1" w:styleId="WW8Num29z2">
    <w:name w:val="WW8Num29z2"/>
    <w:rsid w:val="00880C2B"/>
  </w:style>
  <w:style w:type="character" w:customStyle="1" w:styleId="WW8Num29z3">
    <w:name w:val="WW8Num29z3"/>
    <w:rsid w:val="00880C2B"/>
  </w:style>
  <w:style w:type="character" w:customStyle="1" w:styleId="WW8Num29z4">
    <w:name w:val="WW8Num29z4"/>
    <w:rsid w:val="00880C2B"/>
  </w:style>
  <w:style w:type="character" w:customStyle="1" w:styleId="WW8Num29z5">
    <w:name w:val="WW8Num29z5"/>
    <w:rsid w:val="00880C2B"/>
  </w:style>
  <w:style w:type="character" w:customStyle="1" w:styleId="WW8Num29z6">
    <w:name w:val="WW8Num29z6"/>
    <w:rsid w:val="00880C2B"/>
  </w:style>
  <w:style w:type="character" w:customStyle="1" w:styleId="WW8Num29z7">
    <w:name w:val="WW8Num29z7"/>
    <w:rsid w:val="00880C2B"/>
  </w:style>
  <w:style w:type="character" w:customStyle="1" w:styleId="WW8Num29z8">
    <w:name w:val="WW8Num29z8"/>
    <w:rsid w:val="00880C2B"/>
  </w:style>
  <w:style w:type="character" w:customStyle="1" w:styleId="WW8Num30z0">
    <w:name w:val="WW8Num30z0"/>
    <w:rsid w:val="00880C2B"/>
    <w:rPr>
      <w:rFonts w:ascii="Times New Roman" w:eastAsia="Times New Roman" w:hAnsi="Times New Roman" w:cs="Times New Roman" w:hint="default"/>
      <w:sz w:val="28"/>
      <w:highlight w:val="green"/>
    </w:rPr>
  </w:style>
  <w:style w:type="character" w:customStyle="1" w:styleId="WW8Num31z0">
    <w:name w:val="WW8Num31z0"/>
    <w:rsid w:val="00880C2B"/>
    <w:rPr>
      <w:rFonts w:ascii="Times New Roman" w:hAnsi="Times New Roman" w:cs="Times New Roman" w:hint="default"/>
      <w:sz w:val="28"/>
      <w:szCs w:val="28"/>
    </w:rPr>
  </w:style>
  <w:style w:type="character" w:customStyle="1" w:styleId="WW8Num31z1">
    <w:name w:val="WW8Num31z1"/>
    <w:rsid w:val="00880C2B"/>
  </w:style>
  <w:style w:type="character" w:customStyle="1" w:styleId="WW8Num32z0">
    <w:name w:val="WW8Num32z0"/>
    <w:rsid w:val="00880C2B"/>
    <w:rPr>
      <w:rFonts w:ascii="Times New Roman" w:hAnsi="Times New Roman" w:cs="Times New Roman" w:hint="default"/>
      <w:sz w:val="28"/>
      <w:szCs w:val="28"/>
    </w:rPr>
  </w:style>
  <w:style w:type="character" w:customStyle="1" w:styleId="WW8Num32z1">
    <w:name w:val="WW8Num32z1"/>
    <w:rsid w:val="00880C2B"/>
    <w:rPr>
      <w:rFonts w:ascii="Times New Roman" w:hAnsi="Times New Roman" w:cs="Times New Roman" w:hint="default"/>
      <w:sz w:val="28"/>
      <w:szCs w:val="28"/>
    </w:rPr>
  </w:style>
  <w:style w:type="character" w:customStyle="1" w:styleId="WW8Num33z0">
    <w:name w:val="WW8Num33z0"/>
    <w:rsid w:val="00880C2B"/>
    <w:rPr>
      <w:rFonts w:ascii="Times New Roman" w:hAnsi="Times New Roman" w:cs="Times New Roman" w:hint="default"/>
      <w:color w:val="00000A"/>
      <w:sz w:val="28"/>
      <w:szCs w:val="28"/>
    </w:rPr>
  </w:style>
  <w:style w:type="character" w:customStyle="1" w:styleId="WW8Num33z1">
    <w:name w:val="WW8Num33z1"/>
    <w:rsid w:val="00880C2B"/>
  </w:style>
  <w:style w:type="character" w:customStyle="1" w:styleId="WW8Num34z0">
    <w:name w:val="WW8Num34z0"/>
    <w:rsid w:val="00880C2B"/>
    <w:rPr>
      <w:rFonts w:ascii="Times New Roman" w:hAnsi="Times New Roman" w:cs="Times New Roman" w:hint="default"/>
      <w:color w:val="00000A"/>
      <w:sz w:val="28"/>
      <w:szCs w:val="28"/>
    </w:rPr>
  </w:style>
  <w:style w:type="character" w:customStyle="1" w:styleId="WW8Num34z2">
    <w:name w:val="WW8Num34z2"/>
    <w:rsid w:val="00880C2B"/>
  </w:style>
  <w:style w:type="character" w:customStyle="1" w:styleId="WW8Num34z3">
    <w:name w:val="WW8Num34z3"/>
    <w:rsid w:val="00880C2B"/>
  </w:style>
  <w:style w:type="character" w:customStyle="1" w:styleId="WW8Num34z4">
    <w:name w:val="WW8Num34z4"/>
    <w:rsid w:val="00880C2B"/>
  </w:style>
  <w:style w:type="character" w:customStyle="1" w:styleId="WW8Num34z5">
    <w:name w:val="WW8Num34z5"/>
    <w:rsid w:val="00880C2B"/>
  </w:style>
  <w:style w:type="character" w:customStyle="1" w:styleId="WW8Num34z6">
    <w:name w:val="WW8Num34z6"/>
    <w:rsid w:val="00880C2B"/>
  </w:style>
  <w:style w:type="character" w:customStyle="1" w:styleId="WW8Num34z7">
    <w:name w:val="WW8Num34z7"/>
    <w:rsid w:val="00880C2B"/>
  </w:style>
  <w:style w:type="character" w:customStyle="1" w:styleId="WW8Num34z8">
    <w:name w:val="WW8Num34z8"/>
    <w:rsid w:val="00880C2B"/>
  </w:style>
  <w:style w:type="character" w:customStyle="1" w:styleId="WW8Num35z0">
    <w:name w:val="WW8Num35z0"/>
    <w:rsid w:val="00880C2B"/>
    <w:rPr>
      <w:rFonts w:ascii="Times New Roman" w:hAnsi="Times New Roman" w:cs="Times New Roman" w:hint="default"/>
      <w:sz w:val="28"/>
      <w:szCs w:val="28"/>
    </w:rPr>
  </w:style>
  <w:style w:type="character" w:customStyle="1" w:styleId="WW8Num35z1">
    <w:name w:val="WW8Num35z1"/>
    <w:rsid w:val="00880C2B"/>
  </w:style>
  <w:style w:type="character" w:customStyle="1" w:styleId="WW8Num35z2">
    <w:name w:val="WW8Num35z2"/>
    <w:rsid w:val="00880C2B"/>
  </w:style>
  <w:style w:type="character" w:customStyle="1" w:styleId="WW8Num35z3">
    <w:name w:val="WW8Num35z3"/>
    <w:rsid w:val="00880C2B"/>
    <w:rPr>
      <w:rFonts w:ascii="Times New Roman" w:hAnsi="Times New Roman" w:cs="Times New Roman" w:hint="default"/>
      <w:sz w:val="28"/>
      <w:szCs w:val="28"/>
    </w:rPr>
  </w:style>
  <w:style w:type="character" w:customStyle="1" w:styleId="WW8Num35z4">
    <w:name w:val="WW8Num35z4"/>
    <w:rsid w:val="00880C2B"/>
  </w:style>
  <w:style w:type="character" w:customStyle="1" w:styleId="WW8Num35z5">
    <w:name w:val="WW8Num35z5"/>
    <w:rsid w:val="00880C2B"/>
  </w:style>
  <w:style w:type="character" w:customStyle="1" w:styleId="WW8Num35z6">
    <w:name w:val="WW8Num35z6"/>
    <w:rsid w:val="00880C2B"/>
  </w:style>
  <w:style w:type="character" w:customStyle="1" w:styleId="WW8Num35z7">
    <w:name w:val="WW8Num35z7"/>
    <w:rsid w:val="00880C2B"/>
  </w:style>
  <w:style w:type="character" w:customStyle="1" w:styleId="WW8Num35z8">
    <w:name w:val="WW8Num35z8"/>
    <w:rsid w:val="00880C2B"/>
  </w:style>
  <w:style w:type="character" w:customStyle="1" w:styleId="WW8Num36z0">
    <w:name w:val="WW8Num36z0"/>
    <w:rsid w:val="00880C2B"/>
    <w:rPr>
      <w:rFonts w:ascii="Times New Roman" w:eastAsia="Times New Roman" w:hAnsi="Times New Roman" w:cs="Calibri" w:hint="default"/>
      <w:sz w:val="28"/>
      <w:szCs w:val="28"/>
    </w:rPr>
  </w:style>
  <w:style w:type="character" w:customStyle="1" w:styleId="WW8Num36z1">
    <w:name w:val="WW8Num36z1"/>
    <w:rsid w:val="00880C2B"/>
  </w:style>
  <w:style w:type="character" w:customStyle="1" w:styleId="WW8Num37z0">
    <w:name w:val="WW8Num37z0"/>
    <w:rsid w:val="00880C2B"/>
    <w:rPr>
      <w:rFonts w:ascii="Times New Roman" w:hAnsi="Times New Roman" w:cs="Times New Roman" w:hint="default"/>
      <w:b/>
      <w:bCs w:val="0"/>
      <w:color w:val="00000A"/>
      <w:sz w:val="28"/>
      <w:szCs w:val="28"/>
      <w:lang w:val="x-none"/>
    </w:rPr>
  </w:style>
  <w:style w:type="character" w:customStyle="1" w:styleId="WW8Num37z1">
    <w:name w:val="WW8Num37z1"/>
    <w:rsid w:val="00880C2B"/>
  </w:style>
  <w:style w:type="character" w:customStyle="1" w:styleId="WW8Num38z0">
    <w:name w:val="WW8Num38z0"/>
    <w:rsid w:val="00880C2B"/>
    <w:rPr>
      <w:rFonts w:ascii="Times New Roman" w:hAnsi="Times New Roman" w:cs="Times New Roman" w:hint="default"/>
      <w:sz w:val="28"/>
    </w:rPr>
  </w:style>
  <w:style w:type="character" w:customStyle="1" w:styleId="WW8Num38z1">
    <w:name w:val="WW8Num38z1"/>
    <w:rsid w:val="00880C2B"/>
  </w:style>
  <w:style w:type="character" w:customStyle="1" w:styleId="WW8Num38z2">
    <w:name w:val="WW8Num38z2"/>
    <w:rsid w:val="00880C2B"/>
  </w:style>
  <w:style w:type="character" w:customStyle="1" w:styleId="WW8Num38z3">
    <w:name w:val="WW8Num38z3"/>
    <w:rsid w:val="00880C2B"/>
  </w:style>
  <w:style w:type="character" w:customStyle="1" w:styleId="WW8Num38z4">
    <w:name w:val="WW8Num38z4"/>
    <w:rsid w:val="00880C2B"/>
  </w:style>
  <w:style w:type="character" w:customStyle="1" w:styleId="WW8Num38z5">
    <w:name w:val="WW8Num38z5"/>
    <w:rsid w:val="00880C2B"/>
  </w:style>
  <w:style w:type="character" w:customStyle="1" w:styleId="WW8Num38z6">
    <w:name w:val="WW8Num38z6"/>
    <w:rsid w:val="00880C2B"/>
  </w:style>
  <w:style w:type="character" w:customStyle="1" w:styleId="WW8Num38z7">
    <w:name w:val="WW8Num38z7"/>
    <w:rsid w:val="00880C2B"/>
  </w:style>
  <w:style w:type="character" w:customStyle="1" w:styleId="WW8Num38z8">
    <w:name w:val="WW8Num38z8"/>
    <w:rsid w:val="00880C2B"/>
  </w:style>
  <w:style w:type="character" w:customStyle="1" w:styleId="34">
    <w:name w:val="Основной шрифт абзаца3"/>
    <w:rsid w:val="00880C2B"/>
  </w:style>
  <w:style w:type="character" w:customStyle="1" w:styleId="WW8Num20z1">
    <w:name w:val="WW8Num20z1"/>
    <w:rsid w:val="00880C2B"/>
  </w:style>
  <w:style w:type="character" w:customStyle="1" w:styleId="WW8Num21z2">
    <w:name w:val="WW8Num21z2"/>
    <w:rsid w:val="00880C2B"/>
  </w:style>
  <w:style w:type="character" w:customStyle="1" w:styleId="WW8Num21z3">
    <w:name w:val="WW8Num21z3"/>
    <w:rsid w:val="00880C2B"/>
  </w:style>
  <w:style w:type="character" w:customStyle="1" w:styleId="WW8Num21z4">
    <w:name w:val="WW8Num21z4"/>
    <w:rsid w:val="00880C2B"/>
  </w:style>
  <w:style w:type="character" w:customStyle="1" w:styleId="WW8Num21z5">
    <w:name w:val="WW8Num21z5"/>
    <w:rsid w:val="00880C2B"/>
  </w:style>
  <w:style w:type="character" w:customStyle="1" w:styleId="WW8Num21z6">
    <w:name w:val="WW8Num21z6"/>
    <w:rsid w:val="00880C2B"/>
  </w:style>
  <w:style w:type="character" w:customStyle="1" w:styleId="WW8Num21z7">
    <w:name w:val="WW8Num21z7"/>
    <w:rsid w:val="00880C2B"/>
  </w:style>
  <w:style w:type="character" w:customStyle="1" w:styleId="WW8Num21z8">
    <w:name w:val="WW8Num21z8"/>
    <w:rsid w:val="00880C2B"/>
  </w:style>
  <w:style w:type="character" w:customStyle="1" w:styleId="WW8Num30z1">
    <w:name w:val="WW8Num30z1"/>
    <w:rsid w:val="00880C2B"/>
  </w:style>
  <w:style w:type="character" w:customStyle="1" w:styleId="WW8Num30z2">
    <w:name w:val="WW8Num30z2"/>
    <w:rsid w:val="00880C2B"/>
  </w:style>
  <w:style w:type="character" w:customStyle="1" w:styleId="WW8Num30z3">
    <w:name w:val="WW8Num30z3"/>
    <w:rsid w:val="00880C2B"/>
  </w:style>
  <w:style w:type="character" w:customStyle="1" w:styleId="WW8Num30z4">
    <w:name w:val="WW8Num30z4"/>
    <w:rsid w:val="00880C2B"/>
  </w:style>
  <w:style w:type="character" w:customStyle="1" w:styleId="WW8Num30z5">
    <w:name w:val="WW8Num30z5"/>
    <w:rsid w:val="00880C2B"/>
  </w:style>
  <w:style w:type="character" w:customStyle="1" w:styleId="WW8Num30z6">
    <w:name w:val="WW8Num30z6"/>
    <w:rsid w:val="00880C2B"/>
  </w:style>
  <w:style w:type="character" w:customStyle="1" w:styleId="WW8Num30z7">
    <w:name w:val="WW8Num30z7"/>
    <w:rsid w:val="00880C2B"/>
  </w:style>
  <w:style w:type="character" w:customStyle="1" w:styleId="WW8Num30z8">
    <w:name w:val="WW8Num30z8"/>
    <w:rsid w:val="00880C2B"/>
  </w:style>
  <w:style w:type="character" w:customStyle="1" w:styleId="WW8Num31z2">
    <w:name w:val="WW8Num31z2"/>
    <w:rsid w:val="00880C2B"/>
  </w:style>
  <w:style w:type="character" w:customStyle="1" w:styleId="WW8Num31z3">
    <w:name w:val="WW8Num31z3"/>
    <w:rsid w:val="00880C2B"/>
  </w:style>
  <w:style w:type="character" w:customStyle="1" w:styleId="WW8Num31z4">
    <w:name w:val="WW8Num31z4"/>
    <w:rsid w:val="00880C2B"/>
  </w:style>
  <w:style w:type="character" w:customStyle="1" w:styleId="WW8Num31z5">
    <w:name w:val="WW8Num31z5"/>
    <w:rsid w:val="00880C2B"/>
  </w:style>
  <w:style w:type="character" w:customStyle="1" w:styleId="WW8Num31z6">
    <w:name w:val="WW8Num31z6"/>
    <w:rsid w:val="00880C2B"/>
  </w:style>
  <w:style w:type="character" w:customStyle="1" w:styleId="WW8Num31z7">
    <w:name w:val="WW8Num31z7"/>
    <w:rsid w:val="00880C2B"/>
  </w:style>
  <w:style w:type="character" w:customStyle="1" w:styleId="WW8Num31z8">
    <w:name w:val="WW8Num31z8"/>
    <w:rsid w:val="00880C2B"/>
  </w:style>
  <w:style w:type="character" w:customStyle="1" w:styleId="WW8Num32z2">
    <w:name w:val="WW8Num32z2"/>
    <w:rsid w:val="00880C2B"/>
  </w:style>
  <w:style w:type="character" w:customStyle="1" w:styleId="WW8Num32z3">
    <w:name w:val="WW8Num32z3"/>
    <w:rsid w:val="00880C2B"/>
  </w:style>
  <w:style w:type="character" w:customStyle="1" w:styleId="WW8Num32z4">
    <w:name w:val="WW8Num32z4"/>
    <w:rsid w:val="00880C2B"/>
  </w:style>
  <w:style w:type="character" w:customStyle="1" w:styleId="WW8Num32z5">
    <w:name w:val="WW8Num32z5"/>
    <w:rsid w:val="00880C2B"/>
  </w:style>
  <w:style w:type="character" w:customStyle="1" w:styleId="WW8Num32z6">
    <w:name w:val="WW8Num32z6"/>
    <w:rsid w:val="00880C2B"/>
  </w:style>
  <w:style w:type="character" w:customStyle="1" w:styleId="WW8Num32z7">
    <w:name w:val="WW8Num32z7"/>
    <w:rsid w:val="00880C2B"/>
  </w:style>
  <w:style w:type="character" w:customStyle="1" w:styleId="WW8Num32z8">
    <w:name w:val="WW8Num32z8"/>
    <w:rsid w:val="00880C2B"/>
  </w:style>
  <w:style w:type="character" w:customStyle="1" w:styleId="WW8Num33z2">
    <w:name w:val="WW8Num33z2"/>
    <w:rsid w:val="00880C2B"/>
  </w:style>
  <w:style w:type="character" w:customStyle="1" w:styleId="WW8Num33z3">
    <w:name w:val="WW8Num33z3"/>
    <w:rsid w:val="00880C2B"/>
  </w:style>
  <w:style w:type="character" w:customStyle="1" w:styleId="WW8Num33z4">
    <w:name w:val="WW8Num33z4"/>
    <w:rsid w:val="00880C2B"/>
  </w:style>
  <w:style w:type="character" w:customStyle="1" w:styleId="WW8Num33z5">
    <w:name w:val="WW8Num33z5"/>
    <w:rsid w:val="00880C2B"/>
  </w:style>
  <w:style w:type="character" w:customStyle="1" w:styleId="WW8Num33z6">
    <w:name w:val="WW8Num33z6"/>
    <w:rsid w:val="00880C2B"/>
  </w:style>
  <w:style w:type="character" w:customStyle="1" w:styleId="WW8Num33z7">
    <w:name w:val="WW8Num33z7"/>
    <w:rsid w:val="00880C2B"/>
  </w:style>
  <w:style w:type="character" w:customStyle="1" w:styleId="WW8Num33z8">
    <w:name w:val="WW8Num33z8"/>
    <w:rsid w:val="00880C2B"/>
  </w:style>
  <w:style w:type="character" w:customStyle="1" w:styleId="WW8Num34z1">
    <w:name w:val="WW8Num34z1"/>
    <w:rsid w:val="00880C2B"/>
  </w:style>
  <w:style w:type="character" w:customStyle="1" w:styleId="24">
    <w:name w:val="Основной шрифт абзаца2"/>
    <w:rsid w:val="00880C2B"/>
  </w:style>
  <w:style w:type="character" w:customStyle="1" w:styleId="WW8Num2z1">
    <w:name w:val="WW8Num2z1"/>
    <w:rsid w:val="00880C2B"/>
  </w:style>
  <w:style w:type="character" w:customStyle="1" w:styleId="WW8Num2z2">
    <w:name w:val="WW8Num2z2"/>
    <w:rsid w:val="00880C2B"/>
  </w:style>
  <w:style w:type="character" w:customStyle="1" w:styleId="WW8Num2z3">
    <w:name w:val="WW8Num2z3"/>
    <w:rsid w:val="00880C2B"/>
  </w:style>
  <w:style w:type="character" w:customStyle="1" w:styleId="WW8Num2z4">
    <w:name w:val="WW8Num2z4"/>
    <w:rsid w:val="00880C2B"/>
  </w:style>
  <w:style w:type="character" w:customStyle="1" w:styleId="WW8Num2z5">
    <w:name w:val="WW8Num2z5"/>
    <w:rsid w:val="00880C2B"/>
  </w:style>
  <w:style w:type="character" w:customStyle="1" w:styleId="WW8Num2z6">
    <w:name w:val="WW8Num2z6"/>
    <w:rsid w:val="00880C2B"/>
  </w:style>
  <w:style w:type="character" w:customStyle="1" w:styleId="WW8Num2z7">
    <w:name w:val="WW8Num2z7"/>
    <w:rsid w:val="00880C2B"/>
  </w:style>
  <w:style w:type="character" w:customStyle="1" w:styleId="WW8Num2z8">
    <w:name w:val="WW8Num2z8"/>
    <w:rsid w:val="00880C2B"/>
  </w:style>
  <w:style w:type="character" w:customStyle="1" w:styleId="WW8Num5z2">
    <w:name w:val="WW8Num5z2"/>
    <w:rsid w:val="00880C2B"/>
  </w:style>
  <w:style w:type="character" w:customStyle="1" w:styleId="WW8Num5z3">
    <w:name w:val="WW8Num5z3"/>
    <w:rsid w:val="00880C2B"/>
  </w:style>
  <w:style w:type="character" w:customStyle="1" w:styleId="WW8Num5z4">
    <w:name w:val="WW8Num5z4"/>
    <w:rsid w:val="00880C2B"/>
  </w:style>
  <w:style w:type="character" w:customStyle="1" w:styleId="WW8Num5z5">
    <w:name w:val="WW8Num5z5"/>
    <w:rsid w:val="00880C2B"/>
  </w:style>
  <w:style w:type="character" w:customStyle="1" w:styleId="WW8Num5z6">
    <w:name w:val="WW8Num5z6"/>
    <w:rsid w:val="00880C2B"/>
  </w:style>
  <w:style w:type="character" w:customStyle="1" w:styleId="WW8Num5z7">
    <w:name w:val="WW8Num5z7"/>
    <w:rsid w:val="00880C2B"/>
  </w:style>
  <w:style w:type="character" w:customStyle="1" w:styleId="WW8Num5z8">
    <w:name w:val="WW8Num5z8"/>
    <w:rsid w:val="00880C2B"/>
  </w:style>
  <w:style w:type="character" w:customStyle="1" w:styleId="WW8Num7z1">
    <w:name w:val="WW8Num7z1"/>
    <w:rsid w:val="00880C2B"/>
  </w:style>
  <w:style w:type="character" w:customStyle="1" w:styleId="WW8Num7z2">
    <w:name w:val="WW8Num7z2"/>
    <w:rsid w:val="00880C2B"/>
  </w:style>
  <w:style w:type="character" w:customStyle="1" w:styleId="WW8Num7z3">
    <w:name w:val="WW8Num7z3"/>
    <w:rsid w:val="00880C2B"/>
  </w:style>
  <w:style w:type="character" w:customStyle="1" w:styleId="WW8Num7z4">
    <w:name w:val="WW8Num7z4"/>
    <w:rsid w:val="00880C2B"/>
  </w:style>
  <w:style w:type="character" w:customStyle="1" w:styleId="WW8Num7z5">
    <w:name w:val="WW8Num7z5"/>
    <w:rsid w:val="00880C2B"/>
  </w:style>
  <w:style w:type="character" w:customStyle="1" w:styleId="WW8Num7z6">
    <w:name w:val="WW8Num7z6"/>
    <w:rsid w:val="00880C2B"/>
  </w:style>
  <w:style w:type="character" w:customStyle="1" w:styleId="WW8Num7z7">
    <w:name w:val="WW8Num7z7"/>
    <w:rsid w:val="00880C2B"/>
  </w:style>
  <w:style w:type="character" w:customStyle="1" w:styleId="WW8Num7z8">
    <w:name w:val="WW8Num7z8"/>
    <w:rsid w:val="00880C2B"/>
  </w:style>
  <w:style w:type="character" w:customStyle="1" w:styleId="WW8Num8z1">
    <w:name w:val="WW8Num8z1"/>
    <w:rsid w:val="00880C2B"/>
  </w:style>
  <w:style w:type="character" w:customStyle="1" w:styleId="WW8Num8z2">
    <w:name w:val="WW8Num8z2"/>
    <w:rsid w:val="00880C2B"/>
  </w:style>
  <w:style w:type="character" w:customStyle="1" w:styleId="WW8Num8z3">
    <w:name w:val="WW8Num8z3"/>
    <w:rsid w:val="00880C2B"/>
  </w:style>
  <w:style w:type="character" w:customStyle="1" w:styleId="WW8Num8z4">
    <w:name w:val="WW8Num8z4"/>
    <w:rsid w:val="00880C2B"/>
  </w:style>
  <w:style w:type="character" w:customStyle="1" w:styleId="WW8Num8z5">
    <w:name w:val="WW8Num8z5"/>
    <w:rsid w:val="00880C2B"/>
  </w:style>
  <w:style w:type="character" w:customStyle="1" w:styleId="WW8Num8z6">
    <w:name w:val="WW8Num8z6"/>
    <w:rsid w:val="00880C2B"/>
  </w:style>
  <w:style w:type="character" w:customStyle="1" w:styleId="WW8Num8z7">
    <w:name w:val="WW8Num8z7"/>
    <w:rsid w:val="00880C2B"/>
  </w:style>
  <w:style w:type="character" w:customStyle="1" w:styleId="WW8Num8z8">
    <w:name w:val="WW8Num8z8"/>
    <w:rsid w:val="00880C2B"/>
  </w:style>
  <w:style w:type="character" w:customStyle="1" w:styleId="WW8Num9z2">
    <w:name w:val="WW8Num9z2"/>
    <w:rsid w:val="00880C2B"/>
  </w:style>
  <w:style w:type="character" w:customStyle="1" w:styleId="WW8Num9z3">
    <w:name w:val="WW8Num9z3"/>
    <w:rsid w:val="00880C2B"/>
  </w:style>
  <w:style w:type="character" w:customStyle="1" w:styleId="WW8Num9z4">
    <w:name w:val="WW8Num9z4"/>
    <w:rsid w:val="00880C2B"/>
  </w:style>
  <w:style w:type="character" w:customStyle="1" w:styleId="WW8Num9z5">
    <w:name w:val="WW8Num9z5"/>
    <w:rsid w:val="00880C2B"/>
  </w:style>
  <w:style w:type="character" w:customStyle="1" w:styleId="WW8Num9z6">
    <w:name w:val="WW8Num9z6"/>
    <w:rsid w:val="00880C2B"/>
  </w:style>
  <w:style w:type="character" w:customStyle="1" w:styleId="WW8Num9z7">
    <w:name w:val="WW8Num9z7"/>
    <w:rsid w:val="00880C2B"/>
  </w:style>
  <w:style w:type="character" w:customStyle="1" w:styleId="WW8Num9z8">
    <w:name w:val="WW8Num9z8"/>
    <w:rsid w:val="00880C2B"/>
  </w:style>
  <w:style w:type="character" w:customStyle="1" w:styleId="WW8Num20z2">
    <w:name w:val="WW8Num20z2"/>
    <w:rsid w:val="00880C2B"/>
  </w:style>
  <w:style w:type="character" w:customStyle="1" w:styleId="WW8Num20z3">
    <w:name w:val="WW8Num20z3"/>
    <w:rsid w:val="00880C2B"/>
  </w:style>
  <w:style w:type="character" w:customStyle="1" w:styleId="WW8Num20z4">
    <w:name w:val="WW8Num20z4"/>
    <w:rsid w:val="00880C2B"/>
  </w:style>
  <w:style w:type="character" w:customStyle="1" w:styleId="WW8Num20z5">
    <w:name w:val="WW8Num20z5"/>
    <w:rsid w:val="00880C2B"/>
  </w:style>
  <w:style w:type="character" w:customStyle="1" w:styleId="WW8Num20z6">
    <w:name w:val="WW8Num20z6"/>
    <w:rsid w:val="00880C2B"/>
  </w:style>
  <w:style w:type="character" w:customStyle="1" w:styleId="WW8Num20z7">
    <w:name w:val="WW8Num20z7"/>
    <w:rsid w:val="00880C2B"/>
  </w:style>
  <w:style w:type="character" w:customStyle="1" w:styleId="WW8Num20z8">
    <w:name w:val="WW8Num20z8"/>
    <w:rsid w:val="00880C2B"/>
  </w:style>
  <w:style w:type="character" w:customStyle="1" w:styleId="WW8Num27z2">
    <w:name w:val="WW8Num27z2"/>
    <w:rsid w:val="00880C2B"/>
  </w:style>
  <w:style w:type="character" w:customStyle="1" w:styleId="WW8Num27z3">
    <w:name w:val="WW8Num27z3"/>
    <w:rsid w:val="00880C2B"/>
  </w:style>
  <w:style w:type="character" w:customStyle="1" w:styleId="WW8Num27z4">
    <w:name w:val="WW8Num27z4"/>
    <w:rsid w:val="00880C2B"/>
  </w:style>
  <w:style w:type="character" w:customStyle="1" w:styleId="WW8Num27z5">
    <w:name w:val="WW8Num27z5"/>
    <w:rsid w:val="00880C2B"/>
  </w:style>
  <w:style w:type="character" w:customStyle="1" w:styleId="WW8Num27z6">
    <w:name w:val="WW8Num27z6"/>
    <w:rsid w:val="00880C2B"/>
  </w:style>
  <w:style w:type="character" w:customStyle="1" w:styleId="WW8Num27z7">
    <w:name w:val="WW8Num27z7"/>
    <w:rsid w:val="00880C2B"/>
  </w:style>
  <w:style w:type="character" w:customStyle="1" w:styleId="WW8Num27z8">
    <w:name w:val="WW8Num27z8"/>
    <w:rsid w:val="00880C2B"/>
  </w:style>
  <w:style w:type="character" w:customStyle="1" w:styleId="19">
    <w:name w:val="Основной шрифт абзаца1"/>
    <w:rsid w:val="00880C2B"/>
  </w:style>
  <w:style w:type="character" w:customStyle="1" w:styleId="1a">
    <w:name w:val="Знак примечания1"/>
    <w:rsid w:val="00880C2B"/>
    <w:rPr>
      <w:sz w:val="16"/>
      <w:szCs w:val="16"/>
    </w:rPr>
  </w:style>
  <w:style w:type="character" w:customStyle="1" w:styleId="af9">
    <w:name w:val="Тема примечания Знак"/>
    <w:rsid w:val="00880C2B"/>
    <w:rPr>
      <w:b/>
      <w:bCs/>
      <w:sz w:val="20"/>
      <w:szCs w:val="20"/>
    </w:rPr>
  </w:style>
  <w:style w:type="character" w:customStyle="1" w:styleId="blk">
    <w:name w:val="blk"/>
    <w:basedOn w:val="19"/>
    <w:rsid w:val="00880C2B"/>
  </w:style>
  <w:style w:type="character" w:customStyle="1" w:styleId="afa">
    <w:name w:val="Абзац списка Знак"/>
    <w:rsid w:val="00880C2B"/>
    <w:rPr>
      <w:sz w:val="22"/>
      <w:szCs w:val="22"/>
    </w:rPr>
  </w:style>
  <w:style w:type="character" w:customStyle="1" w:styleId="apple-converted-space">
    <w:name w:val="apple-converted-space"/>
    <w:rsid w:val="00880C2B"/>
  </w:style>
  <w:style w:type="character" w:customStyle="1" w:styleId="ListLabel187">
    <w:name w:val="ListLabel 187"/>
    <w:rsid w:val="00880C2B"/>
    <w:rPr>
      <w:rFonts w:ascii="Times New Roman" w:hAnsi="Times New Roman" w:cs="Times New Roman" w:hint="default"/>
      <w:sz w:val="28"/>
      <w:szCs w:val="28"/>
    </w:rPr>
  </w:style>
  <w:style w:type="character" w:customStyle="1" w:styleId="35">
    <w:name w:val="Текст примечания Знак3"/>
    <w:rsid w:val="00880C2B"/>
    <w:rPr>
      <w:b/>
      <w:bCs/>
      <w:sz w:val="36"/>
      <w:szCs w:val="36"/>
    </w:rPr>
  </w:style>
  <w:style w:type="character" w:customStyle="1" w:styleId="25">
    <w:name w:val="Знак примечания2"/>
    <w:rsid w:val="00880C2B"/>
    <w:rPr>
      <w:sz w:val="16"/>
      <w:szCs w:val="16"/>
    </w:rPr>
  </w:style>
  <w:style w:type="character" w:customStyle="1" w:styleId="1b">
    <w:name w:val="Текст примечания Знак1"/>
    <w:rsid w:val="00880C2B"/>
    <w:rPr>
      <w:rFonts w:ascii="Calibri" w:hAnsi="Calibri" w:cs="Calibri" w:hint="default"/>
      <w:lang w:eastAsia="zh-CN"/>
    </w:rPr>
  </w:style>
  <w:style w:type="character" w:customStyle="1" w:styleId="36">
    <w:name w:val="Знак примечания3"/>
    <w:rsid w:val="00880C2B"/>
    <w:rPr>
      <w:sz w:val="16"/>
      <w:szCs w:val="16"/>
    </w:rPr>
  </w:style>
  <w:style w:type="character" w:customStyle="1" w:styleId="26">
    <w:name w:val="Текст примечания Знак2"/>
    <w:rsid w:val="00880C2B"/>
    <w:rPr>
      <w:rFonts w:ascii="Calibri" w:hAnsi="Calibri" w:cs="Calibri" w:hint="default"/>
      <w:lang w:eastAsia="zh-CN"/>
    </w:rPr>
  </w:style>
  <w:style w:type="character" w:customStyle="1" w:styleId="WW--">
    <w:name w:val="WW-Интернет-ссылка"/>
    <w:rsid w:val="00880C2B"/>
    <w:rPr>
      <w:color w:val="0563C1"/>
      <w:u w:val="single"/>
    </w:rPr>
  </w:style>
  <w:style w:type="character" w:customStyle="1" w:styleId="42">
    <w:name w:val="Знак примечания4"/>
    <w:rsid w:val="00880C2B"/>
    <w:rPr>
      <w:sz w:val="16"/>
      <w:szCs w:val="16"/>
    </w:rPr>
  </w:style>
  <w:style w:type="character" w:customStyle="1" w:styleId="43">
    <w:name w:val="Текст примечания Знак4"/>
    <w:rsid w:val="00880C2B"/>
    <w:rPr>
      <w:rFonts w:ascii="Calibri" w:hAnsi="Calibri" w:cs="Calibri" w:hint="default"/>
      <w:lang w:eastAsia="zh-CN"/>
    </w:rPr>
  </w:style>
  <w:style w:type="character" w:customStyle="1" w:styleId="11">
    <w:name w:val="Верхний колонтитул Знак1"/>
    <w:basedOn w:val="a2"/>
    <w:link w:val="ac"/>
    <w:uiPriority w:val="99"/>
    <w:semiHidden/>
    <w:locked/>
    <w:rsid w:val="00880C2B"/>
    <w:rPr>
      <w:rFonts w:ascii="Calibri" w:eastAsia="Times New Roman" w:hAnsi="Calibri" w:cs="Calibri"/>
      <w:lang w:eastAsia="zh-CN"/>
    </w:rPr>
  </w:style>
  <w:style w:type="character" w:customStyle="1" w:styleId="12">
    <w:name w:val="Нижний колонтитул Знак1"/>
    <w:basedOn w:val="a2"/>
    <w:link w:val="ae"/>
    <w:semiHidden/>
    <w:locked/>
    <w:rsid w:val="00880C2B"/>
    <w:rPr>
      <w:rFonts w:ascii="Calibri" w:eastAsia="Times New Roman" w:hAnsi="Calibri" w:cs="Calibri"/>
      <w:lang w:eastAsia="zh-CN"/>
    </w:rPr>
  </w:style>
  <w:style w:type="character" w:customStyle="1" w:styleId="5">
    <w:name w:val="Текст примечания Знак5"/>
    <w:basedOn w:val="a2"/>
    <w:link w:val="aa"/>
    <w:uiPriority w:val="99"/>
    <w:semiHidden/>
    <w:locked/>
    <w:rsid w:val="00880C2B"/>
    <w:rPr>
      <w:rFonts w:ascii="Calibri" w:eastAsia="Times New Roman" w:hAnsi="Calibri" w:cs="Calibri"/>
      <w:sz w:val="20"/>
      <w:szCs w:val="20"/>
      <w:lang w:eastAsia="zh-CN"/>
    </w:rPr>
  </w:style>
  <w:style w:type="paragraph" w:styleId="afb">
    <w:name w:val="annotation subject"/>
    <w:basedOn w:val="aa"/>
    <w:next w:val="aa"/>
    <w:link w:val="1c"/>
    <w:semiHidden/>
    <w:unhideWhenUsed/>
    <w:rsid w:val="00880C2B"/>
    <w:rPr>
      <w:b/>
      <w:bCs/>
    </w:rPr>
  </w:style>
  <w:style w:type="character" w:customStyle="1" w:styleId="1c">
    <w:name w:val="Тема примечания Знак1"/>
    <w:basedOn w:val="ab"/>
    <w:link w:val="afb"/>
    <w:semiHidden/>
    <w:rsid w:val="00880C2B"/>
    <w:rPr>
      <w:rFonts w:ascii="Calibri" w:eastAsia="Times New Roman" w:hAnsi="Calibri" w:cs="Calibri"/>
      <w:b/>
      <w:bCs/>
      <w:sz w:val="20"/>
      <w:szCs w:val="20"/>
      <w:lang w:eastAsia="zh-CN"/>
    </w:rPr>
  </w:style>
  <w:style w:type="character" w:customStyle="1" w:styleId="13">
    <w:name w:val="Текст выноски Знак1"/>
    <w:basedOn w:val="a2"/>
    <w:link w:val="af2"/>
    <w:semiHidden/>
    <w:locked/>
    <w:rsid w:val="00880C2B"/>
    <w:rPr>
      <w:rFonts w:ascii="Tahoma" w:eastAsia="Times New Roman" w:hAnsi="Tahoma" w:cs="Tahoma"/>
      <w:sz w:val="16"/>
      <w:szCs w:val="16"/>
      <w:lang w:eastAsia="zh-CN"/>
    </w:rPr>
  </w:style>
  <w:style w:type="character" w:customStyle="1" w:styleId="-">
    <w:name w:val="Интернет-ссылка"/>
    <w:uiPriority w:val="99"/>
    <w:rsid w:val="00880C2B"/>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80C2B"/>
    <w:pPr>
      <w:keepNext/>
      <w:numPr>
        <w:numId w:val="1"/>
      </w:numPr>
      <w:suppressAutoHyphens/>
      <w:spacing w:before="240" w:after="60"/>
      <w:outlineLvl w:val="0"/>
    </w:pPr>
    <w:rPr>
      <w:rFonts w:ascii="Cambria" w:eastAsia="Times New Roman" w:hAnsi="Cambria" w:cs="Times New Roman"/>
      <w:b/>
      <w:bCs/>
      <w:kern w:val="2"/>
      <w:sz w:val="32"/>
      <w:szCs w:val="32"/>
      <w:lang w:eastAsia="zh-CN"/>
    </w:rPr>
  </w:style>
  <w:style w:type="paragraph" w:styleId="2">
    <w:name w:val="heading 2"/>
    <w:basedOn w:val="a"/>
    <w:next w:val="a0"/>
    <w:link w:val="20"/>
    <w:semiHidden/>
    <w:unhideWhenUsed/>
    <w:qFormat/>
    <w:rsid w:val="00880C2B"/>
    <w:pPr>
      <w:numPr>
        <w:ilvl w:val="1"/>
        <w:numId w:val="1"/>
      </w:numPr>
      <w:suppressAutoHyphens/>
      <w:spacing w:before="280" w:after="280" w:line="240" w:lineRule="auto"/>
      <w:outlineLvl w:val="1"/>
    </w:pPr>
    <w:rPr>
      <w:rFonts w:ascii="Times New Roman" w:eastAsia="Times New Roman" w:hAnsi="Times New Roman" w:cs="Times New Roman"/>
      <w:b/>
      <w:bCs/>
      <w:sz w:val="36"/>
      <w:szCs w:val="36"/>
      <w:lang w:eastAsia="zh-CN"/>
    </w:rPr>
  </w:style>
  <w:style w:type="paragraph" w:styleId="3">
    <w:name w:val="heading 3"/>
    <w:basedOn w:val="a1"/>
    <w:next w:val="a0"/>
    <w:link w:val="30"/>
    <w:semiHidden/>
    <w:unhideWhenUsed/>
    <w:qFormat/>
    <w:rsid w:val="00880C2B"/>
    <w:pPr>
      <w:numPr>
        <w:ilvl w:val="2"/>
        <w:numId w:val="1"/>
      </w:numPr>
      <w:spacing w:before="140"/>
      <w:outlineLvl w:val="2"/>
    </w:pPr>
    <w:rPr>
      <w:rFonts w:ascii="Liberation Serif" w:hAnsi="Liberation Serif"/>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880C2B"/>
    <w:rPr>
      <w:rFonts w:ascii="Cambria" w:eastAsia="Times New Roman" w:hAnsi="Cambria" w:cs="Times New Roman"/>
      <w:b/>
      <w:bCs/>
      <w:kern w:val="2"/>
      <w:sz w:val="32"/>
      <w:szCs w:val="32"/>
      <w:lang w:eastAsia="zh-CN"/>
    </w:rPr>
  </w:style>
  <w:style w:type="character" w:customStyle="1" w:styleId="20">
    <w:name w:val="Заголовок 2 Знак"/>
    <w:basedOn w:val="a2"/>
    <w:link w:val="2"/>
    <w:semiHidden/>
    <w:rsid w:val="00880C2B"/>
    <w:rPr>
      <w:rFonts w:ascii="Times New Roman" w:eastAsia="Times New Roman" w:hAnsi="Times New Roman" w:cs="Times New Roman"/>
      <w:b/>
      <w:bCs/>
      <w:sz w:val="36"/>
      <w:szCs w:val="36"/>
      <w:lang w:eastAsia="zh-CN"/>
    </w:rPr>
  </w:style>
  <w:style w:type="character" w:customStyle="1" w:styleId="30">
    <w:name w:val="Заголовок 3 Знак"/>
    <w:basedOn w:val="a2"/>
    <w:link w:val="3"/>
    <w:semiHidden/>
    <w:rsid w:val="00880C2B"/>
    <w:rPr>
      <w:rFonts w:ascii="Liberation Serif" w:eastAsia="Noto Sans CJK SC Regular" w:hAnsi="Liberation Serif" w:cs="FreeSans"/>
      <w:b/>
      <w:bCs/>
      <w:sz w:val="28"/>
      <w:szCs w:val="28"/>
      <w:lang w:eastAsia="zh-CN"/>
    </w:rPr>
  </w:style>
  <w:style w:type="character" w:styleId="a5">
    <w:name w:val="Hyperlink"/>
    <w:uiPriority w:val="99"/>
    <w:semiHidden/>
    <w:unhideWhenUsed/>
    <w:rsid w:val="00880C2B"/>
    <w:rPr>
      <w:color w:val="0000FF"/>
      <w:u w:val="single"/>
    </w:rPr>
  </w:style>
  <w:style w:type="character" w:styleId="a6">
    <w:name w:val="FollowedHyperlink"/>
    <w:uiPriority w:val="99"/>
    <w:semiHidden/>
    <w:unhideWhenUsed/>
    <w:rsid w:val="00880C2B"/>
    <w:rPr>
      <w:color w:val="800080"/>
      <w:u w:val="single"/>
    </w:rPr>
  </w:style>
  <w:style w:type="paragraph" w:styleId="a0">
    <w:name w:val="Body Text"/>
    <w:basedOn w:val="a"/>
    <w:link w:val="a7"/>
    <w:semiHidden/>
    <w:unhideWhenUsed/>
    <w:rsid w:val="00880C2B"/>
    <w:pPr>
      <w:suppressAutoHyphens/>
      <w:spacing w:after="140" w:line="288" w:lineRule="auto"/>
    </w:pPr>
    <w:rPr>
      <w:rFonts w:ascii="Calibri" w:eastAsia="Times New Roman" w:hAnsi="Calibri" w:cs="Calibri"/>
      <w:lang w:eastAsia="zh-CN"/>
    </w:rPr>
  </w:style>
  <w:style w:type="character" w:customStyle="1" w:styleId="a7">
    <w:name w:val="Основной текст Знак"/>
    <w:basedOn w:val="a2"/>
    <w:link w:val="a0"/>
    <w:semiHidden/>
    <w:rsid w:val="00880C2B"/>
    <w:rPr>
      <w:rFonts w:ascii="Calibri" w:eastAsia="Times New Roman" w:hAnsi="Calibri" w:cs="Calibri"/>
      <w:lang w:eastAsia="zh-CN"/>
    </w:rPr>
  </w:style>
  <w:style w:type="paragraph" w:styleId="a1">
    <w:name w:val="Title"/>
    <w:basedOn w:val="a"/>
    <w:next w:val="a0"/>
    <w:link w:val="a8"/>
    <w:qFormat/>
    <w:rsid w:val="00880C2B"/>
    <w:pPr>
      <w:keepNext/>
      <w:suppressAutoHyphens/>
      <w:spacing w:before="240" w:after="120"/>
    </w:pPr>
    <w:rPr>
      <w:rFonts w:ascii="Liberation Sans" w:eastAsia="Noto Sans CJK SC Regular" w:hAnsi="Liberation Sans" w:cs="FreeSans"/>
      <w:sz w:val="28"/>
      <w:szCs w:val="28"/>
      <w:lang w:eastAsia="zh-CN"/>
    </w:rPr>
  </w:style>
  <w:style w:type="character" w:customStyle="1" w:styleId="a8">
    <w:name w:val="Название Знак"/>
    <w:basedOn w:val="a2"/>
    <w:link w:val="a1"/>
    <w:rsid w:val="00880C2B"/>
    <w:rPr>
      <w:rFonts w:ascii="Liberation Sans" w:eastAsia="Noto Sans CJK SC Regular" w:hAnsi="Liberation Sans" w:cs="FreeSans"/>
      <w:sz w:val="28"/>
      <w:szCs w:val="28"/>
      <w:lang w:eastAsia="zh-CN"/>
    </w:rPr>
  </w:style>
  <w:style w:type="paragraph" w:styleId="HTML">
    <w:name w:val="HTML Preformatted"/>
    <w:basedOn w:val="a"/>
    <w:link w:val="HTML0"/>
    <w:uiPriority w:val="99"/>
    <w:semiHidden/>
    <w:unhideWhenUsed/>
    <w:rsid w:val="00880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Times New Roman" w:hAnsi="Courier New" w:cs="Courier New"/>
      <w:sz w:val="20"/>
      <w:szCs w:val="20"/>
      <w:lang w:eastAsia="zh-CN"/>
    </w:rPr>
  </w:style>
  <w:style w:type="character" w:customStyle="1" w:styleId="HTML0">
    <w:name w:val="Стандартный HTML Знак"/>
    <w:basedOn w:val="a2"/>
    <w:link w:val="HTML"/>
    <w:uiPriority w:val="99"/>
    <w:semiHidden/>
    <w:rsid w:val="00880C2B"/>
    <w:rPr>
      <w:rFonts w:ascii="Courier New" w:eastAsia="Times New Roman" w:hAnsi="Courier New" w:cs="Courier New"/>
      <w:sz w:val="20"/>
      <w:szCs w:val="20"/>
      <w:lang w:eastAsia="zh-CN"/>
    </w:rPr>
  </w:style>
  <w:style w:type="paragraph" w:styleId="a9">
    <w:name w:val="Normal (Web)"/>
    <w:basedOn w:val="a"/>
    <w:semiHidden/>
    <w:unhideWhenUsed/>
    <w:rsid w:val="00880C2B"/>
    <w:pPr>
      <w:suppressAutoHyphens/>
      <w:spacing w:before="280" w:after="280" w:line="240" w:lineRule="auto"/>
    </w:pPr>
    <w:rPr>
      <w:rFonts w:ascii="Times New Roman" w:eastAsia="Times New Roman" w:hAnsi="Times New Roman" w:cs="Times New Roman"/>
      <w:sz w:val="24"/>
      <w:szCs w:val="24"/>
      <w:lang w:eastAsia="zh-CN"/>
    </w:rPr>
  </w:style>
  <w:style w:type="paragraph" w:styleId="aa">
    <w:name w:val="annotation text"/>
    <w:basedOn w:val="a"/>
    <w:link w:val="5"/>
    <w:uiPriority w:val="99"/>
    <w:semiHidden/>
    <w:unhideWhenUsed/>
    <w:rsid w:val="00880C2B"/>
    <w:pPr>
      <w:suppressAutoHyphens/>
      <w:spacing w:line="240" w:lineRule="auto"/>
    </w:pPr>
    <w:rPr>
      <w:rFonts w:ascii="Calibri" w:eastAsia="Times New Roman" w:hAnsi="Calibri" w:cs="Calibri"/>
      <w:sz w:val="20"/>
      <w:szCs w:val="20"/>
      <w:lang w:eastAsia="zh-CN"/>
    </w:rPr>
  </w:style>
  <w:style w:type="character" w:customStyle="1" w:styleId="ab">
    <w:name w:val="Текст примечания Знак"/>
    <w:basedOn w:val="a2"/>
    <w:uiPriority w:val="99"/>
    <w:semiHidden/>
    <w:rsid w:val="00880C2B"/>
    <w:rPr>
      <w:sz w:val="20"/>
      <w:szCs w:val="20"/>
    </w:rPr>
  </w:style>
  <w:style w:type="paragraph" w:styleId="ac">
    <w:name w:val="header"/>
    <w:basedOn w:val="a"/>
    <w:link w:val="11"/>
    <w:uiPriority w:val="99"/>
    <w:semiHidden/>
    <w:unhideWhenUsed/>
    <w:rsid w:val="00880C2B"/>
    <w:pPr>
      <w:suppressAutoHyphens/>
      <w:spacing w:after="0" w:line="240" w:lineRule="auto"/>
    </w:pPr>
    <w:rPr>
      <w:rFonts w:ascii="Calibri" w:eastAsia="Times New Roman" w:hAnsi="Calibri" w:cs="Calibri"/>
      <w:lang w:eastAsia="zh-CN"/>
    </w:rPr>
  </w:style>
  <w:style w:type="character" w:customStyle="1" w:styleId="ad">
    <w:name w:val="Верхний колонтитул Знак"/>
    <w:basedOn w:val="a2"/>
    <w:uiPriority w:val="99"/>
    <w:semiHidden/>
    <w:rsid w:val="00880C2B"/>
  </w:style>
  <w:style w:type="paragraph" w:styleId="ae">
    <w:name w:val="footer"/>
    <w:basedOn w:val="a"/>
    <w:link w:val="12"/>
    <w:semiHidden/>
    <w:unhideWhenUsed/>
    <w:rsid w:val="00880C2B"/>
    <w:pPr>
      <w:suppressAutoHyphens/>
      <w:spacing w:after="0" w:line="240" w:lineRule="auto"/>
    </w:pPr>
    <w:rPr>
      <w:rFonts w:ascii="Calibri" w:eastAsia="Times New Roman" w:hAnsi="Calibri" w:cs="Calibri"/>
      <w:lang w:eastAsia="zh-CN"/>
    </w:rPr>
  </w:style>
  <w:style w:type="character" w:customStyle="1" w:styleId="af">
    <w:name w:val="Нижний колонтитул Знак"/>
    <w:basedOn w:val="a2"/>
    <w:semiHidden/>
    <w:rsid w:val="00880C2B"/>
  </w:style>
  <w:style w:type="paragraph" w:styleId="af0">
    <w:name w:val="caption"/>
    <w:basedOn w:val="a"/>
    <w:semiHidden/>
    <w:unhideWhenUsed/>
    <w:qFormat/>
    <w:rsid w:val="00880C2B"/>
    <w:pPr>
      <w:suppressLineNumbers/>
      <w:suppressAutoHyphens/>
      <w:spacing w:before="120" w:after="120"/>
    </w:pPr>
    <w:rPr>
      <w:rFonts w:ascii="Calibri" w:eastAsia="Times New Roman" w:hAnsi="Calibri" w:cs="FreeSans"/>
      <w:i/>
      <w:iCs/>
      <w:sz w:val="24"/>
      <w:szCs w:val="24"/>
      <w:lang w:eastAsia="zh-CN"/>
    </w:rPr>
  </w:style>
  <w:style w:type="paragraph" w:styleId="af1">
    <w:name w:val="List"/>
    <w:basedOn w:val="a0"/>
    <w:semiHidden/>
    <w:unhideWhenUsed/>
    <w:rsid w:val="00880C2B"/>
    <w:rPr>
      <w:rFonts w:cs="FreeSans"/>
    </w:rPr>
  </w:style>
  <w:style w:type="paragraph" w:styleId="af2">
    <w:name w:val="Balloon Text"/>
    <w:basedOn w:val="a"/>
    <w:link w:val="13"/>
    <w:semiHidden/>
    <w:unhideWhenUsed/>
    <w:rsid w:val="00880C2B"/>
    <w:pPr>
      <w:suppressAutoHyphens/>
      <w:spacing w:after="0" w:line="240" w:lineRule="auto"/>
    </w:pPr>
    <w:rPr>
      <w:rFonts w:ascii="Tahoma" w:eastAsia="Times New Roman" w:hAnsi="Tahoma" w:cs="Tahoma"/>
      <w:sz w:val="16"/>
      <w:szCs w:val="16"/>
      <w:lang w:eastAsia="zh-CN"/>
    </w:rPr>
  </w:style>
  <w:style w:type="character" w:customStyle="1" w:styleId="af3">
    <w:name w:val="Текст выноски Знак"/>
    <w:basedOn w:val="a2"/>
    <w:semiHidden/>
    <w:rsid w:val="00880C2B"/>
    <w:rPr>
      <w:rFonts w:ascii="Tahoma" w:hAnsi="Tahoma" w:cs="Tahoma"/>
      <w:sz w:val="16"/>
      <w:szCs w:val="16"/>
    </w:rPr>
  </w:style>
  <w:style w:type="paragraph" w:styleId="af4">
    <w:name w:val="No Spacing"/>
    <w:qFormat/>
    <w:rsid w:val="00880C2B"/>
    <w:pPr>
      <w:suppressAutoHyphens/>
      <w:spacing w:after="0" w:line="240" w:lineRule="auto"/>
    </w:pPr>
    <w:rPr>
      <w:rFonts w:ascii="Calibri" w:eastAsia="Times New Roman" w:hAnsi="Calibri" w:cs="Calibri"/>
      <w:lang w:eastAsia="zh-CN"/>
    </w:rPr>
  </w:style>
  <w:style w:type="paragraph" w:styleId="af5">
    <w:name w:val="List Paragraph"/>
    <w:basedOn w:val="a"/>
    <w:qFormat/>
    <w:rsid w:val="00880C2B"/>
    <w:pPr>
      <w:suppressAutoHyphens/>
      <w:ind w:left="720"/>
      <w:contextualSpacing/>
    </w:pPr>
    <w:rPr>
      <w:rFonts w:ascii="Calibri" w:eastAsia="Times New Roman" w:hAnsi="Calibri" w:cs="Calibri"/>
      <w:lang w:val="x-none" w:eastAsia="zh-CN"/>
    </w:rPr>
  </w:style>
  <w:style w:type="paragraph" w:customStyle="1" w:styleId="4">
    <w:name w:val="Указатель4"/>
    <w:basedOn w:val="a"/>
    <w:rsid w:val="00880C2B"/>
    <w:pPr>
      <w:suppressLineNumbers/>
      <w:suppressAutoHyphens/>
    </w:pPr>
    <w:rPr>
      <w:rFonts w:ascii="Calibri" w:eastAsia="Times New Roman" w:hAnsi="Calibri" w:cs="FreeSans"/>
      <w:lang w:eastAsia="zh-CN"/>
    </w:rPr>
  </w:style>
  <w:style w:type="paragraph" w:customStyle="1" w:styleId="31">
    <w:name w:val="Название объекта3"/>
    <w:basedOn w:val="a"/>
    <w:rsid w:val="00880C2B"/>
    <w:pPr>
      <w:suppressLineNumbers/>
      <w:suppressAutoHyphens/>
      <w:spacing w:before="120" w:after="120"/>
    </w:pPr>
    <w:rPr>
      <w:rFonts w:ascii="Calibri" w:eastAsia="Times New Roman" w:hAnsi="Calibri" w:cs="FreeSans"/>
      <w:i/>
      <w:iCs/>
      <w:sz w:val="24"/>
      <w:szCs w:val="24"/>
      <w:lang w:eastAsia="zh-CN"/>
    </w:rPr>
  </w:style>
  <w:style w:type="paragraph" w:customStyle="1" w:styleId="32">
    <w:name w:val="Указатель3"/>
    <w:basedOn w:val="a"/>
    <w:rsid w:val="00880C2B"/>
    <w:pPr>
      <w:suppressLineNumbers/>
      <w:suppressAutoHyphens/>
    </w:pPr>
    <w:rPr>
      <w:rFonts w:ascii="Calibri" w:eastAsia="Times New Roman" w:hAnsi="Calibri" w:cs="FreeSans"/>
      <w:lang w:eastAsia="zh-CN"/>
    </w:rPr>
  </w:style>
  <w:style w:type="paragraph" w:customStyle="1" w:styleId="21">
    <w:name w:val="Название объекта2"/>
    <w:basedOn w:val="a"/>
    <w:rsid w:val="00880C2B"/>
    <w:pPr>
      <w:suppressLineNumbers/>
      <w:suppressAutoHyphens/>
      <w:spacing w:before="120" w:after="120"/>
    </w:pPr>
    <w:rPr>
      <w:rFonts w:ascii="Calibri" w:eastAsia="Times New Roman" w:hAnsi="Calibri" w:cs="FreeSans"/>
      <w:i/>
      <w:iCs/>
      <w:sz w:val="24"/>
      <w:szCs w:val="24"/>
      <w:lang w:eastAsia="zh-CN"/>
    </w:rPr>
  </w:style>
  <w:style w:type="paragraph" w:customStyle="1" w:styleId="22">
    <w:name w:val="Указатель2"/>
    <w:basedOn w:val="a"/>
    <w:rsid w:val="00880C2B"/>
    <w:pPr>
      <w:suppressLineNumbers/>
      <w:suppressAutoHyphens/>
    </w:pPr>
    <w:rPr>
      <w:rFonts w:ascii="Calibri" w:eastAsia="Times New Roman" w:hAnsi="Calibri" w:cs="FreeSans"/>
      <w:lang w:eastAsia="zh-CN"/>
    </w:rPr>
  </w:style>
  <w:style w:type="paragraph" w:customStyle="1" w:styleId="14">
    <w:name w:val="Название объекта1"/>
    <w:basedOn w:val="a"/>
    <w:rsid w:val="00880C2B"/>
    <w:pPr>
      <w:suppressLineNumbers/>
      <w:suppressAutoHyphens/>
      <w:spacing w:before="120" w:after="120"/>
    </w:pPr>
    <w:rPr>
      <w:rFonts w:ascii="Calibri" w:eastAsia="Times New Roman" w:hAnsi="Calibri" w:cs="FreeSans"/>
      <w:i/>
      <w:iCs/>
      <w:sz w:val="24"/>
      <w:szCs w:val="24"/>
      <w:lang w:eastAsia="zh-CN"/>
    </w:rPr>
  </w:style>
  <w:style w:type="paragraph" w:customStyle="1" w:styleId="15">
    <w:name w:val="Указатель1"/>
    <w:basedOn w:val="a"/>
    <w:rsid w:val="00880C2B"/>
    <w:pPr>
      <w:suppressLineNumbers/>
      <w:suppressAutoHyphens/>
    </w:pPr>
    <w:rPr>
      <w:rFonts w:ascii="Calibri" w:eastAsia="Times New Roman" w:hAnsi="Calibri" w:cs="FreeSans"/>
      <w:lang w:eastAsia="zh-CN"/>
    </w:rPr>
  </w:style>
  <w:style w:type="paragraph" w:customStyle="1" w:styleId="16">
    <w:name w:val="Текст примечания1"/>
    <w:basedOn w:val="a"/>
    <w:rsid w:val="00880C2B"/>
    <w:pPr>
      <w:suppressAutoHyphens/>
      <w:spacing w:line="240" w:lineRule="auto"/>
    </w:pPr>
    <w:rPr>
      <w:rFonts w:ascii="Calibri" w:eastAsia="Times New Roman" w:hAnsi="Calibri" w:cs="Calibri"/>
      <w:sz w:val="20"/>
      <w:szCs w:val="20"/>
      <w:lang w:eastAsia="zh-CN"/>
    </w:rPr>
  </w:style>
  <w:style w:type="paragraph" w:customStyle="1" w:styleId="ConsPlusNormal">
    <w:name w:val="ConsPlusNormal"/>
    <w:qFormat/>
    <w:rsid w:val="00880C2B"/>
    <w:pPr>
      <w:widowControl w:val="0"/>
      <w:suppressAutoHyphens/>
      <w:autoSpaceDE w:val="0"/>
      <w:spacing w:after="0" w:line="240" w:lineRule="auto"/>
    </w:pPr>
    <w:rPr>
      <w:rFonts w:ascii="Calibri" w:eastAsia="Times New Roman" w:hAnsi="Calibri" w:cs="Calibri"/>
      <w:szCs w:val="20"/>
      <w:lang w:eastAsia="zh-CN"/>
    </w:rPr>
  </w:style>
  <w:style w:type="paragraph" w:customStyle="1" w:styleId="Default">
    <w:name w:val="Default"/>
    <w:rsid w:val="00880C2B"/>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17">
    <w:name w:val="Без интервала1"/>
    <w:qFormat/>
    <w:rsid w:val="00880C2B"/>
    <w:pPr>
      <w:suppressAutoHyphens/>
      <w:spacing w:after="0" w:line="240" w:lineRule="auto"/>
    </w:pPr>
    <w:rPr>
      <w:rFonts w:ascii="Calibri" w:eastAsia="Times New Roman" w:hAnsi="Calibri" w:cs="Calibri"/>
      <w:lang w:eastAsia="zh-CN"/>
    </w:rPr>
  </w:style>
  <w:style w:type="paragraph" w:customStyle="1" w:styleId="18">
    <w:name w:val="Абзац списка1"/>
    <w:basedOn w:val="a"/>
    <w:rsid w:val="00880C2B"/>
    <w:pPr>
      <w:suppressAutoHyphens/>
      <w:ind w:left="720"/>
      <w:contextualSpacing/>
    </w:pPr>
    <w:rPr>
      <w:rFonts w:ascii="Calibri" w:eastAsia="Times New Roman" w:hAnsi="Calibri" w:cs="Calibri"/>
      <w:lang w:eastAsia="zh-CN"/>
    </w:rPr>
  </w:style>
  <w:style w:type="paragraph" w:customStyle="1" w:styleId="23">
    <w:name w:val="Текст примечания2"/>
    <w:basedOn w:val="a"/>
    <w:rsid w:val="00880C2B"/>
    <w:pPr>
      <w:suppressAutoHyphens/>
    </w:pPr>
    <w:rPr>
      <w:rFonts w:ascii="Times New Roman" w:eastAsia="Times New Roman" w:hAnsi="Times New Roman" w:cs="Times New Roman"/>
      <w:b/>
      <w:bCs/>
      <w:sz w:val="36"/>
      <w:szCs w:val="36"/>
      <w:lang w:eastAsia="zh-CN"/>
    </w:rPr>
  </w:style>
  <w:style w:type="paragraph" w:customStyle="1" w:styleId="af6">
    <w:name w:val="Содержимое таблицы"/>
    <w:basedOn w:val="a"/>
    <w:rsid w:val="00880C2B"/>
    <w:pPr>
      <w:suppressLineNumbers/>
      <w:suppressAutoHyphens/>
    </w:pPr>
    <w:rPr>
      <w:rFonts w:ascii="Calibri" w:eastAsia="Times New Roman" w:hAnsi="Calibri" w:cs="Calibri"/>
      <w:lang w:eastAsia="zh-CN"/>
    </w:rPr>
  </w:style>
  <w:style w:type="paragraph" w:customStyle="1" w:styleId="af7">
    <w:name w:val="Заголовок таблицы"/>
    <w:basedOn w:val="af6"/>
    <w:rsid w:val="00880C2B"/>
    <w:pPr>
      <w:jc w:val="center"/>
    </w:pPr>
    <w:rPr>
      <w:b/>
      <w:bCs/>
    </w:rPr>
  </w:style>
  <w:style w:type="paragraph" w:customStyle="1" w:styleId="33">
    <w:name w:val="Текст примечания3"/>
    <w:basedOn w:val="a"/>
    <w:rsid w:val="00880C2B"/>
    <w:pPr>
      <w:suppressAutoHyphens/>
    </w:pPr>
    <w:rPr>
      <w:rFonts w:ascii="Calibri" w:eastAsia="Times New Roman" w:hAnsi="Calibri" w:cs="Calibri"/>
      <w:sz w:val="20"/>
      <w:szCs w:val="20"/>
      <w:lang w:eastAsia="zh-CN"/>
    </w:rPr>
  </w:style>
  <w:style w:type="paragraph" w:customStyle="1" w:styleId="40">
    <w:name w:val="Текст примечания4"/>
    <w:basedOn w:val="a"/>
    <w:rsid w:val="00880C2B"/>
    <w:pPr>
      <w:suppressAutoHyphens/>
    </w:pPr>
    <w:rPr>
      <w:rFonts w:ascii="Calibri" w:eastAsia="Times New Roman" w:hAnsi="Calibri" w:cs="Calibri"/>
      <w:sz w:val="20"/>
      <w:szCs w:val="20"/>
      <w:lang w:eastAsia="zh-CN"/>
    </w:rPr>
  </w:style>
  <w:style w:type="paragraph" w:customStyle="1" w:styleId="ConsNonformat">
    <w:name w:val="ConsNonformat"/>
    <w:qFormat/>
    <w:rsid w:val="00880C2B"/>
    <w:pPr>
      <w:widowControl w:val="0"/>
      <w:spacing w:after="0" w:line="240" w:lineRule="auto"/>
      <w:ind w:right="19772"/>
    </w:pPr>
    <w:rPr>
      <w:rFonts w:ascii="Courier New" w:eastAsia="Times New Roman" w:hAnsi="Courier New" w:cs="Courier New"/>
      <w:color w:val="00000A"/>
      <w:szCs w:val="20"/>
      <w:lang w:eastAsia="ru-RU"/>
    </w:rPr>
  </w:style>
  <w:style w:type="paragraph" w:customStyle="1" w:styleId="font5">
    <w:name w:val="font5"/>
    <w:basedOn w:val="a"/>
    <w:rsid w:val="00880C2B"/>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paragraph" w:customStyle="1" w:styleId="xl66">
    <w:name w:val="xl66"/>
    <w:basedOn w:val="a"/>
    <w:rsid w:val="00880C2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7">
    <w:name w:val="xl67"/>
    <w:basedOn w:val="a"/>
    <w:rsid w:val="00880C2B"/>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8">
    <w:name w:val="xl68"/>
    <w:basedOn w:val="a"/>
    <w:rsid w:val="00880C2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
    <w:rsid w:val="00880C2B"/>
    <w:pPr>
      <w:pBdr>
        <w:bottom w:val="single" w:sz="12"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880C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
    <w:rsid w:val="00880C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
    <w:rsid w:val="00880C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3">
    <w:name w:val="xl73"/>
    <w:basedOn w:val="a"/>
    <w:rsid w:val="00880C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4">
    <w:name w:val="xl74"/>
    <w:basedOn w:val="a"/>
    <w:rsid w:val="00880C2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880C2B"/>
    <w:pPr>
      <w:pBdr>
        <w:left w:val="single" w:sz="4" w:space="0" w:color="auto"/>
        <w:bottom w:val="single" w:sz="4" w:space="0" w:color="auto"/>
        <w:right w:val="single" w:sz="4" w:space="0" w:color="auto"/>
      </w:pBdr>
      <w:shd w:val="clear" w:color="auto" w:fill="EBF1DE"/>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
    <w:rsid w:val="00880C2B"/>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
    <w:rsid w:val="00880C2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
    <w:rsid w:val="00880C2B"/>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9">
    <w:name w:val="xl79"/>
    <w:basedOn w:val="a"/>
    <w:rsid w:val="00880C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0">
    <w:name w:val="xl80"/>
    <w:basedOn w:val="a"/>
    <w:rsid w:val="00880C2B"/>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1">
    <w:name w:val="xl81"/>
    <w:basedOn w:val="a"/>
    <w:rsid w:val="00880C2B"/>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
    <w:name w:val="xl82"/>
    <w:basedOn w:val="a"/>
    <w:rsid w:val="00880C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880C2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4">
    <w:name w:val="xl84"/>
    <w:basedOn w:val="a"/>
    <w:rsid w:val="00880C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
    <w:name w:val="xl85"/>
    <w:basedOn w:val="a"/>
    <w:rsid w:val="00880C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6">
    <w:name w:val="xl86"/>
    <w:basedOn w:val="a"/>
    <w:rsid w:val="00880C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2-">
    <w:name w:val="Рег. Заголовок 2-го уровня регламента"/>
    <w:basedOn w:val="a"/>
    <w:qFormat/>
    <w:rsid w:val="00880C2B"/>
    <w:pPr>
      <w:spacing w:before="360" w:after="240" w:line="240" w:lineRule="auto"/>
      <w:jc w:val="center"/>
      <w:outlineLvl w:val="1"/>
    </w:pPr>
    <w:rPr>
      <w:rFonts w:ascii="Times New Roman" w:eastAsia="Calibri" w:hAnsi="Times New Roman" w:cs="Times New Roman"/>
      <w:b/>
      <w:i/>
      <w:sz w:val="24"/>
      <w:szCs w:val="24"/>
    </w:rPr>
  </w:style>
  <w:style w:type="character" w:styleId="af8">
    <w:name w:val="annotation reference"/>
    <w:uiPriority w:val="99"/>
    <w:semiHidden/>
    <w:unhideWhenUsed/>
    <w:rsid w:val="00880C2B"/>
    <w:rPr>
      <w:sz w:val="16"/>
      <w:szCs w:val="16"/>
    </w:rPr>
  </w:style>
  <w:style w:type="character" w:customStyle="1" w:styleId="WW8Num1z0">
    <w:name w:val="WW8Num1z0"/>
    <w:rsid w:val="00880C2B"/>
  </w:style>
  <w:style w:type="character" w:customStyle="1" w:styleId="WW8Num1z1">
    <w:name w:val="WW8Num1z1"/>
    <w:rsid w:val="00880C2B"/>
  </w:style>
  <w:style w:type="character" w:customStyle="1" w:styleId="WW8Num1z2">
    <w:name w:val="WW8Num1z2"/>
    <w:rsid w:val="00880C2B"/>
  </w:style>
  <w:style w:type="character" w:customStyle="1" w:styleId="WW8Num1z3">
    <w:name w:val="WW8Num1z3"/>
    <w:rsid w:val="00880C2B"/>
  </w:style>
  <w:style w:type="character" w:customStyle="1" w:styleId="WW8Num1z4">
    <w:name w:val="WW8Num1z4"/>
    <w:rsid w:val="00880C2B"/>
  </w:style>
  <w:style w:type="character" w:customStyle="1" w:styleId="WW8Num1z5">
    <w:name w:val="WW8Num1z5"/>
    <w:rsid w:val="00880C2B"/>
  </w:style>
  <w:style w:type="character" w:customStyle="1" w:styleId="WW8Num1z6">
    <w:name w:val="WW8Num1z6"/>
    <w:rsid w:val="00880C2B"/>
  </w:style>
  <w:style w:type="character" w:customStyle="1" w:styleId="WW8Num1z7">
    <w:name w:val="WW8Num1z7"/>
    <w:rsid w:val="00880C2B"/>
  </w:style>
  <w:style w:type="character" w:customStyle="1" w:styleId="WW8Num1z8">
    <w:name w:val="WW8Num1z8"/>
    <w:rsid w:val="00880C2B"/>
  </w:style>
  <w:style w:type="character" w:customStyle="1" w:styleId="WW8Num2z0">
    <w:name w:val="WW8Num2z0"/>
    <w:rsid w:val="00880C2B"/>
    <w:rPr>
      <w:rFonts w:ascii="Times New Roman" w:hAnsi="Times New Roman" w:cs="Times New Roman" w:hint="default"/>
      <w:bCs/>
      <w:sz w:val="28"/>
      <w:szCs w:val="28"/>
      <w:highlight w:val="yellow"/>
      <w:lang w:val="ru-RU"/>
    </w:rPr>
  </w:style>
  <w:style w:type="character" w:customStyle="1" w:styleId="WW8Num3z0">
    <w:name w:val="WW8Num3z0"/>
    <w:rsid w:val="00880C2B"/>
    <w:rPr>
      <w:rFonts w:ascii="Times New Roman" w:hAnsi="Times New Roman" w:cs="Times New Roman" w:hint="default"/>
      <w:sz w:val="28"/>
    </w:rPr>
  </w:style>
  <w:style w:type="character" w:customStyle="1" w:styleId="WW8Num3z1">
    <w:name w:val="WW8Num3z1"/>
    <w:rsid w:val="00880C2B"/>
  </w:style>
  <w:style w:type="character" w:customStyle="1" w:styleId="WW8Num3z2">
    <w:name w:val="WW8Num3z2"/>
    <w:rsid w:val="00880C2B"/>
  </w:style>
  <w:style w:type="character" w:customStyle="1" w:styleId="WW8Num3z3">
    <w:name w:val="WW8Num3z3"/>
    <w:rsid w:val="00880C2B"/>
  </w:style>
  <w:style w:type="character" w:customStyle="1" w:styleId="WW8Num3z4">
    <w:name w:val="WW8Num3z4"/>
    <w:rsid w:val="00880C2B"/>
  </w:style>
  <w:style w:type="character" w:customStyle="1" w:styleId="WW8Num3z5">
    <w:name w:val="WW8Num3z5"/>
    <w:rsid w:val="00880C2B"/>
  </w:style>
  <w:style w:type="character" w:customStyle="1" w:styleId="WW8Num3z6">
    <w:name w:val="WW8Num3z6"/>
    <w:rsid w:val="00880C2B"/>
  </w:style>
  <w:style w:type="character" w:customStyle="1" w:styleId="WW8Num3z7">
    <w:name w:val="WW8Num3z7"/>
    <w:rsid w:val="00880C2B"/>
  </w:style>
  <w:style w:type="character" w:customStyle="1" w:styleId="WW8Num3z8">
    <w:name w:val="WW8Num3z8"/>
    <w:rsid w:val="00880C2B"/>
  </w:style>
  <w:style w:type="character" w:customStyle="1" w:styleId="WW8Num4z0">
    <w:name w:val="WW8Num4z0"/>
    <w:rsid w:val="00880C2B"/>
    <w:rPr>
      <w:rFonts w:ascii="Times New Roman" w:hAnsi="Times New Roman" w:cs="Times New Roman" w:hint="default"/>
      <w:bCs/>
      <w:sz w:val="28"/>
      <w:szCs w:val="28"/>
      <w:lang w:eastAsia="ru-RU"/>
    </w:rPr>
  </w:style>
  <w:style w:type="character" w:customStyle="1" w:styleId="WW8Num4z1">
    <w:name w:val="WW8Num4z1"/>
    <w:rsid w:val="00880C2B"/>
  </w:style>
  <w:style w:type="character" w:customStyle="1" w:styleId="WW8Num4z2">
    <w:name w:val="WW8Num4z2"/>
    <w:rsid w:val="00880C2B"/>
  </w:style>
  <w:style w:type="character" w:customStyle="1" w:styleId="WW8Num4z3">
    <w:name w:val="WW8Num4z3"/>
    <w:rsid w:val="00880C2B"/>
  </w:style>
  <w:style w:type="character" w:customStyle="1" w:styleId="WW8Num4z4">
    <w:name w:val="WW8Num4z4"/>
    <w:rsid w:val="00880C2B"/>
  </w:style>
  <w:style w:type="character" w:customStyle="1" w:styleId="WW8Num4z5">
    <w:name w:val="WW8Num4z5"/>
    <w:rsid w:val="00880C2B"/>
  </w:style>
  <w:style w:type="character" w:customStyle="1" w:styleId="WW8Num4z6">
    <w:name w:val="WW8Num4z6"/>
    <w:rsid w:val="00880C2B"/>
  </w:style>
  <w:style w:type="character" w:customStyle="1" w:styleId="WW8Num4z7">
    <w:name w:val="WW8Num4z7"/>
    <w:rsid w:val="00880C2B"/>
  </w:style>
  <w:style w:type="character" w:customStyle="1" w:styleId="WW8Num4z8">
    <w:name w:val="WW8Num4z8"/>
    <w:rsid w:val="00880C2B"/>
  </w:style>
  <w:style w:type="character" w:customStyle="1" w:styleId="WW8Num5z0">
    <w:name w:val="WW8Num5z0"/>
    <w:rsid w:val="00880C2B"/>
    <w:rPr>
      <w:rFonts w:ascii="Times New Roman" w:hAnsi="Times New Roman" w:cs="Times New Roman" w:hint="default"/>
      <w:sz w:val="28"/>
      <w:szCs w:val="28"/>
      <w:lang w:val="ru-RU"/>
    </w:rPr>
  </w:style>
  <w:style w:type="character" w:customStyle="1" w:styleId="WW8Num5z1">
    <w:name w:val="WW8Num5z1"/>
    <w:rsid w:val="00880C2B"/>
  </w:style>
  <w:style w:type="character" w:customStyle="1" w:styleId="WW8Num6z0">
    <w:name w:val="WW8Num6z0"/>
    <w:rsid w:val="00880C2B"/>
    <w:rPr>
      <w:rFonts w:ascii="Times New Roman" w:hAnsi="Times New Roman" w:cs="Times New Roman" w:hint="default"/>
      <w:sz w:val="28"/>
      <w:szCs w:val="28"/>
    </w:rPr>
  </w:style>
  <w:style w:type="character" w:customStyle="1" w:styleId="WW8Num6z1">
    <w:name w:val="WW8Num6z1"/>
    <w:rsid w:val="00880C2B"/>
  </w:style>
  <w:style w:type="character" w:customStyle="1" w:styleId="WW8Num6z2">
    <w:name w:val="WW8Num6z2"/>
    <w:rsid w:val="00880C2B"/>
  </w:style>
  <w:style w:type="character" w:customStyle="1" w:styleId="WW8Num6z3">
    <w:name w:val="WW8Num6z3"/>
    <w:rsid w:val="00880C2B"/>
  </w:style>
  <w:style w:type="character" w:customStyle="1" w:styleId="WW8Num6z4">
    <w:name w:val="WW8Num6z4"/>
    <w:rsid w:val="00880C2B"/>
  </w:style>
  <w:style w:type="character" w:customStyle="1" w:styleId="WW8Num6z5">
    <w:name w:val="WW8Num6z5"/>
    <w:rsid w:val="00880C2B"/>
  </w:style>
  <w:style w:type="character" w:customStyle="1" w:styleId="WW8Num6z6">
    <w:name w:val="WW8Num6z6"/>
    <w:rsid w:val="00880C2B"/>
  </w:style>
  <w:style w:type="character" w:customStyle="1" w:styleId="WW8Num6z7">
    <w:name w:val="WW8Num6z7"/>
    <w:rsid w:val="00880C2B"/>
  </w:style>
  <w:style w:type="character" w:customStyle="1" w:styleId="WW8Num6z8">
    <w:name w:val="WW8Num6z8"/>
    <w:rsid w:val="00880C2B"/>
  </w:style>
  <w:style w:type="character" w:customStyle="1" w:styleId="WW8Num7z0">
    <w:name w:val="WW8Num7z0"/>
    <w:rsid w:val="00880C2B"/>
    <w:rPr>
      <w:rFonts w:ascii="Times New Roman" w:hAnsi="Times New Roman" w:cs="Times New Roman" w:hint="default"/>
      <w:sz w:val="28"/>
      <w:szCs w:val="28"/>
    </w:rPr>
  </w:style>
  <w:style w:type="character" w:customStyle="1" w:styleId="WW8Num8z0">
    <w:name w:val="WW8Num8z0"/>
    <w:rsid w:val="00880C2B"/>
    <w:rPr>
      <w:rFonts w:ascii="Times New Roman" w:hAnsi="Times New Roman" w:cs="Times New Roman" w:hint="default"/>
      <w:sz w:val="28"/>
      <w:szCs w:val="28"/>
    </w:rPr>
  </w:style>
  <w:style w:type="character" w:customStyle="1" w:styleId="WW8Num9z0">
    <w:name w:val="WW8Num9z0"/>
    <w:rsid w:val="00880C2B"/>
    <w:rPr>
      <w:rFonts w:ascii="Times New Roman" w:hAnsi="Times New Roman" w:cs="Times New Roman" w:hint="default"/>
      <w:sz w:val="28"/>
      <w:szCs w:val="28"/>
    </w:rPr>
  </w:style>
  <w:style w:type="character" w:customStyle="1" w:styleId="WW8Num9z1">
    <w:name w:val="WW8Num9z1"/>
    <w:rsid w:val="00880C2B"/>
  </w:style>
  <w:style w:type="character" w:customStyle="1" w:styleId="WW8Num10z0">
    <w:name w:val="WW8Num10z0"/>
    <w:rsid w:val="00880C2B"/>
    <w:rPr>
      <w:rFonts w:ascii="Times New Roman" w:hAnsi="Times New Roman" w:cs="Times New Roman" w:hint="default"/>
      <w:sz w:val="28"/>
      <w:szCs w:val="28"/>
    </w:rPr>
  </w:style>
  <w:style w:type="character" w:customStyle="1" w:styleId="WW8Num10z1">
    <w:name w:val="WW8Num10z1"/>
    <w:rsid w:val="00880C2B"/>
  </w:style>
  <w:style w:type="character" w:customStyle="1" w:styleId="WW8Num11z0">
    <w:name w:val="WW8Num11z0"/>
    <w:rsid w:val="00880C2B"/>
    <w:rPr>
      <w:rFonts w:ascii="Times New Roman" w:hAnsi="Times New Roman" w:cs="Times New Roman" w:hint="default"/>
      <w:sz w:val="28"/>
      <w:szCs w:val="28"/>
    </w:rPr>
  </w:style>
  <w:style w:type="character" w:customStyle="1" w:styleId="WW8Num11z1">
    <w:name w:val="WW8Num11z1"/>
    <w:rsid w:val="00880C2B"/>
  </w:style>
  <w:style w:type="character" w:customStyle="1" w:styleId="WW8Num11z2">
    <w:name w:val="WW8Num11z2"/>
    <w:rsid w:val="00880C2B"/>
  </w:style>
  <w:style w:type="character" w:customStyle="1" w:styleId="WW8Num11z3">
    <w:name w:val="WW8Num11z3"/>
    <w:rsid w:val="00880C2B"/>
  </w:style>
  <w:style w:type="character" w:customStyle="1" w:styleId="WW8Num11z4">
    <w:name w:val="WW8Num11z4"/>
    <w:rsid w:val="00880C2B"/>
  </w:style>
  <w:style w:type="character" w:customStyle="1" w:styleId="WW8Num11z5">
    <w:name w:val="WW8Num11z5"/>
    <w:rsid w:val="00880C2B"/>
  </w:style>
  <w:style w:type="character" w:customStyle="1" w:styleId="WW8Num11z6">
    <w:name w:val="WW8Num11z6"/>
    <w:rsid w:val="00880C2B"/>
  </w:style>
  <w:style w:type="character" w:customStyle="1" w:styleId="WW8Num11z7">
    <w:name w:val="WW8Num11z7"/>
    <w:rsid w:val="00880C2B"/>
  </w:style>
  <w:style w:type="character" w:customStyle="1" w:styleId="WW8Num11z8">
    <w:name w:val="WW8Num11z8"/>
    <w:rsid w:val="00880C2B"/>
  </w:style>
  <w:style w:type="character" w:customStyle="1" w:styleId="WW8Num12z0">
    <w:name w:val="WW8Num12z0"/>
    <w:rsid w:val="00880C2B"/>
    <w:rPr>
      <w:rFonts w:ascii="Times New Roman" w:hAnsi="Times New Roman" w:cs="Times New Roman" w:hint="default"/>
      <w:sz w:val="28"/>
      <w:szCs w:val="28"/>
    </w:rPr>
  </w:style>
  <w:style w:type="character" w:customStyle="1" w:styleId="WW8Num12z1">
    <w:name w:val="WW8Num12z1"/>
    <w:rsid w:val="00880C2B"/>
  </w:style>
  <w:style w:type="character" w:customStyle="1" w:styleId="WW8Num12z2">
    <w:name w:val="WW8Num12z2"/>
    <w:rsid w:val="00880C2B"/>
  </w:style>
  <w:style w:type="character" w:customStyle="1" w:styleId="WW8Num12z3">
    <w:name w:val="WW8Num12z3"/>
    <w:rsid w:val="00880C2B"/>
  </w:style>
  <w:style w:type="character" w:customStyle="1" w:styleId="WW8Num12z4">
    <w:name w:val="WW8Num12z4"/>
    <w:rsid w:val="00880C2B"/>
  </w:style>
  <w:style w:type="character" w:customStyle="1" w:styleId="WW8Num12z5">
    <w:name w:val="WW8Num12z5"/>
    <w:rsid w:val="00880C2B"/>
  </w:style>
  <w:style w:type="character" w:customStyle="1" w:styleId="WW8Num12z6">
    <w:name w:val="WW8Num12z6"/>
    <w:rsid w:val="00880C2B"/>
  </w:style>
  <w:style w:type="character" w:customStyle="1" w:styleId="WW8Num12z7">
    <w:name w:val="WW8Num12z7"/>
    <w:rsid w:val="00880C2B"/>
  </w:style>
  <w:style w:type="character" w:customStyle="1" w:styleId="WW8Num12z8">
    <w:name w:val="WW8Num12z8"/>
    <w:rsid w:val="00880C2B"/>
  </w:style>
  <w:style w:type="character" w:customStyle="1" w:styleId="WW8Num13z0">
    <w:name w:val="WW8Num13z0"/>
    <w:rsid w:val="00880C2B"/>
    <w:rPr>
      <w:rFonts w:ascii="Times New Roman" w:hAnsi="Times New Roman" w:cs="Times New Roman" w:hint="default"/>
      <w:sz w:val="28"/>
      <w:szCs w:val="28"/>
    </w:rPr>
  </w:style>
  <w:style w:type="character" w:customStyle="1" w:styleId="WW8Num13z1">
    <w:name w:val="WW8Num13z1"/>
    <w:rsid w:val="00880C2B"/>
  </w:style>
  <w:style w:type="character" w:customStyle="1" w:styleId="WW8Num13z2">
    <w:name w:val="WW8Num13z2"/>
    <w:rsid w:val="00880C2B"/>
  </w:style>
  <w:style w:type="character" w:customStyle="1" w:styleId="WW8Num13z3">
    <w:name w:val="WW8Num13z3"/>
    <w:rsid w:val="00880C2B"/>
  </w:style>
  <w:style w:type="character" w:customStyle="1" w:styleId="WW8Num13z4">
    <w:name w:val="WW8Num13z4"/>
    <w:rsid w:val="00880C2B"/>
  </w:style>
  <w:style w:type="character" w:customStyle="1" w:styleId="WW8Num13z5">
    <w:name w:val="WW8Num13z5"/>
    <w:rsid w:val="00880C2B"/>
  </w:style>
  <w:style w:type="character" w:customStyle="1" w:styleId="WW8Num13z6">
    <w:name w:val="WW8Num13z6"/>
    <w:rsid w:val="00880C2B"/>
  </w:style>
  <w:style w:type="character" w:customStyle="1" w:styleId="WW8Num13z7">
    <w:name w:val="WW8Num13z7"/>
    <w:rsid w:val="00880C2B"/>
  </w:style>
  <w:style w:type="character" w:customStyle="1" w:styleId="WW8Num13z8">
    <w:name w:val="WW8Num13z8"/>
    <w:rsid w:val="00880C2B"/>
  </w:style>
  <w:style w:type="character" w:customStyle="1" w:styleId="WW8Num14z0">
    <w:name w:val="WW8Num14z0"/>
    <w:rsid w:val="00880C2B"/>
    <w:rPr>
      <w:rFonts w:ascii="Times New Roman" w:hAnsi="Times New Roman" w:cs="Times New Roman" w:hint="default"/>
      <w:sz w:val="28"/>
      <w:szCs w:val="28"/>
    </w:rPr>
  </w:style>
  <w:style w:type="character" w:customStyle="1" w:styleId="WW8Num14z1">
    <w:name w:val="WW8Num14z1"/>
    <w:rsid w:val="00880C2B"/>
  </w:style>
  <w:style w:type="character" w:customStyle="1" w:styleId="WW8Num14z2">
    <w:name w:val="WW8Num14z2"/>
    <w:rsid w:val="00880C2B"/>
  </w:style>
  <w:style w:type="character" w:customStyle="1" w:styleId="WW8Num14z3">
    <w:name w:val="WW8Num14z3"/>
    <w:rsid w:val="00880C2B"/>
  </w:style>
  <w:style w:type="character" w:customStyle="1" w:styleId="WW8Num14z4">
    <w:name w:val="WW8Num14z4"/>
    <w:rsid w:val="00880C2B"/>
  </w:style>
  <w:style w:type="character" w:customStyle="1" w:styleId="WW8Num14z5">
    <w:name w:val="WW8Num14z5"/>
    <w:rsid w:val="00880C2B"/>
  </w:style>
  <w:style w:type="character" w:customStyle="1" w:styleId="WW8Num14z6">
    <w:name w:val="WW8Num14z6"/>
    <w:rsid w:val="00880C2B"/>
  </w:style>
  <w:style w:type="character" w:customStyle="1" w:styleId="WW8Num14z7">
    <w:name w:val="WW8Num14z7"/>
    <w:rsid w:val="00880C2B"/>
  </w:style>
  <w:style w:type="character" w:customStyle="1" w:styleId="WW8Num14z8">
    <w:name w:val="WW8Num14z8"/>
    <w:rsid w:val="00880C2B"/>
  </w:style>
  <w:style w:type="character" w:customStyle="1" w:styleId="WW8Num15z0">
    <w:name w:val="WW8Num15z0"/>
    <w:rsid w:val="00880C2B"/>
  </w:style>
  <w:style w:type="character" w:customStyle="1" w:styleId="WW8Num15z1">
    <w:name w:val="WW8Num15z1"/>
    <w:rsid w:val="00880C2B"/>
    <w:rPr>
      <w:rFonts w:ascii="Times New Roman" w:hAnsi="Times New Roman" w:cs="Times New Roman" w:hint="default"/>
      <w:sz w:val="28"/>
      <w:szCs w:val="28"/>
    </w:rPr>
  </w:style>
  <w:style w:type="character" w:customStyle="1" w:styleId="WW8Num15z2">
    <w:name w:val="WW8Num15z2"/>
    <w:rsid w:val="00880C2B"/>
  </w:style>
  <w:style w:type="character" w:customStyle="1" w:styleId="WW8Num15z3">
    <w:name w:val="WW8Num15z3"/>
    <w:rsid w:val="00880C2B"/>
  </w:style>
  <w:style w:type="character" w:customStyle="1" w:styleId="WW8Num15z4">
    <w:name w:val="WW8Num15z4"/>
    <w:rsid w:val="00880C2B"/>
  </w:style>
  <w:style w:type="character" w:customStyle="1" w:styleId="WW8Num15z5">
    <w:name w:val="WW8Num15z5"/>
    <w:rsid w:val="00880C2B"/>
  </w:style>
  <w:style w:type="character" w:customStyle="1" w:styleId="WW8Num15z6">
    <w:name w:val="WW8Num15z6"/>
    <w:rsid w:val="00880C2B"/>
  </w:style>
  <w:style w:type="character" w:customStyle="1" w:styleId="WW8Num15z7">
    <w:name w:val="WW8Num15z7"/>
    <w:rsid w:val="00880C2B"/>
  </w:style>
  <w:style w:type="character" w:customStyle="1" w:styleId="WW8Num15z8">
    <w:name w:val="WW8Num15z8"/>
    <w:rsid w:val="00880C2B"/>
  </w:style>
  <w:style w:type="character" w:customStyle="1" w:styleId="WW8Num16z0">
    <w:name w:val="WW8Num16z0"/>
    <w:rsid w:val="00880C2B"/>
    <w:rPr>
      <w:rFonts w:ascii="Times New Roman" w:hAnsi="Times New Roman" w:cs="Times New Roman" w:hint="default"/>
      <w:color w:val="000000"/>
      <w:sz w:val="28"/>
      <w:szCs w:val="28"/>
    </w:rPr>
  </w:style>
  <w:style w:type="character" w:customStyle="1" w:styleId="WW8Num16z1">
    <w:name w:val="WW8Num16z1"/>
    <w:rsid w:val="00880C2B"/>
  </w:style>
  <w:style w:type="character" w:customStyle="1" w:styleId="WW8Num16z2">
    <w:name w:val="WW8Num16z2"/>
    <w:rsid w:val="00880C2B"/>
  </w:style>
  <w:style w:type="character" w:customStyle="1" w:styleId="WW8Num16z3">
    <w:name w:val="WW8Num16z3"/>
    <w:rsid w:val="00880C2B"/>
  </w:style>
  <w:style w:type="character" w:customStyle="1" w:styleId="WW8Num16z4">
    <w:name w:val="WW8Num16z4"/>
    <w:rsid w:val="00880C2B"/>
  </w:style>
  <w:style w:type="character" w:customStyle="1" w:styleId="WW8Num16z5">
    <w:name w:val="WW8Num16z5"/>
    <w:rsid w:val="00880C2B"/>
  </w:style>
  <w:style w:type="character" w:customStyle="1" w:styleId="WW8Num16z6">
    <w:name w:val="WW8Num16z6"/>
    <w:rsid w:val="00880C2B"/>
  </w:style>
  <w:style w:type="character" w:customStyle="1" w:styleId="WW8Num16z7">
    <w:name w:val="WW8Num16z7"/>
    <w:rsid w:val="00880C2B"/>
  </w:style>
  <w:style w:type="character" w:customStyle="1" w:styleId="WW8Num16z8">
    <w:name w:val="WW8Num16z8"/>
    <w:rsid w:val="00880C2B"/>
  </w:style>
  <w:style w:type="character" w:customStyle="1" w:styleId="WW8Num17z0">
    <w:name w:val="WW8Num17z0"/>
    <w:rsid w:val="00880C2B"/>
  </w:style>
  <w:style w:type="character" w:customStyle="1" w:styleId="WW8Num17z1">
    <w:name w:val="WW8Num17z1"/>
    <w:rsid w:val="00880C2B"/>
    <w:rPr>
      <w:rFonts w:ascii="Times New Roman" w:hAnsi="Times New Roman" w:cs="Times New Roman" w:hint="default"/>
      <w:color w:val="00000A"/>
      <w:sz w:val="28"/>
      <w:szCs w:val="28"/>
    </w:rPr>
  </w:style>
  <w:style w:type="character" w:customStyle="1" w:styleId="WW8Num17z2">
    <w:name w:val="WW8Num17z2"/>
    <w:rsid w:val="00880C2B"/>
  </w:style>
  <w:style w:type="character" w:customStyle="1" w:styleId="WW8Num17z3">
    <w:name w:val="WW8Num17z3"/>
    <w:rsid w:val="00880C2B"/>
  </w:style>
  <w:style w:type="character" w:customStyle="1" w:styleId="WW8Num17z4">
    <w:name w:val="WW8Num17z4"/>
    <w:rsid w:val="00880C2B"/>
  </w:style>
  <w:style w:type="character" w:customStyle="1" w:styleId="WW8Num17z5">
    <w:name w:val="WW8Num17z5"/>
    <w:rsid w:val="00880C2B"/>
  </w:style>
  <w:style w:type="character" w:customStyle="1" w:styleId="WW8Num17z6">
    <w:name w:val="WW8Num17z6"/>
    <w:rsid w:val="00880C2B"/>
  </w:style>
  <w:style w:type="character" w:customStyle="1" w:styleId="WW8Num17z7">
    <w:name w:val="WW8Num17z7"/>
    <w:rsid w:val="00880C2B"/>
  </w:style>
  <w:style w:type="character" w:customStyle="1" w:styleId="WW8Num17z8">
    <w:name w:val="WW8Num17z8"/>
    <w:rsid w:val="00880C2B"/>
  </w:style>
  <w:style w:type="character" w:customStyle="1" w:styleId="WW8Num18z0">
    <w:name w:val="WW8Num18z0"/>
    <w:rsid w:val="00880C2B"/>
    <w:rPr>
      <w:rFonts w:ascii="Times New Roman" w:eastAsia="Times New Roman" w:hAnsi="Times New Roman" w:cs="Times New Roman" w:hint="default"/>
      <w:sz w:val="28"/>
      <w:szCs w:val="28"/>
    </w:rPr>
  </w:style>
  <w:style w:type="character" w:customStyle="1" w:styleId="WW8Num18z1">
    <w:name w:val="WW8Num18z1"/>
    <w:rsid w:val="00880C2B"/>
  </w:style>
  <w:style w:type="character" w:customStyle="1" w:styleId="WW8Num18z2">
    <w:name w:val="WW8Num18z2"/>
    <w:rsid w:val="00880C2B"/>
  </w:style>
  <w:style w:type="character" w:customStyle="1" w:styleId="WW8Num18z3">
    <w:name w:val="WW8Num18z3"/>
    <w:rsid w:val="00880C2B"/>
  </w:style>
  <w:style w:type="character" w:customStyle="1" w:styleId="WW8Num18z4">
    <w:name w:val="WW8Num18z4"/>
    <w:rsid w:val="00880C2B"/>
  </w:style>
  <w:style w:type="character" w:customStyle="1" w:styleId="WW8Num18z5">
    <w:name w:val="WW8Num18z5"/>
    <w:rsid w:val="00880C2B"/>
  </w:style>
  <w:style w:type="character" w:customStyle="1" w:styleId="WW8Num18z6">
    <w:name w:val="WW8Num18z6"/>
    <w:rsid w:val="00880C2B"/>
  </w:style>
  <w:style w:type="character" w:customStyle="1" w:styleId="WW8Num18z7">
    <w:name w:val="WW8Num18z7"/>
    <w:rsid w:val="00880C2B"/>
  </w:style>
  <w:style w:type="character" w:customStyle="1" w:styleId="WW8Num18z8">
    <w:name w:val="WW8Num18z8"/>
    <w:rsid w:val="00880C2B"/>
  </w:style>
  <w:style w:type="character" w:customStyle="1" w:styleId="WW8Num19z0">
    <w:name w:val="WW8Num19z0"/>
    <w:rsid w:val="00880C2B"/>
    <w:rPr>
      <w:rFonts w:ascii="Times New Roman" w:hAnsi="Times New Roman" w:cs="Times New Roman" w:hint="default"/>
      <w:sz w:val="28"/>
      <w:szCs w:val="28"/>
    </w:rPr>
  </w:style>
  <w:style w:type="character" w:customStyle="1" w:styleId="WW8Num20z0">
    <w:name w:val="WW8Num20z0"/>
    <w:rsid w:val="00880C2B"/>
    <w:rPr>
      <w:rFonts w:ascii="Times New Roman" w:hAnsi="Times New Roman" w:cs="Times New Roman" w:hint="default"/>
      <w:sz w:val="28"/>
      <w:szCs w:val="28"/>
    </w:rPr>
  </w:style>
  <w:style w:type="character" w:customStyle="1" w:styleId="WW8Num21z0">
    <w:name w:val="WW8Num21z0"/>
    <w:rsid w:val="00880C2B"/>
    <w:rPr>
      <w:rFonts w:ascii="Times New Roman" w:hAnsi="Times New Roman" w:cs="Times New Roman" w:hint="default"/>
      <w:sz w:val="28"/>
      <w:szCs w:val="28"/>
    </w:rPr>
  </w:style>
  <w:style w:type="character" w:customStyle="1" w:styleId="WW8Num22z0">
    <w:name w:val="WW8Num22z0"/>
    <w:rsid w:val="00880C2B"/>
    <w:rPr>
      <w:rFonts w:ascii="Times New Roman" w:hAnsi="Times New Roman" w:cs="Times New Roman" w:hint="default"/>
      <w:sz w:val="28"/>
      <w:szCs w:val="28"/>
    </w:rPr>
  </w:style>
  <w:style w:type="character" w:customStyle="1" w:styleId="WW8Num22z1">
    <w:name w:val="WW8Num22z1"/>
    <w:rsid w:val="00880C2B"/>
  </w:style>
  <w:style w:type="character" w:customStyle="1" w:styleId="WW8Num23z0">
    <w:name w:val="WW8Num23z0"/>
    <w:rsid w:val="00880C2B"/>
    <w:rPr>
      <w:rFonts w:ascii="Times New Roman" w:hAnsi="Times New Roman" w:cs="Times New Roman" w:hint="default"/>
      <w:sz w:val="28"/>
      <w:szCs w:val="28"/>
    </w:rPr>
  </w:style>
  <w:style w:type="character" w:customStyle="1" w:styleId="WW8Num24z0">
    <w:name w:val="WW8Num24z0"/>
    <w:rsid w:val="00880C2B"/>
    <w:rPr>
      <w:rFonts w:ascii="Times New Roman" w:hAnsi="Times New Roman" w:cs="Times New Roman" w:hint="default"/>
      <w:sz w:val="28"/>
      <w:szCs w:val="28"/>
    </w:rPr>
  </w:style>
  <w:style w:type="character" w:customStyle="1" w:styleId="WW8Num24z1">
    <w:name w:val="WW8Num24z1"/>
    <w:rsid w:val="00880C2B"/>
  </w:style>
  <w:style w:type="character" w:customStyle="1" w:styleId="WW8Num24z2">
    <w:name w:val="WW8Num24z2"/>
    <w:rsid w:val="00880C2B"/>
  </w:style>
  <w:style w:type="character" w:customStyle="1" w:styleId="WW8Num24z3">
    <w:name w:val="WW8Num24z3"/>
    <w:rsid w:val="00880C2B"/>
    <w:rPr>
      <w:rFonts w:ascii="Times New Roman" w:hAnsi="Times New Roman" w:cs="Times New Roman" w:hint="default"/>
      <w:sz w:val="28"/>
      <w:szCs w:val="28"/>
    </w:rPr>
  </w:style>
  <w:style w:type="character" w:customStyle="1" w:styleId="WW8Num24z4">
    <w:name w:val="WW8Num24z4"/>
    <w:rsid w:val="00880C2B"/>
  </w:style>
  <w:style w:type="character" w:customStyle="1" w:styleId="WW8Num24z5">
    <w:name w:val="WW8Num24z5"/>
    <w:rsid w:val="00880C2B"/>
  </w:style>
  <w:style w:type="character" w:customStyle="1" w:styleId="WW8Num24z6">
    <w:name w:val="WW8Num24z6"/>
    <w:rsid w:val="00880C2B"/>
  </w:style>
  <w:style w:type="character" w:customStyle="1" w:styleId="WW8Num24z7">
    <w:name w:val="WW8Num24z7"/>
    <w:rsid w:val="00880C2B"/>
  </w:style>
  <w:style w:type="character" w:customStyle="1" w:styleId="WW8Num24z8">
    <w:name w:val="WW8Num24z8"/>
    <w:rsid w:val="00880C2B"/>
  </w:style>
  <w:style w:type="character" w:customStyle="1" w:styleId="WW8Num25z0">
    <w:name w:val="WW8Num25z0"/>
    <w:rsid w:val="00880C2B"/>
    <w:rPr>
      <w:rFonts w:ascii="Times New Roman" w:eastAsia="Times New Roman" w:hAnsi="Times New Roman" w:cs="Calibri" w:hint="default"/>
      <w:sz w:val="28"/>
      <w:szCs w:val="28"/>
    </w:rPr>
  </w:style>
  <w:style w:type="character" w:customStyle="1" w:styleId="WW8Num25z1">
    <w:name w:val="WW8Num25z1"/>
    <w:rsid w:val="00880C2B"/>
  </w:style>
  <w:style w:type="character" w:customStyle="1" w:styleId="WW8Num26z0">
    <w:name w:val="WW8Num26z0"/>
    <w:rsid w:val="00880C2B"/>
    <w:rPr>
      <w:rFonts w:ascii="Times New Roman" w:hAnsi="Times New Roman" w:cs="Times New Roman" w:hint="default"/>
      <w:sz w:val="28"/>
    </w:rPr>
  </w:style>
  <w:style w:type="character" w:customStyle="1" w:styleId="WW8Num27z0">
    <w:name w:val="WW8Num27z0"/>
    <w:rsid w:val="00880C2B"/>
    <w:rPr>
      <w:rFonts w:ascii="Times New Roman" w:hAnsi="Times New Roman" w:cs="Times New Roman" w:hint="default"/>
      <w:sz w:val="28"/>
      <w:szCs w:val="28"/>
    </w:rPr>
  </w:style>
  <w:style w:type="character" w:customStyle="1" w:styleId="WW8Num27z1">
    <w:name w:val="WW8Num27z1"/>
    <w:rsid w:val="00880C2B"/>
  </w:style>
  <w:style w:type="character" w:customStyle="1" w:styleId="WW8Num26z1">
    <w:name w:val="WW8Num26z1"/>
    <w:rsid w:val="00880C2B"/>
  </w:style>
  <w:style w:type="character" w:customStyle="1" w:styleId="WW8Num28z0">
    <w:name w:val="WW8Num28z0"/>
    <w:rsid w:val="00880C2B"/>
    <w:rPr>
      <w:rFonts w:ascii="Times New Roman" w:hAnsi="Times New Roman" w:cs="Times New Roman" w:hint="default"/>
      <w:sz w:val="28"/>
      <w:szCs w:val="28"/>
    </w:rPr>
  </w:style>
  <w:style w:type="character" w:customStyle="1" w:styleId="WW8Num28z1">
    <w:name w:val="WW8Num28z1"/>
    <w:rsid w:val="00880C2B"/>
  </w:style>
  <w:style w:type="character" w:customStyle="1" w:styleId="41">
    <w:name w:val="Основной шрифт абзаца4"/>
    <w:rsid w:val="00880C2B"/>
  </w:style>
  <w:style w:type="character" w:customStyle="1" w:styleId="WW8Num10z2">
    <w:name w:val="WW8Num10z2"/>
    <w:rsid w:val="00880C2B"/>
  </w:style>
  <w:style w:type="character" w:customStyle="1" w:styleId="WW8Num10z3">
    <w:name w:val="WW8Num10z3"/>
    <w:rsid w:val="00880C2B"/>
  </w:style>
  <w:style w:type="character" w:customStyle="1" w:styleId="WW8Num10z4">
    <w:name w:val="WW8Num10z4"/>
    <w:rsid w:val="00880C2B"/>
  </w:style>
  <w:style w:type="character" w:customStyle="1" w:styleId="WW8Num10z5">
    <w:name w:val="WW8Num10z5"/>
    <w:rsid w:val="00880C2B"/>
  </w:style>
  <w:style w:type="character" w:customStyle="1" w:styleId="WW8Num10z6">
    <w:name w:val="WW8Num10z6"/>
    <w:rsid w:val="00880C2B"/>
  </w:style>
  <w:style w:type="character" w:customStyle="1" w:styleId="WW8Num10z7">
    <w:name w:val="WW8Num10z7"/>
    <w:rsid w:val="00880C2B"/>
  </w:style>
  <w:style w:type="character" w:customStyle="1" w:styleId="WW8Num10z8">
    <w:name w:val="WW8Num10z8"/>
    <w:rsid w:val="00880C2B"/>
  </w:style>
  <w:style w:type="character" w:customStyle="1" w:styleId="WW8Num19z1">
    <w:name w:val="WW8Num19z1"/>
    <w:rsid w:val="00880C2B"/>
  </w:style>
  <w:style w:type="character" w:customStyle="1" w:styleId="WW8Num19z2">
    <w:name w:val="WW8Num19z2"/>
    <w:rsid w:val="00880C2B"/>
  </w:style>
  <w:style w:type="character" w:customStyle="1" w:styleId="WW8Num19z3">
    <w:name w:val="WW8Num19z3"/>
    <w:rsid w:val="00880C2B"/>
  </w:style>
  <w:style w:type="character" w:customStyle="1" w:styleId="WW8Num19z4">
    <w:name w:val="WW8Num19z4"/>
    <w:rsid w:val="00880C2B"/>
  </w:style>
  <w:style w:type="character" w:customStyle="1" w:styleId="WW8Num19z5">
    <w:name w:val="WW8Num19z5"/>
    <w:rsid w:val="00880C2B"/>
  </w:style>
  <w:style w:type="character" w:customStyle="1" w:styleId="WW8Num19z6">
    <w:name w:val="WW8Num19z6"/>
    <w:rsid w:val="00880C2B"/>
  </w:style>
  <w:style w:type="character" w:customStyle="1" w:styleId="WW8Num19z7">
    <w:name w:val="WW8Num19z7"/>
    <w:rsid w:val="00880C2B"/>
  </w:style>
  <w:style w:type="character" w:customStyle="1" w:styleId="WW8Num19z8">
    <w:name w:val="WW8Num19z8"/>
    <w:rsid w:val="00880C2B"/>
  </w:style>
  <w:style w:type="character" w:customStyle="1" w:styleId="WW8Num21z1">
    <w:name w:val="WW8Num21z1"/>
    <w:rsid w:val="00880C2B"/>
  </w:style>
  <w:style w:type="character" w:customStyle="1" w:styleId="WW8Num22z2">
    <w:name w:val="WW8Num22z2"/>
    <w:rsid w:val="00880C2B"/>
  </w:style>
  <w:style w:type="character" w:customStyle="1" w:styleId="WW8Num22z3">
    <w:name w:val="WW8Num22z3"/>
    <w:rsid w:val="00880C2B"/>
  </w:style>
  <w:style w:type="character" w:customStyle="1" w:styleId="WW8Num22z4">
    <w:name w:val="WW8Num22z4"/>
    <w:rsid w:val="00880C2B"/>
  </w:style>
  <w:style w:type="character" w:customStyle="1" w:styleId="WW8Num22z5">
    <w:name w:val="WW8Num22z5"/>
    <w:rsid w:val="00880C2B"/>
  </w:style>
  <w:style w:type="character" w:customStyle="1" w:styleId="WW8Num22z6">
    <w:name w:val="WW8Num22z6"/>
    <w:rsid w:val="00880C2B"/>
  </w:style>
  <w:style w:type="character" w:customStyle="1" w:styleId="WW8Num22z7">
    <w:name w:val="WW8Num22z7"/>
    <w:rsid w:val="00880C2B"/>
  </w:style>
  <w:style w:type="character" w:customStyle="1" w:styleId="WW8Num22z8">
    <w:name w:val="WW8Num22z8"/>
    <w:rsid w:val="00880C2B"/>
  </w:style>
  <w:style w:type="character" w:customStyle="1" w:styleId="WW8Num23z1">
    <w:name w:val="WW8Num23z1"/>
    <w:rsid w:val="00880C2B"/>
    <w:rPr>
      <w:rFonts w:ascii="Times New Roman" w:hAnsi="Times New Roman" w:cs="Times New Roman" w:hint="default"/>
      <w:sz w:val="28"/>
      <w:szCs w:val="28"/>
    </w:rPr>
  </w:style>
  <w:style w:type="character" w:customStyle="1" w:styleId="WW8Num23z2">
    <w:name w:val="WW8Num23z2"/>
    <w:rsid w:val="00880C2B"/>
  </w:style>
  <w:style w:type="character" w:customStyle="1" w:styleId="WW8Num23z3">
    <w:name w:val="WW8Num23z3"/>
    <w:rsid w:val="00880C2B"/>
  </w:style>
  <w:style w:type="character" w:customStyle="1" w:styleId="WW8Num23z4">
    <w:name w:val="WW8Num23z4"/>
    <w:rsid w:val="00880C2B"/>
  </w:style>
  <w:style w:type="character" w:customStyle="1" w:styleId="WW8Num23z5">
    <w:name w:val="WW8Num23z5"/>
    <w:rsid w:val="00880C2B"/>
  </w:style>
  <w:style w:type="character" w:customStyle="1" w:styleId="WW8Num23z6">
    <w:name w:val="WW8Num23z6"/>
    <w:rsid w:val="00880C2B"/>
  </w:style>
  <w:style w:type="character" w:customStyle="1" w:styleId="WW8Num23z7">
    <w:name w:val="WW8Num23z7"/>
    <w:rsid w:val="00880C2B"/>
  </w:style>
  <w:style w:type="character" w:customStyle="1" w:styleId="WW8Num23z8">
    <w:name w:val="WW8Num23z8"/>
    <w:rsid w:val="00880C2B"/>
  </w:style>
  <w:style w:type="character" w:customStyle="1" w:styleId="WW8Num25z2">
    <w:name w:val="WW8Num25z2"/>
    <w:rsid w:val="00880C2B"/>
  </w:style>
  <w:style w:type="character" w:customStyle="1" w:styleId="WW8Num25z3">
    <w:name w:val="WW8Num25z3"/>
    <w:rsid w:val="00880C2B"/>
  </w:style>
  <w:style w:type="character" w:customStyle="1" w:styleId="WW8Num25z4">
    <w:name w:val="WW8Num25z4"/>
    <w:rsid w:val="00880C2B"/>
  </w:style>
  <w:style w:type="character" w:customStyle="1" w:styleId="WW8Num25z5">
    <w:name w:val="WW8Num25z5"/>
    <w:rsid w:val="00880C2B"/>
  </w:style>
  <w:style w:type="character" w:customStyle="1" w:styleId="WW8Num25z6">
    <w:name w:val="WW8Num25z6"/>
    <w:rsid w:val="00880C2B"/>
  </w:style>
  <w:style w:type="character" w:customStyle="1" w:styleId="WW8Num25z7">
    <w:name w:val="WW8Num25z7"/>
    <w:rsid w:val="00880C2B"/>
  </w:style>
  <w:style w:type="character" w:customStyle="1" w:styleId="WW8Num25z8">
    <w:name w:val="WW8Num25z8"/>
    <w:rsid w:val="00880C2B"/>
  </w:style>
  <w:style w:type="character" w:customStyle="1" w:styleId="WW8Num26z2">
    <w:name w:val="WW8Num26z2"/>
    <w:rsid w:val="00880C2B"/>
  </w:style>
  <w:style w:type="character" w:customStyle="1" w:styleId="WW8Num26z3">
    <w:name w:val="WW8Num26z3"/>
    <w:rsid w:val="00880C2B"/>
  </w:style>
  <w:style w:type="character" w:customStyle="1" w:styleId="WW8Num26z4">
    <w:name w:val="WW8Num26z4"/>
    <w:rsid w:val="00880C2B"/>
  </w:style>
  <w:style w:type="character" w:customStyle="1" w:styleId="WW8Num26z5">
    <w:name w:val="WW8Num26z5"/>
    <w:rsid w:val="00880C2B"/>
  </w:style>
  <w:style w:type="character" w:customStyle="1" w:styleId="WW8Num26z6">
    <w:name w:val="WW8Num26z6"/>
    <w:rsid w:val="00880C2B"/>
  </w:style>
  <w:style w:type="character" w:customStyle="1" w:styleId="WW8Num26z7">
    <w:name w:val="WW8Num26z7"/>
    <w:rsid w:val="00880C2B"/>
  </w:style>
  <w:style w:type="character" w:customStyle="1" w:styleId="WW8Num26z8">
    <w:name w:val="WW8Num26z8"/>
    <w:rsid w:val="00880C2B"/>
  </w:style>
  <w:style w:type="character" w:customStyle="1" w:styleId="WW8Num28z2">
    <w:name w:val="WW8Num28z2"/>
    <w:rsid w:val="00880C2B"/>
  </w:style>
  <w:style w:type="character" w:customStyle="1" w:styleId="WW8Num28z3">
    <w:name w:val="WW8Num28z3"/>
    <w:rsid w:val="00880C2B"/>
  </w:style>
  <w:style w:type="character" w:customStyle="1" w:styleId="WW8Num28z4">
    <w:name w:val="WW8Num28z4"/>
    <w:rsid w:val="00880C2B"/>
  </w:style>
  <w:style w:type="character" w:customStyle="1" w:styleId="WW8Num28z5">
    <w:name w:val="WW8Num28z5"/>
    <w:rsid w:val="00880C2B"/>
  </w:style>
  <w:style w:type="character" w:customStyle="1" w:styleId="WW8Num28z6">
    <w:name w:val="WW8Num28z6"/>
    <w:rsid w:val="00880C2B"/>
  </w:style>
  <w:style w:type="character" w:customStyle="1" w:styleId="WW8Num28z7">
    <w:name w:val="WW8Num28z7"/>
    <w:rsid w:val="00880C2B"/>
  </w:style>
  <w:style w:type="character" w:customStyle="1" w:styleId="WW8Num28z8">
    <w:name w:val="WW8Num28z8"/>
    <w:rsid w:val="00880C2B"/>
  </w:style>
  <w:style w:type="character" w:customStyle="1" w:styleId="WW8Num29z0">
    <w:name w:val="WW8Num29z0"/>
    <w:rsid w:val="00880C2B"/>
    <w:rPr>
      <w:rFonts w:ascii="Times New Roman" w:hAnsi="Times New Roman" w:cs="Times New Roman" w:hint="default"/>
      <w:sz w:val="28"/>
      <w:szCs w:val="28"/>
    </w:rPr>
  </w:style>
  <w:style w:type="character" w:customStyle="1" w:styleId="WW8Num29z1">
    <w:name w:val="WW8Num29z1"/>
    <w:rsid w:val="00880C2B"/>
  </w:style>
  <w:style w:type="character" w:customStyle="1" w:styleId="WW8Num29z2">
    <w:name w:val="WW8Num29z2"/>
    <w:rsid w:val="00880C2B"/>
  </w:style>
  <w:style w:type="character" w:customStyle="1" w:styleId="WW8Num29z3">
    <w:name w:val="WW8Num29z3"/>
    <w:rsid w:val="00880C2B"/>
  </w:style>
  <w:style w:type="character" w:customStyle="1" w:styleId="WW8Num29z4">
    <w:name w:val="WW8Num29z4"/>
    <w:rsid w:val="00880C2B"/>
  </w:style>
  <w:style w:type="character" w:customStyle="1" w:styleId="WW8Num29z5">
    <w:name w:val="WW8Num29z5"/>
    <w:rsid w:val="00880C2B"/>
  </w:style>
  <w:style w:type="character" w:customStyle="1" w:styleId="WW8Num29z6">
    <w:name w:val="WW8Num29z6"/>
    <w:rsid w:val="00880C2B"/>
  </w:style>
  <w:style w:type="character" w:customStyle="1" w:styleId="WW8Num29z7">
    <w:name w:val="WW8Num29z7"/>
    <w:rsid w:val="00880C2B"/>
  </w:style>
  <w:style w:type="character" w:customStyle="1" w:styleId="WW8Num29z8">
    <w:name w:val="WW8Num29z8"/>
    <w:rsid w:val="00880C2B"/>
  </w:style>
  <w:style w:type="character" w:customStyle="1" w:styleId="WW8Num30z0">
    <w:name w:val="WW8Num30z0"/>
    <w:rsid w:val="00880C2B"/>
    <w:rPr>
      <w:rFonts w:ascii="Times New Roman" w:eastAsia="Times New Roman" w:hAnsi="Times New Roman" w:cs="Times New Roman" w:hint="default"/>
      <w:sz w:val="28"/>
      <w:highlight w:val="green"/>
    </w:rPr>
  </w:style>
  <w:style w:type="character" w:customStyle="1" w:styleId="WW8Num31z0">
    <w:name w:val="WW8Num31z0"/>
    <w:rsid w:val="00880C2B"/>
    <w:rPr>
      <w:rFonts w:ascii="Times New Roman" w:hAnsi="Times New Roman" w:cs="Times New Roman" w:hint="default"/>
      <w:sz w:val="28"/>
      <w:szCs w:val="28"/>
    </w:rPr>
  </w:style>
  <w:style w:type="character" w:customStyle="1" w:styleId="WW8Num31z1">
    <w:name w:val="WW8Num31z1"/>
    <w:rsid w:val="00880C2B"/>
  </w:style>
  <w:style w:type="character" w:customStyle="1" w:styleId="WW8Num32z0">
    <w:name w:val="WW8Num32z0"/>
    <w:rsid w:val="00880C2B"/>
    <w:rPr>
      <w:rFonts w:ascii="Times New Roman" w:hAnsi="Times New Roman" w:cs="Times New Roman" w:hint="default"/>
      <w:sz w:val="28"/>
      <w:szCs w:val="28"/>
    </w:rPr>
  </w:style>
  <w:style w:type="character" w:customStyle="1" w:styleId="WW8Num32z1">
    <w:name w:val="WW8Num32z1"/>
    <w:rsid w:val="00880C2B"/>
    <w:rPr>
      <w:rFonts w:ascii="Times New Roman" w:hAnsi="Times New Roman" w:cs="Times New Roman" w:hint="default"/>
      <w:sz w:val="28"/>
      <w:szCs w:val="28"/>
    </w:rPr>
  </w:style>
  <w:style w:type="character" w:customStyle="1" w:styleId="WW8Num33z0">
    <w:name w:val="WW8Num33z0"/>
    <w:rsid w:val="00880C2B"/>
    <w:rPr>
      <w:rFonts w:ascii="Times New Roman" w:hAnsi="Times New Roman" w:cs="Times New Roman" w:hint="default"/>
      <w:color w:val="00000A"/>
      <w:sz w:val="28"/>
      <w:szCs w:val="28"/>
    </w:rPr>
  </w:style>
  <w:style w:type="character" w:customStyle="1" w:styleId="WW8Num33z1">
    <w:name w:val="WW8Num33z1"/>
    <w:rsid w:val="00880C2B"/>
  </w:style>
  <w:style w:type="character" w:customStyle="1" w:styleId="WW8Num34z0">
    <w:name w:val="WW8Num34z0"/>
    <w:rsid w:val="00880C2B"/>
    <w:rPr>
      <w:rFonts w:ascii="Times New Roman" w:hAnsi="Times New Roman" w:cs="Times New Roman" w:hint="default"/>
      <w:color w:val="00000A"/>
      <w:sz w:val="28"/>
      <w:szCs w:val="28"/>
    </w:rPr>
  </w:style>
  <w:style w:type="character" w:customStyle="1" w:styleId="WW8Num34z2">
    <w:name w:val="WW8Num34z2"/>
    <w:rsid w:val="00880C2B"/>
  </w:style>
  <w:style w:type="character" w:customStyle="1" w:styleId="WW8Num34z3">
    <w:name w:val="WW8Num34z3"/>
    <w:rsid w:val="00880C2B"/>
  </w:style>
  <w:style w:type="character" w:customStyle="1" w:styleId="WW8Num34z4">
    <w:name w:val="WW8Num34z4"/>
    <w:rsid w:val="00880C2B"/>
  </w:style>
  <w:style w:type="character" w:customStyle="1" w:styleId="WW8Num34z5">
    <w:name w:val="WW8Num34z5"/>
    <w:rsid w:val="00880C2B"/>
  </w:style>
  <w:style w:type="character" w:customStyle="1" w:styleId="WW8Num34z6">
    <w:name w:val="WW8Num34z6"/>
    <w:rsid w:val="00880C2B"/>
  </w:style>
  <w:style w:type="character" w:customStyle="1" w:styleId="WW8Num34z7">
    <w:name w:val="WW8Num34z7"/>
    <w:rsid w:val="00880C2B"/>
  </w:style>
  <w:style w:type="character" w:customStyle="1" w:styleId="WW8Num34z8">
    <w:name w:val="WW8Num34z8"/>
    <w:rsid w:val="00880C2B"/>
  </w:style>
  <w:style w:type="character" w:customStyle="1" w:styleId="WW8Num35z0">
    <w:name w:val="WW8Num35z0"/>
    <w:rsid w:val="00880C2B"/>
    <w:rPr>
      <w:rFonts w:ascii="Times New Roman" w:hAnsi="Times New Roman" w:cs="Times New Roman" w:hint="default"/>
      <w:sz w:val="28"/>
      <w:szCs w:val="28"/>
    </w:rPr>
  </w:style>
  <w:style w:type="character" w:customStyle="1" w:styleId="WW8Num35z1">
    <w:name w:val="WW8Num35z1"/>
    <w:rsid w:val="00880C2B"/>
  </w:style>
  <w:style w:type="character" w:customStyle="1" w:styleId="WW8Num35z2">
    <w:name w:val="WW8Num35z2"/>
    <w:rsid w:val="00880C2B"/>
  </w:style>
  <w:style w:type="character" w:customStyle="1" w:styleId="WW8Num35z3">
    <w:name w:val="WW8Num35z3"/>
    <w:rsid w:val="00880C2B"/>
    <w:rPr>
      <w:rFonts w:ascii="Times New Roman" w:hAnsi="Times New Roman" w:cs="Times New Roman" w:hint="default"/>
      <w:sz w:val="28"/>
      <w:szCs w:val="28"/>
    </w:rPr>
  </w:style>
  <w:style w:type="character" w:customStyle="1" w:styleId="WW8Num35z4">
    <w:name w:val="WW8Num35z4"/>
    <w:rsid w:val="00880C2B"/>
  </w:style>
  <w:style w:type="character" w:customStyle="1" w:styleId="WW8Num35z5">
    <w:name w:val="WW8Num35z5"/>
    <w:rsid w:val="00880C2B"/>
  </w:style>
  <w:style w:type="character" w:customStyle="1" w:styleId="WW8Num35z6">
    <w:name w:val="WW8Num35z6"/>
    <w:rsid w:val="00880C2B"/>
  </w:style>
  <w:style w:type="character" w:customStyle="1" w:styleId="WW8Num35z7">
    <w:name w:val="WW8Num35z7"/>
    <w:rsid w:val="00880C2B"/>
  </w:style>
  <w:style w:type="character" w:customStyle="1" w:styleId="WW8Num35z8">
    <w:name w:val="WW8Num35z8"/>
    <w:rsid w:val="00880C2B"/>
  </w:style>
  <w:style w:type="character" w:customStyle="1" w:styleId="WW8Num36z0">
    <w:name w:val="WW8Num36z0"/>
    <w:rsid w:val="00880C2B"/>
    <w:rPr>
      <w:rFonts w:ascii="Times New Roman" w:eastAsia="Times New Roman" w:hAnsi="Times New Roman" w:cs="Calibri" w:hint="default"/>
      <w:sz w:val="28"/>
      <w:szCs w:val="28"/>
    </w:rPr>
  </w:style>
  <w:style w:type="character" w:customStyle="1" w:styleId="WW8Num36z1">
    <w:name w:val="WW8Num36z1"/>
    <w:rsid w:val="00880C2B"/>
  </w:style>
  <w:style w:type="character" w:customStyle="1" w:styleId="WW8Num37z0">
    <w:name w:val="WW8Num37z0"/>
    <w:rsid w:val="00880C2B"/>
    <w:rPr>
      <w:rFonts w:ascii="Times New Roman" w:hAnsi="Times New Roman" w:cs="Times New Roman" w:hint="default"/>
      <w:b/>
      <w:bCs w:val="0"/>
      <w:color w:val="00000A"/>
      <w:sz w:val="28"/>
      <w:szCs w:val="28"/>
      <w:lang w:val="x-none"/>
    </w:rPr>
  </w:style>
  <w:style w:type="character" w:customStyle="1" w:styleId="WW8Num37z1">
    <w:name w:val="WW8Num37z1"/>
    <w:rsid w:val="00880C2B"/>
  </w:style>
  <w:style w:type="character" w:customStyle="1" w:styleId="WW8Num38z0">
    <w:name w:val="WW8Num38z0"/>
    <w:rsid w:val="00880C2B"/>
    <w:rPr>
      <w:rFonts w:ascii="Times New Roman" w:hAnsi="Times New Roman" w:cs="Times New Roman" w:hint="default"/>
      <w:sz w:val="28"/>
    </w:rPr>
  </w:style>
  <w:style w:type="character" w:customStyle="1" w:styleId="WW8Num38z1">
    <w:name w:val="WW8Num38z1"/>
    <w:rsid w:val="00880C2B"/>
  </w:style>
  <w:style w:type="character" w:customStyle="1" w:styleId="WW8Num38z2">
    <w:name w:val="WW8Num38z2"/>
    <w:rsid w:val="00880C2B"/>
  </w:style>
  <w:style w:type="character" w:customStyle="1" w:styleId="WW8Num38z3">
    <w:name w:val="WW8Num38z3"/>
    <w:rsid w:val="00880C2B"/>
  </w:style>
  <w:style w:type="character" w:customStyle="1" w:styleId="WW8Num38z4">
    <w:name w:val="WW8Num38z4"/>
    <w:rsid w:val="00880C2B"/>
  </w:style>
  <w:style w:type="character" w:customStyle="1" w:styleId="WW8Num38z5">
    <w:name w:val="WW8Num38z5"/>
    <w:rsid w:val="00880C2B"/>
  </w:style>
  <w:style w:type="character" w:customStyle="1" w:styleId="WW8Num38z6">
    <w:name w:val="WW8Num38z6"/>
    <w:rsid w:val="00880C2B"/>
  </w:style>
  <w:style w:type="character" w:customStyle="1" w:styleId="WW8Num38z7">
    <w:name w:val="WW8Num38z7"/>
    <w:rsid w:val="00880C2B"/>
  </w:style>
  <w:style w:type="character" w:customStyle="1" w:styleId="WW8Num38z8">
    <w:name w:val="WW8Num38z8"/>
    <w:rsid w:val="00880C2B"/>
  </w:style>
  <w:style w:type="character" w:customStyle="1" w:styleId="34">
    <w:name w:val="Основной шрифт абзаца3"/>
    <w:rsid w:val="00880C2B"/>
  </w:style>
  <w:style w:type="character" w:customStyle="1" w:styleId="WW8Num20z1">
    <w:name w:val="WW8Num20z1"/>
    <w:rsid w:val="00880C2B"/>
  </w:style>
  <w:style w:type="character" w:customStyle="1" w:styleId="WW8Num21z2">
    <w:name w:val="WW8Num21z2"/>
    <w:rsid w:val="00880C2B"/>
  </w:style>
  <w:style w:type="character" w:customStyle="1" w:styleId="WW8Num21z3">
    <w:name w:val="WW8Num21z3"/>
    <w:rsid w:val="00880C2B"/>
  </w:style>
  <w:style w:type="character" w:customStyle="1" w:styleId="WW8Num21z4">
    <w:name w:val="WW8Num21z4"/>
    <w:rsid w:val="00880C2B"/>
  </w:style>
  <w:style w:type="character" w:customStyle="1" w:styleId="WW8Num21z5">
    <w:name w:val="WW8Num21z5"/>
    <w:rsid w:val="00880C2B"/>
  </w:style>
  <w:style w:type="character" w:customStyle="1" w:styleId="WW8Num21z6">
    <w:name w:val="WW8Num21z6"/>
    <w:rsid w:val="00880C2B"/>
  </w:style>
  <w:style w:type="character" w:customStyle="1" w:styleId="WW8Num21z7">
    <w:name w:val="WW8Num21z7"/>
    <w:rsid w:val="00880C2B"/>
  </w:style>
  <w:style w:type="character" w:customStyle="1" w:styleId="WW8Num21z8">
    <w:name w:val="WW8Num21z8"/>
    <w:rsid w:val="00880C2B"/>
  </w:style>
  <w:style w:type="character" w:customStyle="1" w:styleId="WW8Num30z1">
    <w:name w:val="WW8Num30z1"/>
    <w:rsid w:val="00880C2B"/>
  </w:style>
  <w:style w:type="character" w:customStyle="1" w:styleId="WW8Num30z2">
    <w:name w:val="WW8Num30z2"/>
    <w:rsid w:val="00880C2B"/>
  </w:style>
  <w:style w:type="character" w:customStyle="1" w:styleId="WW8Num30z3">
    <w:name w:val="WW8Num30z3"/>
    <w:rsid w:val="00880C2B"/>
  </w:style>
  <w:style w:type="character" w:customStyle="1" w:styleId="WW8Num30z4">
    <w:name w:val="WW8Num30z4"/>
    <w:rsid w:val="00880C2B"/>
  </w:style>
  <w:style w:type="character" w:customStyle="1" w:styleId="WW8Num30z5">
    <w:name w:val="WW8Num30z5"/>
    <w:rsid w:val="00880C2B"/>
  </w:style>
  <w:style w:type="character" w:customStyle="1" w:styleId="WW8Num30z6">
    <w:name w:val="WW8Num30z6"/>
    <w:rsid w:val="00880C2B"/>
  </w:style>
  <w:style w:type="character" w:customStyle="1" w:styleId="WW8Num30z7">
    <w:name w:val="WW8Num30z7"/>
    <w:rsid w:val="00880C2B"/>
  </w:style>
  <w:style w:type="character" w:customStyle="1" w:styleId="WW8Num30z8">
    <w:name w:val="WW8Num30z8"/>
    <w:rsid w:val="00880C2B"/>
  </w:style>
  <w:style w:type="character" w:customStyle="1" w:styleId="WW8Num31z2">
    <w:name w:val="WW8Num31z2"/>
    <w:rsid w:val="00880C2B"/>
  </w:style>
  <w:style w:type="character" w:customStyle="1" w:styleId="WW8Num31z3">
    <w:name w:val="WW8Num31z3"/>
    <w:rsid w:val="00880C2B"/>
  </w:style>
  <w:style w:type="character" w:customStyle="1" w:styleId="WW8Num31z4">
    <w:name w:val="WW8Num31z4"/>
    <w:rsid w:val="00880C2B"/>
  </w:style>
  <w:style w:type="character" w:customStyle="1" w:styleId="WW8Num31z5">
    <w:name w:val="WW8Num31z5"/>
    <w:rsid w:val="00880C2B"/>
  </w:style>
  <w:style w:type="character" w:customStyle="1" w:styleId="WW8Num31z6">
    <w:name w:val="WW8Num31z6"/>
    <w:rsid w:val="00880C2B"/>
  </w:style>
  <w:style w:type="character" w:customStyle="1" w:styleId="WW8Num31z7">
    <w:name w:val="WW8Num31z7"/>
    <w:rsid w:val="00880C2B"/>
  </w:style>
  <w:style w:type="character" w:customStyle="1" w:styleId="WW8Num31z8">
    <w:name w:val="WW8Num31z8"/>
    <w:rsid w:val="00880C2B"/>
  </w:style>
  <w:style w:type="character" w:customStyle="1" w:styleId="WW8Num32z2">
    <w:name w:val="WW8Num32z2"/>
    <w:rsid w:val="00880C2B"/>
  </w:style>
  <w:style w:type="character" w:customStyle="1" w:styleId="WW8Num32z3">
    <w:name w:val="WW8Num32z3"/>
    <w:rsid w:val="00880C2B"/>
  </w:style>
  <w:style w:type="character" w:customStyle="1" w:styleId="WW8Num32z4">
    <w:name w:val="WW8Num32z4"/>
    <w:rsid w:val="00880C2B"/>
  </w:style>
  <w:style w:type="character" w:customStyle="1" w:styleId="WW8Num32z5">
    <w:name w:val="WW8Num32z5"/>
    <w:rsid w:val="00880C2B"/>
  </w:style>
  <w:style w:type="character" w:customStyle="1" w:styleId="WW8Num32z6">
    <w:name w:val="WW8Num32z6"/>
    <w:rsid w:val="00880C2B"/>
  </w:style>
  <w:style w:type="character" w:customStyle="1" w:styleId="WW8Num32z7">
    <w:name w:val="WW8Num32z7"/>
    <w:rsid w:val="00880C2B"/>
  </w:style>
  <w:style w:type="character" w:customStyle="1" w:styleId="WW8Num32z8">
    <w:name w:val="WW8Num32z8"/>
    <w:rsid w:val="00880C2B"/>
  </w:style>
  <w:style w:type="character" w:customStyle="1" w:styleId="WW8Num33z2">
    <w:name w:val="WW8Num33z2"/>
    <w:rsid w:val="00880C2B"/>
  </w:style>
  <w:style w:type="character" w:customStyle="1" w:styleId="WW8Num33z3">
    <w:name w:val="WW8Num33z3"/>
    <w:rsid w:val="00880C2B"/>
  </w:style>
  <w:style w:type="character" w:customStyle="1" w:styleId="WW8Num33z4">
    <w:name w:val="WW8Num33z4"/>
    <w:rsid w:val="00880C2B"/>
  </w:style>
  <w:style w:type="character" w:customStyle="1" w:styleId="WW8Num33z5">
    <w:name w:val="WW8Num33z5"/>
    <w:rsid w:val="00880C2B"/>
  </w:style>
  <w:style w:type="character" w:customStyle="1" w:styleId="WW8Num33z6">
    <w:name w:val="WW8Num33z6"/>
    <w:rsid w:val="00880C2B"/>
  </w:style>
  <w:style w:type="character" w:customStyle="1" w:styleId="WW8Num33z7">
    <w:name w:val="WW8Num33z7"/>
    <w:rsid w:val="00880C2B"/>
  </w:style>
  <w:style w:type="character" w:customStyle="1" w:styleId="WW8Num33z8">
    <w:name w:val="WW8Num33z8"/>
    <w:rsid w:val="00880C2B"/>
  </w:style>
  <w:style w:type="character" w:customStyle="1" w:styleId="WW8Num34z1">
    <w:name w:val="WW8Num34z1"/>
    <w:rsid w:val="00880C2B"/>
  </w:style>
  <w:style w:type="character" w:customStyle="1" w:styleId="24">
    <w:name w:val="Основной шрифт абзаца2"/>
    <w:rsid w:val="00880C2B"/>
  </w:style>
  <w:style w:type="character" w:customStyle="1" w:styleId="WW8Num2z1">
    <w:name w:val="WW8Num2z1"/>
    <w:rsid w:val="00880C2B"/>
  </w:style>
  <w:style w:type="character" w:customStyle="1" w:styleId="WW8Num2z2">
    <w:name w:val="WW8Num2z2"/>
    <w:rsid w:val="00880C2B"/>
  </w:style>
  <w:style w:type="character" w:customStyle="1" w:styleId="WW8Num2z3">
    <w:name w:val="WW8Num2z3"/>
    <w:rsid w:val="00880C2B"/>
  </w:style>
  <w:style w:type="character" w:customStyle="1" w:styleId="WW8Num2z4">
    <w:name w:val="WW8Num2z4"/>
    <w:rsid w:val="00880C2B"/>
  </w:style>
  <w:style w:type="character" w:customStyle="1" w:styleId="WW8Num2z5">
    <w:name w:val="WW8Num2z5"/>
    <w:rsid w:val="00880C2B"/>
  </w:style>
  <w:style w:type="character" w:customStyle="1" w:styleId="WW8Num2z6">
    <w:name w:val="WW8Num2z6"/>
    <w:rsid w:val="00880C2B"/>
  </w:style>
  <w:style w:type="character" w:customStyle="1" w:styleId="WW8Num2z7">
    <w:name w:val="WW8Num2z7"/>
    <w:rsid w:val="00880C2B"/>
  </w:style>
  <w:style w:type="character" w:customStyle="1" w:styleId="WW8Num2z8">
    <w:name w:val="WW8Num2z8"/>
    <w:rsid w:val="00880C2B"/>
  </w:style>
  <w:style w:type="character" w:customStyle="1" w:styleId="WW8Num5z2">
    <w:name w:val="WW8Num5z2"/>
    <w:rsid w:val="00880C2B"/>
  </w:style>
  <w:style w:type="character" w:customStyle="1" w:styleId="WW8Num5z3">
    <w:name w:val="WW8Num5z3"/>
    <w:rsid w:val="00880C2B"/>
  </w:style>
  <w:style w:type="character" w:customStyle="1" w:styleId="WW8Num5z4">
    <w:name w:val="WW8Num5z4"/>
    <w:rsid w:val="00880C2B"/>
  </w:style>
  <w:style w:type="character" w:customStyle="1" w:styleId="WW8Num5z5">
    <w:name w:val="WW8Num5z5"/>
    <w:rsid w:val="00880C2B"/>
  </w:style>
  <w:style w:type="character" w:customStyle="1" w:styleId="WW8Num5z6">
    <w:name w:val="WW8Num5z6"/>
    <w:rsid w:val="00880C2B"/>
  </w:style>
  <w:style w:type="character" w:customStyle="1" w:styleId="WW8Num5z7">
    <w:name w:val="WW8Num5z7"/>
    <w:rsid w:val="00880C2B"/>
  </w:style>
  <w:style w:type="character" w:customStyle="1" w:styleId="WW8Num5z8">
    <w:name w:val="WW8Num5z8"/>
    <w:rsid w:val="00880C2B"/>
  </w:style>
  <w:style w:type="character" w:customStyle="1" w:styleId="WW8Num7z1">
    <w:name w:val="WW8Num7z1"/>
    <w:rsid w:val="00880C2B"/>
  </w:style>
  <w:style w:type="character" w:customStyle="1" w:styleId="WW8Num7z2">
    <w:name w:val="WW8Num7z2"/>
    <w:rsid w:val="00880C2B"/>
  </w:style>
  <w:style w:type="character" w:customStyle="1" w:styleId="WW8Num7z3">
    <w:name w:val="WW8Num7z3"/>
    <w:rsid w:val="00880C2B"/>
  </w:style>
  <w:style w:type="character" w:customStyle="1" w:styleId="WW8Num7z4">
    <w:name w:val="WW8Num7z4"/>
    <w:rsid w:val="00880C2B"/>
  </w:style>
  <w:style w:type="character" w:customStyle="1" w:styleId="WW8Num7z5">
    <w:name w:val="WW8Num7z5"/>
    <w:rsid w:val="00880C2B"/>
  </w:style>
  <w:style w:type="character" w:customStyle="1" w:styleId="WW8Num7z6">
    <w:name w:val="WW8Num7z6"/>
    <w:rsid w:val="00880C2B"/>
  </w:style>
  <w:style w:type="character" w:customStyle="1" w:styleId="WW8Num7z7">
    <w:name w:val="WW8Num7z7"/>
    <w:rsid w:val="00880C2B"/>
  </w:style>
  <w:style w:type="character" w:customStyle="1" w:styleId="WW8Num7z8">
    <w:name w:val="WW8Num7z8"/>
    <w:rsid w:val="00880C2B"/>
  </w:style>
  <w:style w:type="character" w:customStyle="1" w:styleId="WW8Num8z1">
    <w:name w:val="WW8Num8z1"/>
    <w:rsid w:val="00880C2B"/>
  </w:style>
  <w:style w:type="character" w:customStyle="1" w:styleId="WW8Num8z2">
    <w:name w:val="WW8Num8z2"/>
    <w:rsid w:val="00880C2B"/>
  </w:style>
  <w:style w:type="character" w:customStyle="1" w:styleId="WW8Num8z3">
    <w:name w:val="WW8Num8z3"/>
    <w:rsid w:val="00880C2B"/>
  </w:style>
  <w:style w:type="character" w:customStyle="1" w:styleId="WW8Num8z4">
    <w:name w:val="WW8Num8z4"/>
    <w:rsid w:val="00880C2B"/>
  </w:style>
  <w:style w:type="character" w:customStyle="1" w:styleId="WW8Num8z5">
    <w:name w:val="WW8Num8z5"/>
    <w:rsid w:val="00880C2B"/>
  </w:style>
  <w:style w:type="character" w:customStyle="1" w:styleId="WW8Num8z6">
    <w:name w:val="WW8Num8z6"/>
    <w:rsid w:val="00880C2B"/>
  </w:style>
  <w:style w:type="character" w:customStyle="1" w:styleId="WW8Num8z7">
    <w:name w:val="WW8Num8z7"/>
    <w:rsid w:val="00880C2B"/>
  </w:style>
  <w:style w:type="character" w:customStyle="1" w:styleId="WW8Num8z8">
    <w:name w:val="WW8Num8z8"/>
    <w:rsid w:val="00880C2B"/>
  </w:style>
  <w:style w:type="character" w:customStyle="1" w:styleId="WW8Num9z2">
    <w:name w:val="WW8Num9z2"/>
    <w:rsid w:val="00880C2B"/>
  </w:style>
  <w:style w:type="character" w:customStyle="1" w:styleId="WW8Num9z3">
    <w:name w:val="WW8Num9z3"/>
    <w:rsid w:val="00880C2B"/>
  </w:style>
  <w:style w:type="character" w:customStyle="1" w:styleId="WW8Num9z4">
    <w:name w:val="WW8Num9z4"/>
    <w:rsid w:val="00880C2B"/>
  </w:style>
  <w:style w:type="character" w:customStyle="1" w:styleId="WW8Num9z5">
    <w:name w:val="WW8Num9z5"/>
    <w:rsid w:val="00880C2B"/>
  </w:style>
  <w:style w:type="character" w:customStyle="1" w:styleId="WW8Num9z6">
    <w:name w:val="WW8Num9z6"/>
    <w:rsid w:val="00880C2B"/>
  </w:style>
  <w:style w:type="character" w:customStyle="1" w:styleId="WW8Num9z7">
    <w:name w:val="WW8Num9z7"/>
    <w:rsid w:val="00880C2B"/>
  </w:style>
  <w:style w:type="character" w:customStyle="1" w:styleId="WW8Num9z8">
    <w:name w:val="WW8Num9z8"/>
    <w:rsid w:val="00880C2B"/>
  </w:style>
  <w:style w:type="character" w:customStyle="1" w:styleId="WW8Num20z2">
    <w:name w:val="WW8Num20z2"/>
    <w:rsid w:val="00880C2B"/>
  </w:style>
  <w:style w:type="character" w:customStyle="1" w:styleId="WW8Num20z3">
    <w:name w:val="WW8Num20z3"/>
    <w:rsid w:val="00880C2B"/>
  </w:style>
  <w:style w:type="character" w:customStyle="1" w:styleId="WW8Num20z4">
    <w:name w:val="WW8Num20z4"/>
    <w:rsid w:val="00880C2B"/>
  </w:style>
  <w:style w:type="character" w:customStyle="1" w:styleId="WW8Num20z5">
    <w:name w:val="WW8Num20z5"/>
    <w:rsid w:val="00880C2B"/>
  </w:style>
  <w:style w:type="character" w:customStyle="1" w:styleId="WW8Num20z6">
    <w:name w:val="WW8Num20z6"/>
    <w:rsid w:val="00880C2B"/>
  </w:style>
  <w:style w:type="character" w:customStyle="1" w:styleId="WW8Num20z7">
    <w:name w:val="WW8Num20z7"/>
    <w:rsid w:val="00880C2B"/>
  </w:style>
  <w:style w:type="character" w:customStyle="1" w:styleId="WW8Num20z8">
    <w:name w:val="WW8Num20z8"/>
    <w:rsid w:val="00880C2B"/>
  </w:style>
  <w:style w:type="character" w:customStyle="1" w:styleId="WW8Num27z2">
    <w:name w:val="WW8Num27z2"/>
    <w:rsid w:val="00880C2B"/>
  </w:style>
  <w:style w:type="character" w:customStyle="1" w:styleId="WW8Num27z3">
    <w:name w:val="WW8Num27z3"/>
    <w:rsid w:val="00880C2B"/>
  </w:style>
  <w:style w:type="character" w:customStyle="1" w:styleId="WW8Num27z4">
    <w:name w:val="WW8Num27z4"/>
    <w:rsid w:val="00880C2B"/>
  </w:style>
  <w:style w:type="character" w:customStyle="1" w:styleId="WW8Num27z5">
    <w:name w:val="WW8Num27z5"/>
    <w:rsid w:val="00880C2B"/>
  </w:style>
  <w:style w:type="character" w:customStyle="1" w:styleId="WW8Num27z6">
    <w:name w:val="WW8Num27z6"/>
    <w:rsid w:val="00880C2B"/>
  </w:style>
  <w:style w:type="character" w:customStyle="1" w:styleId="WW8Num27z7">
    <w:name w:val="WW8Num27z7"/>
    <w:rsid w:val="00880C2B"/>
  </w:style>
  <w:style w:type="character" w:customStyle="1" w:styleId="WW8Num27z8">
    <w:name w:val="WW8Num27z8"/>
    <w:rsid w:val="00880C2B"/>
  </w:style>
  <w:style w:type="character" w:customStyle="1" w:styleId="19">
    <w:name w:val="Основной шрифт абзаца1"/>
    <w:rsid w:val="00880C2B"/>
  </w:style>
  <w:style w:type="character" w:customStyle="1" w:styleId="1a">
    <w:name w:val="Знак примечания1"/>
    <w:rsid w:val="00880C2B"/>
    <w:rPr>
      <w:sz w:val="16"/>
      <w:szCs w:val="16"/>
    </w:rPr>
  </w:style>
  <w:style w:type="character" w:customStyle="1" w:styleId="af9">
    <w:name w:val="Тема примечания Знак"/>
    <w:rsid w:val="00880C2B"/>
    <w:rPr>
      <w:b/>
      <w:bCs/>
      <w:sz w:val="20"/>
      <w:szCs w:val="20"/>
    </w:rPr>
  </w:style>
  <w:style w:type="character" w:customStyle="1" w:styleId="blk">
    <w:name w:val="blk"/>
    <w:basedOn w:val="19"/>
    <w:rsid w:val="00880C2B"/>
  </w:style>
  <w:style w:type="character" w:customStyle="1" w:styleId="afa">
    <w:name w:val="Абзац списка Знак"/>
    <w:rsid w:val="00880C2B"/>
    <w:rPr>
      <w:sz w:val="22"/>
      <w:szCs w:val="22"/>
    </w:rPr>
  </w:style>
  <w:style w:type="character" w:customStyle="1" w:styleId="apple-converted-space">
    <w:name w:val="apple-converted-space"/>
    <w:rsid w:val="00880C2B"/>
  </w:style>
  <w:style w:type="character" w:customStyle="1" w:styleId="ListLabel187">
    <w:name w:val="ListLabel 187"/>
    <w:rsid w:val="00880C2B"/>
    <w:rPr>
      <w:rFonts w:ascii="Times New Roman" w:hAnsi="Times New Roman" w:cs="Times New Roman" w:hint="default"/>
      <w:sz w:val="28"/>
      <w:szCs w:val="28"/>
    </w:rPr>
  </w:style>
  <w:style w:type="character" w:customStyle="1" w:styleId="35">
    <w:name w:val="Текст примечания Знак3"/>
    <w:rsid w:val="00880C2B"/>
    <w:rPr>
      <w:b/>
      <w:bCs/>
      <w:sz w:val="36"/>
      <w:szCs w:val="36"/>
    </w:rPr>
  </w:style>
  <w:style w:type="character" w:customStyle="1" w:styleId="25">
    <w:name w:val="Знак примечания2"/>
    <w:rsid w:val="00880C2B"/>
    <w:rPr>
      <w:sz w:val="16"/>
      <w:szCs w:val="16"/>
    </w:rPr>
  </w:style>
  <w:style w:type="character" w:customStyle="1" w:styleId="1b">
    <w:name w:val="Текст примечания Знак1"/>
    <w:rsid w:val="00880C2B"/>
    <w:rPr>
      <w:rFonts w:ascii="Calibri" w:hAnsi="Calibri" w:cs="Calibri" w:hint="default"/>
      <w:lang w:eastAsia="zh-CN"/>
    </w:rPr>
  </w:style>
  <w:style w:type="character" w:customStyle="1" w:styleId="36">
    <w:name w:val="Знак примечания3"/>
    <w:rsid w:val="00880C2B"/>
    <w:rPr>
      <w:sz w:val="16"/>
      <w:szCs w:val="16"/>
    </w:rPr>
  </w:style>
  <w:style w:type="character" w:customStyle="1" w:styleId="26">
    <w:name w:val="Текст примечания Знак2"/>
    <w:rsid w:val="00880C2B"/>
    <w:rPr>
      <w:rFonts w:ascii="Calibri" w:hAnsi="Calibri" w:cs="Calibri" w:hint="default"/>
      <w:lang w:eastAsia="zh-CN"/>
    </w:rPr>
  </w:style>
  <w:style w:type="character" w:customStyle="1" w:styleId="WW--">
    <w:name w:val="WW-Интернет-ссылка"/>
    <w:rsid w:val="00880C2B"/>
    <w:rPr>
      <w:color w:val="0563C1"/>
      <w:u w:val="single"/>
    </w:rPr>
  </w:style>
  <w:style w:type="character" w:customStyle="1" w:styleId="42">
    <w:name w:val="Знак примечания4"/>
    <w:rsid w:val="00880C2B"/>
    <w:rPr>
      <w:sz w:val="16"/>
      <w:szCs w:val="16"/>
    </w:rPr>
  </w:style>
  <w:style w:type="character" w:customStyle="1" w:styleId="43">
    <w:name w:val="Текст примечания Знак4"/>
    <w:rsid w:val="00880C2B"/>
    <w:rPr>
      <w:rFonts w:ascii="Calibri" w:hAnsi="Calibri" w:cs="Calibri" w:hint="default"/>
      <w:lang w:eastAsia="zh-CN"/>
    </w:rPr>
  </w:style>
  <w:style w:type="character" w:customStyle="1" w:styleId="11">
    <w:name w:val="Верхний колонтитул Знак1"/>
    <w:basedOn w:val="a2"/>
    <w:link w:val="ac"/>
    <w:uiPriority w:val="99"/>
    <w:semiHidden/>
    <w:locked/>
    <w:rsid w:val="00880C2B"/>
    <w:rPr>
      <w:rFonts w:ascii="Calibri" w:eastAsia="Times New Roman" w:hAnsi="Calibri" w:cs="Calibri"/>
      <w:lang w:eastAsia="zh-CN"/>
    </w:rPr>
  </w:style>
  <w:style w:type="character" w:customStyle="1" w:styleId="12">
    <w:name w:val="Нижний колонтитул Знак1"/>
    <w:basedOn w:val="a2"/>
    <w:link w:val="ae"/>
    <w:semiHidden/>
    <w:locked/>
    <w:rsid w:val="00880C2B"/>
    <w:rPr>
      <w:rFonts w:ascii="Calibri" w:eastAsia="Times New Roman" w:hAnsi="Calibri" w:cs="Calibri"/>
      <w:lang w:eastAsia="zh-CN"/>
    </w:rPr>
  </w:style>
  <w:style w:type="character" w:customStyle="1" w:styleId="5">
    <w:name w:val="Текст примечания Знак5"/>
    <w:basedOn w:val="a2"/>
    <w:link w:val="aa"/>
    <w:uiPriority w:val="99"/>
    <w:semiHidden/>
    <w:locked/>
    <w:rsid w:val="00880C2B"/>
    <w:rPr>
      <w:rFonts w:ascii="Calibri" w:eastAsia="Times New Roman" w:hAnsi="Calibri" w:cs="Calibri"/>
      <w:sz w:val="20"/>
      <w:szCs w:val="20"/>
      <w:lang w:eastAsia="zh-CN"/>
    </w:rPr>
  </w:style>
  <w:style w:type="paragraph" w:styleId="afb">
    <w:name w:val="annotation subject"/>
    <w:basedOn w:val="aa"/>
    <w:next w:val="aa"/>
    <w:link w:val="1c"/>
    <w:semiHidden/>
    <w:unhideWhenUsed/>
    <w:rsid w:val="00880C2B"/>
    <w:rPr>
      <w:b/>
      <w:bCs/>
    </w:rPr>
  </w:style>
  <w:style w:type="character" w:customStyle="1" w:styleId="1c">
    <w:name w:val="Тема примечания Знак1"/>
    <w:basedOn w:val="ab"/>
    <w:link w:val="afb"/>
    <w:semiHidden/>
    <w:rsid w:val="00880C2B"/>
    <w:rPr>
      <w:rFonts w:ascii="Calibri" w:eastAsia="Times New Roman" w:hAnsi="Calibri" w:cs="Calibri"/>
      <w:b/>
      <w:bCs/>
      <w:sz w:val="20"/>
      <w:szCs w:val="20"/>
      <w:lang w:eastAsia="zh-CN"/>
    </w:rPr>
  </w:style>
  <w:style w:type="character" w:customStyle="1" w:styleId="13">
    <w:name w:val="Текст выноски Знак1"/>
    <w:basedOn w:val="a2"/>
    <w:link w:val="af2"/>
    <w:semiHidden/>
    <w:locked/>
    <w:rsid w:val="00880C2B"/>
    <w:rPr>
      <w:rFonts w:ascii="Tahoma" w:eastAsia="Times New Roman" w:hAnsi="Tahoma" w:cs="Tahoma"/>
      <w:sz w:val="16"/>
      <w:szCs w:val="16"/>
      <w:lang w:eastAsia="zh-CN"/>
    </w:rPr>
  </w:style>
  <w:style w:type="character" w:customStyle="1" w:styleId="-">
    <w:name w:val="Интернет-ссылка"/>
    <w:uiPriority w:val="99"/>
    <w:rsid w:val="00880C2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62860">
      <w:bodyDiv w:val="1"/>
      <w:marLeft w:val="0"/>
      <w:marRight w:val="0"/>
      <w:marTop w:val="0"/>
      <w:marBottom w:val="0"/>
      <w:divBdr>
        <w:top w:val="none" w:sz="0" w:space="0" w:color="auto"/>
        <w:left w:val="none" w:sz="0" w:space="0" w:color="auto"/>
        <w:bottom w:val="none" w:sz="0" w:space="0" w:color="auto"/>
        <w:right w:val="none" w:sz="0" w:space="0" w:color="auto"/>
      </w:divBdr>
    </w:div>
    <w:div w:id="23628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93980&amp;rnd=67F9C507441ECAC26606BD403CB1B73B" TargetMode="External"/><Relationship Id="rId13" Type="http://schemas.openxmlformats.org/officeDocument/2006/relationships/hyperlink" Target="consultantplus://offline/ref=97BACA0B8A250449E4FB022D880435843B38FCD5F6F5686D58FDBA6E7A796F4B8DD2D3E84149mEOBO" TargetMode="External"/><Relationship Id="rId18" Type="http://schemas.openxmlformats.org/officeDocument/2006/relationships/hyperlink" Target="http://www.frvazino.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login.consultant.ru/link/?req=doc&amp;base=LAW&amp;n=310132&amp;rnd=67F9C507441ECAC26606BD403CB1B73B&amp;dst=100131&amp;fld=134" TargetMode="External"/><Relationship Id="rId12" Type="http://schemas.openxmlformats.org/officeDocument/2006/relationships/hyperlink" Target="http://www.consultant.ru/document/Cons_doc_LAW_211997/05c63168e68a97cde966de0cc4963bf38f4dc7a0/" TargetMode="External"/><Relationship Id="rId17" Type="http://schemas.openxmlformats.org/officeDocument/2006/relationships/hyperlink" Target="http://________________/" TargetMode="External"/><Relationship Id="rId2" Type="http://schemas.openxmlformats.org/officeDocument/2006/relationships/numbering" Target="numbering.xml"/><Relationship Id="rId16" Type="http://schemas.openxmlformats.org/officeDocument/2006/relationships/hyperlink" Target="consultantplus://offline/ref=97BACA0B8A250449E4FB022D880435843B38FCD5F6F5686D58FDBA6E7A796F4B8DD2D3EF4740EA5Dm8OE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211997/05c63168e68a97cde966de0cc4963bf38f4dc7a0/" TargetMode="External"/><Relationship Id="rId5" Type="http://schemas.openxmlformats.org/officeDocument/2006/relationships/settings" Target="settings.xml"/><Relationship Id="rId15" Type="http://schemas.openxmlformats.org/officeDocument/2006/relationships/hyperlink" Target="consultantplus://offline/ref=97BACA0B8A250449E4FB022D880435843B38FCD5F6F5686D58FDBA6E7A796F4B8DD2D3EB4547mEOBO" TargetMode="External"/><Relationship Id="rId10" Type="http://schemas.openxmlformats.org/officeDocument/2006/relationships/hyperlink" Target="https://login.consultant.ru/link/?req=query&amp;div=LAW&amp;opt=1&amp;REFDOC=310132&amp;REFBASE=LAW&amp;REFFIELD=134&amp;REFSEGM=238&amp;REFPAGE=text&amp;mode=multiref&amp;ts=2851415517926798209&amp;REFDST=387" TargetMode="External"/><Relationship Id="rId19"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s://login.consultant.ru/link/?req=doc&amp;base=LAW&amp;n=213122&amp;rnd=F56DD75EDA0CF245C6F72D60C8195A9E" TargetMode="External"/><Relationship Id="rId14" Type="http://schemas.openxmlformats.org/officeDocument/2006/relationships/hyperlink" Target="consultantplus://offline/ref=97BACA0B8A250449E4FB022D880435843B38FCD5F6F5686D58FDBA6E7A796F4B8DD2D3EB4547mEO8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C336C-6C32-4768-90E6-07A599C89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157</Pages>
  <Words>371431</Words>
  <Characters>2117158</Characters>
  <Application>Microsoft Office Word</Application>
  <DocSecurity>0</DocSecurity>
  <Lines>17642</Lines>
  <Paragraphs>4967</Paragraphs>
  <ScaleCrop>false</ScaleCrop>
  <Company/>
  <LinksUpToDate>false</LinksUpToDate>
  <CharactersWithSpaces>2483622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2019-08-27T10:58:00Z</dcterms:created>
  <dcterms:modified xsi:type="dcterms:W3CDTF">2019-08-27T11:03:00Z</dcterms:modified>
</cp:coreProperties>
</file>